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FF0" w:rsidRDefault="002576D1" w:rsidP="00806346">
      <w:pPr>
        <w:spacing w:after="0" w:line="276" w:lineRule="auto"/>
        <w:jc w:val="right"/>
        <w:rPr>
          <w:rFonts w:ascii="Times New Roman" w:eastAsia="Calibri" w:hAnsi="Times New Roman" w:cs="Times New Roman"/>
          <w:color w:val="000000"/>
          <w:sz w:val="24"/>
          <w:szCs w:val="28"/>
          <w:lang w:eastAsia="ru-RU"/>
        </w:rPr>
      </w:pPr>
      <w:bookmarkStart w:id="0" w:name="block-52083339"/>
      <w:r>
        <w:rPr>
          <w:rFonts w:ascii="Times New Roman" w:eastAsia="Calibri" w:hAnsi="Times New Roman" w:cs="Times New Roman"/>
          <w:color w:val="000000"/>
          <w:sz w:val="24"/>
          <w:szCs w:val="28"/>
          <w:lang w:eastAsia="ru-RU"/>
        </w:rPr>
        <w:t>Приложение №12</w:t>
      </w:r>
      <w:bookmarkStart w:id="1" w:name="_GoBack"/>
      <w:bookmarkEnd w:id="1"/>
    </w:p>
    <w:p w:rsidR="00806346" w:rsidRPr="00207FF0" w:rsidRDefault="00806346" w:rsidP="00806346">
      <w:pPr>
        <w:spacing w:after="0" w:line="276" w:lineRule="auto"/>
        <w:jc w:val="right"/>
        <w:rPr>
          <w:rFonts w:ascii="Times New Roman" w:eastAsia="Calibri" w:hAnsi="Times New Roman" w:cs="Times New Roman"/>
          <w:color w:val="000000"/>
          <w:sz w:val="24"/>
          <w:szCs w:val="28"/>
          <w:lang w:eastAsia="ru-RU"/>
        </w:rPr>
      </w:pPr>
    </w:p>
    <w:p w:rsidR="00207FF0" w:rsidRPr="00207FF0" w:rsidRDefault="00806346" w:rsidP="00207FF0">
      <w:pPr>
        <w:spacing w:after="0" w:line="276" w:lineRule="auto"/>
        <w:jc w:val="center"/>
        <w:rPr>
          <w:rFonts w:ascii="Times New Roman" w:eastAsia="Calibri" w:hAnsi="Times New Roman" w:cs="Times New Roman"/>
          <w:color w:val="000000"/>
          <w:sz w:val="24"/>
          <w:szCs w:val="28"/>
          <w:lang w:eastAsia="ru-RU"/>
        </w:rPr>
      </w:pPr>
      <w:r>
        <w:rPr>
          <w:rFonts w:ascii="Times New Roman" w:eastAsia="Calibri" w:hAnsi="Times New Roman" w:cs="Times New Roman"/>
          <w:color w:val="000000"/>
          <w:sz w:val="24"/>
          <w:szCs w:val="28"/>
          <w:lang w:eastAsia="ru-RU"/>
        </w:rPr>
        <w:t>Извлечено из ООП С</w:t>
      </w:r>
      <w:r w:rsidR="00207FF0" w:rsidRPr="00207FF0">
        <w:rPr>
          <w:rFonts w:ascii="Times New Roman" w:eastAsia="Calibri" w:hAnsi="Times New Roman" w:cs="Times New Roman"/>
          <w:color w:val="000000"/>
          <w:sz w:val="24"/>
          <w:szCs w:val="28"/>
          <w:lang w:eastAsia="ru-RU"/>
        </w:rPr>
        <w:t>ОО утвержденного</w:t>
      </w:r>
    </w:p>
    <w:p w:rsidR="00207FF0" w:rsidRPr="00207FF0" w:rsidRDefault="00207FF0" w:rsidP="00207FF0">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w:t>
      </w:r>
      <w:r w:rsidR="00806346">
        <w:rPr>
          <w:rFonts w:ascii="Times New Roman" w:eastAsia="Calibri" w:hAnsi="Times New Roman" w:cs="Times New Roman"/>
          <w:color w:val="000000"/>
          <w:sz w:val="24"/>
          <w:szCs w:val="28"/>
          <w:lang w:eastAsia="ru-RU"/>
        </w:rPr>
        <w:t>.о.Нальчик от 29.08.2025г. № 225</w:t>
      </w:r>
    </w:p>
    <w:p w:rsidR="00207FF0" w:rsidRPr="00207FF0" w:rsidRDefault="00207FF0" w:rsidP="00207FF0">
      <w:pPr>
        <w:spacing w:after="0" w:line="276" w:lineRule="auto"/>
        <w:jc w:val="both"/>
        <w:rPr>
          <w:rFonts w:ascii="Times New Roman" w:eastAsia="Calibri" w:hAnsi="Times New Roman" w:cs="Times New Roman"/>
          <w:b/>
          <w:color w:val="000000"/>
          <w:sz w:val="24"/>
          <w:szCs w:val="24"/>
          <w:lang w:eastAsia="ru-RU"/>
        </w:rPr>
      </w:pPr>
    </w:p>
    <w:p w:rsidR="00207FF0" w:rsidRPr="00207FF0" w:rsidRDefault="00207FF0" w:rsidP="00207FF0">
      <w:pPr>
        <w:spacing w:after="0" w:line="276" w:lineRule="auto"/>
        <w:jc w:val="both"/>
        <w:rPr>
          <w:rFonts w:ascii="Times New Roman" w:eastAsia="Calibri" w:hAnsi="Times New Roman" w:cs="Times New Roman"/>
          <w:b/>
          <w:color w:val="000000"/>
          <w:sz w:val="24"/>
          <w:szCs w:val="24"/>
          <w:lang w:eastAsia="ru-RU"/>
        </w:rPr>
      </w:pPr>
    </w:p>
    <w:p w:rsidR="00207FF0" w:rsidRPr="00207FF0" w:rsidRDefault="00207FF0" w:rsidP="00207FF0">
      <w:pPr>
        <w:spacing w:after="0" w:line="276" w:lineRule="auto"/>
        <w:jc w:val="both"/>
        <w:rPr>
          <w:rFonts w:ascii="Times New Roman" w:eastAsia="Calibri" w:hAnsi="Times New Roman" w:cs="Times New Roman"/>
          <w:b/>
          <w:color w:val="000000"/>
          <w:sz w:val="24"/>
          <w:szCs w:val="24"/>
          <w:lang w:eastAsia="ru-RU"/>
        </w:rPr>
      </w:pPr>
    </w:p>
    <w:p w:rsidR="00207FF0" w:rsidRPr="00207FF0" w:rsidRDefault="00207FF0" w:rsidP="00207FF0">
      <w:pPr>
        <w:spacing w:after="0" w:line="276" w:lineRule="auto"/>
        <w:rPr>
          <w:rFonts w:ascii="Times New Roman" w:eastAsia="Calibri" w:hAnsi="Times New Roman" w:cs="Times New Roman"/>
          <w:b/>
          <w:color w:val="000000"/>
          <w:sz w:val="28"/>
          <w:szCs w:val="24"/>
          <w:lang w:eastAsia="ru-RU"/>
        </w:rPr>
      </w:pPr>
    </w:p>
    <w:p w:rsidR="00207FF0" w:rsidRPr="00207FF0" w:rsidRDefault="00207FF0" w:rsidP="00207FF0">
      <w:pPr>
        <w:spacing w:after="0" w:line="276" w:lineRule="auto"/>
        <w:jc w:val="center"/>
        <w:rPr>
          <w:rFonts w:ascii="Times New Roman" w:eastAsia="Calibri" w:hAnsi="Times New Roman" w:cs="Times New Roman"/>
          <w:b/>
          <w:color w:val="000000"/>
          <w:sz w:val="28"/>
          <w:szCs w:val="24"/>
          <w:lang w:eastAsia="ru-RU"/>
        </w:rPr>
      </w:pPr>
    </w:p>
    <w:p w:rsidR="00207FF0" w:rsidRPr="00207FF0" w:rsidRDefault="00207FF0" w:rsidP="00207FF0">
      <w:pPr>
        <w:spacing w:after="0" w:line="276" w:lineRule="auto"/>
        <w:jc w:val="center"/>
        <w:rPr>
          <w:rFonts w:ascii="Times New Roman" w:eastAsia="Calibri" w:hAnsi="Times New Roman" w:cs="Times New Roman"/>
          <w:b/>
          <w:color w:val="000000"/>
          <w:sz w:val="28"/>
          <w:szCs w:val="28"/>
          <w:lang w:eastAsia="ru-RU"/>
        </w:rPr>
      </w:pPr>
    </w:p>
    <w:p w:rsidR="00207FF0" w:rsidRPr="00207FF0" w:rsidRDefault="00207FF0" w:rsidP="00207FF0">
      <w:pPr>
        <w:spacing w:after="0" w:line="276" w:lineRule="auto"/>
        <w:jc w:val="center"/>
        <w:rPr>
          <w:rFonts w:ascii="Times New Roman" w:eastAsia="Calibri" w:hAnsi="Times New Roman" w:cs="Times New Roman"/>
          <w:b/>
          <w:color w:val="000000"/>
          <w:sz w:val="36"/>
          <w:szCs w:val="28"/>
          <w:lang w:eastAsia="ru-RU"/>
        </w:rPr>
      </w:pPr>
    </w:p>
    <w:p w:rsidR="00207FF0" w:rsidRPr="00207FF0" w:rsidRDefault="00207FF0" w:rsidP="00207FF0">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207FF0" w:rsidRPr="00207FF0" w:rsidRDefault="00207FF0" w:rsidP="00207FF0">
      <w:pPr>
        <w:spacing w:after="0" w:line="276" w:lineRule="auto"/>
        <w:jc w:val="center"/>
        <w:rPr>
          <w:rFonts w:ascii="Times New Roman" w:eastAsia="Calibri" w:hAnsi="Times New Roman" w:cs="Times New Roman"/>
          <w:b/>
          <w:color w:val="000000"/>
          <w:sz w:val="36"/>
          <w:szCs w:val="28"/>
          <w:lang w:eastAsia="ru-RU"/>
        </w:rPr>
      </w:pPr>
    </w:p>
    <w:p w:rsidR="00207FF0" w:rsidRPr="00207FF0" w:rsidRDefault="00207FF0" w:rsidP="00207FF0">
      <w:pPr>
        <w:spacing w:after="0" w:line="276" w:lineRule="auto"/>
        <w:jc w:val="center"/>
        <w:rPr>
          <w:rFonts w:ascii="Times New Roman" w:eastAsia="Calibri" w:hAnsi="Times New Roman" w:cs="Times New Roman"/>
          <w:b/>
          <w:color w:val="000000"/>
          <w:sz w:val="28"/>
          <w:szCs w:val="28"/>
          <w:lang w:eastAsia="ru-RU"/>
        </w:rPr>
      </w:pPr>
    </w:p>
    <w:p w:rsidR="00207FF0" w:rsidRPr="00207FF0" w:rsidRDefault="00207FF0" w:rsidP="00207FF0">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«Геометрия»</w:t>
      </w:r>
    </w:p>
    <w:p w:rsidR="00FE2171" w:rsidRDefault="00207FF0" w:rsidP="00FE2171">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sidR="00FE2171">
        <w:rPr>
          <w:rFonts w:ascii="Times New Roman" w:eastAsia="Calibri" w:hAnsi="Times New Roman" w:cs="Times New Roman"/>
          <w:color w:val="000000"/>
          <w:sz w:val="28"/>
          <w:szCs w:val="28"/>
          <w:lang w:eastAsia="ru-RU"/>
        </w:rPr>
        <w:t>10</w:t>
      </w:r>
      <w:r w:rsidRPr="00207FF0">
        <w:rPr>
          <w:rFonts w:ascii="Times New Roman" w:eastAsia="Calibri" w:hAnsi="Times New Roman" w:cs="Times New Roman"/>
          <w:color w:val="000000"/>
          <w:sz w:val="28"/>
          <w:szCs w:val="28"/>
          <w:lang w:eastAsia="ru-RU"/>
        </w:rPr>
        <w:t xml:space="preserve"> классов</w:t>
      </w:r>
    </w:p>
    <w:p w:rsidR="00FE2171" w:rsidRPr="00207FF0" w:rsidRDefault="00FE2171" w:rsidP="00207FF0">
      <w:pPr>
        <w:spacing w:after="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(Углубленный уровень)</w:t>
      </w:r>
    </w:p>
    <w:p w:rsidR="00207FF0" w:rsidRPr="00207FF0" w:rsidRDefault="00207FF0" w:rsidP="00207FF0">
      <w:pPr>
        <w:spacing w:after="0" w:line="276" w:lineRule="auto"/>
        <w:jc w:val="center"/>
        <w:rPr>
          <w:rFonts w:ascii="Times New Roman" w:eastAsia="Calibri" w:hAnsi="Times New Roman" w:cs="Times New Roman"/>
          <w:color w:val="000000"/>
          <w:sz w:val="28"/>
          <w:szCs w:val="28"/>
          <w:lang w:eastAsia="ru-RU"/>
        </w:rPr>
      </w:pPr>
    </w:p>
    <w:p w:rsidR="00207FF0" w:rsidRPr="00207FF0" w:rsidRDefault="00207FF0" w:rsidP="00207FF0">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207FF0" w:rsidRPr="00207FF0" w:rsidRDefault="00207FF0" w:rsidP="00207FF0">
      <w:pPr>
        <w:spacing w:after="0" w:line="276" w:lineRule="auto"/>
        <w:jc w:val="center"/>
        <w:rPr>
          <w:rFonts w:ascii="Times New Roman" w:eastAsia="Calibri" w:hAnsi="Times New Roman" w:cs="Times New Roman"/>
          <w:color w:val="000000"/>
          <w:sz w:val="28"/>
          <w:szCs w:val="28"/>
          <w:lang w:eastAsia="ru-RU"/>
        </w:rPr>
      </w:pPr>
    </w:p>
    <w:p w:rsidR="00207FF0" w:rsidRPr="00207FF0" w:rsidRDefault="00207FF0" w:rsidP="00207FF0">
      <w:pPr>
        <w:spacing w:after="0" w:line="276" w:lineRule="auto"/>
        <w:jc w:val="center"/>
        <w:rPr>
          <w:rFonts w:ascii="Times New Roman" w:eastAsia="Calibri" w:hAnsi="Times New Roman" w:cs="Times New Roman"/>
          <w:color w:val="000000"/>
          <w:sz w:val="28"/>
          <w:szCs w:val="28"/>
          <w:lang w:eastAsia="ru-RU"/>
        </w:rPr>
      </w:pPr>
    </w:p>
    <w:p w:rsidR="00207FF0" w:rsidRPr="00207FF0" w:rsidRDefault="00207FF0" w:rsidP="00207FF0">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207FF0" w:rsidRPr="00207FF0" w:rsidRDefault="00207FF0" w:rsidP="00207FF0">
      <w:pPr>
        <w:spacing w:after="0" w:line="276" w:lineRule="auto"/>
        <w:jc w:val="both"/>
        <w:rPr>
          <w:rFonts w:ascii="Times New Roman" w:eastAsia="Calibri" w:hAnsi="Times New Roman" w:cs="Times New Roman"/>
          <w:b/>
          <w:color w:val="000000"/>
          <w:sz w:val="24"/>
          <w:szCs w:val="24"/>
          <w:lang w:eastAsia="ru-RU"/>
        </w:rPr>
      </w:pPr>
    </w:p>
    <w:p w:rsidR="00207FF0" w:rsidRPr="00207FF0" w:rsidRDefault="00207FF0" w:rsidP="00207FF0">
      <w:pPr>
        <w:spacing w:after="0" w:line="276" w:lineRule="auto"/>
        <w:jc w:val="both"/>
        <w:rPr>
          <w:rFonts w:ascii="Times New Roman" w:eastAsia="Calibri" w:hAnsi="Times New Roman" w:cs="Times New Roman"/>
          <w:color w:val="000000"/>
          <w:sz w:val="24"/>
          <w:szCs w:val="24"/>
          <w:lang w:eastAsia="ru-RU"/>
        </w:rPr>
      </w:pPr>
    </w:p>
    <w:p w:rsidR="00207FF0" w:rsidRPr="00207FF0" w:rsidRDefault="00207FF0" w:rsidP="00207FF0">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p>
    <w:p w:rsidR="00207FF0" w:rsidRPr="00207FF0" w:rsidRDefault="00207FF0" w:rsidP="00207FF0">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Нальчик, 2025</w:t>
      </w:r>
    </w:p>
    <w:p w:rsidR="00FE2171" w:rsidRPr="00FE2171" w:rsidRDefault="00FE2171" w:rsidP="00FE2171">
      <w:pPr>
        <w:spacing w:after="0" w:line="264" w:lineRule="auto"/>
        <w:ind w:left="120"/>
        <w:jc w:val="both"/>
        <w:rPr>
          <w:rFonts w:ascii="Calibri" w:eastAsia="Calibri" w:hAnsi="Calibri" w:cs="Times New Roman"/>
        </w:rPr>
      </w:pPr>
      <w:bookmarkStart w:id="2" w:name="block-52083344"/>
      <w:bookmarkEnd w:id="0"/>
      <w:r w:rsidRPr="00FE2171">
        <w:rPr>
          <w:rFonts w:ascii="Times New Roman" w:eastAsia="Calibri" w:hAnsi="Times New Roman" w:cs="Times New Roman"/>
          <w:b/>
          <w:color w:val="000000"/>
          <w:sz w:val="28"/>
        </w:rPr>
        <w:lastRenderedPageBreak/>
        <w:t>ПОЯСНИТЕЛЬНАЯ ЗАПИСКА</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Приоритетными задачами курса геометрии на углублённом уровне, расширяющими и усиливающими курс базового уровня, являются: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FE2171">
        <w:rPr>
          <w:rFonts w:ascii="Times New Roman" w:eastAsia="Calibri" w:hAnsi="Times New Roman" w:cs="Times New Roman"/>
          <w:color w:val="000000"/>
          <w:sz w:val="28"/>
        </w:rPr>
        <w:lastRenderedPageBreak/>
        <w:t>обосновании математических утверждений и роли аксиоматики в проведении дедуктивных рассуждений;</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Переход к изучению геометрии на углублённом уровне позволяет:</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На изучение учебного курса «Геометрия» на углублённом уровне отводится в 10 классе – 102 часа (3 часа в неделю. </w:t>
      </w:r>
    </w:p>
    <w:p w:rsidR="00FE2171" w:rsidRPr="00FE2171" w:rsidRDefault="00FE2171" w:rsidP="00FE2171">
      <w:pPr>
        <w:spacing w:after="200" w:line="276" w:lineRule="auto"/>
        <w:rPr>
          <w:rFonts w:ascii="Calibri" w:eastAsia="Calibri" w:hAnsi="Calibri" w:cs="Times New Roman"/>
        </w:rPr>
        <w:sectPr w:rsidR="00FE2171" w:rsidRPr="00FE2171">
          <w:pgSz w:w="11906" w:h="16383"/>
          <w:pgMar w:top="1134" w:right="850" w:bottom="1134" w:left="1701" w:header="720" w:footer="720" w:gutter="0"/>
          <w:cols w:space="720"/>
        </w:sect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lastRenderedPageBreak/>
        <w:t>СОДЕРЖАНИЕ ОБУЧЕНИЯ</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t>10 КЛАСС</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Прямые и плоскости в пространстве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Многогранники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Виды многогранников, развёртка многогранника. Призма: </w:t>
      </w:r>
      <w:r w:rsidRPr="00FE2171">
        <w:rPr>
          <w:rFonts w:ascii="Times New Roman" w:eastAsia="Calibri" w:hAnsi="Times New Roman" w:cs="Times New Roman"/>
          <w:color w:val="000000"/>
          <w:sz w:val="28"/>
          <w:lang w:val="en-US"/>
        </w:rPr>
        <w:t>n</w:t>
      </w:r>
      <w:r w:rsidRPr="00FE2171">
        <w:rPr>
          <w:rFonts w:ascii="Times New Roman" w:eastAsia="Calibri" w:hAnsi="Times New Roman" w:cs="Times New Roman"/>
          <w:color w:val="000000"/>
          <w:sz w:val="28"/>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sidRPr="00FE2171">
        <w:rPr>
          <w:rFonts w:ascii="Times New Roman" w:eastAsia="Calibri" w:hAnsi="Times New Roman" w:cs="Times New Roman"/>
          <w:color w:val="000000"/>
          <w:sz w:val="28"/>
          <w:lang w:val="en-US"/>
        </w:rPr>
        <w:t>n</w:t>
      </w:r>
      <w:r w:rsidRPr="00FE2171">
        <w:rPr>
          <w:rFonts w:ascii="Times New Roman" w:eastAsia="Calibri" w:hAnsi="Times New Roman" w:cs="Times New Roman"/>
          <w:color w:val="000000"/>
          <w:sz w:val="28"/>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FE2171">
        <w:rPr>
          <w:rFonts w:ascii="Times New Roman" w:eastAsia="Calibri" w:hAnsi="Times New Roman" w:cs="Times New Roman"/>
          <w:color w:val="000000"/>
          <w:sz w:val="28"/>
        </w:rPr>
        <w:lastRenderedPageBreak/>
        <w:t xml:space="preserve">правильная треугольная пирамида и правильный тетраэдр, куб. Представление о правильных многогранниках: октаэдр, додекаэдр и икосаэдр. </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Векторы и координаты в пространстве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FE2171" w:rsidRPr="00FE2171" w:rsidRDefault="00FE2171" w:rsidP="00FE2171">
      <w:pPr>
        <w:spacing w:after="200" w:line="276" w:lineRule="auto"/>
        <w:rPr>
          <w:rFonts w:ascii="Calibri" w:eastAsia="Calibri" w:hAnsi="Calibri" w:cs="Times New Roman"/>
        </w:rPr>
        <w:sectPr w:rsidR="00FE2171" w:rsidRPr="00FE2171">
          <w:pgSz w:w="11906" w:h="16383"/>
          <w:pgMar w:top="1134" w:right="850" w:bottom="1134" w:left="1701" w:header="720" w:footer="720" w:gutter="0"/>
          <w:cols w:space="720"/>
        </w:sect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lastRenderedPageBreak/>
        <w:t>ПЛАНИРУЕМЫЕ РЕЗУЛЬТАТЫ ОСВОЕНИЯ УЧЕБНОГО КУРСА «ГЕОМЕТРИЯ» (УГЛУБЛЕННЫЙ УРОВЕНЬ) НА УРОВНЕ СРЕДНЕГО ОБЩЕГО ОБРАЗОВАНИЯ</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t>ЛИЧНОСТНЫЕ РЕЗУЛЬТАТЫ</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1) гражданское воспитание: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2) патриотическое воспитание: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3) духовно-нравственное воспитание: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4) эстетическое воспитание: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5) физическое воспитание: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6) трудовое воспитание: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FE2171">
        <w:rPr>
          <w:rFonts w:ascii="Times New Roman" w:eastAsia="Calibri" w:hAnsi="Times New Roman" w:cs="Times New Roman"/>
          <w:color w:val="000000"/>
          <w:sz w:val="28"/>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7) экологическое воспитание: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 xml:space="preserve">8) ценности научного познания: </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t>МЕТАПРЕДМЕТНЫЕ РЕЗУЛЬТАТЫ</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t>Познавательные универсальные учебные действия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Базовые логические действия: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Базовые исследовательские действия: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прогнозировать возможное развитие процесса, а также выдвигать предположения о его развитии в новых условиях.</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Работа с информацией:</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выявлять дефициты информации, данных, необходимых для ответа на вопрос и для решения задачи;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структурировать информацию, представлять её в различных формах, иллюстрировать графически;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оценивать надёжность информации по самостоятельно сформулированным критериям.</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t>Коммуникативные универсальные учебные действия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Общение:</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t>Регулятивные универсальные учебные действия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Самоорганизация:</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Самоконтроль, эмоциональный интеллект:</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b/>
          <w:color w:val="000000"/>
          <w:sz w:val="28"/>
        </w:rPr>
        <w:t>Совместная деятельность:</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left="120"/>
        <w:jc w:val="both"/>
        <w:rPr>
          <w:rFonts w:ascii="Calibri" w:eastAsia="Calibri" w:hAnsi="Calibri" w:cs="Times New Roman"/>
        </w:rPr>
      </w:pPr>
      <w:r w:rsidRPr="00FE2171">
        <w:rPr>
          <w:rFonts w:ascii="Times New Roman" w:eastAsia="Calibri" w:hAnsi="Times New Roman" w:cs="Times New Roman"/>
          <w:b/>
          <w:color w:val="000000"/>
          <w:sz w:val="28"/>
        </w:rPr>
        <w:t xml:space="preserve">ПРЕДМЕТНЫЕ РЕЗУЛЬТАТЫ </w:t>
      </w:r>
    </w:p>
    <w:p w:rsidR="00FE2171" w:rsidRPr="00FE2171" w:rsidRDefault="00FE2171" w:rsidP="00FE2171">
      <w:pPr>
        <w:spacing w:after="0" w:line="264" w:lineRule="auto"/>
        <w:ind w:left="120"/>
        <w:jc w:val="both"/>
        <w:rPr>
          <w:rFonts w:ascii="Calibri" w:eastAsia="Calibri" w:hAnsi="Calibri" w:cs="Times New Roman"/>
        </w:rPr>
      </w:pPr>
    </w:p>
    <w:p w:rsidR="00FE2171" w:rsidRPr="00FE2171" w:rsidRDefault="00FE2171" w:rsidP="00FE2171">
      <w:pPr>
        <w:spacing w:after="0" w:line="264" w:lineRule="auto"/>
        <w:ind w:firstLine="600"/>
        <w:jc w:val="both"/>
        <w:rPr>
          <w:rFonts w:ascii="Calibri" w:eastAsia="Calibri" w:hAnsi="Calibri" w:cs="Times New Roman"/>
        </w:rPr>
      </w:pPr>
      <w:r w:rsidRPr="00FE2171">
        <w:rPr>
          <w:rFonts w:ascii="Times New Roman" w:eastAsia="Calibri" w:hAnsi="Times New Roman" w:cs="Times New Roman"/>
          <w:color w:val="000000"/>
          <w:sz w:val="28"/>
        </w:rPr>
        <w:t xml:space="preserve">К концу </w:t>
      </w:r>
      <w:r w:rsidRPr="00FE2171">
        <w:rPr>
          <w:rFonts w:ascii="Times New Roman" w:eastAsia="Calibri" w:hAnsi="Times New Roman" w:cs="Times New Roman"/>
          <w:b/>
          <w:color w:val="000000"/>
          <w:sz w:val="28"/>
        </w:rPr>
        <w:t>10 класса</w:t>
      </w:r>
      <w:r w:rsidRPr="00FE2171">
        <w:rPr>
          <w:rFonts w:ascii="Times New Roman" w:eastAsia="Calibri" w:hAnsi="Times New Roman" w:cs="Times New Roman"/>
          <w:color w:val="000000"/>
          <w:sz w:val="28"/>
        </w:rPr>
        <w:t xml:space="preserve"> обучающийся научится:</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свободно оперировать основными понятиями стереометрии при решении задач и проведении математических рассуждений;</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применять аксиомы стереометрии и следствия из них при решении геометрических задач;</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классифицировать взаимное расположение прямых в пространстве, плоскостей в пространстве, прямых и плоскостей в пространстве;</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свободно оперировать понятиями, связанными с углами в пространстве: между прямыми в пространстве, между прямой и плоскостью;</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свободно оперировать понятиями, связанными с многогранниками;</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lastRenderedPageBreak/>
        <w:t>свободно распознавать основные виды многогранников (призма, пирамида, прямоугольный параллелепипед, куб);</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классифицировать многогранники, выбирая основания для классификации;</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свободно оперировать понятиями, связанными с сечением многогранников плоскостью;</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вычислять площади поверхностей многогранников (призма, пирамида), геометрических тел с применением формул;</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свободно оперировать понятиями, соответствующими векторам и координатам в пространстве;</w:t>
      </w:r>
    </w:p>
    <w:p w:rsidR="00FE2171" w:rsidRPr="00FE2171" w:rsidRDefault="00FE2171" w:rsidP="00FE2171">
      <w:pPr>
        <w:numPr>
          <w:ilvl w:val="0"/>
          <w:numId w:val="29"/>
        </w:numPr>
        <w:spacing w:after="0" w:line="264" w:lineRule="auto"/>
        <w:jc w:val="both"/>
        <w:rPr>
          <w:rFonts w:ascii="Calibri" w:eastAsia="Calibri" w:hAnsi="Calibri" w:cs="Times New Roman"/>
          <w:lang w:val="en-US"/>
        </w:rPr>
      </w:pPr>
      <w:r w:rsidRPr="00FE2171">
        <w:rPr>
          <w:rFonts w:ascii="Times New Roman" w:eastAsia="Calibri" w:hAnsi="Times New Roman" w:cs="Times New Roman"/>
          <w:color w:val="000000"/>
          <w:sz w:val="28"/>
          <w:lang w:val="en-US"/>
        </w:rPr>
        <w:t>выполнять действия над векторами;</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FE2171" w:rsidRPr="00FE2171" w:rsidRDefault="00FE2171" w:rsidP="00FE2171">
      <w:pPr>
        <w:numPr>
          <w:ilvl w:val="0"/>
          <w:numId w:val="29"/>
        </w:numPr>
        <w:spacing w:after="0" w:line="264" w:lineRule="auto"/>
        <w:jc w:val="both"/>
        <w:rPr>
          <w:rFonts w:ascii="Calibri" w:eastAsia="Calibri" w:hAnsi="Calibri" w:cs="Times New Roman"/>
        </w:rPr>
      </w:pPr>
      <w:r w:rsidRPr="00FE2171">
        <w:rPr>
          <w:rFonts w:ascii="Times New Roman" w:eastAsia="Calibri" w:hAnsi="Times New Roman" w:cs="Times New Roman"/>
          <w:color w:val="000000"/>
          <w:sz w:val="28"/>
        </w:rPr>
        <w:t>иметь представления об основных этапах развития геометрии как составной части фундамента развития технологий.</w:t>
      </w:r>
    </w:p>
    <w:p w:rsidR="00FE2171" w:rsidRPr="00FE2171" w:rsidRDefault="00FE2171" w:rsidP="00FE2171">
      <w:pPr>
        <w:numPr>
          <w:ilvl w:val="0"/>
          <w:numId w:val="30"/>
        </w:numPr>
        <w:spacing w:after="0" w:line="264" w:lineRule="auto"/>
        <w:jc w:val="both"/>
        <w:rPr>
          <w:rFonts w:ascii="Calibri" w:eastAsia="Calibri" w:hAnsi="Calibri" w:cs="Times New Roman"/>
        </w:rPr>
        <w:sectPr w:rsidR="00FE2171" w:rsidRPr="00FE2171">
          <w:pgSz w:w="11906" w:h="16383"/>
          <w:pgMar w:top="1134" w:right="850" w:bottom="1134" w:left="1701" w:header="720" w:footer="720" w:gutter="0"/>
          <w:cols w:space="720"/>
        </w:sectPr>
      </w:pPr>
    </w:p>
    <w:p w:rsidR="00FE2171" w:rsidRPr="00FE2171" w:rsidRDefault="00FE2171" w:rsidP="00FE2171">
      <w:pPr>
        <w:spacing w:after="0" w:line="276" w:lineRule="auto"/>
        <w:ind w:left="120"/>
        <w:rPr>
          <w:rFonts w:ascii="Calibri" w:eastAsia="Calibri" w:hAnsi="Calibri" w:cs="Times New Roman"/>
          <w:lang w:val="en-US"/>
        </w:rPr>
      </w:pPr>
      <w:r w:rsidRPr="00FE2171">
        <w:rPr>
          <w:rFonts w:ascii="Times New Roman" w:eastAsia="Calibri" w:hAnsi="Times New Roman" w:cs="Times New Roman"/>
          <w:b/>
          <w:color w:val="000000"/>
          <w:sz w:val="28"/>
        </w:rPr>
        <w:lastRenderedPageBreak/>
        <w:t xml:space="preserve"> </w:t>
      </w:r>
      <w:r w:rsidRPr="00FE2171">
        <w:rPr>
          <w:rFonts w:ascii="Times New Roman" w:eastAsia="Calibri" w:hAnsi="Times New Roman" w:cs="Times New Roman"/>
          <w:b/>
          <w:color w:val="000000"/>
          <w:sz w:val="28"/>
          <w:lang w:val="en-US"/>
        </w:rPr>
        <w:t xml:space="preserve">ТЕМАТИЧЕСКОЕ ПЛАНИРОВАНИЕ </w:t>
      </w:r>
    </w:p>
    <w:p w:rsidR="00FE2171" w:rsidRPr="00FE2171" w:rsidRDefault="00FE2171" w:rsidP="00FE2171">
      <w:pPr>
        <w:spacing w:after="0" w:line="276" w:lineRule="auto"/>
        <w:ind w:left="120"/>
        <w:rPr>
          <w:rFonts w:ascii="Calibri" w:eastAsia="Calibri" w:hAnsi="Calibri" w:cs="Times New Roman"/>
          <w:lang w:val="en-US"/>
        </w:rPr>
      </w:pPr>
      <w:r w:rsidRPr="00FE2171">
        <w:rPr>
          <w:rFonts w:ascii="Times New Roman" w:eastAsia="Calibri" w:hAnsi="Times New Roman" w:cs="Times New Roman"/>
          <w:b/>
          <w:color w:val="000000"/>
          <w:sz w:val="28"/>
          <w:lang w:val="en-US"/>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4737"/>
        <w:gridCol w:w="1491"/>
        <w:gridCol w:w="1843"/>
        <w:gridCol w:w="1912"/>
        <w:gridCol w:w="2568"/>
      </w:tblGrid>
      <w:tr w:rsidR="00FE2171" w:rsidRPr="00FE2171" w:rsidTr="009C7C42">
        <w:trPr>
          <w:trHeight w:val="144"/>
          <w:tblCellSpacing w:w="0" w:type="dxa"/>
        </w:trPr>
        <w:tc>
          <w:tcPr>
            <w:tcW w:w="446" w:type="dxa"/>
            <w:vMerge w:val="restart"/>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 п/п </w:t>
            </w:r>
          </w:p>
          <w:p w:rsidR="00FE2171" w:rsidRPr="00FE2171" w:rsidRDefault="00FE2171" w:rsidP="00FE2171">
            <w:pPr>
              <w:spacing w:after="0" w:line="276" w:lineRule="auto"/>
              <w:ind w:left="135"/>
              <w:rPr>
                <w:rFonts w:ascii="Calibri" w:eastAsia="Calibri" w:hAnsi="Calibri" w:cs="Times New Roman"/>
                <w:lang w:val="en-US"/>
              </w:rPr>
            </w:pPr>
          </w:p>
        </w:tc>
        <w:tc>
          <w:tcPr>
            <w:tcW w:w="3344" w:type="dxa"/>
            <w:vMerge w:val="restart"/>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Наименование разделов и тем программы </w:t>
            </w:r>
          </w:p>
          <w:p w:rsidR="00FE2171" w:rsidRPr="00FE2171" w:rsidRDefault="00FE2171" w:rsidP="00FE2171">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b/>
                <w:color w:val="000000"/>
                <w:sz w:val="24"/>
                <w:lang w:val="en-US"/>
              </w:rPr>
              <w:t>Количество часов</w:t>
            </w:r>
          </w:p>
        </w:tc>
        <w:tc>
          <w:tcPr>
            <w:tcW w:w="2568" w:type="dxa"/>
            <w:vMerge w:val="restart"/>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Электронные (цифровые) образовательные ресурсы </w:t>
            </w:r>
          </w:p>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0" w:type="auto"/>
            <w:vMerge/>
            <w:tcBorders>
              <w:top w:val="nil"/>
            </w:tcBorders>
            <w:tcMar>
              <w:top w:w="50" w:type="dxa"/>
              <w:left w:w="100" w:type="dxa"/>
            </w:tcMar>
          </w:tcPr>
          <w:p w:rsidR="00FE2171" w:rsidRPr="00FE2171" w:rsidRDefault="00FE2171" w:rsidP="00FE2171">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FE2171" w:rsidRPr="00FE2171" w:rsidRDefault="00FE2171" w:rsidP="00FE2171">
            <w:pPr>
              <w:spacing w:after="200" w:line="276" w:lineRule="auto"/>
              <w:rPr>
                <w:rFonts w:ascii="Calibri" w:eastAsia="Calibri" w:hAnsi="Calibri" w:cs="Times New Roman"/>
                <w:lang w:val="en-US"/>
              </w:rPr>
            </w:pPr>
          </w:p>
        </w:tc>
        <w:tc>
          <w:tcPr>
            <w:tcW w:w="949"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Всего </w:t>
            </w:r>
          </w:p>
          <w:p w:rsidR="00FE2171" w:rsidRPr="00FE2171" w:rsidRDefault="00FE2171" w:rsidP="00FE2171">
            <w:pPr>
              <w:spacing w:after="0" w:line="276" w:lineRule="auto"/>
              <w:ind w:left="135"/>
              <w:rPr>
                <w:rFonts w:ascii="Calibri" w:eastAsia="Calibri" w:hAnsi="Calibri" w:cs="Times New Roman"/>
                <w:lang w:val="en-US"/>
              </w:rPr>
            </w:pPr>
          </w:p>
        </w:tc>
        <w:tc>
          <w:tcPr>
            <w:tcW w:w="1667"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Контрольные работы </w:t>
            </w:r>
          </w:p>
          <w:p w:rsidR="00FE2171" w:rsidRPr="00FE2171" w:rsidRDefault="00FE2171" w:rsidP="00FE2171">
            <w:pPr>
              <w:spacing w:after="0" w:line="276" w:lineRule="auto"/>
              <w:ind w:left="135"/>
              <w:rPr>
                <w:rFonts w:ascii="Calibri" w:eastAsia="Calibri" w:hAnsi="Calibri" w:cs="Times New Roman"/>
                <w:lang w:val="en-US"/>
              </w:rPr>
            </w:pPr>
          </w:p>
        </w:tc>
        <w:tc>
          <w:tcPr>
            <w:tcW w:w="175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Практические работы </w:t>
            </w:r>
          </w:p>
          <w:p w:rsidR="00FE2171" w:rsidRPr="00FE2171" w:rsidRDefault="00FE2171" w:rsidP="00FE2171">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FE2171" w:rsidRPr="00FE2171" w:rsidRDefault="00FE2171" w:rsidP="00FE2171">
            <w:pPr>
              <w:spacing w:after="200" w:line="276" w:lineRule="auto"/>
              <w:rPr>
                <w:rFonts w:ascii="Calibri" w:eastAsia="Calibri" w:hAnsi="Calibri" w:cs="Times New Roman"/>
                <w:lang w:val="en-US"/>
              </w:rPr>
            </w:pPr>
          </w:p>
        </w:tc>
      </w:tr>
      <w:tr w:rsidR="00FE2171" w:rsidRPr="00FE2171" w:rsidTr="009C7C42">
        <w:trPr>
          <w:trHeight w:val="144"/>
          <w:tblCellSpacing w:w="0" w:type="dxa"/>
        </w:trPr>
        <w:tc>
          <w:tcPr>
            <w:tcW w:w="446"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Введение в стереометрию</w:t>
            </w:r>
          </w:p>
        </w:tc>
        <w:tc>
          <w:tcPr>
            <w:tcW w:w="949"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23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46"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Взаимное расположение прямых в пространстве</w:t>
            </w:r>
          </w:p>
        </w:tc>
        <w:tc>
          <w:tcPr>
            <w:tcW w:w="949"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6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46"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Параллельность прямых и плоскостей в пространстве</w:t>
            </w:r>
          </w:p>
        </w:tc>
        <w:tc>
          <w:tcPr>
            <w:tcW w:w="949"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8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46"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Перпендикулярность прямых и плоскостей в пространстве</w:t>
            </w:r>
          </w:p>
        </w:tc>
        <w:tc>
          <w:tcPr>
            <w:tcW w:w="949"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25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46"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Углы и расстояния</w:t>
            </w:r>
          </w:p>
        </w:tc>
        <w:tc>
          <w:tcPr>
            <w:tcW w:w="949"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16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46"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Многогранники</w:t>
            </w:r>
          </w:p>
        </w:tc>
        <w:tc>
          <w:tcPr>
            <w:tcW w:w="949"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7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46"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Векторы в пространстве</w:t>
            </w:r>
          </w:p>
        </w:tc>
        <w:tc>
          <w:tcPr>
            <w:tcW w:w="949"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12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46"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Повторение, обобщение и систематизация знаний</w:t>
            </w:r>
          </w:p>
        </w:tc>
        <w:tc>
          <w:tcPr>
            <w:tcW w:w="949"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5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2 </w:t>
            </w: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0" w:type="auto"/>
            <w:gridSpan w:val="2"/>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ОБЩЕЕ КОЛИЧЕСТВО ЧАСОВ ПО ПРОГРАММЕ</w:t>
            </w:r>
          </w:p>
        </w:tc>
        <w:tc>
          <w:tcPr>
            <w:tcW w:w="1491"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102 </w:t>
            </w:r>
          </w:p>
        </w:tc>
        <w:tc>
          <w:tcPr>
            <w:tcW w:w="1667"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6 </w:t>
            </w:r>
          </w:p>
        </w:tc>
        <w:tc>
          <w:tcPr>
            <w:tcW w:w="1756"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0 </w:t>
            </w:r>
          </w:p>
        </w:tc>
        <w:tc>
          <w:tcPr>
            <w:tcW w:w="2568" w:type="dxa"/>
            <w:tcMar>
              <w:top w:w="50" w:type="dxa"/>
              <w:left w:w="100" w:type="dxa"/>
            </w:tcMar>
            <w:vAlign w:val="center"/>
          </w:tcPr>
          <w:p w:rsidR="00FE2171" w:rsidRPr="00FE2171" w:rsidRDefault="00FE2171" w:rsidP="00FE2171">
            <w:pPr>
              <w:spacing w:after="200" w:line="276" w:lineRule="auto"/>
              <w:rPr>
                <w:rFonts w:ascii="Calibri" w:eastAsia="Calibri" w:hAnsi="Calibri" w:cs="Times New Roman"/>
                <w:lang w:val="en-US"/>
              </w:rPr>
            </w:pPr>
          </w:p>
        </w:tc>
      </w:tr>
    </w:tbl>
    <w:p w:rsidR="00FE2171" w:rsidRPr="00FE2171" w:rsidRDefault="00FE2171" w:rsidP="00FE2171">
      <w:pPr>
        <w:spacing w:after="200" w:line="276" w:lineRule="auto"/>
        <w:rPr>
          <w:rFonts w:ascii="Calibri" w:eastAsia="Calibri" w:hAnsi="Calibri" w:cs="Times New Roman"/>
          <w:lang w:val="en-US"/>
        </w:rPr>
        <w:sectPr w:rsidR="00FE2171" w:rsidRPr="00FE2171">
          <w:pgSz w:w="16383" w:h="11906" w:orient="landscape"/>
          <w:pgMar w:top="1134" w:right="850" w:bottom="1134" w:left="1701" w:header="720" w:footer="720" w:gutter="0"/>
          <w:cols w:space="720"/>
        </w:sectPr>
      </w:pPr>
    </w:p>
    <w:p w:rsidR="00FE2171" w:rsidRPr="00FE2171" w:rsidRDefault="00FE2171" w:rsidP="00FE2171">
      <w:pPr>
        <w:spacing w:after="200" w:line="276" w:lineRule="auto"/>
        <w:rPr>
          <w:rFonts w:ascii="Calibri" w:eastAsia="Calibri" w:hAnsi="Calibri" w:cs="Times New Roman"/>
          <w:lang w:val="en-US"/>
        </w:rPr>
        <w:sectPr w:rsidR="00FE2171" w:rsidRPr="00FE2171">
          <w:pgSz w:w="16383" w:h="11906" w:orient="landscape"/>
          <w:pgMar w:top="1134" w:right="850" w:bottom="1134" w:left="1701" w:header="720" w:footer="720" w:gutter="0"/>
          <w:cols w:space="720"/>
        </w:sectPr>
      </w:pPr>
    </w:p>
    <w:p w:rsidR="00FE2171" w:rsidRPr="00FE2171" w:rsidRDefault="00FE2171" w:rsidP="00FE2171">
      <w:pPr>
        <w:spacing w:after="200" w:line="276" w:lineRule="auto"/>
        <w:rPr>
          <w:rFonts w:ascii="Calibri" w:eastAsia="Calibri" w:hAnsi="Calibri" w:cs="Times New Roman"/>
          <w:lang w:val="en-US"/>
        </w:rPr>
        <w:sectPr w:rsidR="00FE2171" w:rsidRPr="00FE2171">
          <w:pgSz w:w="16383" w:h="11906" w:orient="landscape"/>
          <w:pgMar w:top="1134" w:right="850" w:bottom="1134" w:left="1701" w:header="720" w:footer="720" w:gutter="0"/>
          <w:cols w:space="720"/>
        </w:sectPr>
      </w:pPr>
    </w:p>
    <w:p w:rsidR="00FE2171" w:rsidRPr="00FE2171" w:rsidRDefault="00FE2171" w:rsidP="00FE2171">
      <w:pPr>
        <w:spacing w:after="0" w:line="276" w:lineRule="auto"/>
        <w:ind w:left="120"/>
        <w:rPr>
          <w:rFonts w:ascii="Calibri" w:eastAsia="Calibri" w:hAnsi="Calibri" w:cs="Times New Roman"/>
          <w:lang w:val="en-US"/>
        </w:rPr>
      </w:pPr>
      <w:r w:rsidRPr="00FE2171">
        <w:rPr>
          <w:rFonts w:ascii="Times New Roman" w:eastAsia="Calibri" w:hAnsi="Times New Roman" w:cs="Times New Roman"/>
          <w:b/>
          <w:color w:val="000000"/>
          <w:sz w:val="28"/>
          <w:lang w:val="en-US"/>
        </w:rPr>
        <w:lastRenderedPageBreak/>
        <w:t xml:space="preserve"> ПОУРОЧНОЕ ПЛАНИРОВАНИЕ </w:t>
      </w:r>
    </w:p>
    <w:p w:rsidR="00FE2171" w:rsidRPr="00FE2171" w:rsidRDefault="00FE2171" w:rsidP="00FE2171">
      <w:pPr>
        <w:spacing w:after="0" w:line="276" w:lineRule="auto"/>
        <w:ind w:left="120"/>
        <w:rPr>
          <w:rFonts w:ascii="Calibri" w:eastAsia="Calibri" w:hAnsi="Calibri" w:cs="Times New Roman"/>
          <w:lang w:val="en-US"/>
        </w:rPr>
      </w:pPr>
      <w:r w:rsidRPr="00FE2171">
        <w:rPr>
          <w:rFonts w:ascii="Times New Roman" w:eastAsia="Calibri" w:hAnsi="Times New Roman" w:cs="Times New Roman"/>
          <w:b/>
          <w:color w:val="000000"/>
          <w:sz w:val="28"/>
          <w:lang w:val="en-US"/>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9"/>
        <w:gridCol w:w="4375"/>
        <w:gridCol w:w="1201"/>
        <w:gridCol w:w="1843"/>
        <w:gridCol w:w="1912"/>
        <w:gridCol w:w="1349"/>
        <w:gridCol w:w="2223"/>
      </w:tblGrid>
      <w:tr w:rsidR="00FE2171" w:rsidRPr="00FE2171" w:rsidTr="009C7C42">
        <w:trPr>
          <w:trHeight w:val="144"/>
          <w:tblCellSpacing w:w="0" w:type="dxa"/>
        </w:trPr>
        <w:tc>
          <w:tcPr>
            <w:tcW w:w="453" w:type="dxa"/>
            <w:vMerge w:val="restart"/>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 п/п </w:t>
            </w:r>
          </w:p>
          <w:p w:rsidR="00FE2171" w:rsidRPr="00FE2171" w:rsidRDefault="00FE2171" w:rsidP="00FE2171">
            <w:pPr>
              <w:spacing w:after="0" w:line="276" w:lineRule="auto"/>
              <w:ind w:left="135"/>
              <w:rPr>
                <w:rFonts w:ascii="Calibri" w:eastAsia="Calibri" w:hAnsi="Calibri" w:cs="Times New Roman"/>
                <w:lang w:val="en-US"/>
              </w:rPr>
            </w:pPr>
          </w:p>
        </w:tc>
        <w:tc>
          <w:tcPr>
            <w:tcW w:w="3344" w:type="dxa"/>
            <w:vMerge w:val="restart"/>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Тема урока </w:t>
            </w:r>
          </w:p>
          <w:p w:rsidR="00FE2171" w:rsidRPr="00FE2171" w:rsidRDefault="00FE2171" w:rsidP="00FE2171">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b/>
                <w:color w:val="000000"/>
                <w:sz w:val="24"/>
                <w:lang w:val="en-US"/>
              </w:rPr>
              <w:t>Количество часов</w:t>
            </w:r>
          </w:p>
        </w:tc>
        <w:tc>
          <w:tcPr>
            <w:tcW w:w="1122" w:type="dxa"/>
            <w:vMerge w:val="restart"/>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Дата изучения </w:t>
            </w:r>
          </w:p>
          <w:p w:rsidR="00FE2171" w:rsidRPr="00FE2171" w:rsidRDefault="00FE2171" w:rsidP="00FE2171">
            <w:pPr>
              <w:spacing w:after="0" w:line="276" w:lineRule="auto"/>
              <w:ind w:left="135"/>
              <w:rPr>
                <w:rFonts w:ascii="Calibri" w:eastAsia="Calibri" w:hAnsi="Calibri" w:cs="Times New Roman"/>
                <w:lang w:val="en-US"/>
              </w:rPr>
            </w:pPr>
          </w:p>
        </w:tc>
        <w:tc>
          <w:tcPr>
            <w:tcW w:w="1936" w:type="dxa"/>
            <w:vMerge w:val="restart"/>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Электронные цифровые образовательные ресурсы </w:t>
            </w:r>
          </w:p>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0" w:type="auto"/>
            <w:vMerge/>
            <w:tcBorders>
              <w:top w:val="nil"/>
            </w:tcBorders>
            <w:tcMar>
              <w:top w:w="50" w:type="dxa"/>
              <w:left w:w="100" w:type="dxa"/>
            </w:tcMar>
          </w:tcPr>
          <w:p w:rsidR="00FE2171" w:rsidRPr="00FE2171" w:rsidRDefault="00FE2171" w:rsidP="00FE2171">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FE2171" w:rsidRPr="00FE2171" w:rsidRDefault="00FE2171" w:rsidP="00FE2171">
            <w:pPr>
              <w:spacing w:after="200" w:line="276" w:lineRule="auto"/>
              <w:rPr>
                <w:rFonts w:ascii="Calibri" w:eastAsia="Calibri" w:hAnsi="Calibri" w:cs="Times New Roman"/>
                <w:lang w:val="en-US"/>
              </w:rPr>
            </w:pPr>
          </w:p>
        </w:tc>
        <w:tc>
          <w:tcPr>
            <w:tcW w:w="795"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Всего </w:t>
            </w:r>
          </w:p>
          <w:p w:rsidR="00FE2171" w:rsidRPr="00FE2171" w:rsidRDefault="00FE2171" w:rsidP="00FE2171">
            <w:pPr>
              <w:spacing w:after="0" w:line="276" w:lineRule="auto"/>
              <w:ind w:left="135"/>
              <w:rPr>
                <w:rFonts w:ascii="Calibri" w:eastAsia="Calibri" w:hAnsi="Calibri" w:cs="Times New Roman"/>
                <w:lang w:val="en-US"/>
              </w:rPr>
            </w:pPr>
          </w:p>
        </w:tc>
        <w:tc>
          <w:tcPr>
            <w:tcW w:w="1488"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Контрольные работы </w:t>
            </w:r>
          </w:p>
          <w:p w:rsidR="00FE2171" w:rsidRPr="00FE2171" w:rsidRDefault="00FE2171" w:rsidP="00FE2171">
            <w:pPr>
              <w:spacing w:after="0" w:line="276" w:lineRule="auto"/>
              <w:ind w:left="135"/>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b/>
                <w:color w:val="000000"/>
                <w:sz w:val="24"/>
                <w:lang w:val="en-US"/>
              </w:rPr>
              <w:t xml:space="preserve">Практические работы </w:t>
            </w:r>
          </w:p>
          <w:p w:rsidR="00FE2171" w:rsidRPr="00FE2171" w:rsidRDefault="00FE2171" w:rsidP="00FE2171">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FE2171" w:rsidRPr="00FE2171" w:rsidRDefault="00FE2171" w:rsidP="00FE2171">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FE2171" w:rsidRPr="00FE2171" w:rsidRDefault="00FE2171" w:rsidP="00FE2171">
            <w:pPr>
              <w:spacing w:after="200" w:line="276" w:lineRule="auto"/>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Аксиомы стереометрии и первые следствия из них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Аксиомы стереометрии и первые следствия из них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Аксиомы стереометрии и первые следствия из них. Способы задания прямых и плоскостей в пространстве. </w:t>
            </w:r>
            <w:r w:rsidRPr="00FE2171">
              <w:rPr>
                <w:rFonts w:ascii="Times New Roman" w:eastAsia="Calibri" w:hAnsi="Times New Roman" w:cs="Times New Roman"/>
                <w:color w:val="000000"/>
                <w:sz w:val="24"/>
                <w:lang w:val="en-US"/>
              </w:rPr>
              <w:t>Обозначения прямых и плоскостей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Изображение сечений пирамиды, куба и призмы, которые проходят через их рёбра. </w:t>
            </w:r>
            <w:r w:rsidRPr="00FE2171">
              <w:rPr>
                <w:rFonts w:ascii="Times New Roman" w:eastAsia="Calibri" w:hAnsi="Times New Roman" w:cs="Times New Roman"/>
                <w:color w:val="000000"/>
                <w:sz w:val="24"/>
                <w:lang w:val="en-US"/>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Изображение сечений пирамиды, куба и призмы, которые проходят через их рёбра. </w:t>
            </w:r>
            <w:r w:rsidRPr="00FE2171">
              <w:rPr>
                <w:rFonts w:ascii="Times New Roman" w:eastAsia="Calibri" w:hAnsi="Times New Roman" w:cs="Times New Roman"/>
                <w:color w:val="000000"/>
                <w:sz w:val="24"/>
                <w:lang w:val="en-US"/>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Изображение сечений пирамиды, куба и призмы, которые проходят через их рёбра. </w:t>
            </w:r>
            <w:r w:rsidRPr="00FE2171">
              <w:rPr>
                <w:rFonts w:ascii="Times New Roman" w:eastAsia="Calibri" w:hAnsi="Times New Roman" w:cs="Times New Roman"/>
                <w:color w:val="000000"/>
                <w:sz w:val="24"/>
                <w:lang w:val="en-US"/>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Изображение сечений пирамиды, куба и призмы, которые проходят через их рёбра. </w:t>
            </w:r>
            <w:r w:rsidRPr="00FE2171">
              <w:rPr>
                <w:rFonts w:ascii="Times New Roman" w:eastAsia="Calibri" w:hAnsi="Times New Roman" w:cs="Times New Roman"/>
                <w:color w:val="000000"/>
                <w:sz w:val="24"/>
                <w:lang w:val="en-US"/>
              </w:rPr>
              <w:t xml:space="preserve">Изображение пересечения </w:t>
            </w:r>
            <w:r w:rsidRPr="00FE2171">
              <w:rPr>
                <w:rFonts w:ascii="Times New Roman" w:eastAsia="Calibri" w:hAnsi="Times New Roman" w:cs="Times New Roman"/>
                <w:color w:val="000000"/>
                <w:sz w:val="24"/>
                <w:lang w:val="en-US"/>
              </w:rPr>
              <w:lastRenderedPageBreak/>
              <w:t>полученных плоскостей. Раскрашивание построенных сечений разными цветами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14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Метод следов для построения сечений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21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Повторение планиметрии: Теорема о пропорциональных отрезках. </w:t>
            </w:r>
            <w:r w:rsidRPr="00FE2171">
              <w:rPr>
                <w:rFonts w:ascii="Times New Roman" w:eastAsia="Calibri" w:hAnsi="Times New Roman" w:cs="Times New Roman"/>
                <w:color w:val="000000"/>
                <w:sz w:val="24"/>
                <w:lang w:val="en-US"/>
              </w:rPr>
              <w:t>Подобие треугольников</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Повторение планиметрии: Теорема Менелая. Расчеты в сечениях на выносных чертежах. </w:t>
            </w:r>
            <w:r w:rsidRPr="00FE2171">
              <w:rPr>
                <w:rFonts w:ascii="Times New Roman" w:eastAsia="Calibri" w:hAnsi="Times New Roman" w:cs="Times New Roman"/>
                <w:color w:val="000000"/>
                <w:sz w:val="24"/>
                <w:lang w:val="en-US"/>
              </w:rPr>
              <w:t>История развития планиметрии и стереометрии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Контрольная работа "Аксиомы стереометрии. Сечения"</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Взаимное расположение прямых в пространстве. Скрещивающиеся прямые. Признаки скрещивающихся прямых. </w:t>
            </w:r>
            <w:r w:rsidRPr="00FE2171">
              <w:rPr>
                <w:rFonts w:ascii="Times New Roman" w:eastAsia="Calibri" w:hAnsi="Times New Roman" w:cs="Times New Roman"/>
                <w:color w:val="000000"/>
                <w:sz w:val="24"/>
                <w:lang w:val="en-US"/>
              </w:rPr>
              <w:t>Параллельные прямые в пространстве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sidRPr="00FE2171">
              <w:rPr>
                <w:rFonts w:ascii="Times New Roman" w:eastAsia="Calibri" w:hAnsi="Times New Roman" w:cs="Times New Roman"/>
                <w:color w:val="000000"/>
                <w:sz w:val="24"/>
                <w:lang w:val="en-US"/>
              </w:rPr>
              <w:t>Лемма о пересечении параллельных прямых плоскостью</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Параллельность трех прямых. Теорема о трёх параллельных прямых. </w:t>
            </w:r>
            <w:r w:rsidRPr="00FE2171">
              <w:rPr>
                <w:rFonts w:ascii="Times New Roman" w:eastAsia="Calibri" w:hAnsi="Times New Roman" w:cs="Times New Roman"/>
                <w:color w:val="000000"/>
                <w:sz w:val="24"/>
                <w:lang w:val="en-US"/>
              </w:rPr>
              <w:t>Теорема о скрещивающихся прямых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Параллельное проектирование. Основные свойства параллельного проектирования. </w:t>
            </w:r>
            <w:r w:rsidRPr="00FE2171">
              <w:rPr>
                <w:rFonts w:ascii="Times New Roman" w:eastAsia="Calibri" w:hAnsi="Times New Roman" w:cs="Times New Roman"/>
                <w:color w:val="000000"/>
                <w:sz w:val="24"/>
                <w:lang w:val="en-US"/>
              </w:rPr>
              <w:t>Изображение разных фигур в параллельной проекции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28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Центральная проекция. Угол с сонаправленными сторонами. </w:t>
            </w:r>
            <w:r w:rsidRPr="00FE2171">
              <w:rPr>
                <w:rFonts w:ascii="Times New Roman" w:eastAsia="Calibri" w:hAnsi="Times New Roman" w:cs="Times New Roman"/>
                <w:color w:val="000000"/>
                <w:sz w:val="24"/>
                <w:lang w:val="en-US"/>
              </w:rPr>
              <w:t>Угол между прямыми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29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Понятия: параллельность прямой и плоскости в пространстве. Признак параллельности прямой и плоскости. </w:t>
            </w:r>
            <w:r w:rsidRPr="00FE2171">
              <w:rPr>
                <w:rFonts w:ascii="Times New Roman" w:eastAsia="Calibri" w:hAnsi="Times New Roman" w:cs="Times New Roman"/>
                <w:color w:val="000000"/>
                <w:sz w:val="24"/>
                <w:lang w:val="en-US"/>
              </w:rPr>
              <w:t>Свойства параллельности прямой и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Построение сечения, проходящего через данную прямую на чертеже и параллельного другой прямой. </w:t>
            </w:r>
            <w:r w:rsidRPr="00FE2171">
              <w:rPr>
                <w:rFonts w:ascii="Times New Roman" w:eastAsia="Calibri" w:hAnsi="Times New Roman" w:cs="Times New Roman"/>
                <w:color w:val="000000"/>
                <w:sz w:val="24"/>
                <w:lang w:val="en-US"/>
              </w:rPr>
              <w:t>Расчёт отношений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Параллельная проекция, применение для построения сечений куба и параллелепипеда. </w:t>
            </w:r>
            <w:r w:rsidRPr="00FE2171">
              <w:rPr>
                <w:rFonts w:ascii="Times New Roman" w:eastAsia="Calibri" w:hAnsi="Times New Roman" w:cs="Times New Roman"/>
                <w:color w:val="000000"/>
                <w:sz w:val="24"/>
                <w:lang w:val="en-US"/>
              </w:rPr>
              <w:t>Свойства параллелепипеда и призмы</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Параллельные плоскости. Признаки параллельности двух плоскостей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 xml:space="preserve">Теорема о параллельности и единственности плоскости, проходящей через точку, не </w:t>
            </w:r>
            <w:r w:rsidRPr="00FE2171">
              <w:rPr>
                <w:rFonts w:ascii="Times New Roman" w:eastAsia="Calibri" w:hAnsi="Times New Roman" w:cs="Times New Roman"/>
                <w:color w:val="000000"/>
                <w:sz w:val="24"/>
              </w:rPr>
              <w:lastRenderedPageBreak/>
              <w:t>принадлежащую данной плоскости и следствия из неё</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lastRenderedPageBreak/>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36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Повторение: теорема Пифагора на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39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Повторение: тригонометрия прямоугольного треугольника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Свойства куба и прямоугольного параллелепипеда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Вычисление длин отрезков в кубе и прямоугольном параллелепипеде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44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Плоскости и перпендикулярные им прямые в многогранниках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Плоскости и перпендикулярные им прямые в многогранниках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Перпендикуляр и наклонная. Построение перпендикуляра из точки на прямую</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Перпендикуляр и наклонная. Построение перпендикуляра из точки на прямую</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49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Теорема о трёх перпендикулярах (прямая и обратная)</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Теорема о трёх перпендикулярах (прямая и обратная)</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Угол между скрещивающимися прямыми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Поиск перпендикулярных прямых с помощью перпендикулярных плоскостей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Ортогональное проектирование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55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Симметрия в пространстве относительно плоскости. </w:t>
            </w:r>
            <w:r w:rsidRPr="00FE2171">
              <w:rPr>
                <w:rFonts w:ascii="Times New Roman" w:eastAsia="Calibri" w:hAnsi="Times New Roman" w:cs="Times New Roman"/>
                <w:color w:val="000000"/>
                <w:sz w:val="24"/>
                <w:lang w:val="en-US"/>
              </w:rPr>
              <w:t>Плоскости симметрий в многогранниках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Признак перпендикулярности прямой и плоскости как следствие симметрии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Правильные многогранники. Расчёт расстояний от точки до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59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Правильные многогранники. Расчёт расстояний от точки до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Способы опустить перпендикуляры: симметрия, сдвиг точки по параллельной прямой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Сдвиг по непараллельной прямой, изменение расстояний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Повторение: угол между скрещивающимися прямыми в пространстве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65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Геометрические методы вычисления угла между прямыми в многогранниках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Двугранный угол. Свойство линейных углов двугранного угла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Перпендикулярные плоскости. Свойства взаимно перпендикулярных плоскостей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69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Теорема о диагонали прямоугольного параллелепипеда и следствие из неё</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74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Расстояние от точки до плоскости, расстояние от прямой до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Элементы сферической геометрии: геодезические линии на Земле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Контрольная работа "Углы и расстояния"</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79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Систематизация знаний "Многогранник и его элементы"</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Пирамида. Виды пирамид. Правильная пирамида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rPr>
              <w:t xml:space="preserve">Призма. Прямая и наклонная призмы. </w:t>
            </w:r>
            <w:r w:rsidRPr="00FE2171">
              <w:rPr>
                <w:rFonts w:ascii="Times New Roman" w:eastAsia="Calibri" w:hAnsi="Times New Roman" w:cs="Times New Roman"/>
                <w:color w:val="000000"/>
                <w:sz w:val="24"/>
                <w:lang w:val="en-US"/>
              </w:rPr>
              <w:t>Правильная призма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Прямой параллелепипед, прямоугольный параллелепипед, куб</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Выпуклые многогранники. Теорема Эйлера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Контрольная работа "Многогранники"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lastRenderedPageBreak/>
              <w:t>86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Понятие вектора на плоскости и в пространстве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Сумма векторов</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Разность векторов</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89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Правило параллелепипеда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Умножение вектора на число</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Разложение вектора по базису трёх векторов, не лежащих в одной плоскости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Скалярное произведение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93</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Вычисление угла между векторами в пространстве</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94</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Простейшие задачи с векторами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95</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Простейшие задачи с векторами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96</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Простейшие задачи с векторами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97</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Простейшие задачи с векторами</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98</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Обобщение и систематизация знаний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99</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Обобщение и систематизация знаний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100</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Итоговая контрольная работа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101</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Итоговая контрольная работа</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453" w:type="dxa"/>
            <w:tcMar>
              <w:top w:w="50" w:type="dxa"/>
              <w:left w:w="100" w:type="dxa"/>
            </w:tcMar>
            <w:vAlign w:val="center"/>
          </w:tcPr>
          <w:p w:rsidR="00FE2171" w:rsidRPr="00FE2171" w:rsidRDefault="00FE2171" w:rsidP="00FE2171">
            <w:pPr>
              <w:spacing w:after="0" w:line="276" w:lineRule="auto"/>
              <w:rPr>
                <w:rFonts w:ascii="Calibri" w:eastAsia="Calibri" w:hAnsi="Calibri" w:cs="Times New Roman"/>
                <w:lang w:val="en-US"/>
              </w:rPr>
            </w:pPr>
            <w:r w:rsidRPr="00FE2171">
              <w:rPr>
                <w:rFonts w:ascii="Times New Roman" w:eastAsia="Calibri" w:hAnsi="Times New Roman" w:cs="Times New Roman"/>
                <w:color w:val="000000"/>
                <w:sz w:val="24"/>
                <w:lang w:val="en-US"/>
              </w:rPr>
              <w:t>102</w:t>
            </w:r>
          </w:p>
        </w:tc>
        <w:tc>
          <w:tcPr>
            <w:tcW w:w="3344"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r w:rsidRPr="00FE2171">
              <w:rPr>
                <w:rFonts w:ascii="Times New Roman" w:eastAsia="Calibri" w:hAnsi="Times New Roman" w:cs="Times New Roman"/>
                <w:color w:val="000000"/>
                <w:sz w:val="24"/>
                <w:lang w:val="en-US"/>
              </w:rPr>
              <w:t>Обобщение и систематизация знаний</w:t>
            </w:r>
          </w:p>
        </w:tc>
        <w:tc>
          <w:tcPr>
            <w:tcW w:w="795"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1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p>
        </w:tc>
        <w:tc>
          <w:tcPr>
            <w:tcW w:w="1122"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c>
          <w:tcPr>
            <w:tcW w:w="1936" w:type="dxa"/>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lang w:val="en-US"/>
              </w:rPr>
            </w:pPr>
          </w:p>
        </w:tc>
      </w:tr>
      <w:tr w:rsidR="00FE2171" w:rsidRPr="00FE2171" w:rsidTr="009C7C42">
        <w:trPr>
          <w:trHeight w:val="144"/>
          <w:tblCellSpacing w:w="0" w:type="dxa"/>
        </w:trPr>
        <w:tc>
          <w:tcPr>
            <w:tcW w:w="0" w:type="auto"/>
            <w:gridSpan w:val="2"/>
            <w:tcMar>
              <w:top w:w="50" w:type="dxa"/>
              <w:left w:w="100" w:type="dxa"/>
            </w:tcMar>
            <w:vAlign w:val="center"/>
          </w:tcPr>
          <w:p w:rsidR="00FE2171" w:rsidRPr="00FE2171" w:rsidRDefault="00FE2171" w:rsidP="00FE2171">
            <w:pPr>
              <w:spacing w:after="0" w:line="276" w:lineRule="auto"/>
              <w:ind w:left="135"/>
              <w:rPr>
                <w:rFonts w:ascii="Calibri" w:eastAsia="Calibri" w:hAnsi="Calibri" w:cs="Times New Roman"/>
              </w:rPr>
            </w:pPr>
            <w:r w:rsidRPr="00FE2171">
              <w:rPr>
                <w:rFonts w:ascii="Times New Roman" w:eastAsia="Calibri" w:hAnsi="Times New Roman" w:cs="Times New Roman"/>
                <w:color w:val="000000"/>
                <w:sz w:val="24"/>
              </w:rPr>
              <w:t>ОБЩЕЕ КОЛИЧЕСТВО ЧАСОВ ПО ПРОГРАММЕ</w:t>
            </w:r>
          </w:p>
        </w:tc>
        <w:tc>
          <w:tcPr>
            <w:tcW w:w="125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rPr>
              <w:t xml:space="preserve"> </w:t>
            </w:r>
            <w:r w:rsidRPr="00FE2171">
              <w:rPr>
                <w:rFonts w:ascii="Times New Roman" w:eastAsia="Calibri" w:hAnsi="Times New Roman" w:cs="Times New Roman"/>
                <w:color w:val="000000"/>
                <w:sz w:val="24"/>
                <w:lang w:val="en-US"/>
              </w:rPr>
              <w:t xml:space="preserve">102 </w:t>
            </w:r>
          </w:p>
        </w:tc>
        <w:tc>
          <w:tcPr>
            <w:tcW w:w="1488"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6 </w:t>
            </w:r>
          </w:p>
        </w:tc>
        <w:tc>
          <w:tcPr>
            <w:tcW w:w="1590" w:type="dxa"/>
            <w:tcMar>
              <w:top w:w="50" w:type="dxa"/>
              <w:left w:w="100" w:type="dxa"/>
            </w:tcMar>
            <w:vAlign w:val="center"/>
          </w:tcPr>
          <w:p w:rsidR="00FE2171" w:rsidRPr="00FE2171" w:rsidRDefault="00FE2171" w:rsidP="00FE2171">
            <w:pPr>
              <w:spacing w:after="0" w:line="276" w:lineRule="auto"/>
              <w:ind w:left="135"/>
              <w:jc w:val="center"/>
              <w:rPr>
                <w:rFonts w:ascii="Calibri" w:eastAsia="Calibri" w:hAnsi="Calibri" w:cs="Times New Roman"/>
                <w:lang w:val="en-US"/>
              </w:rPr>
            </w:pPr>
            <w:r w:rsidRPr="00FE2171">
              <w:rPr>
                <w:rFonts w:ascii="Times New Roman" w:eastAsia="Calibri" w:hAnsi="Times New Roman" w:cs="Times New Roman"/>
                <w:color w:val="000000"/>
                <w:sz w:val="24"/>
                <w:lang w:val="en-US"/>
              </w:rPr>
              <w:t xml:space="preserve"> 0 </w:t>
            </w:r>
          </w:p>
        </w:tc>
        <w:tc>
          <w:tcPr>
            <w:tcW w:w="0" w:type="auto"/>
            <w:gridSpan w:val="2"/>
            <w:tcMar>
              <w:top w:w="50" w:type="dxa"/>
              <w:left w:w="100" w:type="dxa"/>
            </w:tcMar>
            <w:vAlign w:val="center"/>
          </w:tcPr>
          <w:p w:rsidR="00FE2171" w:rsidRPr="00FE2171" w:rsidRDefault="00FE2171" w:rsidP="00FE2171">
            <w:pPr>
              <w:spacing w:after="200" w:line="276" w:lineRule="auto"/>
              <w:rPr>
                <w:rFonts w:ascii="Calibri" w:eastAsia="Calibri" w:hAnsi="Calibri" w:cs="Times New Roman"/>
                <w:lang w:val="en-US"/>
              </w:rPr>
            </w:pPr>
          </w:p>
        </w:tc>
      </w:tr>
    </w:tbl>
    <w:p w:rsidR="00FE2171" w:rsidRPr="00FE2171" w:rsidRDefault="00FE2171" w:rsidP="00FE2171">
      <w:pPr>
        <w:spacing w:after="200" w:line="276" w:lineRule="auto"/>
        <w:rPr>
          <w:rFonts w:ascii="Calibri" w:eastAsia="Calibri" w:hAnsi="Calibri" w:cs="Times New Roman"/>
          <w:lang w:val="en-US"/>
        </w:rPr>
        <w:sectPr w:rsidR="00FE2171" w:rsidRPr="00FE2171">
          <w:pgSz w:w="16383" w:h="11906" w:orient="landscape"/>
          <w:pgMar w:top="1134" w:right="850" w:bottom="1134" w:left="1701" w:header="720" w:footer="720" w:gutter="0"/>
          <w:cols w:space="720"/>
        </w:sectPr>
      </w:pPr>
    </w:p>
    <w:p w:rsidR="00FE2171" w:rsidRPr="00FE2171" w:rsidRDefault="00FE2171" w:rsidP="00FE2171">
      <w:pPr>
        <w:spacing w:after="200" w:line="276" w:lineRule="auto"/>
        <w:rPr>
          <w:rFonts w:ascii="Calibri" w:eastAsia="Calibri" w:hAnsi="Calibri" w:cs="Times New Roman"/>
          <w:lang w:val="en-US"/>
        </w:rPr>
        <w:sectPr w:rsidR="00FE2171" w:rsidRPr="00FE2171">
          <w:pgSz w:w="16383" w:h="11906" w:orient="landscape"/>
          <w:pgMar w:top="1134" w:right="850" w:bottom="1134" w:left="1701" w:header="720" w:footer="720" w:gutter="0"/>
          <w:cols w:space="720"/>
        </w:sectPr>
      </w:pPr>
    </w:p>
    <w:p w:rsidR="00FE2171" w:rsidRPr="00FE2171" w:rsidRDefault="00FE2171" w:rsidP="00FE2171">
      <w:pPr>
        <w:spacing w:after="200" w:line="276" w:lineRule="auto"/>
        <w:rPr>
          <w:rFonts w:ascii="Calibri" w:eastAsia="Calibri" w:hAnsi="Calibri" w:cs="Times New Roman"/>
          <w:lang w:val="en-US"/>
        </w:rPr>
        <w:sectPr w:rsidR="00FE2171" w:rsidRPr="00FE2171">
          <w:pgSz w:w="16383" w:h="11906" w:orient="landscape"/>
          <w:pgMar w:top="1134" w:right="850" w:bottom="1134" w:left="1701" w:header="720" w:footer="720" w:gutter="0"/>
          <w:cols w:space="720"/>
        </w:sectPr>
      </w:pPr>
    </w:p>
    <w:p w:rsidR="00FE2171" w:rsidRPr="00FE2171" w:rsidRDefault="00FE2171" w:rsidP="00FE2171">
      <w:pPr>
        <w:spacing w:after="0" w:line="276" w:lineRule="auto"/>
        <w:ind w:left="120"/>
        <w:rPr>
          <w:rFonts w:ascii="Calibri" w:eastAsia="Calibri" w:hAnsi="Calibri" w:cs="Times New Roman"/>
        </w:rPr>
      </w:pPr>
      <w:r w:rsidRPr="00FE2171">
        <w:rPr>
          <w:rFonts w:ascii="Times New Roman" w:eastAsia="Calibri" w:hAnsi="Times New Roman" w:cs="Times New Roman"/>
          <w:b/>
          <w:color w:val="000000"/>
          <w:sz w:val="28"/>
        </w:rPr>
        <w:lastRenderedPageBreak/>
        <w:t>УЧЕБНО-МЕТОДИЧЕСКОЕ ОБЕСПЕЧЕНИЕ ОБРАЗОВАТЕЛЬНОГО ПРОЦЕССА</w:t>
      </w:r>
    </w:p>
    <w:p w:rsidR="00FE2171" w:rsidRPr="00FE2171" w:rsidRDefault="00FE2171" w:rsidP="00FE2171">
      <w:pPr>
        <w:spacing w:after="0" w:line="480" w:lineRule="auto"/>
        <w:ind w:left="120"/>
        <w:rPr>
          <w:rFonts w:ascii="Calibri" w:eastAsia="Calibri" w:hAnsi="Calibri" w:cs="Times New Roman"/>
        </w:rPr>
      </w:pPr>
      <w:r w:rsidRPr="00FE2171">
        <w:rPr>
          <w:rFonts w:ascii="Times New Roman" w:eastAsia="Calibri" w:hAnsi="Times New Roman" w:cs="Times New Roman"/>
          <w:b/>
          <w:color w:val="000000"/>
          <w:sz w:val="28"/>
        </w:rPr>
        <w:t>ОБЯЗАТЕЛЬНЫЕ УЧЕБНЫЕ МАТЕРИАЛЫ ДЛЯ УЧЕНИКА</w:t>
      </w:r>
    </w:p>
    <w:p w:rsidR="00FE2171" w:rsidRPr="00DC7527" w:rsidRDefault="00FE2171" w:rsidP="00FE2171">
      <w:pPr>
        <w:spacing w:after="0" w:line="240" w:lineRule="auto"/>
        <w:rPr>
          <w:rFonts w:ascii="Times New Roman" w:eastAsia="Times New Roman" w:hAnsi="Times New Roman" w:cs="Times New Roman"/>
          <w:sz w:val="28"/>
          <w:szCs w:val="28"/>
          <w:lang w:eastAsia="ru-RU"/>
        </w:rPr>
      </w:pPr>
      <w:r w:rsidRPr="00DC7527">
        <w:rPr>
          <w:rFonts w:ascii="Times New Roman" w:eastAsia="Times New Roman" w:hAnsi="Times New Roman" w:cs="Times New Roman"/>
          <w:sz w:val="28"/>
          <w:szCs w:val="28"/>
          <w:lang w:eastAsia="ru-RU"/>
        </w:rPr>
        <w:t xml:space="preserve">Геометрия, </w:t>
      </w:r>
      <w:r>
        <w:rPr>
          <w:rFonts w:ascii="Times New Roman" w:eastAsia="Times New Roman" w:hAnsi="Times New Roman" w:cs="Times New Roman"/>
          <w:sz w:val="28"/>
          <w:szCs w:val="28"/>
          <w:lang w:eastAsia="ru-RU"/>
        </w:rPr>
        <w:t>10-11</w:t>
      </w:r>
      <w:r w:rsidRPr="00DC7527">
        <w:rPr>
          <w:rFonts w:ascii="Times New Roman" w:eastAsia="Times New Roman" w:hAnsi="Times New Roman" w:cs="Times New Roman"/>
          <w:sz w:val="28"/>
          <w:szCs w:val="28"/>
          <w:lang w:eastAsia="ru-RU"/>
        </w:rPr>
        <w:t xml:space="preserve"> классы/ Атанасян Л.С., Бутузов В.Ф., Кадомцев С.Б. и другие, Акционерное общество «Издательство «Просвещение», 2023</w:t>
      </w:r>
    </w:p>
    <w:p w:rsidR="00FE2171" w:rsidRPr="00DC7527" w:rsidRDefault="00FE2171" w:rsidP="00FE2171">
      <w:pPr>
        <w:spacing w:after="0" w:line="240" w:lineRule="auto"/>
        <w:rPr>
          <w:rFonts w:ascii="Times New Roman" w:eastAsia="Times New Roman" w:hAnsi="Times New Roman" w:cs="Times New Roman"/>
          <w:sz w:val="28"/>
          <w:szCs w:val="28"/>
          <w:lang w:eastAsia="ru-RU"/>
        </w:rPr>
      </w:pPr>
    </w:p>
    <w:p w:rsidR="00FE2171" w:rsidRPr="00FE2171" w:rsidRDefault="00FE2171" w:rsidP="00FE2171">
      <w:pPr>
        <w:spacing w:after="0" w:line="480" w:lineRule="auto"/>
        <w:ind w:left="120"/>
        <w:rPr>
          <w:rFonts w:ascii="Times New Roman" w:eastAsia="Calibri" w:hAnsi="Times New Roman" w:cs="Times New Roman"/>
          <w:sz w:val="28"/>
          <w:szCs w:val="28"/>
        </w:rPr>
      </w:pPr>
      <w:r w:rsidRPr="00FE2171">
        <w:rPr>
          <w:rFonts w:ascii="Times New Roman" w:eastAsia="Calibri" w:hAnsi="Times New Roman" w:cs="Times New Roman"/>
          <w:sz w:val="28"/>
          <w:szCs w:val="28"/>
        </w:rPr>
        <w:t>ЕГЭ 3000 задач с ответами. Математика. Под редакцией А.Л.Семенова, И.В.Ященко. «Экзамен», 2025 г..</w:t>
      </w:r>
    </w:p>
    <w:p w:rsidR="00FE2171" w:rsidRPr="00FE2171" w:rsidRDefault="00FE2171" w:rsidP="00FE2171">
      <w:pPr>
        <w:spacing w:after="0" w:line="276" w:lineRule="auto"/>
        <w:rPr>
          <w:rFonts w:ascii="Calibri" w:eastAsia="Calibri" w:hAnsi="Calibri" w:cs="Times New Roman"/>
        </w:rPr>
      </w:pPr>
    </w:p>
    <w:p w:rsidR="00FE2171" w:rsidRPr="00FE2171" w:rsidRDefault="00FE2171" w:rsidP="00FE2171">
      <w:pPr>
        <w:spacing w:after="0" w:line="480" w:lineRule="auto"/>
        <w:ind w:left="120"/>
        <w:rPr>
          <w:rFonts w:ascii="Calibri" w:eastAsia="Calibri" w:hAnsi="Calibri" w:cs="Times New Roman"/>
        </w:rPr>
      </w:pPr>
      <w:r w:rsidRPr="00FE2171">
        <w:rPr>
          <w:rFonts w:ascii="Times New Roman" w:eastAsia="Calibri" w:hAnsi="Times New Roman" w:cs="Times New Roman"/>
          <w:b/>
          <w:color w:val="000000"/>
          <w:sz w:val="28"/>
        </w:rPr>
        <w:t>МЕТОДИЧЕСКИЕ МАТЕРИАЛЫ ДЛЯ УЧИТЕЛЯ</w:t>
      </w:r>
    </w:p>
    <w:p w:rsidR="00FE2171" w:rsidRPr="00DC7527" w:rsidRDefault="00FE2171" w:rsidP="00FE2171">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DC7527">
        <w:rPr>
          <w:rFonts w:ascii="Times New Roman" w:eastAsia="Times New Roman" w:hAnsi="Times New Roman" w:cs="Times New Roman"/>
          <w:sz w:val="28"/>
          <w:szCs w:val="28"/>
          <w:lang w:eastAsia="ru-RU"/>
        </w:rPr>
        <w:t>Атанасян Л.С. Изучение геометрии в 10-11 классах: методические рекомендации для учителя. – М.: Просвещение, 2023.</w:t>
      </w:r>
    </w:p>
    <w:p w:rsidR="00FE2171" w:rsidRPr="00DC7527" w:rsidRDefault="00FE2171" w:rsidP="00FE2171">
      <w:pPr>
        <w:numPr>
          <w:ilvl w:val="0"/>
          <w:numId w:val="7"/>
        </w:numPr>
        <w:tabs>
          <w:tab w:val="left" w:pos="426"/>
        </w:tabs>
        <w:spacing w:after="0" w:line="240" w:lineRule="auto"/>
        <w:contextualSpacing/>
        <w:rPr>
          <w:rFonts w:ascii="Times New Roman" w:eastAsia="Times New Roman" w:hAnsi="Times New Roman" w:cs="Times New Roman"/>
          <w:b/>
          <w:sz w:val="28"/>
          <w:szCs w:val="28"/>
          <w:lang w:eastAsia="ru-RU"/>
        </w:rPr>
      </w:pPr>
      <w:r w:rsidRPr="00DC7527">
        <w:rPr>
          <w:rFonts w:ascii="Times New Roman" w:eastAsia="Times New Roman" w:hAnsi="Times New Roman" w:cs="Times New Roman"/>
          <w:sz w:val="28"/>
          <w:szCs w:val="28"/>
          <w:lang w:eastAsia="ru-RU"/>
        </w:rPr>
        <w:t xml:space="preserve">Пособие для подготовки учащихся к </w:t>
      </w:r>
      <w:r>
        <w:rPr>
          <w:rFonts w:ascii="Times New Roman" w:eastAsia="Times New Roman" w:hAnsi="Times New Roman" w:cs="Times New Roman"/>
          <w:sz w:val="28"/>
          <w:szCs w:val="28"/>
          <w:lang w:eastAsia="ru-RU"/>
        </w:rPr>
        <w:t>Е</w:t>
      </w:r>
      <w:r w:rsidRPr="00DC7527">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Э под редакцией Ященко И.В. 2025</w:t>
      </w:r>
      <w:r w:rsidRPr="00DC7527">
        <w:rPr>
          <w:rFonts w:ascii="Times New Roman" w:eastAsia="Times New Roman" w:hAnsi="Times New Roman" w:cs="Times New Roman"/>
          <w:sz w:val="28"/>
          <w:szCs w:val="28"/>
          <w:lang w:eastAsia="ru-RU"/>
        </w:rPr>
        <w:t>г</w:t>
      </w:r>
    </w:p>
    <w:p w:rsidR="00FE2171" w:rsidRPr="00FE2171" w:rsidRDefault="00FE2171" w:rsidP="00FE2171">
      <w:pPr>
        <w:spacing w:after="0" w:line="480" w:lineRule="auto"/>
        <w:ind w:left="120"/>
        <w:rPr>
          <w:rFonts w:ascii="Times New Roman" w:eastAsia="Calibri" w:hAnsi="Times New Roman" w:cs="Times New Roman"/>
          <w:sz w:val="28"/>
          <w:szCs w:val="28"/>
        </w:rPr>
      </w:pPr>
      <w:r w:rsidRPr="00FE2171">
        <w:rPr>
          <w:rFonts w:ascii="Times New Roman" w:eastAsia="Calibri" w:hAnsi="Times New Roman" w:cs="Times New Roman"/>
          <w:sz w:val="28"/>
          <w:szCs w:val="28"/>
        </w:rPr>
        <w:t>А.В.Шевкин. Школьная математическая олимпиада. Задачи и решения. ИЛЕКСА. Москва 2021.</w:t>
      </w:r>
    </w:p>
    <w:p w:rsidR="00FE2171" w:rsidRPr="00FE2171" w:rsidRDefault="00FE2171" w:rsidP="00FE2171">
      <w:pPr>
        <w:spacing w:after="0" w:line="480" w:lineRule="auto"/>
        <w:ind w:left="120"/>
        <w:rPr>
          <w:rFonts w:ascii="Times New Roman" w:eastAsia="Calibri" w:hAnsi="Times New Roman" w:cs="Times New Roman"/>
          <w:sz w:val="28"/>
          <w:szCs w:val="28"/>
        </w:rPr>
      </w:pPr>
      <w:r w:rsidRPr="00FE2171">
        <w:rPr>
          <w:rFonts w:ascii="Times New Roman" w:eastAsia="Calibri" w:hAnsi="Times New Roman" w:cs="Times New Roman"/>
          <w:sz w:val="28"/>
          <w:szCs w:val="28"/>
        </w:rPr>
        <w:t xml:space="preserve">Е.П. Нелин Геометрия 7-11 классы ИЛЕКСА Москва 2023. </w:t>
      </w:r>
    </w:p>
    <w:p w:rsidR="00FE2171" w:rsidRPr="00FE2171" w:rsidRDefault="00FE2171" w:rsidP="00FE2171">
      <w:pPr>
        <w:spacing w:after="0" w:line="276" w:lineRule="auto"/>
        <w:ind w:left="120"/>
        <w:rPr>
          <w:rFonts w:ascii="Calibri" w:eastAsia="Calibri" w:hAnsi="Calibri" w:cs="Times New Roman"/>
        </w:rPr>
      </w:pPr>
    </w:p>
    <w:p w:rsidR="00FE2171" w:rsidRPr="00FE2171" w:rsidRDefault="00FE2171" w:rsidP="00FE2171">
      <w:pPr>
        <w:spacing w:after="0" w:line="480" w:lineRule="auto"/>
        <w:ind w:left="120"/>
        <w:rPr>
          <w:rFonts w:ascii="Times New Roman" w:eastAsia="Calibri" w:hAnsi="Times New Roman" w:cs="Times New Roman"/>
          <w:b/>
          <w:color w:val="000000"/>
          <w:sz w:val="28"/>
        </w:rPr>
      </w:pPr>
      <w:r w:rsidRPr="00FE2171">
        <w:rPr>
          <w:rFonts w:ascii="Times New Roman" w:eastAsia="Calibri" w:hAnsi="Times New Roman" w:cs="Times New Roman"/>
          <w:b/>
          <w:color w:val="000000"/>
          <w:sz w:val="28"/>
        </w:rPr>
        <w:t>ЦИФРОВЫЕ ОБРАЗОВАТЕЛЬНЫЕ РЕСУРСЫ И РЕСУРСЫ СЕТИ ИНТЕРНЕТ</w:t>
      </w:r>
    </w:p>
    <w:p w:rsidR="00FE2171" w:rsidRPr="00FE2171" w:rsidRDefault="002576D1" w:rsidP="00FE2171">
      <w:pPr>
        <w:rPr>
          <w:rFonts w:ascii="Times New Roman" w:eastAsia="Times New Roman" w:hAnsi="Times New Roman" w:cs="Times New Roman"/>
          <w:sz w:val="28"/>
          <w:szCs w:val="28"/>
          <w:lang w:eastAsia="ru-RU"/>
        </w:rPr>
      </w:pPr>
      <w:hyperlink r:id="rId5" w:history="1">
        <w:r w:rsidR="00FE2171" w:rsidRPr="00FE2171">
          <w:rPr>
            <w:rFonts w:ascii="Times New Roman" w:eastAsia="Times New Roman" w:hAnsi="Times New Roman" w:cs="Times New Roman"/>
            <w:color w:val="0000FF"/>
            <w:sz w:val="28"/>
            <w:szCs w:val="28"/>
            <w:u w:val="single"/>
            <w:lang w:eastAsia="ru-RU"/>
          </w:rPr>
          <w:t>https://resh.edu.ru/</w:t>
        </w:r>
      </w:hyperlink>
      <w:r w:rsidR="00FE2171" w:rsidRPr="00FE2171">
        <w:rPr>
          <w:rFonts w:ascii="Times New Roman" w:eastAsia="Times New Roman" w:hAnsi="Times New Roman" w:cs="Times New Roman"/>
          <w:sz w:val="28"/>
          <w:szCs w:val="28"/>
          <w:lang w:eastAsia="ru-RU"/>
        </w:rPr>
        <w:t xml:space="preserve">, задания с </w:t>
      </w:r>
      <w:hyperlink r:id="rId6" w:history="1">
        <w:r w:rsidR="00FE2171" w:rsidRPr="00FE2171">
          <w:rPr>
            <w:rFonts w:ascii="Times New Roman" w:eastAsia="Times New Roman" w:hAnsi="Times New Roman" w:cs="Times New Roman"/>
            <w:color w:val="0000FF"/>
            <w:sz w:val="28"/>
            <w:szCs w:val="28"/>
            <w:u w:val="single"/>
            <w:lang w:eastAsia="ru-RU"/>
          </w:rPr>
          <w:t>https://uchi.ru/payments/products</w:t>
        </w:r>
      </w:hyperlink>
      <w:r w:rsidR="00FE2171" w:rsidRPr="00FE2171">
        <w:rPr>
          <w:rFonts w:ascii="Times New Roman" w:eastAsia="Times New Roman" w:hAnsi="Times New Roman" w:cs="Times New Roman"/>
          <w:sz w:val="28"/>
          <w:szCs w:val="28"/>
          <w:lang w:eastAsia="ru-RU"/>
        </w:rPr>
        <w:t xml:space="preserve">. </w:t>
      </w:r>
    </w:p>
    <w:p w:rsidR="00FE2171" w:rsidRPr="00FE2171" w:rsidRDefault="00FE2171" w:rsidP="00FE2171">
      <w:pPr>
        <w:rPr>
          <w:rFonts w:ascii="Times New Roman" w:eastAsia="Times New Roman" w:hAnsi="Times New Roman" w:cs="Times New Roman"/>
          <w:color w:val="000000"/>
          <w:sz w:val="28"/>
          <w:szCs w:val="28"/>
          <w:lang w:eastAsia="ru-RU"/>
        </w:rPr>
      </w:pPr>
      <w:r w:rsidRPr="00FE2171">
        <w:rPr>
          <w:rFonts w:ascii="Times New Roman" w:eastAsia="Times New Roman" w:hAnsi="Times New Roman" w:cs="Times New Roman"/>
          <w:color w:val="000000"/>
          <w:sz w:val="28"/>
          <w:szCs w:val="28"/>
          <w:lang w:eastAsia="ru-RU"/>
        </w:rPr>
        <w:t>электронное издание «Открытая математика»</w:t>
      </w:r>
    </w:p>
    <w:p w:rsidR="00FE2171" w:rsidRPr="00FE2171" w:rsidRDefault="00FE2171" w:rsidP="00FE2171">
      <w:pPr>
        <w:rPr>
          <w:rFonts w:ascii="Times New Roman" w:eastAsia="Times New Roman" w:hAnsi="Times New Roman" w:cs="Times New Roman"/>
          <w:color w:val="267F8C"/>
          <w:sz w:val="28"/>
          <w:szCs w:val="28"/>
          <w:u w:val="single"/>
          <w:lang w:eastAsia="ru-RU"/>
        </w:rPr>
      </w:pPr>
      <w:r w:rsidRPr="00FE2171">
        <w:rPr>
          <w:rFonts w:ascii="Times New Roman" w:eastAsia="Times New Roman" w:hAnsi="Times New Roman" w:cs="Times New Roman"/>
          <w:color w:val="000000"/>
          <w:sz w:val="28"/>
          <w:szCs w:val="28"/>
          <w:lang w:eastAsia="ru-RU"/>
        </w:rPr>
        <w:t> </w:t>
      </w:r>
      <w:hyperlink r:id="rId7" w:tgtFrame="_blank" w:history="1">
        <w:r w:rsidRPr="00FE2171">
          <w:rPr>
            <w:rFonts w:ascii="Times New Roman" w:eastAsia="Times New Roman" w:hAnsi="Times New Roman" w:cs="Times New Roman"/>
            <w:color w:val="267F8C"/>
            <w:sz w:val="28"/>
            <w:szCs w:val="28"/>
            <w:u w:val="single"/>
            <w:lang w:eastAsia="ru-RU"/>
          </w:rPr>
          <w:t>https://mathematics.ru/textbook1/content.html</w:t>
        </w:r>
      </w:hyperlink>
    </w:p>
    <w:p w:rsidR="00FE2171" w:rsidRPr="00FE2171" w:rsidRDefault="002576D1" w:rsidP="00FE2171">
      <w:pPr>
        <w:shd w:val="clear" w:color="auto" w:fill="FFFFFF"/>
        <w:spacing w:after="0" w:line="240" w:lineRule="auto"/>
        <w:rPr>
          <w:rFonts w:ascii="Times New Roman" w:eastAsia="Times New Roman" w:hAnsi="Times New Roman" w:cs="Times New Roman"/>
          <w:color w:val="181818"/>
          <w:sz w:val="28"/>
          <w:szCs w:val="28"/>
          <w:lang w:eastAsia="ru-RU"/>
        </w:rPr>
      </w:pPr>
      <w:hyperlink r:id="rId8" w:tgtFrame="_blank" w:history="1">
        <w:r w:rsidR="00FE2171" w:rsidRPr="00FE2171">
          <w:rPr>
            <w:rFonts w:ascii="Times New Roman" w:eastAsia="Times New Roman" w:hAnsi="Times New Roman" w:cs="Times New Roman"/>
            <w:color w:val="267F8C"/>
            <w:sz w:val="28"/>
            <w:szCs w:val="28"/>
            <w:u w:val="single"/>
            <w:lang w:eastAsia="ru-RU"/>
          </w:rPr>
          <w:t>http://www.unimath.ru/</w:t>
        </w:r>
      </w:hyperlink>
      <w:r w:rsidR="00FE2171" w:rsidRPr="00FE2171">
        <w:rPr>
          <w:rFonts w:ascii="Times New Roman" w:eastAsia="Times New Roman" w:hAnsi="Times New Roman" w:cs="Times New Roman"/>
          <w:color w:val="000000"/>
          <w:sz w:val="28"/>
          <w:szCs w:val="28"/>
          <w:lang w:eastAsia="ru-RU"/>
        </w:rPr>
        <w:t> - Математика в школе: поурочные планы;</w:t>
      </w:r>
    </w:p>
    <w:p w:rsidR="00FE2171" w:rsidRPr="00FE2171" w:rsidRDefault="00FE2171" w:rsidP="00FE2171">
      <w:pPr>
        <w:shd w:val="clear" w:color="auto" w:fill="FFFFFF"/>
        <w:spacing w:after="240" w:line="240" w:lineRule="auto"/>
        <w:rPr>
          <w:rFonts w:ascii="Times New Roman" w:eastAsia="Times New Roman" w:hAnsi="Times New Roman" w:cs="Times New Roman"/>
          <w:color w:val="181818"/>
          <w:sz w:val="28"/>
          <w:szCs w:val="28"/>
          <w:lang w:eastAsia="ru-RU"/>
        </w:rPr>
      </w:pPr>
      <w:r w:rsidRPr="00FE2171">
        <w:rPr>
          <w:rFonts w:ascii="Times New Roman" w:eastAsia="Times New Roman" w:hAnsi="Times New Roman" w:cs="Times New Roman"/>
          <w:color w:val="181818"/>
          <w:sz w:val="28"/>
          <w:szCs w:val="28"/>
          <w:lang w:eastAsia="ru-RU"/>
        </w:rPr>
        <w:t> </w:t>
      </w:r>
    </w:p>
    <w:p w:rsidR="00FE2171" w:rsidRPr="00FE2171" w:rsidRDefault="002576D1" w:rsidP="00FE2171">
      <w:pPr>
        <w:shd w:val="clear" w:color="auto" w:fill="FFFFFF"/>
        <w:spacing w:after="240" w:line="240" w:lineRule="auto"/>
        <w:rPr>
          <w:rFonts w:ascii="Times New Roman" w:eastAsia="Times New Roman" w:hAnsi="Times New Roman" w:cs="Times New Roman"/>
          <w:color w:val="181818"/>
          <w:sz w:val="28"/>
          <w:szCs w:val="28"/>
          <w:lang w:eastAsia="ru-RU"/>
        </w:rPr>
      </w:pPr>
      <w:hyperlink r:id="rId9" w:tgtFrame="_blank" w:history="1">
        <w:r w:rsidR="00FE2171" w:rsidRPr="00FE2171">
          <w:rPr>
            <w:rFonts w:ascii="Times New Roman" w:eastAsia="Times New Roman" w:hAnsi="Times New Roman" w:cs="Times New Roman"/>
            <w:color w:val="267F8C"/>
            <w:sz w:val="28"/>
            <w:szCs w:val="28"/>
            <w:u w:val="single"/>
            <w:lang w:eastAsia="ru-RU"/>
          </w:rPr>
          <w:t>https://mathege.ru/</w:t>
        </w:r>
      </w:hyperlink>
      <w:r w:rsidR="00FE2171" w:rsidRPr="00FE2171">
        <w:rPr>
          <w:rFonts w:ascii="Times New Roman" w:eastAsia="Times New Roman" w:hAnsi="Times New Roman" w:cs="Times New Roman"/>
          <w:color w:val="000000"/>
          <w:sz w:val="28"/>
          <w:szCs w:val="28"/>
          <w:lang w:eastAsia="ru-RU"/>
        </w:rPr>
        <w:t> -  Открытый банк заданий по математике ЕГЭ;</w:t>
      </w:r>
    </w:p>
    <w:p w:rsidR="00FE2171" w:rsidRPr="00FE2171" w:rsidRDefault="00FE2171" w:rsidP="00FE2171">
      <w:pPr>
        <w:shd w:val="clear" w:color="auto" w:fill="FFFFFF"/>
        <w:spacing w:after="240" w:line="240" w:lineRule="auto"/>
        <w:rPr>
          <w:rFonts w:ascii="Times New Roman" w:eastAsia="Times New Roman" w:hAnsi="Times New Roman" w:cs="Times New Roman"/>
          <w:color w:val="181818"/>
          <w:sz w:val="28"/>
          <w:szCs w:val="28"/>
          <w:lang w:eastAsia="ru-RU"/>
        </w:rPr>
      </w:pPr>
      <w:r w:rsidRPr="00FE2171">
        <w:rPr>
          <w:rFonts w:ascii="Times New Roman" w:eastAsia="Times New Roman" w:hAnsi="Times New Roman" w:cs="Times New Roman"/>
          <w:color w:val="000000"/>
          <w:sz w:val="28"/>
          <w:szCs w:val="28"/>
          <w:lang w:eastAsia="ru-RU"/>
        </w:rPr>
        <w:t> </w:t>
      </w:r>
    </w:p>
    <w:p w:rsidR="00FE2171" w:rsidRPr="00FE2171" w:rsidRDefault="002576D1" w:rsidP="00FE2171">
      <w:pPr>
        <w:shd w:val="clear" w:color="auto" w:fill="FFFFFF"/>
        <w:spacing w:after="240" w:line="240" w:lineRule="auto"/>
        <w:rPr>
          <w:rFonts w:ascii="Times New Roman" w:eastAsia="Times New Roman" w:hAnsi="Times New Roman" w:cs="Times New Roman"/>
          <w:color w:val="181818"/>
          <w:sz w:val="28"/>
          <w:szCs w:val="28"/>
          <w:lang w:eastAsia="ru-RU"/>
        </w:rPr>
      </w:pPr>
      <w:hyperlink r:id="rId10" w:tgtFrame="_blank" w:history="1">
        <w:r w:rsidR="00FE2171" w:rsidRPr="00FE2171">
          <w:rPr>
            <w:rFonts w:ascii="Times New Roman" w:eastAsia="Times New Roman" w:hAnsi="Times New Roman" w:cs="Times New Roman"/>
            <w:color w:val="267F8C"/>
            <w:sz w:val="28"/>
            <w:szCs w:val="28"/>
            <w:u w:val="single"/>
            <w:lang w:eastAsia="ru-RU"/>
          </w:rPr>
          <w:t>https://math-ege.sdamgia.ru/</w:t>
        </w:r>
      </w:hyperlink>
      <w:r w:rsidR="00FE2171" w:rsidRPr="00FE2171">
        <w:rPr>
          <w:rFonts w:ascii="Times New Roman" w:eastAsia="Times New Roman" w:hAnsi="Times New Roman" w:cs="Times New Roman"/>
          <w:color w:val="000000"/>
          <w:sz w:val="28"/>
          <w:szCs w:val="28"/>
          <w:lang w:eastAsia="ru-RU"/>
        </w:rPr>
        <w:t> - Сдам ГИА: Решу ЕГЭ</w:t>
      </w:r>
    </w:p>
    <w:p w:rsidR="00FE2171" w:rsidRPr="00FE2171" w:rsidRDefault="002576D1" w:rsidP="00FE2171">
      <w:pPr>
        <w:shd w:val="clear" w:color="auto" w:fill="FFFFFF"/>
        <w:spacing w:after="0" w:line="240" w:lineRule="auto"/>
        <w:rPr>
          <w:rFonts w:ascii="Times New Roman" w:eastAsia="Times New Roman" w:hAnsi="Times New Roman" w:cs="Times New Roman"/>
          <w:color w:val="000000"/>
          <w:sz w:val="28"/>
          <w:szCs w:val="28"/>
          <w:lang w:eastAsia="ru-RU"/>
        </w:rPr>
      </w:pPr>
      <w:hyperlink r:id="rId11" w:tgtFrame="_blank" w:history="1">
        <w:r w:rsidR="00FE2171" w:rsidRPr="00FE2171">
          <w:rPr>
            <w:rFonts w:ascii="Times New Roman" w:eastAsia="Times New Roman" w:hAnsi="Times New Roman" w:cs="Times New Roman"/>
            <w:color w:val="267F8C"/>
            <w:sz w:val="28"/>
            <w:szCs w:val="28"/>
            <w:u w:val="single"/>
            <w:lang w:eastAsia="ru-RU"/>
          </w:rPr>
          <w:t>https://oge.sdamgia.ru/</w:t>
        </w:r>
      </w:hyperlink>
      <w:r w:rsidR="00FE2171" w:rsidRPr="00FE2171">
        <w:rPr>
          <w:rFonts w:ascii="Times New Roman" w:eastAsia="Times New Roman" w:hAnsi="Times New Roman" w:cs="Times New Roman"/>
          <w:color w:val="000000"/>
          <w:sz w:val="28"/>
          <w:szCs w:val="28"/>
          <w:lang w:eastAsia="ru-RU"/>
        </w:rPr>
        <w:t> - Сдам ГИА: Решу ОГЭ</w:t>
      </w:r>
    </w:p>
    <w:p w:rsidR="00FE2171" w:rsidRPr="00FE2171" w:rsidRDefault="00FE2171" w:rsidP="00FE2171">
      <w:pPr>
        <w:shd w:val="clear" w:color="auto" w:fill="FFFFFF"/>
        <w:spacing w:after="0" w:line="240" w:lineRule="auto"/>
        <w:rPr>
          <w:rFonts w:ascii="Times New Roman" w:eastAsia="Times New Roman" w:hAnsi="Times New Roman" w:cs="Times New Roman"/>
          <w:color w:val="181818"/>
          <w:sz w:val="28"/>
          <w:szCs w:val="28"/>
          <w:lang w:eastAsia="ru-RU"/>
        </w:rPr>
      </w:pPr>
    </w:p>
    <w:p w:rsidR="00FE2171" w:rsidRPr="00FE2171" w:rsidRDefault="002576D1" w:rsidP="00FE2171">
      <w:pPr>
        <w:shd w:val="clear" w:color="auto" w:fill="FFFFFF"/>
        <w:spacing w:after="0" w:line="240" w:lineRule="auto"/>
        <w:rPr>
          <w:rFonts w:ascii="Times New Roman" w:eastAsia="Times New Roman" w:hAnsi="Times New Roman" w:cs="Times New Roman"/>
          <w:color w:val="181818"/>
          <w:sz w:val="28"/>
          <w:szCs w:val="28"/>
          <w:lang w:eastAsia="ru-RU"/>
        </w:rPr>
      </w:pPr>
      <w:hyperlink r:id="rId12" w:tgtFrame="_blank" w:history="1">
        <w:r w:rsidR="00FE2171" w:rsidRPr="00FE2171">
          <w:rPr>
            <w:rFonts w:ascii="Times New Roman" w:eastAsia="Times New Roman" w:hAnsi="Times New Roman" w:cs="Times New Roman"/>
            <w:color w:val="267F8C"/>
            <w:sz w:val="28"/>
            <w:szCs w:val="28"/>
            <w:u w:val="single"/>
            <w:lang w:eastAsia="ru-RU"/>
          </w:rPr>
          <w:t>https://uchi.ru/</w:t>
        </w:r>
      </w:hyperlink>
      <w:r w:rsidR="00FE2171" w:rsidRPr="00FE2171">
        <w:rPr>
          <w:rFonts w:ascii="Times New Roman" w:eastAsia="Times New Roman" w:hAnsi="Times New Roman" w:cs="Times New Roman"/>
          <w:color w:val="181818"/>
          <w:sz w:val="28"/>
          <w:szCs w:val="28"/>
          <w:lang w:eastAsia="ru-RU"/>
        </w:rPr>
        <w:t> - интерактивная образовательная онлайн-платформа.</w:t>
      </w:r>
    </w:p>
    <w:p w:rsidR="00FE2171" w:rsidRPr="00FE2171" w:rsidRDefault="00FE2171" w:rsidP="00FE2171">
      <w:pPr>
        <w:spacing w:after="0" w:line="480" w:lineRule="auto"/>
        <w:ind w:left="120"/>
        <w:rPr>
          <w:rFonts w:ascii="Times New Roman" w:eastAsia="Calibri" w:hAnsi="Times New Roman" w:cs="Times New Roman"/>
          <w:sz w:val="28"/>
          <w:szCs w:val="28"/>
        </w:rPr>
      </w:pPr>
      <w:r w:rsidRPr="00FE2171">
        <w:rPr>
          <w:rFonts w:ascii="Times New Roman" w:eastAsia="Calibri" w:hAnsi="Times New Roman" w:cs="Times New Roman"/>
          <w:sz w:val="28"/>
          <w:szCs w:val="28"/>
        </w:rPr>
        <w:t xml:space="preserve">Информационная система "Единое окно доступа к образовательным ресурсам" - http://window.edu.ru </w:t>
      </w:r>
    </w:p>
    <w:p w:rsidR="00FE2171" w:rsidRPr="00FE2171" w:rsidRDefault="00FE2171" w:rsidP="00FE2171">
      <w:pPr>
        <w:spacing w:after="0" w:line="480" w:lineRule="auto"/>
        <w:ind w:left="120"/>
        <w:rPr>
          <w:rFonts w:ascii="Times New Roman" w:eastAsia="Calibri" w:hAnsi="Times New Roman" w:cs="Times New Roman"/>
          <w:sz w:val="28"/>
          <w:szCs w:val="28"/>
        </w:rPr>
      </w:pPr>
      <w:r w:rsidRPr="00FE2171">
        <w:rPr>
          <w:rFonts w:ascii="Times New Roman" w:eastAsia="Calibri" w:hAnsi="Times New Roman" w:cs="Times New Roman"/>
          <w:sz w:val="28"/>
          <w:szCs w:val="28"/>
        </w:rPr>
        <w:t xml:space="preserve"> Официальный портал поддержки ЕГЭ http://ege.edu.ru/ru/index.php </w:t>
      </w:r>
    </w:p>
    <w:p w:rsidR="00FE2171" w:rsidRPr="00FE2171" w:rsidRDefault="00FE2171" w:rsidP="00FE2171">
      <w:pPr>
        <w:spacing w:after="0" w:line="480" w:lineRule="auto"/>
        <w:ind w:left="120"/>
        <w:rPr>
          <w:rFonts w:ascii="Times New Roman" w:eastAsia="Calibri" w:hAnsi="Times New Roman" w:cs="Times New Roman"/>
          <w:sz w:val="28"/>
          <w:szCs w:val="28"/>
        </w:rPr>
      </w:pPr>
      <w:r w:rsidRPr="00FE2171">
        <w:rPr>
          <w:rFonts w:ascii="Times New Roman" w:eastAsia="Calibri" w:hAnsi="Times New Roman" w:cs="Times New Roman"/>
          <w:sz w:val="28"/>
          <w:szCs w:val="28"/>
        </w:rPr>
        <w:t xml:space="preserve">Единая коллекция цифровых образовательных ресурсов - http://school-collection.edu.ru </w:t>
      </w:r>
    </w:p>
    <w:p w:rsidR="00DC7527" w:rsidRPr="00D164A0" w:rsidRDefault="002576D1" w:rsidP="00DC7527">
      <w:pPr>
        <w:shd w:val="clear" w:color="auto" w:fill="FFFFFF"/>
        <w:spacing w:after="240" w:line="240" w:lineRule="auto"/>
        <w:rPr>
          <w:rFonts w:ascii="Times New Roman" w:eastAsia="Times New Roman" w:hAnsi="Times New Roman" w:cs="Times New Roman"/>
          <w:color w:val="181818"/>
          <w:sz w:val="28"/>
          <w:szCs w:val="28"/>
          <w:lang w:eastAsia="ru-RU"/>
        </w:rPr>
      </w:pPr>
      <w:hyperlink r:id="rId13" w:tgtFrame="_blank" w:history="1">
        <w:r w:rsidR="00DC7527" w:rsidRPr="00D164A0">
          <w:rPr>
            <w:rFonts w:ascii="Times New Roman" w:eastAsia="Times New Roman" w:hAnsi="Times New Roman" w:cs="Times New Roman"/>
            <w:color w:val="267F8C"/>
            <w:sz w:val="28"/>
            <w:szCs w:val="28"/>
            <w:u w:val="single"/>
            <w:lang w:eastAsia="ru-RU"/>
          </w:rPr>
          <w:t>https://mathege.ru/</w:t>
        </w:r>
      </w:hyperlink>
      <w:r w:rsidR="00DC7527" w:rsidRPr="00D164A0">
        <w:rPr>
          <w:rFonts w:ascii="Times New Roman" w:eastAsia="Times New Roman" w:hAnsi="Times New Roman" w:cs="Times New Roman"/>
          <w:color w:val="000000"/>
          <w:sz w:val="28"/>
          <w:szCs w:val="28"/>
          <w:lang w:eastAsia="ru-RU"/>
        </w:rPr>
        <w:t> -  Открытый банк заданий по математике ЕГЭ;</w:t>
      </w:r>
    </w:p>
    <w:p w:rsidR="00DC7527" w:rsidRPr="00D164A0" w:rsidRDefault="002576D1" w:rsidP="00DC7527">
      <w:pPr>
        <w:shd w:val="clear" w:color="auto" w:fill="FFFFFF"/>
        <w:spacing w:after="240" w:line="240" w:lineRule="auto"/>
        <w:rPr>
          <w:rFonts w:ascii="Times New Roman" w:eastAsia="Times New Roman" w:hAnsi="Times New Roman" w:cs="Times New Roman"/>
          <w:color w:val="181818"/>
          <w:sz w:val="28"/>
          <w:szCs w:val="28"/>
          <w:lang w:eastAsia="ru-RU"/>
        </w:rPr>
      </w:pPr>
      <w:hyperlink r:id="rId14" w:tgtFrame="_blank" w:history="1">
        <w:r w:rsidR="00DC7527" w:rsidRPr="00D164A0">
          <w:rPr>
            <w:rFonts w:ascii="Times New Roman" w:eastAsia="Times New Roman" w:hAnsi="Times New Roman" w:cs="Times New Roman"/>
            <w:color w:val="267F8C"/>
            <w:sz w:val="28"/>
            <w:szCs w:val="28"/>
            <w:u w:val="single"/>
            <w:lang w:eastAsia="ru-RU"/>
          </w:rPr>
          <w:t>https://math-ege.sdamgia.ru/</w:t>
        </w:r>
      </w:hyperlink>
      <w:r w:rsidR="00DC7527" w:rsidRPr="00D164A0">
        <w:rPr>
          <w:rFonts w:ascii="Times New Roman" w:eastAsia="Times New Roman" w:hAnsi="Times New Roman" w:cs="Times New Roman"/>
          <w:color w:val="000000"/>
          <w:sz w:val="28"/>
          <w:szCs w:val="28"/>
          <w:lang w:eastAsia="ru-RU"/>
        </w:rPr>
        <w:t> - Сдам ГИА: Решу ЕГЭ</w:t>
      </w:r>
    </w:p>
    <w:p w:rsidR="00DC7527" w:rsidRPr="00DC7527" w:rsidRDefault="00DC7527" w:rsidP="00207FF0">
      <w:pPr>
        <w:spacing w:after="0" w:line="240" w:lineRule="auto"/>
        <w:rPr>
          <w:rFonts w:ascii="Times New Roman" w:eastAsia="Times New Roman" w:hAnsi="Times New Roman" w:cs="Times New Roman"/>
          <w:sz w:val="28"/>
          <w:szCs w:val="28"/>
          <w:lang w:eastAsia="ru-RU"/>
        </w:rPr>
      </w:pPr>
    </w:p>
    <w:p w:rsidR="00207FF0" w:rsidRPr="00DC7527" w:rsidRDefault="00207FF0" w:rsidP="00207FF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DC7527">
        <w:rPr>
          <w:rFonts w:ascii="Times New Roman" w:eastAsia="Times New Roman" w:hAnsi="Times New Roman" w:cs="Times New Roman"/>
          <w:sz w:val="28"/>
          <w:szCs w:val="28"/>
          <w:lang w:eastAsia="ru-RU"/>
        </w:rPr>
        <w:t xml:space="preserve">Российская электронная школа. https://resh.edu.ru/ </w:t>
      </w:r>
    </w:p>
    <w:p w:rsidR="00207FF0" w:rsidRPr="00DC7527" w:rsidRDefault="00207FF0" w:rsidP="00207FF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DC7527">
        <w:rPr>
          <w:rFonts w:ascii="Times New Roman" w:eastAsia="Times New Roman" w:hAnsi="Times New Roman" w:cs="Times New Roman"/>
          <w:sz w:val="28"/>
          <w:szCs w:val="28"/>
          <w:lang w:eastAsia="ru-RU"/>
        </w:rPr>
        <w:t xml:space="preserve">«Учи.ру» — </w:t>
      </w:r>
      <w:hyperlink r:id="rId15" w:history="1">
        <w:r w:rsidRPr="00DC7527">
          <w:rPr>
            <w:rFonts w:ascii="Times New Roman" w:eastAsia="Times New Roman" w:hAnsi="Times New Roman" w:cs="Times New Roman"/>
            <w:sz w:val="28"/>
            <w:szCs w:val="28"/>
            <w:u w:val="single"/>
            <w:lang w:eastAsia="ru-RU"/>
          </w:rPr>
          <w:t>https://uchi.ru/</w:t>
        </w:r>
      </w:hyperlink>
      <w:r w:rsidRPr="00DC7527">
        <w:rPr>
          <w:rFonts w:ascii="Times New Roman" w:eastAsia="Times New Roman" w:hAnsi="Times New Roman" w:cs="Times New Roman"/>
          <w:sz w:val="28"/>
          <w:szCs w:val="28"/>
          <w:lang w:eastAsia="ru-RU"/>
        </w:rPr>
        <w:t xml:space="preserve"> </w:t>
      </w:r>
    </w:p>
    <w:p w:rsidR="00207FF0" w:rsidRPr="00DC7527" w:rsidRDefault="00FE2171" w:rsidP="00207FF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DC7527">
        <w:rPr>
          <w:rFonts w:ascii="Times New Roman" w:eastAsia="Times New Roman" w:hAnsi="Times New Roman" w:cs="Times New Roman"/>
          <w:sz w:val="28"/>
          <w:szCs w:val="28"/>
          <w:lang w:eastAsia="ru-RU"/>
        </w:rPr>
        <w:t xml:space="preserve"> </w:t>
      </w:r>
      <w:r w:rsidR="00207FF0" w:rsidRPr="00DC7527">
        <w:rPr>
          <w:rFonts w:ascii="Times New Roman" w:eastAsia="Times New Roman" w:hAnsi="Times New Roman" w:cs="Times New Roman"/>
          <w:sz w:val="28"/>
          <w:szCs w:val="28"/>
          <w:lang w:eastAsia="ru-RU"/>
        </w:rPr>
        <w:t xml:space="preserve">«ЯКласс» . </w:t>
      </w:r>
      <w:hyperlink r:id="rId16" w:history="1">
        <w:r w:rsidR="00207FF0" w:rsidRPr="00DC7527">
          <w:rPr>
            <w:rFonts w:ascii="Times New Roman" w:eastAsia="Times New Roman" w:hAnsi="Times New Roman" w:cs="Times New Roman"/>
            <w:sz w:val="28"/>
            <w:szCs w:val="28"/>
            <w:u w:val="single"/>
            <w:lang w:eastAsia="ru-RU"/>
          </w:rPr>
          <w:t>https://www.yaklass.ru/</w:t>
        </w:r>
      </w:hyperlink>
      <w:r w:rsidR="00207FF0" w:rsidRPr="00DC7527">
        <w:rPr>
          <w:rFonts w:ascii="Times New Roman" w:eastAsia="Times New Roman" w:hAnsi="Times New Roman" w:cs="Times New Roman"/>
          <w:sz w:val="28"/>
          <w:szCs w:val="28"/>
          <w:lang w:eastAsia="ru-RU"/>
        </w:rPr>
        <w:t xml:space="preserve"> </w:t>
      </w:r>
    </w:p>
    <w:p w:rsidR="00207FF0" w:rsidRPr="00DC7527" w:rsidRDefault="00FE2171" w:rsidP="00207FF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sectPr w:rsidR="00207FF0" w:rsidRPr="00DC7527">
          <w:pgSz w:w="11906" w:h="16383"/>
          <w:pgMar w:top="1134" w:right="850" w:bottom="1134" w:left="1701" w:header="720" w:footer="720" w:gutter="0"/>
          <w:cols w:space="720"/>
        </w:sectPr>
      </w:pPr>
      <w:r w:rsidRPr="00DC7527">
        <w:rPr>
          <w:rFonts w:ascii="Times New Roman" w:eastAsia="Times New Roman" w:hAnsi="Times New Roman" w:cs="Times New Roman"/>
          <w:sz w:val="28"/>
          <w:szCs w:val="28"/>
          <w:lang w:eastAsia="ru-RU"/>
        </w:rPr>
        <w:t xml:space="preserve"> </w:t>
      </w:r>
      <w:r w:rsidR="00207FF0" w:rsidRPr="00DC7527">
        <w:rPr>
          <w:rFonts w:ascii="Times New Roman" w:eastAsia="Times New Roman" w:hAnsi="Times New Roman" w:cs="Times New Roman"/>
          <w:sz w:val="28"/>
          <w:szCs w:val="28"/>
          <w:lang w:eastAsia="ru-RU"/>
        </w:rPr>
        <w:t>«Сириус. Онлайн» . https://edu.sirius.onli</w:t>
      </w:r>
    </w:p>
    <w:bookmarkEnd w:id="2"/>
    <w:p w:rsidR="00E66183" w:rsidRDefault="00E66183"/>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Default="00CF0CAA"/>
    <w:p w:rsidR="00CF0CAA" w:rsidRPr="00207FF0" w:rsidRDefault="00CF0CAA" w:rsidP="00CF0CAA">
      <w:pPr>
        <w:spacing w:after="0" w:line="276" w:lineRule="auto"/>
        <w:jc w:val="right"/>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lastRenderedPageBreak/>
        <w:t>Приложение №___</w:t>
      </w:r>
    </w:p>
    <w:p w:rsidR="00CF0CAA" w:rsidRPr="00207FF0" w:rsidRDefault="00CF0CAA" w:rsidP="00CF0CAA">
      <w:pPr>
        <w:spacing w:after="0" w:line="276" w:lineRule="auto"/>
        <w:rPr>
          <w:rFonts w:ascii="Times New Roman" w:eastAsia="Calibri" w:hAnsi="Times New Roman" w:cs="Times New Roman"/>
          <w:color w:val="000000"/>
          <w:sz w:val="24"/>
          <w:szCs w:val="28"/>
          <w:lang w:eastAsia="ru-RU"/>
        </w:rPr>
      </w:pPr>
    </w:p>
    <w:p w:rsidR="00CF0CAA" w:rsidRPr="00207FF0" w:rsidRDefault="00CF0CAA" w:rsidP="00CF0CAA">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CF0CAA" w:rsidRPr="00207FF0" w:rsidRDefault="00CF0CAA" w:rsidP="00CF0CAA">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CF0CAA" w:rsidRPr="00207FF0" w:rsidRDefault="00CF0CAA" w:rsidP="00CF0CAA">
      <w:pPr>
        <w:spacing w:after="0" w:line="276" w:lineRule="auto"/>
        <w:jc w:val="both"/>
        <w:rPr>
          <w:rFonts w:ascii="Times New Roman" w:eastAsia="Calibri" w:hAnsi="Times New Roman" w:cs="Times New Roman"/>
          <w:b/>
          <w:color w:val="000000"/>
          <w:sz w:val="24"/>
          <w:szCs w:val="24"/>
          <w:lang w:eastAsia="ru-RU"/>
        </w:rPr>
      </w:pPr>
    </w:p>
    <w:p w:rsidR="00CF0CAA" w:rsidRPr="00207FF0" w:rsidRDefault="00CF0CAA" w:rsidP="00CF0CAA">
      <w:pPr>
        <w:spacing w:after="0" w:line="276" w:lineRule="auto"/>
        <w:jc w:val="both"/>
        <w:rPr>
          <w:rFonts w:ascii="Times New Roman" w:eastAsia="Calibri" w:hAnsi="Times New Roman" w:cs="Times New Roman"/>
          <w:b/>
          <w:color w:val="000000"/>
          <w:sz w:val="24"/>
          <w:szCs w:val="24"/>
          <w:lang w:eastAsia="ru-RU"/>
        </w:rPr>
      </w:pPr>
    </w:p>
    <w:p w:rsidR="00CF0CAA" w:rsidRPr="00207FF0" w:rsidRDefault="00CF0CAA" w:rsidP="00CF0CAA">
      <w:pPr>
        <w:spacing w:after="0" w:line="276" w:lineRule="auto"/>
        <w:jc w:val="both"/>
        <w:rPr>
          <w:rFonts w:ascii="Times New Roman" w:eastAsia="Calibri" w:hAnsi="Times New Roman" w:cs="Times New Roman"/>
          <w:b/>
          <w:color w:val="000000"/>
          <w:sz w:val="24"/>
          <w:szCs w:val="24"/>
          <w:lang w:eastAsia="ru-RU"/>
        </w:rPr>
      </w:pPr>
    </w:p>
    <w:p w:rsidR="00CF0CAA" w:rsidRPr="00207FF0" w:rsidRDefault="00CF0CAA" w:rsidP="00CF0CAA">
      <w:pPr>
        <w:spacing w:after="0" w:line="276" w:lineRule="auto"/>
        <w:rPr>
          <w:rFonts w:ascii="Times New Roman" w:eastAsia="Calibri" w:hAnsi="Times New Roman" w:cs="Times New Roman"/>
          <w:b/>
          <w:color w:val="000000"/>
          <w:sz w:val="28"/>
          <w:szCs w:val="24"/>
          <w:lang w:eastAsia="ru-RU"/>
        </w:rPr>
      </w:pPr>
    </w:p>
    <w:p w:rsidR="00CF0CAA" w:rsidRPr="00207FF0" w:rsidRDefault="00CF0CAA" w:rsidP="00CF0CAA">
      <w:pPr>
        <w:spacing w:after="0" w:line="276" w:lineRule="auto"/>
        <w:jc w:val="center"/>
        <w:rPr>
          <w:rFonts w:ascii="Times New Roman" w:eastAsia="Calibri" w:hAnsi="Times New Roman" w:cs="Times New Roman"/>
          <w:b/>
          <w:color w:val="000000"/>
          <w:sz w:val="28"/>
          <w:szCs w:val="24"/>
          <w:lang w:eastAsia="ru-RU"/>
        </w:rPr>
      </w:pPr>
    </w:p>
    <w:p w:rsidR="00CF0CAA" w:rsidRPr="00207FF0" w:rsidRDefault="00CF0CAA" w:rsidP="00CF0CAA">
      <w:pPr>
        <w:spacing w:after="0" w:line="276" w:lineRule="auto"/>
        <w:jc w:val="center"/>
        <w:rPr>
          <w:rFonts w:ascii="Times New Roman" w:eastAsia="Calibri" w:hAnsi="Times New Roman" w:cs="Times New Roman"/>
          <w:b/>
          <w:color w:val="000000"/>
          <w:sz w:val="28"/>
          <w:szCs w:val="28"/>
          <w:lang w:eastAsia="ru-RU"/>
        </w:rPr>
      </w:pPr>
    </w:p>
    <w:p w:rsidR="00CF0CAA" w:rsidRPr="00207FF0" w:rsidRDefault="00CF0CAA" w:rsidP="00CF0CAA">
      <w:pPr>
        <w:spacing w:after="0" w:line="276" w:lineRule="auto"/>
        <w:jc w:val="center"/>
        <w:rPr>
          <w:rFonts w:ascii="Times New Roman" w:eastAsia="Calibri" w:hAnsi="Times New Roman" w:cs="Times New Roman"/>
          <w:b/>
          <w:color w:val="000000"/>
          <w:sz w:val="36"/>
          <w:szCs w:val="28"/>
          <w:lang w:eastAsia="ru-RU"/>
        </w:rPr>
      </w:pPr>
    </w:p>
    <w:p w:rsidR="00CF0CAA" w:rsidRPr="00207FF0" w:rsidRDefault="00CF0CAA" w:rsidP="00CF0CAA">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CF0CAA" w:rsidRPr="00207FF0" w:rsidRDefault="00CF0CAA" w:rsidP="00CF0CAA">
      <w:pPr>
        <w:spacing w:after="0" w:line="276" w:lineRule="auto"/>
        <w:jc w:val="center"/>
        <w:rPr>
          <w:rFonts w:ascii="Times New Roman" w:eastAsia="Calibri" w:hAnsi="Times New Roman" w:cs="Times New Roman"/>
          <w:b/>
          <w:color w:val="000000"/>
          <w:sz w:val="36"/>
          <w:szCs w:val="28"/>
          <w:lang w:eastAsia="ru-RU"/>
        </w:rPr>
      </w:pPr>
    </w:p>
    <w:p w:rsidR="00CF0CAA" w:rsidRPr="00207FF0" w:rsidRDefault="00CF0CAA" w:rsidP="00CF0CAA">
      <w:pPr>
        <w:spacing w:after="0" w:line="276" w:lineRule="auto"/>
        <w:jc w:val="center"/>
        <w:rPr>
          <w:rFonts w:ascii="Times New Roman" w:eastAsia="Calibri" w:hAnsi="Times New Roman" w:cs="Times New Roman"/>
          <w:b/>
          <w:color w:val="000000"/>
          <w:sz w:val="28"/>
          <w:szCs w:val="28"/>
          <w:lang w:eastAsia="ru-RU"/>
        </w:rPr>
      </w:pPr>
    </w:p>
    <w:p w:rsidR="00CF0CAA" w:rsidRPr="00207FF0" w:rsidRDefault="00CF0CAA" w:rsidP="00CF0CAA">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Алгебра</w:t>
      </w:r>
      <w:r w:rsidRPr="00207FF0">
        <w:rPr>
          <w:rFonts w:ascii="Times New Roman" w:eastAsia="Calibri" w:hAnsi="Times New Roman" w:cs="Times New Roman"/>
          <w:b/>
          <w:color w:val="000000"/>
          <w:sz w:val="28"/>
          <w:szCs w:val="28"/>
          <w:lang w:eastAsia="ru-RU"/>
        </w:rPr>
        <w:t>»</w:t>
      </w:r>
    </w:p>
    <w:p w:rsidR="00CF0CAA" w:rsidRPr="00207FF0" w:rsidRDefault="00CF0CAA" w:rsidP="00CF0CAA">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для обучающихся  7-9 классов</w:t>
      </w:r>
    </w:p>
    <w:p w:rsidR="00CF0CAA" w:rsidRPr="00207FF0" w:rsidRDefault="00CF0CAA" w:rsidP="00CF0CAA">
      <w:pPr>
        <w:spacing w:after="0" w:line="276" w:lineRule="auto"/>
        <w:jc w:val="center"/>
        <w:rPr>
          <w:rFonts w:ascii="Times New Roman" w:eastAsia="Calibri" w:hAnsi="Times New Roman" w:cs="Times New Roman"/>
          <w:color w:val="000000"/>
          <w:sz w:val="28"/>
          <w:szCs w:val="28"/>
          <w:lang w:eastAsia="ru-RU"/>
        </w:rPr>
      </w:pPr>
    </w:p>
    <w:p w:rsidR="00CF0CAA" w:rsidRPr="00207FF0" w:rsidRDefault="00CF0CAA" w:rsidP="00CF0CAA">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CF0CAA" w:rsidRPr="00207FF0" w:rsidRDefault="00CF0CAA" w:rsidP="00CF0CAA">
      <w:pPr>
        <w:spacing w:after="0" w:line="276" w:lineRule="auto"/>
        <w:jc w:val="center"/>
        <w:rPr>
          <w:rFonts w:ascii="Times New Roman" w:eastAsia="Calibri" w:hAnsi="Times New Roman" w:cs="Times New Roman"/>
          <w:color w:val="000000"/>
          <w:sz w:val="28"/>
          <w:szCs w:val="28"/>
          <w:lang w:eastAsia="ru-RU"/>
        </w:rPr>
      </w:pPr>
    </w:p>
    <w:p w:rsidR="00CF0CAA" w:rsidRPr="00207FF0" w:rsidRDefault="00CF0CAA" w:rsidP="00CF0CAA">
      <w:pPr>
        <w:spacing w:after="0" w:line="276" w:lineRule="auto"/>
        <w:jc w:val="center"/>
        <w:rPr>
          <w:rFonts w:ascii="Times New Roman" w:eastAsia="Calibri" w:hAnsi="Times New Roman" w:cs="Times New Roman"/>
          <w:color w:val="000000"/>
          <w:sz w:val="28"/>
          <w:szCs w:val="28"/>
          <w:lang w:eastAsia="ru-RU"/>
        </w:rPr>
      </w:pPr>
    </w:p>
    <w:p w:rsidR="00CF0CAA" w:rsidRPr="00207FF0" w:rsidRDefault="00CF0CAA" w:rsidP="00CF0CAA">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CF0CAA" w:rsidRPr="00207FF0" w:rsidRDefault="00CF0CAA" w:rsidP="00CF0CAA">
      <w:pPr>
        <w:spacing w:after="0" w:line="276" w:lineRule="auto"/>
        <w:jc w:val="both"/>
        <w:rPr>
          <w:rFonts w:ascii="Times New Roman" w:eastAsia="Calibri" w:hAnsi="Times New Roman" w:cs="Times New Roman"/>
          <w:b/>
          <w:color w:val="000000"/>
          <w:sz w:val="24"/>
          <w:szCs w:val="24"/>
          <w:lang w:eastAsia="ru-RU"/>
        </w:rPr>
      </w:pPr>
    </w:p>
    <w:p w:rsidR="00CF0CAA" w:rsidRPr="00207FF0" w:rsidRDefault="00CF0CAA" w:rsidP="00CF0CAA">
      <w:pPr>
        <w:spacing w:after="0" w:line="276" w:lineRule="auto"/>
        <w:jc w:val="both"/>
        <w:rPr>
          <w:rFonts w:ascii="Times New Roman" w:eastAsia="Calibri" w:hAnsi="Times New Roman" w:cs="Times New Roman"/>
          <w:color w:val="000000"/>
          <w:sz w:val="24"/>
          <w:szCs w:val="24"/>
          <w:lang w:eastAsia="ru-RU"/>
        </w:rPr>
      </w:pPr>
    </w:p>
    <w:p w:rsidR="00CF0CAA" w:rsidRPr="00207FF0" w:rsidRDefault="00CF0CAA" w:rsidP="00CF0CAA">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p>
    <w:p w:rsidR="00CF0CAA" w:rsidRPr="00207FF0" w:rsidRDefault="00CF0CAA" w:rsidP="00CF0CAA">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Нальчик, 2025</w:t>
      </w:r>
    </w:p>
    <w:p w:rsidR="00CF0CAA" w:rsidRPr="00207FF0" w:rsidRDefault="00CF0CAA" w:rsidP="00CF0CAA">
      <w:pPr>
        <w:spacing w:after="0" w:line="276" w:lineRule="auto"/>
        <w:ind w:left="120"/>
        <w:jc w:val="center"/>
        <w:rPr>
          <w:rFonts w:ascii="Calibri" w:eastAsia="Times New Roman" w:hAnsi="Calibri" w:cs="Times New Roman"/>
          <w:lang w:eastAsia="ru-RU"/>
        </w:rPr>
      </w:pPr>
    </w:p>
    <w:p w:rsidR="00CF0CAA" w:rsidRPr="00CF0CAA" w:rsidRDefault="00CF0CAA" w:rsidP="00CF0CAA">
      <w:pPr>
        <w:spacing w:after="0" w:line="360" w:lineRule="auto"/>
        <w:ind w:firstLine="709"/>
        <w:jc w:val="center"/>
        <w:rPr>
          <w:rFonts w:ascii="Times New Roman" w:eastAsia="Times New Roman" w:hAnsi="Times New Roman" w:cs="Times New Roman"/>
          <w:lang w:eastAsia="ru-RU"/>
        </w:rPr>
      </w:pPr>
      <w:r w:rsidRPr="00CF0CAA">
        <w:rPr>
          <w:rFonts w:ascii="Times New Roman" w:eastAsia="Times New Roman" w:hAnsi="Times New Roman" w:cs="Times New Roman"/>
          <w:b/>
          <w:color w:val="000000"/>
          <w:lang w:eastAsia="ru-RU"/>
        </w:rPr>
        <w:lastRenderedPageBreak/>
        <w:t>ПОЯСНИТЕЛЬНАЯ ЗАПИСКА</w:t>
      </w:r>
      <w:bookmarkStart w:id="3" w:name="block-50880764"/>
    </w:p>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деятельностного принципа обучения.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CF0CAA" w:rsidRPr="00CF0CAA" w:rsidRDefault="00CF0CAA" w:rsidP="00CF0CAA">
      <w:pPr>
        <w:rPr>
          <w:rFonts w:ascii="Times New Roman" w:hAnsi="Times New Roman" w:cs="Times New Roman"/>
        </w:rPr>
      </w:pPr>
      <w:r w:rsidRPr="00CF0CAA">
        <w:rPr>
          <w:rFonts w:ascii="Times New Roman" w:hAnsi="Times New Roman" w:cs="Times New Roman"/>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CF0CAA" w:rsidRPr="00CF0CAA" w:rsidRDefault="00CF0CAA" w:rsidP="00CF0CAA">
      <w:pPr>
        <w:rPr>
          <w:rFonts w:ascii="Times New Roman" w:hAnsi="Times New Roman" w:cs="Times New Roman"/>
        </w:rPr>
      </w:pPr>
      <w:r w:rsidRPr="00CF0CAA">
        <w:rPr>
          <w:rFonts w:ascii="Times New Roman" w:hAnsi="Times New Roman" w:cs="Times New Roman"/>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CF0CAA" w:rsidRPr="00CF0CAA" w:rsidRDefault="00CF0CAA" w:rsidP="00CF0CAA">
      <w:pPr>
        <w:rPr>
          <w:rFonts w:ascii="Times New Roman" w:hAnsi="Times New Roman" w:cs="Times New Roman"/>
        </w:rPr>
      </w:pPr>
      <w:r w:rsidRPr="00CF0CAA">
        <w:rPr>
          <w:rFonts w:ascii="Times New Roman" w:hAnsi="Times New Roman" w:cs="Times New Roman"/>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CF0CAA" w:rsidRPr="00CF0CAA" w:rsidRDefault="00CF0CAA" w:rsidP="00CF0CAA">
      <w:pPr>
        <w:rPr>
          <w:rFonts w:ascii="Times New Roman" w:hAnsi="Times New Roman" w:cs="Times New Roman"/>
        </w:rPr>
      </w:pPr>
      <w:bookmarkStart w:id="4" w:name="88e7274f-146c-45cf-bb6c-0aa84ae038d1"/>
      <w:r w:rsidRPr="00CF0CAA">
        <w:rPr>
          <w:rFonts w:ascii="Times New Roman" w:hAnsi="Times New Roman" w:cs="Times New Roman"/>
        </w:rPr>
        <w:t>На изучение учебного курса «Алгебра» отводится 306 часов: в 7 классе – 102 часа (3 часа в неделю), в 8 классе – 102 часа (3 часа в неделю), в 9 классе – 102 часа (3 часа в неделю).</w:t>
      </w:r>
      <w:bookmarkEnd w:id="4"/>
    </w:p>
    <w:p w:rsidR="00CF0CAA" w:rsidRPr="00CF0CAA" w:rsidRDefault="00CF0CAA" w:rsidP="00CF0CAA">
      <w:pPr>
        <w:rPr>
          <w:rFonts w:ascii="Times New Roman" w:hAnsi="Times New Roman" w:cs="Times New Roman"/>
        </w:rPr>
        <w:sectPr w:rsidR="00CF0CAA" w:rsidRPr="00CF0CAA">
          <w:pgSz w:w="11906" w:h="16383"/>
          <w:pgMar w:top="1134" w:right="850" w:bottom="1134" w:left="1701" w:header="720" w:footer="720" w:gutter="0"/>
          <w:cols w:space="720"/>
        </w:sectPr>
      </w:pPr>
    </w:p>
    <w:p w:rsidR="00CF0CAA" w:rsidRPr="00CF0CAA" w:rsidRDefault="00CF0CAA" w:rsidP="00CF0CAA">
      <w:pPr>
        <w:rPr>
          <w:rFonts w:ascii="Times New Roman" w:hAnsi="Times New Roman" w:cs="Times New Roman"/>
        </w:rPr>
      </w:pPr>
      <w:bookmarkStart w:id="5" w:name="block-50880765"/>
      <w:bookmarkEnd w:id="3"/>
      <w:r w:rsidRPr="00CF0CAA">
        <w:rPr>
          <w:rFonts w:ascii="Times New Roman" w:hAnsi="Times New Roman" w:cs="Times New Roman"/>
          <w:b/>
        </w:rPr>
        <w:lastRenderedPageBreak/>
        <w:t>СОДЕРЖАНИЕ ОБУЧЕНИЯ</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7 КЛАСС</w:t>
      </w:r>
    </w:p>
    <w:p w:rsidR="00CF0CAA" w:rsidRPr="00CF0CAA" w:rsidRDefault="00CF0CAA" w:rsidP="00CF0CAA">
      <w:pPr>
        <w:rPr>
          <w:rFonts w:ascii="Times New Roman" w:hAnsi="Times New Roman" w:cs="Times New Roman"/>
        </w:rPr>
      </w:pPr>
      <w:r w:rsidRPr="00CF0CAA">
        <w:rPr>
          <w:rFonts w:ascii="Times New Roman" w:hAnsi="Times New Roman" w:cs="Times New Roman"/>
          <w:b/>
        </w:rPr>
        <w:t>Числа и вычисления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Применение признаков делимости, разложение на множители натуральных чисел.</w:t>
      </w:r>
    </w:p>
    <w:p w:rsidR="00CF0CAA" w:rsidRPr="00CF0CAA" w:rsidRDefault="00CF0CAA" w:rsidP="00CF0CAA">
      <w:pPr>
        <w:rPr>
          <w:rFonts w:ascii="Times New Roman" w:hAnsi="Times New Roman" w:cs="Times New Roman"/>
        </w:rPr>
      </w:pPr>
      <w:r w:rsidRPr="00CF0CAA">
        <w:rPr>
          <w:rFonts w:ascii="Times New Roman" w:hAnsi="Times New Roman" w:cs="Times New Roman"/>
        </w:rPr>
        <w:t>Реальные зависимости, в том числе прямая и обратная пропорциональности.</w:t>
      </w:r>
    </w:p>
    <w:p w:rsidR="00CF0CAA" w:rsidRPr="00CF0CAA" w:rsidRDefault="00CF0CAA" w:rsidP="00CF0CAA">
      <w:pPr>
        <w:rPr>
          <w:rFonts w:ascii="Times New Roman" w:hAnsi="Times New Roman" w:cs="Times New Roman"/>
        </w:rPr>
      </w:pPr>
      <w:bookmarkStart w:id="6" w:name="_Toc124426221"/>
      <w:bookmarkEnd w:id="6"/>
      <w:r w:rsidRPr="00CF0CAA">
        <w:rPr>
          <w:rFonts w:ascii="Times New Roman" w:hAnsi="Times New Roman" w:cs="Times New Roman"/>
          <w:b/>
        </w:rPr>
        <w:t>Алгебраические выражения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w:t>
      </w:r>
    </w:p>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натуральным показателем.</w:t>
      </w:r>
    </w:p>
    <w:p w:rsidR="00CF0CAA" w:rsidRPr="00CF0CAA" w:rsidRDefault="00CF0CAA" w:rsidP="00CF0CAA">
      <w:pPr>
        <w:rPr>
          <w:rFonts w:ascii="Times New Roman" w:hAnsi="Times New Roman" w:cs="Times New Roman"/>
        </w:rPr>
      </w:pPr>
      <w:r w:rsidRPr="00CF0CAA">
        <w:rPr>
          <w:rFonts w:ascii="Times New Roman" w:hAnsi="Times New Roman" w:cs="Times New Roman"/>
        </w:rP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rsidR="00CF0CAA" w:rsidRPr="00CF0CAA" w:rsidRDefault="00CF0CAA" w:rsidP="00CF0CAA">
      <w:pPr>
        <w:rPr>
          <w:rFonts w:ascii="Times New Roman" w:hAnsi="Times New Roman" w:cs="Times New Roman"/>
        </w:rPr>
      </w:pPr>
      <w:bookmarkStart w:id="7" w:name="_Toc124426222"/>
      <w:bookmarkEnd w:id="7"/>
      <w:r w:rsidRPr="00CF0CAA">
        <w:rPr>
          <w:rFonts w:ascii="Times New Roman" w:hAnsi="Times New Roman" w:cs="Times New Roman"/>
          <w:b/>
        </w:rPr>
        <w:t>Уравнения и неравенства</w:t>
      </w:r>
    </w:p>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Уравнение, корень уравнения, правила преобразования уравнения, равносильность уравнений.</w:t>
      </w:r>
    </w:p>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rsidR="00CF0CAA" w:rsidRPr="00CF0CAA" w:rsidRDefault="00CF0CAA" w:rsidP="00CF0CAA">
      <w:pPr>
        <w:rPr>
          <w:rFonts w:ascii="Times New Roman" w:hAnsi="Times New Roman" w:cs="Times New Roman"/>
        </w:rPr>
      </w:pPr>
      <w:r w:rsidRPr="00CF0CAA">
        <w:rPr>
          <w:rFonts w:ascii="Times New Roman" w:hAnsi="Times New Roman" w:cs="Times New Roman"/>
          <w:b/>
        </w:rPr>
        <w:t>Функции</w:t>
      </w:r>
    </w:p>
    <w:p w:rsidR="00CF0CAA" w:rsidRPr="00CF0CAA" w:rsidRDefault="00CF0CAA" w:rsidP="00CF0CAA">
      <w:pPr>
        <w:rPr>
          <w:rFonts w:ascii="Times New Roman" w:hAnsi="Times New Roman" w:cs="Times New Roman"/>
        </w:rPr>
      </w:pPr>
      <w:r w:rsidRPr="00CF0CAA">
        <w:rPr>
          <w:rFonts w:ascii="Times New Roman" w:hAnsi="Times New Roman" w:cs="Times New Roman"/>
        </w:rPr>
        <w:t>Координата точки на прямой. Числовые промежутки. Расстояние между двумя точками координатной прямой.</w:t>
      </w: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Прямоугольная система координат, оси </w:t>
      </w:r>
      <w:r w:rsidRPr="00CF0CAA">
        <w:rPr>
          <w:rFonts w:ascii="Times New Roman" w:hAnsi="Times New Roman" w:cs="Times New Roman"/>
          <w:i/>
        </w:rPr>
        <w:t xml:space="preserve">Ox </w:t>
      </w:r>
      <w:r w:rsidRPr="00CF0CAA">
        <w:rPr>
          <w:rFonts w:ascii="Times New Roman" w:hAnsi="Times New Roman" w:cs="Times New Roman"/>
        </w:rPr>
        <w:t xml:space="preserve">и </w:t>
      </w:r>
      <w:r w:rsidRPr="00CF0CAA">
        <w:rPr>
          <w:rFonts w:ascii="Times New Roman" w:hAnsi="Times New Roman" w:cs="Times New Roman"/>
          <w:i/>
        </w:rPr>
        <w:t>Oy</w:t>
      </w:r>
      <w:r w:rsidRPr="00CF0CAA">
        <w:rPr>
          <w:rFonts w:ascii="Times New Roman" w:hAnsi="Times New Roman" w:cs="Times New Roman"/>
        </w:rPr>
        <w:t>.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её график. График функции y = |x|. Графическое решение линейных уравнений и систем линейных уравнений.</w:t>
      </w:r>
    </w:p>
    <w:p w:rsidR="00CF0CAA" w:rsidRPr="00CF0CAA" w:rsidRDefault="00CF0CAA" w:rsidP="00CF0CAA">
      <w:pPr>
        <w:rPr>
          <w:rFonts w:ascii="Times New Roman" w:hAnsi="Times New Roman" w:cs="Times New Roman"/>
          <w:b/>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8 КЛАСС</w:t>
      </w:r>
    </w:p>
    <w:p w:rsidR="00CF0CAA" w:rsidRPr="00CF0CAA" w:rsidRDefault="00CF0CAA" w:rsidP="00CF0CAA">
      <w:pPr>
        <w:rPr>
          <w:rFonts w:ascii="Times New Roman" w:hAnsi="Times New Roman" w:cs="Times New Roman"/>
        </w:rPr>
      </w:pPr>
      <w:r w:rsidRPr="00CF0CAA">
        <w:rPr>
          <w:rFonts w:ascii="Times New Roman" w:hAnsi="Times New Roman" w:cs="Times New Roman"/>
          <w:b/>
        </w:rPr>
        <w:lastRenderedPageBreak/>
        <w:t>Числа и вычисления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Квадратный корень из числа. Понятие об иррациональном числе. Десятичные приближения иррациональных чисел. Свойства арифметических квадратных корней и их применение к преобразованию числовых выражений и вычислениям. Действительные числа.</w:t>
      </w:r>
    </w:p>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целым показателем и её свойства. Стандартная запись числа.</w:t>
      </w:r>
    </w:p>
    <w:p w:rsidR="00CF0CAA" w:rsidRPr="00CF0CAA" w:rsidRDefault="00CF0CAA" w:rsidP="00CF0CAA">
      <w:pPr>
        <w:rPr>
          <w:rFonts w:ascii="Times New Roman" w:hAnsi="Times New Roman" w:cs="Times New Roman"/>
        </w:rPr>
      </w:pPr>
      <w:r w:rsidRPr="00CF0CAA">
        <w:rPr>
          <w:rFonts w:ascii="Times New Roman" w:hAnsi="Times New Roman" w:cs="Times New Roman"/>
          <w:b/>
        </w:rPr>
        <w:t>Алгебраические выражения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Квадратный трёхчлен, разложение квадратного трёхчлена на множители.</w:t>
      </w:r>
    </w:p>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Алгебраическая дробь. Основное свойство алгебраической дроби. Сложение, вычитание, умножение, деление алгебраических дробей. Рациональные выражения и их преобразование.</w:t>
      </w:r>
    </w:p>
    <w:p w:rsidR="00CF0CAA" w:rsidRPr="00CF0CAA" w:rsidRDefault="00CF0CAA" w:rsidP="00CF0CAA">
      <w:pPr>
        <w:rPr>
          <w:rFonts w:ascii="Times New Roman" w:hAnsi="Times New Roman" w:cs="Times New Roman"/>
        </w:rPr>
      </w:pPr>
      <w:r w:rsidRPr="00CF0CAA">
        <w:rPr>
          <w:rFonts w:ascii="Times New Roman" w:hAnsi="Times New Roman" w:cs="Times New Roman"/>
          <w:b/>
        </w:rPr>
        <w:t>Уравнения и неравенства</w:t>
      </w:r>
    </w:p>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Квадратное уравнение, формула корней квадратного уравнения. Теорема Виета. Решение уравнений, сводящихся к линейным и квадратным. Простейшие дробно-рациональные уравнения.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способом.</w:t>
      </w:r>
    </w:p>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неравенства и их свойства. Неравенство с одной переменной. Равносильность неравенств. Линейные неравенства с одной переменной. Системы линейных неравенств с одной переменной.</w:t>
      </w:r>
    </w:p>
    <w:p w:rsidR="00CF0CAA" w:rsidRPr="00CF0CAA" w:rsidRDefault="00CF0CAA" w:rsidP="00CF0CAA">
      <w:pPr>
        <w:rPr>
          <w:rFonts w:ascii="Times New Roman" w:hAnsi="Times New Roman" w:cs="Times New Roman"/>
        </w:rPr>
      </w:pPr>
      <w:r w:rsidRPr="00CF0CAA">
        <w:rPr>
          <w:rFonts w:ascii="Times New Roman" w:hAnsi="Times New Roman" w:cs="Times New Roman"/>
          <w:b/>
        </w:rPr>
        <w:t>Функции</w:t>
      </w:r>
    </w:p>
    <w:p w:rsidR="00CF0CAA" w:rsidRPr="00CF0CAA" w:rsidRDefault="00CF0CAA" w:rsidP="00CF0CAA">
      <w:pPr>
        <w:rPr>
          <w:rFonts w:ascii="Times New Roman" w:hAnsi="Times New Roman" w:cs="Times New Roman"/>
        </w:rPr>
      </w:pPr>
      <w:r w:rsidRPr="00CF0CAA">
        <w:rPr>
          <w:rFonts w:ascii="Times New Roman" w:hAnsi="Times New Roman" w:cs="Times New Roman"/>
        </w:rPr>
        <w:t>Понятие функции. Область определения и множество значений функции. Способы задания функций.</w:t>
      </w:r>
    </w:p>
    <w:p w:rsidR="00CF0CAA" w:rsidRPr="00CF0CAA" w:rsidRDefault="00CF0CAA" w:rsidP="00CF0CAA">
      <w:pPr>
        <w:rPr>
          <w:rFonts w:ascii="Times New Roman" w:hAnsi="Times New Roman" w:cs="Times New Roman"/>
        </w:rPr>
      </w:pPr>
      <w:r w:rsidRPr="00CF0CAA">
        <w:rPr>
          <w:rFonts w:ascii="Times New Roman" w:hAnsi="Times New Roman" w:cs="Times New Roman"/>
        </w:rPr>
        <w:t>График функции. Чтение свойств функции по её графику. Примеры графиков функций, отражающих реальные процессы.</w:t>
      </w: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Функции, описывающие прямую и обратную пропорциональные зависимости, их графики. Функции </w:t>
      </w:r>
      <m:oMath>
        <m:r>
          <w:rPr>
            <w:rFonts w:ascii="Cambria Math" w:hAnsi="Cambria Math" w:cs="Times New Roman"/>
          </w:rPr>
          <m:t>y=</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CF0CAA">
        <w:rPr>
          <w:rFonts w:ascii="Times New Roman" w:hAnsi="Times New Roman" w:cs="Times New Roman"/>
          <w:i/>
        </w:rPr>
        <w:t xml:space="preserve">, </w:t>
      </w:r>
      <m:oMath>
        <m:r>
          <w:rPr>
            <w:rFonts w:ascii="Cambria Math" w:hAnsi="Cambria Math" w:cs="Times New Roman"/>
          </w:rPr>
          <m:t>y=</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sidRPr="00CF0CAA">
        <w:rPr>
          <w:rFonts w:ascii="Times New Roman" w:hAnsi="Times New Roman" w:cs="Times New Roman"/>
          <w:i/>
        </w:rPr>
        <w:t xml:space="preserve">, y = √x, y=|x|. </w:t>
      </w:r>
      <w:r w:rsidRPr="00CF0CAA">
        <w:rPr>
          <w:rFonts w:ascii="Times New Roman" w:hAnsi="Times New Roman" w:cs="Times New Roman"/>
        </w:rPr>
        <w:t>Графическое решение уравнений и систем уравнений.</w:t>
      </w:r>
    </w:p>
    <w:p w:rsidR="00CF0CAA" w:rsidRPr="00CF0CAA" w:rsidRDefault="00CF0CAA" w:rsidP="00CF0CAA">
      <w:pPr>
        <w:rPr>
          <w:rFonts w:ascii="Times New Roman" w:hAnsi="Times New Roman" w:cs="Times New Roman"/>
          <w:b/>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9 КЛАСС</w:t>
      </w:r>
    </w:p>
    <w:p w:rsidR="00CF0CAA" w:rsidRPr="00CF0CAA" w:rsidRDefault="00CF0CAA" w:rsidP="00CF0CAA">
      <w:pPr>
        <w:rPr>
          <w:rFonts w:ascii="Times New Roman" w:hAnsi="Times New Roman" w:cs="Times New Roman"/>
        </w:rPr>
      </w:pPr>
      <w:r w:rsidRPr="00CF0CAA">
        <w:rPr>
          <w:rFonts w:ascii="Times New Roman" w:hAnsi="Times New Roman" w:cs="Times New Roman"/>
          <w:b/>
        </w:rPr>
        <w:t>Числа и вычисления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w:t>
      </w:r>
    </w:p>
    <w:p w:rsidR="00CF0CAA" w:rsidRPr="00CF0CAA" w:rsidRDefault="00CF0CAA" w:rsidP="00CF0CAA">
      <w:pPr>
        <w:rPr>
          <w:rFonts w:ascii="Times New Roman" w:hAnsi="Times New Roman" w:cs="Times New Roman"/>
        </w:rPr>
      </w:pPr>
      <w:r w:rsidRPr="00CF0CAA">
        <w:rPr>
          <w:rFonts w:ascii="Times New Roman" w:hAnsi="Times New Roman" w:cs="Times New Roman"/>
        </w:rPr>
        <w:t>Сравнение действительных чисел, арифметические действия с действительными числами.</w:t>
      </w:r>
    </w:p>
    <w:p w:rsidR="00CF0CAA" w:rsidRPr="00CF0CAA" w:rsidRDefault="00CF0CAA" w:rsidP="00CF0CAA">
      <w:pPr>
        <w:rPr>
          <w:rFonts w:ascii="Times New Roman" w:hAnsi="Times New Roman" w:cs="Times New Roman"/>
        </w:rPr>
      </w:pPr>
      <w:r w:rsidRPr="00CF0CAA">
        <w:rPr>
          <w:rFonts w:ascii="Times New Roman" w:hAnsi="Times New Roman" w:cs="Times New Roman"/>
        </w:rPr>
        <w:t>Размеры объектов окружающего мира, длительность процессов в окружающем мире.</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Приближённое значение величины, точность приближения. Округление чисел. Прикидка и оценка результатов вычислений.</w:t>
      </w:r>
    </w:p>
    <w:p w:rsidR="00CF0CAA" w:rsidRPr="00CF0CAA" w:rsidRDefault="00CF0CAA" w:rsidP="00CF0CAA">
      <w:pPr>
        <w:rPr>
          <w:rFonts w:ascii="Times New Roman" w:hAnsi="Times New Roman" w:cs="Times New Roman"/>
        </w:rPr>
      </w:pPr>
      <w:bookmarkStart w:id="8" w:name="_Toc124426230"/>
      <w:bookmarkEnd w:id="8"/>
      <w:r w:rsidRPr="00CF0CAA">
        <w:rPr>
          <w:rFonts w:ascii="Times New Roman" w:hAnsi="Times New Roman" w:cs="Times New Roman"/>
          <w:b/>
        </w:rPr>
        <w:t>Уравнения и неравенства</w:t>
      </w:r>
    </w:p>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Решение уравнений, сводящихся к линейным.</w:t>
      </w:r>
    </w:p>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Квадратное уравнение. Решение уравнений, сводящихся к квадратным. Биквадратное уравнение. Примеры решения уравнений третьей и четвёртой степеней разложением на множители.</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дробно-рациональных уравнений. Решение текстовых задач алгебраическим методом.</w:t>
      </w:r>
    </w:p>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Уравнение с двумя переменными и его график. Решение систем двух линейных уравнений с двумя переменными. Решение систем двух уравнений, одно из которых линейное, а другое – второй степени. Графическая интерпретация системы уравнений с двумя переменными.</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способом.</w:t>
      </w:r>
    </w:p>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неравенства и их свойства.</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неравенств с двумя переменными.</w:t>
      </w:r>
    </w:p>
    <w:p w:rsidR="00CF0CAA" w:rsidRPr="00CF0CAA" w:rsidRDefault="00CF0CAA" w:rsidP="00CF0CAA">
      <w:pPr>
        <w:rPr>
          <w:rFonts w:ascii="Times New Roman" w:hAnsi="Times New Roman" w:cs="Times New Roman"/>
        </w:rPr>
      </w:pPr>
      <w:r w:rsidRPr="00CF0CAA">
        <w:rPr>
          <w:rFonts w:ascii="Times New Roman" w:hAnsi="Times New Roman" w:cs="Times New Roman"/>
          <w:b/>
        </w:rPr>
        <w:t>Функции</w:t>
      </w:r>
    </w:p>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Квадратичная функция, её график и свойства. Парабола, координаты вершины параболы, ось симметрии параболы.</w:t>
      </w: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y = kx, y = kx + b, y = k/x, </w:t>
      </w:r>
      <m:oMath>
        <m:r>
          <w:rPr>
            <w:rFonts w:ascii="Cambria Math" w:hAnsi="Cambria Math" w:cs="Times New Roman"/>
          </w:rPr>
          <m:t>y=</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sidRPr="00CF0CAA">
        <w:rPr>
          <w:rFonts w:ascii="Times New Roman" w:hAnsi="Times New Roman" w:cs="Times New Roman"/>
        </w:rPr>
        <w:t>, y = √x, y = |x| , и их свойства.</w:t>
      </w:r>
    </w:p>
    <w:p w:rsidR="00CF0CAA" w:rsidRPr="00CF0CAA" w:rsidRDefault="00CF0CAA" w:rsidP="00CF0CAA">
      <w:pPr>
        <w:rPr>
          <w:rFonts w:ascii="Times New Roman" w:hAnsi="Times New Roman" w:cs="Times New Roman"/>
          <w:b/>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Числовые последовательности и прогрессии</w:t>
      </w: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Понятие числовой последовательности. Задание последовательности рекуррентной формулой и формулой </w:t>
      </w:r>
      <w:r w:rsidRPr="00CF0CAA">
        <w:rPr>
          <w:rFonts w:ascii="Times New Roman" w:hAnsi="Times New Roman" w:cs="Times New Roman"/>
          <w:i/>
        </w:rPr>
        <w:t>n</w:t>
      </w:r>
      <w:r w:rsidRPr="00CF0CAA">
        <w:rPr>
          <w:rFonts w:ascii="Times New Roman" w:hAnsi="Times New Roman" w:cs="Times New Roman"/>
        </w:rPr>
        <w:t>-го члена.</w:t>
      </w: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Арифметическая и геометрическая прогрессии. Формулы </w:t>
      </w:r>
      <w:r w:rsidRPr="00CF0CAA">
        <w:rPr>
          <w:rFonts w:ascii="Times New Roman" w:hAnsi="Times New Roman" w:cs="Times New Roman"/>
          <w:i/>
        </w:rPr>
        <w:t>n</w:t>
      </w:r>
      <w:r w:rsidRPr="00CF0CAA">
        <w:rPr>
          <w:rFonts w:ascii="Times New Roman" w:hAnsi="Times New Roman" w:cs="Times New Roman"/>
        </w:rPr>
        <w:t xml:space="preserve">-го члена арифметической и геометрической прогрессий, суммы первых </w:t>
      </w:r>
      <w:r w:rsidRPr="00CF0CAA">
        <w:rPr>
          <w:rFonts w:ascii="Times New Roman" w:hAnsi="Times New Roman" w:cs="Times New Roman"/>
          <w:i/>
        </w:rPr>
        <w:t xml:space="preserve">n </w:t>
      </w:r>
      <w:r w:rsidRPr="00CF0CAA">
        <w:rPr>
          <w:rFonts w:ascii="Times New Roman" w:hAnsi="Times New Roman" w:cs="Times New Roman"/>
        </w:rPr>
        <w:t>членов.</w:t>
      </w:r>
    </w:p>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Изображение членов арифметической и геометрической прогрессий точками на координатной плоскости. Линейный и экспоненциальный рост. Сложные проценты.</w:t>
      </w:r>
    </w:p>
    <w:p w:rsidR="00CF0CAA" w:rsidRPr="00CF0CAA" w:rsidRDefault="00CF0CAA" w:rsidP="00CF0CAA">
      <w:pPr>
        <w:rPr>
          <w:rFonts w:ascii="Times New Roman" w:hAnsi="Times New Roman" w:cs="Times New Roman"/>
        </w:rPr>
        <w:sectPr w:rsidR="00CF0CAA" w:rsidRPr="00CF0CAA">
          <w:pgSz w:w="11906" w:h="16383"/>
          <w:pgMar w:top="1134" w:right="850" w:bottom="1134" w:left="1701" w:header="720" w:footer="720" w:gutter="0"/>
          <w:cols w:space="720"/>
        </w:sectPr>
      </w:pPr>
    </w:p>
    <w:p w:rsidR="00CF0CAA" w:rsidRPr="00CF0CAA" w:rsidRDefault="00CF0CAA" w:rsidP="00CF0CAA">
      <w:pPr>
        <w:rPr>
          <w:rFonts w:ascii="Times New Roman" w:hAnsi="Times New Roman" w:cs="Times New Roman"/>
        </w:rPr>
      </w:pPr>
      <w:bookmarkStart w:id="9" w:name="block-50880760"/>
      <w:bookmarkEnd w:id="5"/>
      <w:r w:rsidRPr="00CF0CAA">
        <w:rPr>
          <w:rFonts w:ascii="Times New Roman" w:hAnsi="Times New Roman" w:cs="Times New Roman"/>
          <w:b/>
        </w:rPr>
        <w:lastRenderedPageBreak/>
        <w:t>ПЛАНИРУЕМЫЕ РЕЗУЛЬТАТЫ ОСВОЕНИЯ ПРОГРАММЫ УЧЕБНОГО КУРСА «АЛГЕБРА» НА УРОВНЕ ОСНОВНОГО ОБЩЕГО ОБРАЗОВАНИЯ</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ЛИЧНОСТНЫЕ РЕЗУЛЬТАТЫ</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 xml:space="preserve">Личностные результаты </w:t>
      </w:r>
      <w:r w:rsidRPr="00CF0CAA">
        <w:rPr>
          <w:rFonts w:ascii="Times New Roman" w:hAnsi="Times New Roman" w:cs="Times New Roman"/>
        </w:rPr>
        <w:t>освоения программы учебного курса «Алгебра» характеризуются:</w:t>
      </w:r>
    </w:p>
    <w:p w:rsidR="00CF0CAA" w:rsidRPr="00CF0CAA" w:rsidRDefault="00CF0CAA" w:rsidP="00CF0CAA">
      <w:pPr>
        <w:rPr>
          <w:rFonts w:ascii="Times New Roman" w:hAnsi="Times New Roman" w:cs="Times New Roman"/>
        </w:rPr>
      </w:pPr>
      <w:r w:rsidRPr="00CF0CAA">
        <w:rPr>
          <w:rFonts w:ascii="Times New Roman" w:hAnsi="Times New Roman" w:cs="Times New Roman"/>
          <w:b/>
        </w:rPr>
        <w:t>1) патриотическое воспитание:</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CF0CAA" w:rsidRPr="00CF0CAA" w:rsidRDefault="00CF0CAA" w:rsidP="00CF0CAA">
      <w:pPr>
        <w:rPr>
          <w:rFonts w:ascii="Times New Roman" w:hAnsi="Times New Roman" w:cs="Times New Roman"/>
        </w:rPr>
      </w:pPr>
      <w:r w:rsidRPr="00CF0CAA">
        <w:rPr>
          <w:rFonts w:ascii="Times New Roman" w:hAnsi="Times New Roman" w:cs="Times New Roman"/>
          <w:b/>
        </w:rPr>
        <w:t>2) гражданское и духовно-нравственное воспитание:</w:t>
      </w:r>
    </w:p>
    <w:p w:rsidR="00CF0CAA" w:rsidRPr="00CF0CAA" w:rsidRDefault="00CF0CAA" w:rsidP="00CF0CAA">
      <w:pPr>
        <w:rPr>
          <w:rFonts w:ascii="Times New Roman" w:hAnsi="Times New Roman" w:cs="Times New Roman"/>
        </w:rPr>
      </w:pPr>
      <w:r w:rsidRPr="00CF0CAA">
        <w:rPr>
          <w:rFonts w:ascii="Times New Roman" w:hAnsi="Times New Roman" w:cs="Times New Roman"/>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CF0CAA" w:rsidRPr="00CF0CAA" w:rsidRDefault="00CF0CAA" w:rsidP="00CF0CAA">
      <w:pPr>
        <w:rPr>
          <w:rFonts w:ascii="Times New Roman" w:hAnsi="Times New Roman" w:cs="Times New Roman"/>
        </w:rPr>
      </w:pPr>
      <w:r w:rsidRPr="00CF0CAA">
        <w:rPr>
          <w:rFonts w:ascii="Times New Roman" w:hAnsi="Times New Roman" w:cs="Times New Roman"/>
          <w:b/>
        </w:rPr>
        <w:t>3) трудовое воспитание:</w:t>
      </w:r>
    </w:p>
    <w:p w:rsidR="00CF0CAA" w:rsidRPr="00CF0CAA" w:rsidRDefault="00CF0CAA" w:rsidP="00CF0CAA">
      <w:pPr>
        <w:rPr>
          <w:rFonts w:ascii="Times New Roman" w:hAnsi="Times New Roman" w:cs="Times New Roman"/>
        </w:rPr>
      </w:pPr>
      <w:r w:rsidRPr="00CF0CAA">
        <w:rPr>
          <w:rFonts w:ascii="Times New Roman" w:hAnsi="Times New Roman" w:cs="Times New Roman"/>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CF0CAA" w:rsidRPr="00CF0CAA" w:rsidRDefault="00CF0CAA" w:rsidP="00CF0CAA">
      <w:pPr>
        <w:rPr>
          <w:rFonts w:ascii="Times New Roman" w:hAnsi="Times New Roman" w:cs="Times New Roman"/>
        </w:rPr>
      </w:pPr>
      <w:r w:rsidRPr="00CF0CAA">
        <w:rPr>
          <w:rFonts w:ascii="Times New Roman" w:hAnsi="Times New Roman" w:cs="Times New Roman"/>
          <w:b/>
        </w:rPr>
        <w:t>4) эстетическое воспитание:</w:t>
      </w:r>
    </w:p>
    <w:p w:rsidR="00CF0CAA" w:rsidRPr="00CF0CAA" w:rsidRDefault="00CF0CAA" w:rsidP="00CF0CAA">
      <w:pPr>
        <w:rPr>
          <w:rFonts w:ascii="Times New Roman" w:hAnsi="Times New Roman" w:cs="Times New Roman"/>
        </w:rPr>
      </w:pPr>
      <w:r w:rsidRPr="00CF0CAA">
        <w:rPr>
          <w:rFonts w:ascii="Times New Roman" w:hAnsi="Times New Roman" w:cs="Times New Roman"/>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CF0CAA" w:rsidRPr="00CF0CAA" w:rsidRDefault="00CF0CAA" w:rsidP="00CF0CAA">
      <w:pPr>
        <w:rPr>
          <w:rFonts w:ascii="Times New Roman" w:hAnsi="Times New Roman" w:cs="Times New Roman"/>
        </w:rPr>
      </w:pPr>
      <w:r w:rsidRPr="00CF0CAA">
        <w:rPr>
          <w:rFonts w:ascii="Times New Roman" w:hAnsi="Times New Roman" w:cs="Times New Roman"/>
          <w:b/>
        </w:rPr>
        <w:t>5) ценности научного познания: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CF0CAA" w:rsidRPr="00CF0CAA" w:rsidRDefault="00CF0CAA" w:rsidP="00CF0CAA">
      <w:pPr>
        <w:rPr>
          <w:rFonts w:ascii="Times New Roman" w:hAnsi="Times New Roman" w:cs="Times New Roman"/>
        </w:rPr>
      </w:pPr>
      <w:r w:rsidRPr="00CF0CAA">
        <w:rPr>
          <w:rFonts w:ascii="Times New Roman" w:hAnsi="Times New Roman" w:cs="Times New Roman"/>
          <w:b/>
        </w:rPr>
        <w:t>6) физическое воспитание, формирование культуры здоровья и эмоционального благополучия: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CF0CAA" w:rsidRPr="00CF0CAA" w:rsidRDefault="00CF0CAA" w:rsidP="00CF0CAA">
      <w:pPr>
        <w:rPr>
          <w:rFonts w:ascii="Times New Roman" w:hAnsi="Times New Roman" w:cs="Times New Roman"/>
        </w:rPr>
      </w:pPr>
      <w:r w:rsidRPr="00CF0CAA">
        <w:rPr>
          <w:rFonts w:ascii="Times New Roman" w:hAnsi="Times New Roman" w:cs="Times New Roman"/>
          <w:b/>
        </w:rPr>
        <w:t>7) экологическое воспитание:</w:t>
      </w: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w:t>
      </w:r>
      <w:r w:rsidRPr="00CF0CAA">
        <w:rPr>
          <w:rFonts w:ascii="Times New Roman" w:hAnsi="Times New Roman" w:cs="Times New Roman"/>
        </w:rPr>
        <w:lastRenderedPageBreak/>
        <w:t>окружающей среды, осознанием глобального характера экологических проблем и путей их решения;</w:t>
      </w:r>
    </w:p>
    <w:p w:rsidR="00CF0CAA" w:rsidRPr="00CF0CAA" w:rsidRDefault="00CF0CAA" w:rsidP="00CF0CAA">
      <w:pPr>
        <w:rPr>
          <w:rFonts w:ascii="Times New Roman" w:hAnsi="Times New Roman" w:cs="Times New Roman"/>
        </w:rPr>
      </w:pPr>
      <w:r w:rsidRPr="00CF0CAA">
        <w:rPr>
          <w:rFonts w:ascii="Times New Roman" w:hAnsi="Times New Roman" w:cs="Times New Roman"/>
          <w:b/>
        </w:rPr>
        <w:t>8) адаптация к изменяющимся условиям социальной и природной среды:</w:t>
      </w:r>
    </w:p>
    <w:p w:rsidR="00CF0CAA" w:rsidRPr="00CF0CAA" w:rsidRDefault="00CF0CAA" w:rsidP="00CF0CAA">
      <w:pPr>
        <w:rPr>
          <w:rFonts w:ascii="Times New Roman" w:hAnsi="Times New Roman" w:cs="Times New Roman"/>
        </w:rPr>
      </w:pPr>
      <w:r w:rsidRPr="00CF0CAA">
        <w:rPr>
          <w:rFonts w:ascii="Times New Roman" w:hAnsi="Times New Roman" w:cs="Times New Roman"/>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CF0CAA" w:rsidRPr="00CF0CAA" w:rsidRDefault="00CF0CAA" w:rsidP="00CF0CAA">
      <w:pPr>
        <w:rPr>
          <w:rFonts w:ascii="Times New Roman" w:hAnsi="Times New Roman" w:cs="Times New Roman"/>
        </w:rPr>
      </w:pPr>
      <w:r w:rsidRPr="00CF0CAA">
        <w:rPr>
          <w:rFonts w:ascii="Times New Roman" w:hAnsi="Times New Roman" w:cs="Times New Roman"/>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CF0CAA" w:rsidRPr="00CF0CAA" w:rsidRDefault="00CF0CAA" w:rsidP="00CF0CAA">
      <w:pPr>
        <w:rPr>
          <w:rFonts w:ascii="Times New Roman" w:hAnsi="Times New Roman" w:cs="Times New Roman"/>
        </w:rPr>
      </w:pPr>
      <w:r w:rsidRPr="00CF0CAA">
        <w:rPr>
          <w:rFonts w:ascii="Times New Roman" w:hAnsi="Times New Roman" w:cs="Times New Roman"/>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CF0CAA" w:rsidRPr="00CF0CAA" w:rsidRDefault="00CF0CAA" w:rsidP="00CF0CAA">
      <w:pPr>
        <w:rPr>
          <w:rFonts w:ascii="Times New Roman" w:hAnsi="Times New Roman" w:cs="Times New Roman"/>
          <w:b/>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МЕТАПРЕДМЕТНЫЕ РЕЗУЛЬТАТЫ</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Познавательные универсальные учебные действия</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Базовые логические действия:</w:t>
      </w:r>
    </w:p>
    <w:p w:rsidR="00CF0CAA" w:rsidRPr="00CF0CAA" w:rsidRDefault="00CF0CAA" w:rsidP="00CF0CAA">
      <w:pPr>
        <w:numPr>
          <w:ilvl w:val="0"/>
          <w:numId w:val="8"/>
        </w:numPr>
        <w:rPr>
          <w:rFonts w:ascii="Times New Roman" w:hAnsi="Times New Roman" w:cs="Times New Roman"/>
        </w:rPr>
      </w:pPr>
      <w:r w:rsidRPr="00CF0CAA">
        <w:rPr>
          <w:rFonts w:ascii="Times New Roman" w:hAnsi="Times New Roman" w:cs="Times New Roman"/>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F0CAA" w:rsidRPr="00CF0CAA" w:rsidRDefault="00CF0CAA" w:rsidP="00CF0CAA">
      <w:pPr>
        <w:numPr>
          <w:ilvl w:val="0"/>
          <w:numId w:val="8"/>
        </w:numPr>
        <w:rPr>
          <w:rFonts w:ascii="Times New Roman" w:hAnsi="Times New Roman" w:cs="Times New Roman"/>
        </w:rPr>
      </w:pPr>
      <w:r w:rsidRPr="00CF0CAA">
        <w:rPr>
          <w:rFonts w:ascii="Times New Roman" w:hAnsi="Times New Roman" w:cs="Times New Roman"/>
        </w:rPr>
        <w:t>воспринимать, формулировать и преобразовывать суждения: утвердительные и отрицательные, единичные, частные и общие, условные;</w:t>
      </w:r>
    </w:p>
    <w:p w:rsidR="00CF0CAA" w:rsidRPr="00CF0CAA" w:rsidRDefault="00CF0CAA" w:rsidP="00CF0CAA">
      <w:pPr>
        <w:numPr>
          <w:ilvl w:val="0"/>
          <w:numId w:val="8"/>
        </w:numPr>
        <w:rPr>
          <w:rFonts w:ascii="Times New Roman" w:hAnsi="Times New Roman" w:cs="Times New Roman"/>
        </w:rPr>
      </w:pPr>
      <w:r w:rsidRPr="00CF0CAA">
        <w:rPr>
          <w:rFonts w:ascii="Times New Roman" w:hAnsi="Times New Roman" w:cs="Times New Roman"/>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CF0CAA" w:rsidRPr="00CF0CAA" w:rsidRDefault="00CF0CAA" w:rsidP="00CF0CAA">
      <w:pPr>
        <w:numPr>
          <w:ilvl w:val="0"/>
          <w:numId w:val="8"/>
        </w:numPr>
        <w:rPr>
          <w:rFonts w:ascii="Times New Roman" w:hAnsi="Times New Roman" w:cs="Times New Roman"/>
        </w:rPr>
      </w:pPr>
      <w:r w:rsidRPr="00CF0CAA">
        <w:rPr>
          <w:rFonts w:ascii="Times New Roman" w:hAnsi="Times New Roman" w:cs="Times New Roman"/>
        </w:rPr>
        <w:t>делать выводы с использованием законов логики, дедуктивных и индуктивных умозаключений, умозаключений по аналогии;</w:t>
      </w:r>
    </w:p>
    <w:p w:rsidR="00CF0CAA" w:rsidRPr="00CF0CAA" w:rsidRDefault="00CF0CAA" w:rsidP="00CF0CAA">
      <w:pPr>
        <w:numPr>
          <w:ilvl w:val="0"/>
          <w:numId w:val="8"/>
        </w:numPr>
        <w:rPr>
          <w:rFonts w:ascii="Times New Roman" w:hAnsi="Times New Roman" w:cs="Times New Roman"/>
        </w:rPr>
      </w:pPr>
      <w:r w:rsidRPr="00CF0CAA">
        <w:rPr>
          <w:rFonts w:ascii="Times New Roman" w:hAnsi="Times New Roman" w:cs="Times New Roman"/>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CF0CAA" w:rsidRPr="00CF0CAA" w:rsidRDefault="00CF0CAA" w:rsidP="00CF0CAA">
      <w:pPr>
        <w:numPr>
          <w:ilvl w:val="0"/>
          <w:numId w:val="8"/>
        </w:numPr>
        <w:rPr>
          <w:rFonts w:ascii="Times New Roman" w:hAnsi="Times New Roman" w:cs="Times New Roman"/>
        </w:rPr>
      </w:pPr>
      <w:r w:rsidRPr="00CF0CAA">
        <w:rPr>
          <w:rFonts w:ascii="Times New Roman" w:hAnsi="Times New Roman" w:cs="Times New Roman"/>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F0CAA" w:rsidRPr="00CF0CAA" w:rsidRDefault="00CF0CAA" w:rsidP="00CF0CAA">
      <w:pPr>
        <w:rPr>
          <w:rFonts w:ascii="Times New Roman" w:hAnsi="Times New Roman" w:cs="Times New Roman"/>
        </w:rPr>
      </w:pPr>
      <w:r w:rsidRPr="00CF0CAA">
        <w:rPr>
          <w:rFonts w:ascii="Times New Roman" w:hAnsi="Times New Roman" w:cs="Times New Roman"/>
          <w:b/>
        </w:rPr>
        <w:t>Базовые исследовательские действия</w:t>
      </w:r>
      <w:r w:rsidRPr="00CF0CAA">
        <w:rPr>
          <w:rFonts w:ascii="Times New Roman" w:hAnsi="Times New Roman" w:cs="Times New Roman"/>
        </w:rPr>
        <w:t>:</w:t>
      </w:r>
    </w:p>
    <w:p w:rsidR="00CF0CAA" w:rsidRPr="00CF0CAA" w:rsidRDefault="00CF0CAA" w:rsidP="00CF0CAA">
      <w:pPr>
        <w:numPr>
          <w:ilvl w:val="0"/>
          <w:numId w:val="9"/>
        </w:numPr>
        <w:rPr>
          <w:rFonts w:ascii="Times New Roman" w:hAnsi="Times New Roman" w:cs="Times New Roman"/>
        </w:rPr>
      </w:pPr>
      <w:r w:rsidRPr="00CF0CAA">
        <w:rPr>
          <w:rFonts w:ascii="Times New Roman" w:hAnsi="Times New Roman" w:cs="Times New Roman"/>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CF0CAA" w:rsidRPr="00CF0CAA" w:rsidRDefault="00CF0CAA" w:rsidP="00CF0CAA">
      <w:pPr>
        <w:numPr>
          <w:ilvl w:val="0"/>
          <w:numId w:val="9"/>
        </w:numPr>
        <w:rPr>
          <w:rFonts w:ascii="Times New Roman" w:hAnsi="Times New Roman" w:cs="Times New Roman"/>
        </w:rPr>
      </w:pPr>
      <w:r w:rsidRPr="00CF0CAA">
        <w:rPr>
          <w:rFonts w:ascii="Times New Roman" w:hAnsi="Times New Roman" w:cs="Times New Roman"/>
        </w:rPr>
        <w:lastRenderedPageBreak/>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CF0CAA" w:rsidRPr="00CF0CAA" w:rsidRDefault="00CF0CAA" w:rsidP="00CF0CAA">
      <w:pPr>
        <w:numPr>
          <w:ilvl w:val="0"/>
          <w:numId w:val="9"/>
        </w:numPr>
        <w:rPr>
          <w:rFonts w:ascii="Times New Roman" w:hAnsi="Times New Roman" w:cs="Times New Roman"/>
        </w:rPr>
      </w:pPr>
      <w:r w:rsidRPr="00CF0CAA">
        <w:rPr>
          <w:rFonts w:ascii="Times New Roman" w:hAnsi="Times New Roman" w:cs="Times New Roman"/>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F0CAA" w:rsidRPr="00CF0CAA" w:rsidRDefault="00CF0CAA" w:rsidP="00CF0CAA">
      <w:pPr>
        <w:numPr>
          <w:ilvl w:val="0"/>
          <w:numId w:val="9"/>
        </w:numPr>
        <w:rPr>
          <w:rFonts w:ascii="Times New Roman" w:hAnsi="Times New Roman" w:cs="Times New Roman"/>
        </w:rPr>
      </w:pPr>
      <w:r w:rsidRPr="00CF0CAA">
        <w:rPr>
          <w:rFonts w:ascii="Times New Roman" w:hAnsi="Times New Roman" w:cs="Times New Roman"/>
        </w:rPr>
        <w:t>прогнозировать возможное развитие процесса, а также выдвигать предположения о его развитии в новых условиях.</w:t>
      </w:r>
    </w:p>
    <w:p w:rsidR="00CF0CAA" w:rsidRPr="00CF0CAA" w:rsidRDefault="00CF0CAA" w:rsidP="00CF0CAA">
      <w:pPr>
        <w:rPr>
          <w:rFonts w:ascii="Times New Roman" w:hAnsi="Times New Roman" w:cs="Times New Roman"/>
        </w:rPr>
      </w:pPr>
      <w:r w:rsidRPr="00CF0CAA">
        <w:rPr>
          <w:rFonts w:ascii="Times New Roman" w:hAnsi="Times New Roman" w:cs="Times New Roman"/>
          <w:b/>
        </w:rPr>
        <w:t>Работа с информацией:</w:t>
      </w:r>
    </w:p>
    <w:p w:rsidR="00CF0CAA" w:rsidRPr="00CF0CAA" w:rsidRDefault="00CF0CAA" w:rsidP="00CF0CAA">
      <w:pPr>
        <w:numPr>
          <w:ilvl w:val="0"/>
          <w:numId w:val="10"/>
        </w:numPr>
        <w:rPr>
          <w:rFonts w:ascii="Times New Roman" w:hAnsi="Times New Roman" w:cs="Times New Roman"/>
        </w:rPr>
      </w:pPr>
      <w:r w:rsidRPr="00CF0CAA">
        <w:rPr>
          <w:rFonts w:ascii="Times New Roman" w:hAnsi="Times New Roman" w:cs="Times New Roman"/>
        </w:rPr>
        <w:t>выявлять недостаточность и избыточность информации, данных, необходимых для решения задачи;</w:t>
      </w:r>
    </w:p>
    <w:p w:rsidR="00CF0CAA" w:rsidRPr="00CF0CAA" w:rsidRDefault="00CF0CAA" w:rsidP="00CF0CAA">
      <w:pPr>
        <w:numPr>
          <w:ilvl w:val="0"/>
          <w:numId w:val="10"/>
        </w:numPr>
        <w:rPr>
          <w:rFonts w:ascii="Times New Roman" w:hAnsi="Times New Roman" w:cs="Times New Roman"/>
        </w:rPr>
      </w:pPr>
      <w:r w:rsidRPr="00CF0CAA">
        <w:rPr>
          <w:rFonts w:ascii="Times New Roman" w:hAnsi="Times New Roman" w:cs="Times New Roman"/>
        </w:rPr>
        <w:t>выбирать, анализировать, систематизировать и интерпретировать информацию различных видов и форм представления;</w:t>
      </w:r>
    </w:p>
    <w:p w:rsidR="00CF0CAA" w:rsidRPr="00CF0CAA" w:rsidRDefault="00CF0CAA" w:rsidP="00CF0CAA">
      <w:pPr>
        <w:numPr>
          <w:ilvl w:val="0"/>
          <w:numId w:val="10"/>
        </w:numPr>
        <w:rPr>
          <w:rFonts w:ascii="Times New Roman" w:hAnsi="Times New Roman" w:cs="Times New Roman"/>
        </w:rPr>
      </w:pPr>
      <w:r w:rsidRPr="00CF0CAA">
        <w:rPr>
          <w:rFonts w:ascii="Times New Roman" w:hAnsi="Times New Roman" w:cs="Times New Roman"/>
        </w:rPr>
        <w:t>выбирать форму представления информации и иллюстрировать решаемые задачи схемами, диаграммами, иной графикой и их комбинациями;</w:t>
      </w:r>
    </w:p>
    <w:p w:rsidR="00CF0CAA" w:rsidRPr="00CF0CAA" w:rsidRDefault="00CF0CAA" w:rsidP="00CF0CAA">
      <w:pPr>
        <w:numPr>
          <w:ilvl w:val="0"/>
          <w:numId w:val="10"/>
        </w:numPr>
        <w:rPr>
          <w:rFonts w:ascii="Times New Roman" w:hAnsi="Times New Roman" w:cs="Times New Roman"/>
        </w:rPr>
      </w:pPr>
      <w:r w:rsidRPr="00CF0CAA">
        <w:rPr>
          <w:rFonts w:ascii="Times New Roman" w:hAnsi="Times New Roman" w:cs="Times New Roman"/>
        </w:rPr>
        <w:t>оценивать надёжность информации по критериям, предложенным учителем или сформулированным самостоятельно.</w:t>
      </w:r>
    </w:p>
    <w:p w:rsidR="00CF0CAA" w:rsidRPr="00CF0CAA" w:rsidRDefault="00CF0CAA" w:rsidP="00CF0CAA">
      <w:pPr>
        <w:rPr>
          <w:rFonts w:ascii="Times New Roman" w:hAnsi="Times New Roman" w:cs="Times New Roman"/>
          <w:b/>
        </w:rPr>
      </w:pPr>
    </w:p>
    <w:p w:rsidR="00CF0CAA" w:rsidRPr="00CF0CAA" w:rsidRDefault="00CF0CAA" w:rsidP="00CF0CAA">
      <w:pPr>
        <w:rPr>
          <w:rFonts w:ascii="Times New Roman" w:hAnsi="Times New Roman" w:cs="Times New Roman"/>
          <w:b/>
        </w:rPr>
      </w:pPr>
    </w:p>
    <w:p w:rsidR="00CF0CAA" w:rsidRPr="00CF0CAA" w:rsidRDefault="00CF0CAA" w:rsidP="00CF0CAA">
      <w:pPr>
        <w:rPr>
          <w:rFonts w:ascii="Times New Roman" w:hAnsi="Times New Roman" w:cs="Times New Roman"/>
          <w:b/>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Коммуникативные универсальные учебные действия:</w:t>
      </w:r>
    </w:p>
    <w:p w:rsidR="00CF0CAA" w:rsidRPr="00CF0CAA" w:rsidRDefault="00CF0CAA" w:rsidP="00CF0CAA">
      <w:pPr>
        <w:numPr>
          <w:ilvl w:val="0"/>
          <w:numId w:val="11"/>
        </w:numPr>
        <w:rPr>
          <w:rFonts w:ascii="Times New Roman" w:hAnsi="Times New Roman" w:cs="Times New Roman"/>
        </w:rPr>
      </w:pPr>
      <w:r w:rsidRPr="00CF0CAA">
        <w:rPr>
          <w:rFonts w:ascii="Times New Roman" w:hAnsi="Times New Roman" w:cs="Times New Roman"/>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CF0CAA" w:rsidRPr="00CF0CAA" w:rsidRDefault="00CF0CAA" w:rsidP="00CF0CAA">
      <w:pPr>
        <w:numPr>
          <w:ilvl w:val="0"/>
          <w:numId w:val="11"/>
        </w:numPr>
        <w:rPr>
          <w:rFonts w:ascii="Times New Roman" w:hAnsi="Times New Roman" w:cs="Times New Roman"/>
        </w:rPr>
      </w:pPr>
      <w:r w:rsidRPr="00CF0CAA">
        <w:rPr>
          <w:rFonts w:ascii="Times New Roman" w:hAnsi="Times New Roman" w:cs="Times New Roman"/>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F0CAA" w:rsidRPr="00CF0CAA" w:rsidRDefault="00CF0CAA" w:rsidP="00CF0CAA">
      <w:pPr>
        <w:numPr>
          <w:ilvl w:val="0"/>
          <w:numId w:val="11"/>
        </w:numPr>
        <w:rPr>
          <w:rFonts w:ascii="Times New Roman" w:hAnsi="Times New Roman" w:cs="Times New Roman"/>
        </w:rPr>
      </w:pPr>
      <w:r w:rsidRPr="00CF0CAA">
        <w:rPr>
          <w:rFonts w:ascii="Times New Roman" w:hAnsi="Times New Roman" w:cs="Times New Roman"/>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F0CAA" w:rsidRPr="00CF0CAA" w:rsidRDefault="00CF0CAA" w:rsidP="00CF0CAA">
      <w:pPr>
        <w:numPr>
          <w:ilvl w:val="0"/>
          <w:numId w:val="11"/>
        </w:numPr>
        <w:rPr>
          <w:rFonts w:ascii="Times New Roman" w:hAnsi="Times New Roman" w:cs="Times New Roman"/>
        </w:rPr>
      </w:pPr>
      <w:r w:rsidRPr="00CF0CAA">
        <w:rPr>
          <w:rFonts w:ascii="Times New Roman" w:hAnsi="Times New Roman" w:cs="Times New Roman"/>
        </w:rPr>
        <w:t xml:space="preserve">понимать и использовать преимущества командной и индивидуальной работы при решении учебных математических задач; </w:t>
      </w:r>
    </w:p>
    <w:p w:rsidR="00CF0CAA" w:rsidRPr="00CF0CAA" w:rsidRDefault="00CF0CAA" w:rsidP="00CF0CAA">
      <w:pPr>
        <w:numPr>
          <w:ilvl w:val="0"/>
          <w:numId w:val="11"/>
        </w:numPr>
        <w:rPr>
          <w:rFonts w:ascii="Times New Roman" w:hAnsi="Times New Roman" w:cs="Times New Roman"/>
        </w:rPr>
      </w:pPr>
      <w:r w:rsidRPr="00CF0CAA">
        <w:rPr>
          <w:rFonts w:ascii="Times New Roman" w:hAnsi="Times New Roman" w:cs="Times New Roman"/>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F0CAA" w:rsidRPr="00CF0CAA" w:rsidRDefault="00CF0CAA" w:rsidP="00CF0CAA">
      <w:pPr>
        <w:numPr>
          <w:ilvl w:val="0"/>
          <w:numId w:val="11"/>
        </w:numPr>
        <w:rPr>
          <w:rFonts w:ascii="Times New Roman" w:hAnsi="Times New Roman" w:cs="Times New Roman"/>
        </w:rPr>
      </w:pPr>
      <w:r w:rsidRPr="00CF0CAA">
        <w:rPr>
          <w:rFonts w:ascii="Times New Roman" w:hAnsi="Times New Roman" w:cs="Times New Roman"/>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F0CAA" w:rsidRPr="00CF0CAA" w:rsidRDefault="00CF0CAA" w:rsidP="00CF0CAA">
      <w:pPr>
        <w:rPr>
          <w:rFonts w:ascii="Times New Roman" w:hAnsi="Times New Roman" w:cs="Times New Roman"/>
        </w:rPr>
      </w:pPr>
      <w:r w:rsidRPr="00CF0CAA">
        <w:rPr>
          <w:rFonts w:ascii="Times New Roman" w:hAnsi="Times New Roman" w:cs="Times New Roman"/>
          <w:b/>
        </w:rPr>
        <w:lastRenderedPageBreak/>
        <w:t>Регулятивные универсальные учебные действия</w:t>
      </w:r>
    </w:p>
    <w:p w:rsidR="00CF0CAA" w:rsidRPr="00CF0CAA" w:rsidRDefault="00CF0CAA" w:rsidP="00CF0CAA">
      <w:pPr>
        <w:rPr>
          <w:rFonts w:ascii="Times New Roman" w:hAnsi="Times New Roman" w:cs="Times New Roman"/>
        </w:rPr>
      </w:pPr>
      <w:r w:rsidRPr="00CF0CAA">
        <w:rPr>
          <w:rFonts w:ascii="Times New Roman" w:hAnsi="Times New Roman" w:cs="Times New Roman"/>
          <w:b/>
        </w:rPr>
        <w:t>Самоорганизация:</w:t>
      </w:r>
    </w:p>
    <w:p w:rsidR="00CF0CAA" w:rsidRPr="00CF0CAA" w:rsidRDefault="00CF0CAA" w:rsidP="00CF0CAA">
      <w:pPr>
        <w:numPr>
          <w:ilvl w:val="0"/>
          <w:numId w:val="12"/>
        </w:numPr>
        <w:rPr>
          <w:rFonts w:ascii="Times New Roman" w:hAnsi="Times New Roman" w:cs="Times New Roman"/>
        </w:rPr>
      </w:pPr>
      <w:r w:rsidRPr="00CF0CAA">
        <w:rPr>
          <w:rFonts w:ascii="Times New Roman" w:hAnsi="Times New Roman" w:cs="Times New Roman"/>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F0CAA" w:rsidRPr="00CF0CAA" w:rsidRDefault="00CF0CAA" w:rsidP="00CF0CAA">
      <w:pPr>
        <w:rPr>
          <w:rFonts w:ascii="Times New Roman" w:hAnsi="Times New Roman" w:cs="Times New Roman"/>
        </w:rPr>
      </w:pPr>
      <w:r w:rsidRPr="00CF0CAA">
        <w:rPr>
          <w:rFonts w:ascii="Times New Roman" w:hAnsi="Times New Roman" w:cs="Times New Roman"/>
          <w:b/>
        </w:rPr>
        <w:t>Самоконтроль, эмоциональный интеллект:</w:t>
      </w:r>
    </w:p>
    <w:p w:rsidR="00CF0CAA" w:rsidRPr="00CF0CAA" w:rsidRDefault="00CF0CAA" w:rsidP="00CF0CAA">
      <w:pPr>
        <w:numPr>
          <w:ilvl w:val="0"/>
          <w:numId w:val="13"/>
        </w:numPr>
        <w:rPr>
          <w:rFonts w:ascii="Times New Roman" w:hAnsi="Times New Roman" w:cs="Times New Roman"/>
        </w:rPr>
      </w:pPr>
      <w:r w:rsidRPr="00CF0CAA">
        <w:rPr>
          <w:rFonts w:ascii="Times New Roman" w:hAnsi="Times New Roman" w:cs="Times New Roman"/>
        </w:rPr>
        <w:t>владеть способами самопроверки, самоконтроля процесса и результата решения математической задачи;</w:t>
      </w:r>
    </w:p>
    <w:p w:rsidR="00CF0CAA" w:rsidRPr="00CF0CAA" w:rsidRDefault="00CF0CAA" w:rsidP="00CF0CAA">
      <w:pPr>
        <w:numPr>
          <w:ilvl w:val="0"/>
          <w:numId w:val="13"/>
        </w:numPr>
        <w:rPr>
          <w:rFonts w:ascii="Times New Roman" w:hAnsi="Times New Roman" w:cs="Times New Roman"/>
        </w:rPr>
      </w:pPr>
      <w:r w:rsidRPr="00CF0CAA">
        <w:rPr>
          <w:rFonts w:ascii="Times New Roman" w:hAnsi="Times New Roman" w:cs="Times New Roman"/>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CF0CAA" w:rsidRPr="00CF0CAA" w:rsidRDefault="00CF0CAA" w:rsidP="00CF0CAA">
      <w:pPr>
        <w:numPr>
          <w:ilvl w:val="0"/>
          <w:numId w:val="13"/>
        </w:numPr>
        <w:rPr>
          <w:rFonts w:ascii="Times New Roman" w:hAnsi="Times New Roman" w:cs="Times New Roman"/>
        </w:rPr>
      </w:pPr>
      <w:r w:rsidRPr="00CF0CAA">
        <w:rPr>
          <w:rFonts w:ascii="Times New Roman" w:hAnsi="Times New Roman" w:cs="Times New Roman"/>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ПРЕДМЕТНЫЕ РЕЗУЛЬТАТЫ</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bookmarkStart w:id="10" w:name="_Toc124426234"/>
      <w:bookmarkEnd w:id="10"/>
      <w:r w:rsidRPr="00CF0CAA">
        <w:rPr>
          <w:rFonts w:ascii="Times New Roman" w:hAnsi="Times New Roman" w:cs="Times New Roman"/>
        </w:rPr>
        <w:t xml:space="preserve">К концу обучения </w:t>
      </w:r>
      <w:r w:rsidRPr="00CF0CAA">
        <w:rPr>
          <w:rFonts w:ascii="Times New Roman" w:hAnsi="Times New Roman" w:cs="Times New Roman"/>
          <w:b/>
        </w:rPr>
        <w:t>в 7 классе</w:t>
      </w:r>
      <w:r w:rsidRPr="00CF0CAA">
        <w:rPr>
          <w:rFonts w:ascii="Times New Roman" w:hAnsi="Times New Roman" w:cs="Times New Roman"/>
        </w:rPr>
        <w:t xml:space="preserve"> обучающийся получит следующие предметные результаты:</w:t>
      </w:r>
    </w:p>
    <w:p w:rsidR="00CF0CAA" w:rsidRPr="00CF0CAA" w:rsidRDefault="00CF0CAA" w:rsidP="00CF0CAA">
      <w:pPr>
        <w:rPr>
          <w:rFonts w:ascii="Times New Roman" w:hAnsi="Times New Roman" w:cs="Times New Roman"/>
        </w:rPr>
      </w:pPr>
      <w:bookmarkStart w:id="11" w:name="_Toc124426235"/>
      <w:bookmarkEnd w:id="11"/>
      <w:r w:rsidRPr="00CF0CAA">
        <w:rPr>
          <w:rFonts w:ascii="Times New Roman" w:hAnsi="Times New Roman" w:cs="Times New Roman"/>
          <w:b/>
        </w:rPr>
        <w:t>Числа и вычисления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сочетая устные и письменные приёмы, арифметические действия с рациональными числами.</w:t>
      </w:r>
    </w:p>
    <w:p w:rsidR="00CF0CAA" w:rsidRPr="00CF0CAA" w:rsidRDefault="00CF0CAA" w:rsidP="00CF0CAA">
      <w:pPr>
        <w:rPr>
          <w:rFonts w:ascii="Times New Roman" w:hAnsi="Times New Roman" w:cs="Times New Roman"/>
        </w:rPr>
      </w:pPr>
      <w:r w:rsidRPr="00CF0CAA">
        <w:rPr>
          <w:rFonts w:ascii="Times New Roman" w:hAnsi="Times New Roman" w:cs="Times New Roman"/>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p w:rsidR="00CF0CAA" w:rsidRPr="00CF0CAA" w:rsidRDefault="00CF0CAA" w:rsidP="00CF0CAA">
      <w:pPr>
        <w:rPr>
          <w:rFonts w:ascii="Times New Roman" w:hAnsi="Times New Roman" w:cs="Times New Roman"/>
        </w:rPr>
      </w:pPr>
      <w:r w:rsidRPr="00CF0CAA">
        <w:rPr>
          <w:rFonts w:ascii="Times New Roman" w:hAnsi="Times New Roman" w:cs="Times New Roman"/>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CF0CAA" w:rsidRPr="00CF0CAA" w:rsidRDefault="00CF0CAA" w:rsidP="00CF0CAA">
      <w:pPr>
        <w:rPr>
          <w:rFonts w:ascii="Times New Roman" w:hAnsi="Times New Roman" w:cs="Times New Roman"/>
        </w:rPr>
      </w:pPr>
      <w:r w:rsidRPr="00CF0CAA">
        <w:rPr>
          <w:rFonts w:ascii="Times New Roman" w:hAnsi="Times New Roman" w:cs="Times New Roman"/>
        </w:rPr>
        <w:t>Сравнивать и упорядочивать рациональные числа.</w:t>
      </w:r>
    </w:p>
    <w:p w:rsidR="00CF0CAA" w:rsidRPr="00CF0CAA" w:rsidRDefault="00CF0CAA" w:rsidP="00CF0CAA">
      <w:pPr>
        <w:rPr>
          <w:rFonts w:ascii="Times New Roman" w:hAnsi="Times New Roman" w:cs="Times New Roman"/>
        </w:rPr>
      </w:pPr>
      <w:r w:rsidRPr="00CF0CAA">
        <w:rPr>
          <w:rFonts w:ascii="Times New Roman" w:hAnsi="Times New Roman" w:cs="Times New Roman"/>
        </w:rPr>
        <w:t>Округлять числа.</w:t>
      </w:r>
    </w:p>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признаки делимости, разложение на множители натуральных чисел.</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CF0CAA" w:rsidRPr="00CF0CAA" w:rsidRDefault="00CF0CAA" w:rsidP="00CF0CAA">
      <w:pPr>
        <w:rPr>
          <w:rFonts w:ascii="Times New Roman" w:hAnsi="Times New Roman" w:cs="Times New Roman"/>
        </w:rPr>
      </w:pPr>
      <w:bookmarkStart w:id="12" w:name="_Toc124426236"/>
      <w:bookmarkEnd w:id="12"/>
      <w:r w:rsidRPr="00CF0CAA">
        <w:rPr>
          <w:rFonts w:ascii="Times New Roman" w:hAnsi="Times New Roman" w:cs="Times New Roman"/>
          <w:b/>
        </w:rPr>
        <w:t>Алгебраические выражения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алгебраическую терминологию и символику, применять её в процессе освоения учебного материала.</w:t>
      </w:r>
    </w:p>
    <w:p w:rsidR="00CF0CAA" w:rsidRPr="00CF0CAA" w:rsidRDefault="00CF0CAA" w:rsidP="00CF0CAA">
      <w:pPr>
        <w:rPr>
          <w:rFonts w:ascii="Times New Roman" w:hAnsi="Times New Roman" w:cs="Times New Roman"/>
        </w:rPr>
      </w:pPr>
      <w:r w:rsidRPr="00CF0CAA">
        <w:rPr>
          <w:rFonts w:ascii="Times New Roman" w:hAnsi="Times New Roman" w:cs="Times New Roman"/>
        </w:rPr>
        <w:t>Находить значения буквенных выражений при заданных значениях переменных.</w:t>
      </w:r>
    </w:p>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Выполнять преобразования целого выражения в многочлен приведением подобных слагаемых, раскрытием скобок.</w:t>
      </w:r>
    </w:p>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умножение одночлена на многочлен и многочлена на многочлен, применять формулы квадрата суммы и квадрата разности.</w:t>
      </w:r>
    </w:p>
    <w:p w:rsidR="00CF0CAA" w:rsidRPr="00CF0CAA" w:rsidRDefault="00CF0CAA" w:rsidP="00CF0CAA">
      <w:pPr>
        <w:rPr>
          <w:rFonts w:ascii="Times New Roman" w:hAnsi="Times New Roman" w:cs="Times New Roman"/>
        </w:rPr>
      </w:pPr>
      <w:r w:rsidRPr="00CF0CAA">
        <w:rPr>
          <w:rFonts w:ascii="Times New Roman" w:hAnsi="Times New Roman" w:cs="Times New Roman"/>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преобразования многочленов для решения различных задач из математики, смежных предметов, из реальной практики.</w:t>
      </w:r>
    </w:p>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свойства степеней с натуральными показателями для преобразования выражений.</w:t>
      </w:r>
    </w:p>
    <w:p w:rsidR="00CF0CAA" w:rsidRPr="00CF0CAA" w:rsidRDefault="00CF0CAA" w:rsidP="00CF0CAA">
      <w:pPr>
        <w:rPr>
          <w:rFonts w:ascii="Times New Roman" w:hAnsi="Times New Roman" w:cs="Times New Roman"/>
        </w:rPr>
      </w:pPr>
      <w:bookmarkStart w:id="13" w:name="_Toc124426237"/>
      <w:bookmarkEnd w:id="13"/>
      <w:r w:rsidRPr="00CF0CAA">
        <w:rPr>
          <w:rFonts w:ascii="Times New Roman" w:hAnsi="Times New Roman" w:cs="Times New Roman"/>
          <w:b/>
        </w:rPr>
        <w:t>Уравнения и неравенства</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графические методы при решении линейных уравнений и их систем.</w:t>
      </w:r>
    </w:p>
    <w:p w:rsidR="00CF0CAA" w:rsidRPr="00CF0CAA" w:rsidRDefault="00CF0CAA" w:rsidP="00CF0CAA">
      <w:pPr>
        <w:rPr>
          <w:rFonts w:ascii="Times New Roman" w:hAnsi="Times New Roman" w:cs="Times New Roman"/>
        </w:rPr>
      </w:pPr>
      <w:r w:rsidRPr="00CF0CAA">
        <w:rPr>
          <w:rFonts w:ascii="Times New Roman" w:hAnsi="Times New Roman" w:cs="Times New Roman"/>
        </w:rPr>
        <w:t>Подбирать примеры пар чисел, являющихся решением линейного уравнения с двумя переменными.</w:t>
      </w:r>
    </w:p>
    <w:p w:rsidR="00CF0CAA" w:rsidRPr="00CF0CAA" w:rsidRDefault="00CF0CAA" w:rsidP="00CF0CAA">
      <w:pPr>
        <w:rPr>
          <w:rFonts w:ascii="Times New Roman" w:hAnsi="Times New Roman" w:cs="Times New Roman"/>
        </w:rPr>
      </w:pPr>
      <w:r w:rsidRPr="00CF0CAA">
        <w:rPr>
          <w:rFonts w:ascii="Times New Roman" w:hAnsi="Times New Roman" w:cs="Times New Roman"/>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системы двух линейных уравнений с двумя переменными, в том числе графически.</w:t>
      </w:r>
    </w:p>
    <w:p w:rsidR="00CF0CAA" w:rsidRPr="00CF0CAA" w:rsidRDefault="00CF0CAA" w:rsidP="00CF0CAA">
      <w:pPr>
        <w:rPr>
          <w:rFonts w:ascii="Times New Roman" w:hAnsi="Times New Roman" w:cs="Times New Roman"/>
        </w:rPr>
      </w:pPr>
      <w:r w:rsidRPr="00CF0CAA">
        <w:rPr>
          <w:rFonts w:ascii="Times New Roman" w:hAnsi="Times New Roman" w:cs="Times New Roman"/>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CF0CAA" w:rsidRPr="00CF0CAA" w:rsidRDefault="00CF0CAA" w:rsidP="00CF0CAA">
      <w:pPr>
        <w:rPr>
          <w:rFonts w:ascii="Times New Roman" w:hAnsi="Times New Roman" w:cs="Times New Roman"/>
        </w:rPr>
      </w:pPr>
      <w:bookmarkStart w:id="14" w:name="_Toc124426238"/>
      <w:bookmarkEnd w:id="14"/>
      <w:r w:rsidRPr="00CF0CAA">
        <w:rPr>
          <w:rFonts w:ascii="Times New Roman" w:hAnsi="Times New Roman" w:cs="Times New Roman"/>
          <w:b/>
        </w:rPr>
        <w:t>Функции</w:t>
      </w:r>
    </w:p>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CF0CAA" w:rsidRPr="00CF0CAA" w:rsidRDefault="00CF0CAA" w:rsidP="00CF0CAA">
      <w:pPr>
        <w:rPr>
          <w:rFonts w:ascii="Times New Roman" w:hAnsi="Times New Roman" w:cs="Times New Roman"/>
        </w:rPr>
      </w:pPr>
      <w:r w:rsidRPr="00CF0CAA">
        <w:rPr>
          <w:rFonts w:ascii="Times New Roman" w:hAnsi="Times New Roman" w:cs="Times New Roman"/>
        </w:rPr>
        <w:t>Отмечать в координатной плоскости точки по заданным координатам, строить графики линейных функций. Строить график функции y = |х|.</w:t>
      </w:r>
    </w:p>
    <w:p w:rsidR="00CF0CAA" w:rsidRPr="00CF0CAA" w:rsidRDefault="00CF0CAA" w:rsidP="00CF0CAA">
      <w:pPr>
        <w:rPr>
          <w:rFonts w:ascii="Times New Roman" w:hAnsi="Times New Roman" w:cs="Times New Roman"/>
        </w:rPr>
      </w:pPr>
      <w:r w:rsidRPr="00CF0CAA">
        <w:rPr>
          <w:rFonts w:ascii="Times New Roman" w:hAnsi="Times New Roman" w:cs="Times New Roman"/>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CF0CAA" w:rsidRPr="00CF0CAA" w:rsidRDefault="00CF0CAA" w:rsidP="00CF0CAA">
      <w:pPr>
        <w:rPr>
          <w:rFonts w:ascii="Times New Roman" w:hAnsi="Times New Roman" w:cs="Times New Roman"/>
        </w:rPr>
      </w:pPr>
      <w:r w:rsidRPr="00CF0CAA">
        <w:rPr>
          <w:rFonts w:ascii="Times New Roman" w:hAnsi="Times New Roman" w:cs="Times New Roman"/>
        </w:rPr>
        <w:t>Находить значение функции по значению её аргумента.</w:t>
      </w:r>
    </w:p>
    <w:p w:rsidR="00CF0CAA" w:rsidRPr="00CF0CAA" w:rsidRDefault="00CF0CAA" w:rsidP="00CF0CAA">
      <w:pPr>
        <w:rPr>
          <w:rFonts w:ascii="Times New Roman" w:hAnsi="Times New Roman" w:cs="Times New Roman"/>
        </w:rPr>
      </w:pPr>
      <w:r w:rsidRPr="00CF0CAA">
        <w:rPr>
          <w:rFonts w:ascii="Times New Roman" w:hAnsi="Times New Roman" w:cs="Times New Roman"/>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К концу обучения </w:t>
      </w:r>
      <w:r w:rsidRPr="00CF0CAA">
        <w:rPr>
          <w:rFonts w:ascii="Times New Roman" w:hAnsi="Times New Roman" w:cs="Times New Roman"/>
          <w:b/>
        </w:rPr>
        <w:t>в 8 классе</w:t>
      </w:r>
      <w:r w:rsidRPr="00CF0CAA">
        <w:rPr>
          <w:rFonts w:ascii="Times New Roman" w:hAnsi="Times New Roman" w:cs="Times New Roman"/>
        </w:rPr>
        <w:t xml:space="preserve"> обучающийся получит следующие предметные результаты:</w:t>
      </w:r>
    </w:p>
    <w:p w:rsidR="00CF0CAA" w:rsidRPr="00CF0CAA" w:rsidRDefault="00CF0CAA" w:rsidP="00CF0CAA">
      <w:pPr>
        <w:rPr>
          <w:rFonts w:ascii="Times New Roman" w:hAnsi="Times New Roman" w:cs="Times New Roman"/>
        </w:rPr>
      </w:pPr>
      <w:bookmarkStart w:id="15" w:name="_Toc124426240"/>
      <w:bookmarkEnd w:id="15"/>
      <w:r w:rsidRPr="00CF0CAA">
        <w:rPr>
          <w:rFonts w:ascii="Times New Roman" w:hAnsi="Times New Roman" w:cs="Times New Roman"/>
          <w:b/>
        </w:rPr>
        <w:t>Числа и вычисления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Использовать записи больших и малых чисел с помощью десятичных дробей и степеней числа 10.</w:t>
      </w:r>
    </w:p>
    <w:p w:rsidR="00CF0CAA" w:rsidRPr="00CF0CAA" w:rsidRDefault="00CF0CAA" w:rsidP="00CF0CAA">
      <w:pPr>
        <w:rPr>
          <w:rFonts w:ascii="Times New Roman" w:hAnsi="Times New Roman" w:cs="Times New Roman"/>
          <w:b/>
        </w:rPr>
      </w:pPr>
      <w:bookmarkStart w:id="16" w:name="_Toc124426241"/>
      <w:bookmarkEnd w:id="16"/>
    </w:p>
    <w:p w:rsidR="00CF0CAA" w:rsidRPr="00CF0CAA" w:rsidRDefault="00CF0CAA" w:rsidP="00CF0CAA">
      <w:pPr>
        <w:rPr>
          <w:rFonts w:ascii="Times New Roman" w:hAnsi="Times New Roman" w:cs="Times New Roman"/>
        </w:rPr>
      </w:pPr>
      <w:r w:rsidRPr="00CF0CAA">
        <w:rPr>
          <w:rFonts w:ascii="Times New Roman" w:hAnsi="Times New Roman" w:cs="Times New Roman"/>
          <w:b/>
        </w:rPr>
        <w:t>Алгебраические выражения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понятие степени с целым показателем, выполнять преобразования выражений, содержащих степени с целым показателем.</w:t>
      </w:r>
    </w:p>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тождественные преобразования рациональных выражений на основе правил действий над многочленами и алгебраическими дробями.</w:t>
      </w:r>
    </w:p>
    <w:p w:rsidR="00CF0CAA" w:rsidRPr="00CF0CAA" w:rsidRDefault="00CF0CAA" w:rsidP="00CF0CAA">
      <w:pPr>
        <w:rPr>
          <w:rFonts w:ascii="Times New Roman" w:hAnsi="Times New Roman" w:cs="Times New Roman"/>
        </w:rPr>
      </w:pPr>
      <w:r w:rsidRPr="00CF0CAA">
        <w:rPr>
          <w:rFonts w:ascii="Times New Roman" w:hAnsi="Times New Roman" w:cs="Times New Roman"/>
        </w:rPr>
        <w:t>Раскладывать квадратный трёхчлен на множители.</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преобразования выражений для решения различных задач из математики, смежных предметов, из реальной практики.</w:t>
      </w:r>
    </w:p>
    <w:p w:rsidR="00CF0CAA" w:rsidRPr="00CF0CAA" w:rsidRDefault="00CF0CAA" w:rsidP="00CF0CAA">
      <w:pPr>
        <w:rPr>
          <w:rFonts w:ascii="Times New Roman" w:hAnsi="Times New Roman" w:cs="Times New Roman"/>
        </w:rPr>
      </w:pPr>
      <w:bookmarkStart w:id="17" w:name="_Toc124426242"/>
      <w:bookmarkEnd w:id="17"/>
      <w:r w:rsidRPr="00CF0CAA">
        <w:rPr>
          <w:rFonts w:ascii="Times New Roman" w:hAnsi="Times New Roman" w:cs="Times New Roman"/>
          <w:b/>
        </w:rPr>
        <w:t>Уравнения и неравенства</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линейные, квадратные уравнения и рациональные уравнения, сводящиеся к ним, системы двух уравнений с двумя переменными.</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CF0CAA" w:rsidRPr="00CF0CAA" w:rsidRDefault="00CF0CAA" w:rsidP="00CF0CAA">
      <w:pPr>
        <w:rPr>
          <w:rFonts w:ascii="Times New Roman" w:hAnsi="Times New Roman" w:cs="Times New Roman"/>
        </w:rPr>
      </w:pPr>
      <w:r w:rsidRPr="00CF0CAA">
        <w:rPr>
          <w:rFonts w:ascii="Times New Roman" w:hAnsi="Times New Roman" w:cs="Times New Roman"/>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CF0CAA" w:rsidRPr="00CF0CAA" w:rsidRDefault="00CF0CAA" w:rsidP="00CF0CAA">
      <w:pPr>
        <w:rPr>
          <w:rFonts w:ascii="Times New Roman" w:hAnsi="Times New Roman" w:cs="Times New Roman"/>
        </w:rPr>
      </w:pPr>
      <w:bookmarkStart w:id="18" w:name="_Toc124426243"/>
      <w:bookmarkEnd w:id="18"/>
      <w:r w:rsidRPr="00CF0CAA">
        <w:rPr>
          <w:rFonts w:ascii="Times New Roman" w:hAnsi="Times New Roman" w:cs="Times New Roman"/>
          <w:b/>
        </w:rPr>
        <w:t>Функции</w:t>
      </w:r>
    </w:p>
    <w:p w:rsidR="00CF0CAA" w:rsidRPr="00CF0CAA" w:rsidRDefault="00CF0CAA" w:rsidP="00CF0CAA">
      <w:pPr>
        <w:rPr>
          <w:rFonts w:ascii="Times New Roman" w:hAnsi="Times New Roman" w:cs="Times New Roman"/>
        </w:rPr>
      </w:pPr>
      <w:r w:rsidRPr="00CF0CAA">
        <w:rPr>
          <w:rFonts w:ascii="Times New Roman" w:hAnsi="Times New Roman" w:cs="Times New Roman"/>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CF0CAA" w:rsidRPr="00CF0CAA" w:rsidRDefault="00CF0CAA" w:rsidP="00CF0CAA">
      <w:pPr>
        <w:rPr>
          <w:rFonts w:ascii="Times New Roman" w:hAnsi="Times New Roman" w:cs="Times New Roman"/>
        </w:rPr>
      </w:pPr>
      <w:r w:rsidRPr="00CF0CAA">
        <w:rPr>
          <w:rFonts w:ascii="Times New Roman" w:hAnsi="Times New Roman" w:cs="Times New Roman"/>
        </w:rPr>
        <w:t>Строить графики элементарных функций вида:</w:t>
      </w:r>
    </w:p>
    <w:p w:rsidR="00CF0CAA" w:rsidRPr="00CF0CAA" w:rsidRDefault="00CF0CAA" w:rsidP="00CF0CAA">
      <w:pPr>
        <w:rPr>
          <w:rFonts w:ascii="Times New Roman" w:hAnsi="Times New Roman" w:cs="Times New Roman"/>
        </w:rPr>
      </w:pPr>
      <w:r w:rsidRPr="00CF0CAA">
        <w:rPr>
          <w:rFonts w:ascii="Times New Roman" w:hAnsi="Times New Roman" w:cs="Times New Roman"/>
        </w:rPr>
        <w:t>y = k/x, y = x2, y = x3,y = |x|, y = √x, описывать свойства числовой функции по её графику.</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К концу обучения </w:t>
      </w:r>
      <w:r w:rsidRPr="00CF0CAA">
        <w:rPr>
          <w:rFonts w:ascii="Times New Roman" w:hAnsi="Times New Roman" w:cs="Times New Roman"/>
          <w:b/>
        </w:rPr>
        <w:t>в 9 классе</w:t>
      </w:r>
      <w:r w:rsidRPr="00CF0CAA">
        <w:rPr>
          <w:rFonts w:ascii="Times New Roman" w:hAnsi="Times New Roman" w:cs="Times New Roman"/>
        </w:rPr>
        <w:t xml:space="preserve"> обучающийся получит следующие предметные результаты:</w:t>
      </w:r>
    </w:p>
    <w:p w:rsidR="00CF0CAA" w:rsidRPr="00CF0CAA" w:rsidRDefault="00CF0CAA" w:rsidP="00CF0CAA">
      <w:pPr>
        <w:rPr>
          <w:rFonts w:ascii="Times New Roman" w:hAnsi="Times New Roman" w:cs="Times New Roman"/>
        </w:rPr>
      </w:pPr>
      <w:bookmarkStart w:id="19" w:name="_Toc124426245"/>
      <w:bookmarkEnd w:id="19"/>
      <w:r w:rsidRPr="00CF0CAA">
        <w:rPr>
          <w:rFonts w:ascii="Times New Roman" w:hAnsi="Times New Roman" w:cs="Times New Roman"/>
          <w:b/>
        </w:rPr>
        <w:t>Числа и вычисления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Сравнивать и упорядочивать рациональные и иррациональные числа.</w:t>
      </w:r>
    </w:p>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p w:rsidR="00CF0CAA" w:rsidRPr="00CF0CAA" w:rsidRDefault="00CF0CAA" w:rsidP="00CF0CAA">
      <w:pPr>
        <w:rPr>
          <w:rFonts w:ascii="Times New Roman" w:hAnsi="Times New Roman" w:cs="Times New Roman"/>
        </w:rPr>
      </w:pPr>
      <w:r w:rsidRPr="00CF0CAA">
        <w:rPr>
          <w:rFonts w:ascii="Times New Roman" w:hAnsi="Times New Roman" w:cs="Times New Roman"/>
        </w:rPr>
        <w:t>Находить значения степеней с целыми показателями и корней, вычислять значения числовых выражений.</w:t>
      </w:r>
    </w:p>
    <w:p w:rsidR="00CF0CAA" w:rsidRPr="00CF0CAA" w:rsidRDefault="00CF0CAA" w:rsidP="00CF0CAA">
      <w:pPr>
        <w:rPr>
          <w:rFonts w:ascii="Times New Roman" w:hAnsi="Times New Roman" w:cs="Times New Roman"/>
        </w:rPr>
      </w:pPr>
      <w:r w:rsidRPr="00CF0CAA">
        <w:rPr>
          <w:rFonts w:ascii="Times New Roman" w:hAnsi="Times New Roman" w:cs="Times New Roman"/>
        </w:rPr>
        <w:t>Округлять действительные числа, выполнять прикидку результата вычислений, оценку числовых выражений.</w:t>
      </w:r>
    </w:p>
    <w:p w:rsidR="00CF0CAA" w:rsidRPr="00CF0CAA" w:rsidRDefault="00CF0CAA" w:rsidP="00CF0CAA">
      <w:pPr>
        <w:rPr>
          <w:rFonts w:ascii="Times New Roman" w:hAnsi="Times New Roman" w:cs="Times New Roman"/>
        </w:rPr>
      </w:pPr>
      <w:bookmarkStart w:id="20" w:name="_Toc124426246"/>
      <w:bookmarkEnd w:id="20"/>
      <w:r w:rsidRPr="00CF0CAA">
        <w:rPr>
          <w:rFonts w:ascii="Times New Roman" w:hAnsi="Times New Roman" w:cs="Times New Roman"/>
          <w:b/>
        </w:rPr>
        <w:lastRenderedPageBreak/>
        <w:t>Уравнения и неравенства</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линейные и квадратные уравнения, уравнения, сводящиеся к ним, простейшие дробно-рациональные уравнения.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системы двух линейных уравнений с двумя переменными и системы двух уравнений, в которых одно уравнение не является линейным.</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текстовые задачи алгебраическим способом с помощью составления уравнения или системы двух уравнений с двумя переменными.</w:t>
      </w:r>
    </w:p>
    <w:p w:rsidR="00CF0CAA" w:rsidRPr="00CF0CAA" w:rsidRDefault="00CF0CAA" w:rsidP="00CF0CAA">
      <w:pPr>
        <w:rPr>
          <w:rFonts w:ascii="Times New Roman" w:hAnsi="Times New Roman" w:cs="Times New Roman"/>
        </w:rPr>
      </w:pPr>
      <w:r w:rsidRPr="00CF0CAA">
        <w:rPr>
          <w:rFonts w:ascii="Times New Roman" w:hAnsi="Times New Roman" w:cs="Times New Roman"/>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линейные неравенства, квадратные неравенства, изображать решение неравенств на числовой прямой, записывать решение с помощью символов.</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неравенства при решении различных задач.</w:t>
      </w:r>
    </w:p>
    <w:p w:rsidR="00CF0CAA" w:rsidRPr="00CF0CAA" w:rsidRDefault="00CF0CAA" w:rsidP="00CF0CAA">
      <w:pPr>
        <w:rPr>
          <w:rFonts w:ascii="Times New Roman" w:hAnsi="Times New Roman" w:cs="Times New Roman"/>
        </w:rPr>
      </w:pPr>
      <w:bookmarkStart w:id="21" w:name="_Toc124426247"/>
      <w:bookmarkEnd w:id="21"/>
      <w:r w:rsidRPr="00CF0CAA">
        <w:rPr>
          <w:rFonts w:ascii="Times New Roman" w:hAnsi="Times New Roman" w:cs="Times New Roman"/>
          <w:b/>
        </w:rPr>
        <w:t>Функции</w:t>
      </w:r>
    </w:p>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Распознавать функции изученных видов. Показывать схематически расположение на координатной плоскости графиков функций вида: </w:t>
      </w:r>
      <w:r w:rsidRPr="00CF0CAA">
        <w:rPr>
          <w:rFonts w:ascii="Times New Roman" w:hAnsi="Times New Roman" w:cs="Times New Roman"/>
          <w:i/>
        </w:rPr>
        <w:t xml:space="preserve">y = kx, y = kx + b, y = k/x, </w:t>
      </w:r>
      <m:oMath>
        <m:r>
          <w:rPr>
            <w:rFonts w:ascii="Cambria Math" w:hAnsi="Cambria Math" w:cs="Times New Roman"/>
          </w:rPr>
          <m:t>y=a</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+bx+c</m:t>
        </m:r>
      </m:oMath>
      <w:r w:rsidRPr="00CF0CAA">
        <w:rPr>
          <w:rFonts w:ascii="Times New Roman" w:hAnsi="Times New Roman" w:cs="Times New Roman"/>
          <w:i/>
        </w:rPr>
        <w:t xml:space="preserve">, </w:t>
      </w:r>
      <m:oMath>
        <m:r>
          <w:rPr>
            <w:rFonts w:ascii="Cambria Math" w:hAnsi="Cambria Math" w:cs="Times New Roman"/>
          </w:rPr>
          <m:t>y=</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sidRPr="00CF0CAA">
        <w:rPr>
          <w:rFonts w:ascii="Times New Roman" w:hAnsi="Times New Roman" w:cs="Times New Roman"/>
          <w:i/>
        </w:rPr>
        <w:t xml:space="preserve">, </w:t>
      </w:r>
      <w:r w:rsidRPr="00CF0CAA">
        <w:rPr>
          <w:rFonts w:ascii="Times New Roman" w:hAnsi="Times New Roman" w:cs="Times New Roman"/>
        </w:rPr>
        <w:t>y = √x</w:t>
      </w:r>
      <w:r w:rsidRPr="00CF0CAA">
        <w:rPr>
          <w:rFonts w:ascii="Times New Roman" w:hAnsi="Times New Roman" w:cs="Times New Roman"/>
          <w:i/>
        </w:rPr>
        <w:t>, y = |x|</w:t>
      </w:r>
      <w:r w:rsidRPr="00CF0CAA">
        <w:rPr>
          <w:rFonts w:ascii="Times New Roman" w:hAnsi="Times New Roman" w:cs="Times New Roman"/>
        </w:rPr>
        <w:t>, в зависимости от значений коэффициентов, описывать свойства функций.</w:t>
      </w:r>
    </w:p>
    <w:p w:rsidR="00CF0CAA" w:rsidRPr="00CF0CAA" w:rsidRDefault="00CF0CAA" w:rsidP="00CF0CAA">
      <w:pPr>
        <w:rPr>
          <w:rFonts w:ascii="Times New Roman" w:hAnsi="Times New Roman" w:cs="Times New Roman"/>
        </w:rPr>
      </w:pPr>
      <w:r w:rsidRPr="00CF0CAA">
        <w:rPr>
          <w:rFonts w:ascii="Times New Roman" w:hAnsi="Times New Roman" w:cs="Times New Roman"/>
        </w:rPr>
        <w:t>Строить и изображать схематически графики квадратичных функций, описывать свойства квадратичных функций по их графикам.</w:t>
      </w:r>
    </w:p>
    <w:p w:rsidR="00CF0CAA" w:rsidRPr="00CF0CAA" w:rsidRDefault="00CF0CAA" w:rsidP="00CF0CAA">
      <w:pPr>
        <w:rPr>
          <w:rFonts w:ascii="Times New Roman" w:hAnsi="Times New Roman" w:cs="Times New Roman"/>
        </w:rPr>
      </w:pPr>
      <w:r w:rsidRPr="00CF0CAA">
        <w:rPr>
          <w:rFonts w:ascii="Times New Roman" w:hAnsi="Times New Roman" w:cs="Times New Roman"/>
        </w:rPr>
        <w:t>Распознавать квадратичную функцию по формуле, приводить примеры квадратичных функций из реальной жизни, физики, геометрии.</w:t>
      </w:r>
    </w:p>
    <w:p w:rsidR="00CF0CAA" w:rsidRPr="00CF0CAA" w:rsidRDefault="00CF0CAA" w:rsidP="00CF0CAA">
      <w:pPr>
        <w:rPr>
          <w:rFonts w:ascii="Times New Roman" w:hAnsi="Times New Roman" w:cs="Times New Roman"/>
        </w:rPr>
      </w:pPr>
      <w:r w:rsidRPr="00CF0CAA">
        <w:rPr>
          <w:rFonts w:ascii="Times New Roman" w:hAnsi="Times New Roman" w:cs="Times New Roman"/>
          <w:b/>
        </w:rPr>
        <w:t>Числовые последовательности и прогрессии</w:t>
      </w:r>
    </w:p>
    <w:p w:rsidR="00CF0CAA" w:rsidRPr="00CF0CAA" w:rsidRDefault="00CF0CAA" w:rsidP="00CF0CAA">
      <w:pPr>
        <w:rPr>
          <w:rFonts w:ascii="Times New Roman" w:hAnsi="Times New Roman" w:cs="Times New Roman"/>
        </w:rPr>
      </w:pPr>
      <w:r w:rsidRPr="00CF0CAA">
        <w:rPr>
          <w:rFonts w:ascii="Times New Roman" w:hAnsi="Times New Roman" w:cs="Times New Roman"/>
        </w:rPr>
        <w:t>Распознавать арифметическую и геометрическую прогрессии при разных способах задания.</w:t>
      </w:r>
    </w:p>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вычисления с использованием формул n-го члена арифметической и геометрической прогрессий, суммы первых n членов.</w:t>
      </w:r>
    </w:p>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Изображать члены последовательности точками на координатной плоскости.</w:t>
      </w:r>
    </w:p>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CF0CAA" w:rsidRPr="00CF0CAA" w:rsidRDefault="00CF0CAA" w:rsidP="00CF0CAA">
      <w:pPr>
        <w:rPr>
          <w:rFonts w:ascii="Times New Roman" w:hAnsi="Times New Roman" w:cs="Times New Roman"/>
        </w:rPr>
        <w:sectPr w:rsidR="00CF0CAA" w:rsidRPr="00CF0CAA">
          <w:pgSz w:w="11906" w:h="16383"/>
          <w:pgMar w:top="1134" w:right="850" w:bottom="1134" w:left="1701" w:header="720" w:footer="720" w:gutter="0"/>
          <w:cols w:space="720"/>
        </w:sectPr>
      </w:pPr>
    </w:p>
    <w:p w:rsidR="00CF0CAA" w:rsidRPr="00CF0CAA" w:rsidRDefault="00CF0CAA" w:rsidP="00CF0CAA">
      <w:pPr>
        <w:rPr>
          <w:rFonts w:ascii="Times New Roman" w:hAnsi="Times New Roman" w:cs="Times New Roman"/>
        </w:rPr>
      </w:pPr>
      <w:bookmarkStart w:id="22" w:name="block-50880761"/>
      <w:bookmarkEnd w:id="9"/>
      <w:r w:rsidRPr="00CF0CAA">
        <w:rPr>
          <w:rFonts w:ascii="Times New Roman" w:hAnsi="Times New Roman" w:cs="Times New Roman"/>
          <w:b/>
        </w:rPr>
        <w:lastRenderedPageBreak/>
        <w:t xml:space="preserve"> ТЕМАТИЧЕСКОЕ ПЛАНИРОВАНИЕ </w:t>
      </w:r>
    </w:p>
    <w:p w:rsidR="00CF0CAA" w:rsidRPr="00CF0CAA" w:rsidRDefault="00CF0CAA" w:rsidP="00CF0CAA">
      <w:pPr>
        <w:rPr>
          <w:rFonts w:ascii="Times New Roman" w:hAnsi="Times New Roman" w:cs="Times New Roman"/>
          <w:b/>
        </w:rPr>
      </w:pPr>
    </w:p>
    <w:p w:rsidR="00CF0CAA" w:rsidRPr="00CF0CAA" w:rsidRDefault="00CF0CAA" w:rsidP="00CF0CAA">
      <w:pPr>
        <w:rPr>
          <w:rFonts w:ascii="Times New Roman" w:hAnsi="Times New Roman" w:cs="Times New Roman"/>
          <w:b/>
        </w:rPr>
      </w:pPr>
      <w:r w:rsidRPr="00CF0CAA">
        <w:rPr>
          <w:rFonts w:ascii="Times New Roman" w:hAnsi="Times New Roman" w:cs="Times New Roman"/>
          <w:b/>
        </w:rPr>
        <w:t>7 КЛАСС</w:t>
      </w:r>
    </w:p>
    <w:p w:rsidR="00CF0CAA" w:rsidRPr="00CF0CAA" w:rsidRDefault="00CF0CAA" w:rsidP="00CF0CAA">
      <w:pPr>
        <w:rPr>
          <w:rFonts w:ascii="Times New Roman" w:hAnsi="Times New Roman" w:cs="Times New Roman"/>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4581"/>
        <w:gridCol w:w="1598"/>
        <w:gridCol w:w="1745"/>
        <w:gridCol w:w="1829"/>
        <w:gridCol w:w="2757"/>
      </w:tblGrid>
      <w:tr w:rsidR="00CF0CAA" w:rsidRPr="00CF0CAA" w:rsidTr="00897DC8">
        <w:trPr>
          <w:trHeight w:val="144"/>
          <w:tblCellSpacing w:w="20" w:type="nil"/>
        </w:trPr>
        <w:tc>
          <w:tcPr>
            <w:tcW w:w="485"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п/п</w:t>
            </w:r>
          </w:p>
        </w:tc>
        <w:tc>
          <w:tcPr>
            <w:tcW w:w="2640"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Наименование разделов и тем программы</w:t>
            </w:r>
          </w:p>
        </w:tc>
        <w:tc>
          <w:tcPr>
            <w:tcW w:w="0" w:type="auto"/>
            <w:gridSpan w:val="3"/>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Количество часов</w:t>
            </w:r>
          </w:p>
        </w:tc>
        <w:tc>
          <w:tcPr>
            <w:tcW w:w="2757"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Электронные (цифровые) образовательные ресурсы</w:t>
            </w:r>
          </w:p>
        </w:tc>
      </w:tr>
      <w:tr w:rsidR="00CF0CAA" w:rsidRPr="00CF0CAA" w:rsidTr="00897DC8">
        <w:trPr>
          <w:trHeight w:val="144"/>
          <w:tblCellSpacing w:w="20" w:type="nil"/>
        </w:trPr>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101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Всего</w:t>
            </w:r>
          </w:p>
          <w:p w:rsidR="00CF0CAA" w:rsidRPr="00CF0CAA" w:rsidRDefault="00CF0CAA" w:rsidP="00CF0CAA">
            <w:pPr>
              <w:rPr>
                <w:rFonts w:ascii="Times New Roman" w:hAnsi="Times New Roman" w:cs="Times New Roman"/>
              </w:rPr>
            </w:pP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Контрольные работы</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Практические работы</w:t>
            </w: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4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26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 Рациональные числа</w:t>
            </w:r>
          </w:p>
        </w:tc>
        <w:tc>
          <w:tcPr>
            <w:tcW w:w="101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32</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
              <w:r w:rsidRPr="00CF0CAA">
                <w:rPr>
                  <w:rStyle w:val="af0"/>
                  <w:rFonts w:ascii="Times New Roman" w:hAnsi="Times New Roman" w:cs="Times New Roman"/>
                </w:rPr>
                <w:t>https://m.edsoo.ru/7f415b90</w:t>
              </w:r>
            </w:hyperlink>
          </w:p>
        </w:tc>
      </w:tr>
      <w:tr w:rsidR="00CF0CAA" w:rsidRPr="00CF0CAA" w:rsidTr="00897DC8">
        <w:trPr>
          <w:trHeight w:val="144"/>
          <w:tblCellSpacing w:w="20" w:type="nil"/>
        </w:trPr>
        <w:tc>
          <w:tcPr>
            <w:tcW w:w="4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26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Координаты и графики. Функции</w:t>
            </w:r>
          </w:p>
        </w:tc>
        <w:tc>
          <w:tcPr>
            <w:tcW w:w="101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25</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
              <w:r w:rsidRPr="00CF0CAA">
                <w:rPr>
                  <w:rStyle w:val="af0"/>
                  <w:rFonts w:ascii="Times New Roman" w:hAnsi="Times New Roman" w:cs="Times New Roman"/>
                </w:rPr>
                <w:t>https://m.edsoo.ru/7f415b90</w:t>
              </w:r>
            </w:hyperlink>
          </w:p>
        </w:tc>
      </w:tr>
      <w:tr w:rsidR="00CF0CAA" w:rsidRPr="00CF0CAA" w:rsidTr="00897DC8">
        <w:trPr>
          <w:trHeight w:val="144"/>
          <w:tblCellSpacing w:w="20" w:type="nil"/>
        </w:trPr>
        <w:tc>
          <w:tcPr>
            <w:tcW w:w="4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26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Алгебраические выражения</w:t>
            </w:r>
          </w:p>
        </w:tc>
        <w:tc>
          <w:tcPr>
            <w:tcW w:w="101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26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
              <w:r w:rsidRPr="00CF0CAA">
                <w:rPr>
                  <w:rStyle w:val="af0"/>
                  <w:rFonts w:ascii="Times New Roman" w:hAnsi="Times New Roman" w:cs="Times New Roman"/>
                </w:rPr>
                <w:t>https://m.edsoo.ru/7f415b90</w:t>
              </w:r>
            </w:hyperlink>
          </w:p>
        </w:tc>
      </w:tr>
      <w:tr w:rsidR="00CF0CAA" w:rsidRPr="00CF0CAA" w:rsidTr="00897DC8">
        <w:trPr>
          <w:trHeight w:val="144"/>
          <w:tblCellSpacing w:w="20" w:type="nil"/>
        </w:trPr>
        <w:tc>
          <w:tcPr>
            <w:tcW w:w="4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26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w:t>
            </w:r>
          </w:p>
        </w:tc>
        <w:tc>
          <w:tcPr>
            <w:tcW w:w="101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12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
              <w:r w:rsidRPr="00CF0CAA">
                <w:rPr>
                  <w:rStyle w:val="af0"/>
                  <w:rFonts w:ascii="Times New Roman" w:hAnsi="Times New Roman" w:cs="Times New Roman"/>
                </w:rPr>
                <w:t>https://m.edsoo.ru/7f415b90</w:t>
              </w:r>
            </w:hyperlink>
          </w:p>
        </w:tc>
      </w:tr>
      <w:tr w:rsidR="00CF0CAA" w:rsidRPr="00CF0CAA" w:rsidTr="00897DC8">
        <w:trPr>
          <w:trHeight w:val="144"/>
          <w:tblCellSpacing w:w="20" w:type="nil"/>
        </w:trPr>
        <w:tc>
          <w:tcPr>
            <w:tcW w:w="4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w:t>
            </w:r>
          </w:p>
        </w:tc>
        <w:tc>
          <w:tcPr>
            <w:tcW w:w="26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и обобщение</w:t>
            </w:r>
          </w:p>
        </w:tc>
        <w:tc>
          <w:tcPr>
            <w:tcW w:w="101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7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1">
              <w:r w:rsidRPr="00CF0CAA">
                <w:rPr>
                  <w:rStyle w:val="af0"/>
                  <w:rFonts w:ascii="Times New Roman" w:hAnsi="Times New Roman" w:cs="Times New Roman"/>
                </w:rPr>
                <w:t>https://m.edsoo.ru/7f415b90</w:t>
              </w:r>
            </w:hyperlink>
          </w:p>
        </w:tc>
      </w:tr>
      <w:tr w:rsidR="00CF0CAA" w:rsidRPr="00CF0CAA" w:rsidTr="00897DC8">
        <w:trPr>
          <w:trHeight w:val="144"/>
          <w:tblCellSpacing w:w="20" w:type="nil"/>
        </w:trPr>
        <w:tc>
          <w:tcPr>
            <w:tcW w:w="0" w:type="auto"/>
            <w:gridSpan w:val="2"/>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ОБЩЕЕ КОЛИЧЕСТВО ЧАСОВ ПО ПРОГРАММЕ</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102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5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0 </w:t>
            </w: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p>
        </w:tc>
      </w:tr>
    </w:tbl>
    <w:p w:rsidR="00CF0CAA" w:rsidRPr="00CF0CAA" w:rsidRDefault="00CF0CAA" w:rsidP="00CF0CAA">
      <w:pPr>
        <w:rPr>
          <w:rFonts w:ascii="Times New Roman" w:hAnsi="Times New Roman" w:cs="Times New Roman"/>
        </w:rPr>
        <w:sectPr w:rsidR="00CF0CAA" w:rsidRPr="00CF0CAA">
          <w:pgSz w:w="16383" w:h="11906" w:orient="landscape"/>
          <w:pgMar w:top="1134" w:right="850" w:bottom="1134" w:left="1701" w:header="720" w:footer="720" w:gutter="0"/>
          <w:cols w:space="720"/>
        </w:sectPr>
      </w:pPr>
    </w:p>
    <w:p w:rsidR="00CF0CAA" w:rsidRPr="00CF0CAA" w:rsidRDefault="00CF0CAA" w:rsidP="00CF0CAA">
      <w:pPr>
        <w:rPr>
          <w:rFonts w:ascii="Times New Roman" w:hAnsi="Times New Roman" w:cs="Times New Roman"/>
          <w:b/>
        </w:rPr>
      </w:pPr>
      <w:r w:rsidRPr="00CF0CAA">
        <w:rPr>
          <w:rFonts w:ascii="Times New Roman" w:hAnsi="Times New Roman" w:cs="Times New Roman"/>
          <w:b/>
        </w:rPr>
        <w:lastRenderedPageBreak/>
        <w:t xml:space="preserve"> 8 КЛАСС </w:t>
      </w:r>
    </w:p>
    <w:p w:rsidR="00CF0CAA" w:rsidRPr="00CF0CAA" w:rsidRDefault="00CF0CAA" w:rsidP="00CF0CAA">
      <w:pPr>
        <w:rPr>
          <w:rFonts w:ascii="Times New Roman" w:hAnsi="Times New Roman" w:cs="Times New Roman"/>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4694"/>
        <w:gridCol w:w="1598"/>
        <w:gridCol w:w="1745"/>
        <w:gridCol w:w="1829"/>
        <w:gridCol w:w="2757"/>
      </w:tblGrid>
      <w:tr w:rsidR="00CF0CAA" w:rsidRPr="00CF0CAA" w:rsidTr="00897DC8">
        <w:trPr>
          <w:trHeight w:val="144"/>
          <w:tblCellSpacing w:w="20" w:type="nil"/>
        </w:trPr>
        <w:tc>
          <w:tcPr>
            <w:tcW w:w="930"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п/п</w:t>
            </w:r>
          </w:p>
          <w:p w:rsidR="00CF0CAA" w:rsidRPr="00CF0CAA" w:rsidRDefault="00CF0CAA" w:rsidP="00CF0CAA">
            <w:pPr>
              <w:rPr>
                <w:rFonts w:ascii="Times New Roman" w:hAnsi="Times New Roman" w:cs="Times New Roman"/>
              </w:rPr>
            </w:pPr>
          </w:p>
        </w:tc>
        <w:tc>
          <w:tcPr>
            <w:tcW w:w="4694"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Наименование разделов и тем программы</w:t>
            </w:r>
          </w:p>
          <w:p w:rsidR="00CF0CAA" w:rsidRPr="00CF0CAA" w:rsidRDefault="00CF0CAA" w:rsidP="00CF0CAA">
            <w:pPr>
              <w:rPr>
                <w:rFonts w:ascii="Times New Roman" w:hAnsi="Times New Roman" w:cs="Times New Roman"/>
              </w:rPr>
            </w:pPr>
          </w:p>
        </w:tc>
        <w:tc>
          <w:tcPr>
            <w:tcW w:w="0" w:type="auto"/>
            <w:gridSpan w:val="3"/>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Количество часов</w:t>
            </w:r>
          </w:p>
        </w:tc>
        <w:tc>
          <w:tcPr>
            <w:tcW w:w="2757"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Электронные (цифровые) образовательные ресурсы</w:t>
            </w:r>
          </w:p>
        </w:tc>
      </w:tr>
      <w:tr w:rsidR="00CF0CAA" w:rsidRPr="00CF0CAA" w:rsidTr="00897DC8">
        <w:trPr>
          <w:trHeight w:val="144"/>
          <w:tblCellSpacing w:w="20" w:type="nil"/>
        </w:trPr>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xml:space="preserve">Всего </w:t>
            </w:r>
          </w:p>
          <w:p w:rsidR="00CF0CAA" w:rsidRPr="00CF0CAA" w:rsidRDefault="00CF0CAA" w:rsidP="00CF0CAA">
            <w:pPr>
              <w:rPr>
                <w:rFonts w:ascii="Times New Roman" w:hAnsi="Times New Roman" w:cs="Times New Roman"/>
              </w:rPr>
            </w:pP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xml:space="preserve">Контрольные работы </w:t>
            </w:r>
          </w:p>
          <w:p w:rsidR="00CF0CAA" w:rsidRPr="00CF0CAA" w:rsidRDefault="00CF0CAA" w:rsidP="00CF0CAA">
            <w:pPr>
              <w:rPr>
                <w:rFonts w:ascii="Times New Roman" w:hAnsi="Times New Roman" w:cs="Times New Roman"/>
              </w:rPr>
            </w:pP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xml:space="preserve">Практические работы </w:t>
            </w:r>
          </w:p>
          <w:p w:rsidR="00CF0CAA" w:rsidRPr="00CF0CAA" w:rsidRDefault="00CF0CAA" w:rsidP="00CF0CAA">
            <w:pPr>
              <w:rPr>
                <w:rFonts w:ascii="Times New Roman" w:hAnsi="Times New Roman" w:cs="Times New Roman"/>
              </w:rPr>
            </w:pP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Алгебраические выражения. Алгебраическая дробь</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15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2">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 Квадратные корни</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15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3">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 Степень с целым показателем</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8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4">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 Квадратные уравнения. Квадратный трехчлен</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19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5">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 Системы уравнений</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13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6">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 Неравенства</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12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7">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 Основные понятия</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5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8">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 Числовые функции</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9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9">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93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w:t>
            </w:r>
          </w:p>
        </w:tc>
        <w:tc>
          <w:tcPr>
            <w:tcW w:w="469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и обобщение</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6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2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0">
              <w:r w:rsidRPr="00CF0CAA">
                <w:rPr>
                  <w:rStyle w:val="af0"/>
                  <w:rFonts w:ascii="Times New Roman" w:hAnsi="Times New Roman" w:cs="Times New Roman"/>
                </w:rPr>
                <w:t>https://m.edsoo.ru/7f417af8</w:t>
              </w:r>
            </w:hyperlink>
          </w:p>
        </w:tc>
      </w:tr>
      <w:tr w:rsidR="00CF0CAA" w:rsidRPr="00CF0CAA" w:rsidTr="00897DC8">
        <w:trPr>
          <w:trHeight w:val="144"/>
          <w:tblCellSpacing w:w="20" w:type="nil"/>
        </w:trPr>
        <w:tc>
          <w:tcPr>
            <w:tcW w:w="0" w:type="auto"/>
            <w:gridSpan w:val="2"/>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lastRenderedPageBreak/>
              <w:t>ОБЩЕЕ КОЛИЧЕСТВО ЧАСОВ ПО ПРОГРАММЕ</w:t>
            </w:r>
          </w:p>
        </w:tc>
        <w:tc>
          <w:tcPr>
            <w:tcW w:w="159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102 </w:t>
            </w:r>
          </w:p>
        </w:tc>
        <w:tc>
          <w:tcPr>
            <w:tcW w:w="174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6 </w:t>
            </w:r>
          </w:p>
        </w:tc>
        <w:tc>
          <w:tcPr>
            <w:tcW w:w="182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0 </w:t>
            </w:r>
          </w:p>
        </w:tc>
        <w:tc>
          <w:tcPr>
            <w:tcW w:w="2757" w:type="dxa"/>
            <w:tcMar>
              <w:top w:w="50" w:type="dxa"/>
              <w:left w:w="100" w:type="dxa"/>
            </w:tcMar>
            <w:vAlign w:val="center"/>
          </w:tcPr>
          <w:p w:rsidR="00CF0CAA" w:rsidRPr="00CF0CAA" w:rsidRDefault="00CF0CAA" w:rsidP="00CF0CAA">
            <w:pPr>
              <w:rPr>
                <w:rFonts w:ascii="Times New Roman" w:hAnsi="Times New Roman" w:cs="Times New Roman"/>
              </w:rPr>
            </w:pPr>
          </w:p>
        </w:tc>
      </w:tr>
    </w:tbl>
    <w:p w:rsidR="00CF0CAA" w:rsidRPr="00CF0CAA" w:rsidRDefault="00CF0CAA" w:rsidP="00CF0CAA">
      <w:pPr>
        <w:rPr>
          <w:rFonts w:ascii="Times New Roman" w:hAnsi="Times New Roman" w:cs="Times New Roman"/>
        </w:rPr>
        <w:sectPr w:rsidR="00CF0CAA" w:rsidRPr="00CF0CAA">
          <w:pgSz w:w="16383" w:h="11906" w:orient="landscape"/>
          <w:pgMar w:top="1134" w:right="850" w:bottom="1134" w:left="1701" w:header="720" w:footer="720" w:gutter="0"/>
          <w:cols w:space="720"/>
        </w:sectPr>
      </w:pPr>
    </w:p>
    <w:p w:rsidR="00CF0CAA" w:rsidRPr="00CF0CAA" w:rsidRDefault="00CF0CAA" w:rsidP="00CF0CAA">
      <w:pPr>
        <w:rPr>
          <w:rFonts w:ascii="Times New Roman" w:hAnsi="Times New Roman" w:cs="Times New Roman"/>
          <w:b/>
        </w:rPr>
      </w:pPr>
      <w:r w:rsidRPr="00CF0CAA">
        <w:rPr>
          <w:rFonts w:ascii="Times New Roman" w:hAnsi="Times New Roman" w:cs="Times New Roman"/>
          <w:b/>
        </w:rPr>
        <w:lastRenderedPageBreak/>
        <w:t xml:space="preserve"> 9 КЛАСС </w:t>
      </w:r>
    </w:p>
    <w:p w:rsidR="00CF0CAA" w:rsidRPr="00CF0CAA" w:rsidRDefault="00CF0CAA" w:rsidP="00CF0CAA">
      <w:pPr>
        <w:rPr>
          <w:rFonts w:ascii="Times New Roman" w:hAnsi="Times New Roman" w:cs="Times New Roman"/>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846"/>
        <w:gridCol w:w="1504"/>
        <w:gridCol w:w="1677"/>
        <w:gridCol w:w="1765"/>
        <w:gridCol w:w="2702"/>
      </w:tblGrid>
      <w:tr w:rsidR="00CF0CAA" w:rsidRPr="00CF0CAA" w:rsidTr="00897DC8">
        <w:trPr>
          <w:trHeight w:val="144"/>
          <w:tblCellSpacing w:w="20" w:type="nil"/>
        </w:trPr>
        <w:tc>
          <w:tcPr>
            <w:tcW w:w="778"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п/п</w:t>
            </w:r>
          </w:p>
          <w:p w:rsidR="00CF0CAA" w:rsidRPr="00CF0CAA" w:rsidRDefault="00CF0CAA" w:rsidP="00CF0CAA">
            <w:pPr>
              <w:rPr>
                <w:rFonts w:ascii="Times New Roman" w:hAnsi="Times New Roman" w:cs="Times New Roman"/>
              </w:rPr>
            </w:pPr>
          </w:p>
        </w:tc>
        <w:tc>
          <w:tcPr>
            <w:tcW w:w="4846"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Наименование разделов и тем программы</w:t>
            </w:r>
          </w:p>
          <w:p w:rsidR="00CF0CAA" w:rsidRPr="00CF0CAA" w:rsidRDefault="00CF0CAA" w:rsidP="00CF0CAA">
            <w:pPr>
              <w:rPr>
                <w:rFonts w:ascii="Times New Roman" w:hAnsi="Times New Roman" w:cs="Times New Roman"/>
              </w:rPr>
            </w:pPr>
          </w:p>
        </w:tc>
        <w:tc>
          <w:tcPr>
            <w:tcW w:w="0" w:type="auto"/>
            <w:gridSpan w:val="3"/>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Количество часов</w:t>
            </w:r>
          </w:p>
        </w:tc>
        <w:tc>
          <w:tcPr>
            <w:tcW w:w="2702"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Электронные (цифровые) образовательные ресурсы</w:t>
            </w:r>
          </w:p>
        </w:tc>
      </w:tr>
      <w:tr w:rsidR="00CF0CAA" w:rsidRPr="00CF0CAA" w:rsidTr="00897DC8">
        <w:trPr>
          <w:trHeight w:val="144"/>
          <w:tblCellSpacing w:w="20" w:type="nil"/>
        </w:trPr>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Всего</w:t>
            </w:r>
          </w:p>
          <w:p w:rsidR="00CF0CAA" w:rsidRPr="00CF0CAA" w:rsidRDefault="00CF0CAA" w:rsidP="00CF0CAA">
            <w:pPr>
              <w:rPr>
                <w:rFonts w:ascii="Times New Roman" w:hAnsi="Times New Roman" w:cs="Times New Roman"/>
              </w:rPr>
            </w:pP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Контрольные работы</w:t>
            </w: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Практические работы</w:t>
            </w: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4846"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 Действительные числа</w:t>
            </w: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9 </w:t>
            </w: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1">
              <w:r w:rsidRPr="00CF0CAA">
                <w:rPr>
                  <w:rStyle w:val="af0"/>
                  <w:rFonts w:ascii="Times New Roman" w:hAnsi="Times New Roman" w:cs="Times New Roman"/>
                </w:rPr>
                <w:t>https://m.edsoo.ru/7f419d08</w:t>
              </w:r>
            </w:hyperlink>
          </w:p>
        </w:tc>
      </w:tr>
      <w:tr w:rsidR="00CF0CAA" w:rsidRPr="00CF0CAA" w:rsidTr="00897DC8">
        <w:trPr>
          <w:trHeight w:val="144"/>
          <w:tblCellSpacing w:w="20" w:type="nil"/>
        </w:trPr>
        <w:tc>
          <w:tcPr>
            <w:tcW w:w="7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4846"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w:t>
            </w: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16 </w:t>
            </w: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2">
              <w:r w:rsidRPr="00CF0CAA">
                <w:rPr>
                  <w:rStyle w:val="af0"/>
                  <w:rFonts w:ascii="Times New Roman" w:hAnsi="Times New Roman" w:cs="Times New Roman"/>
                </w:rPr>
                <w:t>https://m.edsoo.ru/7f419d08</w:t>
              </w:r>
            </w:hyperlink>
          </w:p>
        </w:tc>
      </w:tr>
      <w:tr w:rsidR="00CF0CAA" w:rsidRPr="00CF0CAA" w:rsidTr="00897DC8">
        <w:trPr>
          <w:trHeight w:val="144"/>
          <w:tblCellSpacing w:w="20" w:type="nil"/>
        </w:trPr>
        <w:tc>
          <w:tcPr>
            <w:tcW w:w="7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4846"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 Уравнения с одной переменной</w:t>
            </w: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14 </w:t>
            </w: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3">
              <w:r w:rsidRPr="00CF0CAA">
                <w:rPr>
                  <w:rStyle w:val="af0"/>
                  <w:rFonts w:ascii="Times New Roman" w:hAnsi="Times New Roman" w:cs="Times New Roman"/>
                </w:rPr>
                <w:t>https://m.edsoo.ru/7f419d08</w:t>
              </w:r>
            </w:hyperlink>
          </w:p>
        </w:tc>
      </w:tr>
      <w:tr w:rsidR="00CF0CAA" w:rsidRPr="00CF0CAA" w:rsidTr="00897DC8">
        <w:trPr>
          <w:trHeight w:val="144"/>
          <w:tblCellSpacing w:w="20" w:type="nil"/>
        </w:trPr>
        <w:tc>
          <w:tcPr>
            <w:tcW w:w="7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4846"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 Системы уравнений</w:t>
            </w: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14 </w:t>
            </w: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4">
              <w:r w:rsidRPr="00CF0CAA">
                <w:rPr>
                  <w:rStyle w:val="af0"/>
                  <w:rFonts w:ascii="Times New Roman" w:hAnsi="Times New Roman" w:cs="Times New Roman"/>
                </w:rPr>
                <w:t>https://m.edsoo.ru/7f419d08</w:t>
              </w:r>
            </w:hyperlink>
          </w:p>
        </w:tc>
      </w:tr>
      <w:tr w:rsidR="00CF0CAA" w:rsidRPr="00CF0CAA" w:rsidTr="00897DC8">
        <w:trPr>
          <w:trHeight w:val="144"/>
          <w:tblCellSpacing w:w="20" w:type="nil"/>
        </w:trPr>
        <w:tc>
          <w:tcPr>
            <w:tcW w:w="7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w:t>
            </w:r>
          </w:p>
        </w:tc>
        <w:tc>
          <w:tcPr>
            <w:tcW w:w="4846"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 Неравенства</w:t>
            </w: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16 </w:t>
            </w: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5">
              <w:r w:rsidRPr="00CF0CAA">
                <w:rPr>
                  <w:rStyle w:val="af0"/>
                  <w:rFonts w:ascii="Times New Roman" w:hAnsi="Times New Roman" w:cs="Times New Roman"/>
                </w:rPr>
                <w:t>https://m.edsoo.ru/7f419d08</w:t>
              </w:r>
            </w:hyperlink>
          </w:p>
        </w:tc>
      </w:tr>
      <w:tr w:rsidR="00CF0CAA" w:rsidRPr="00CF0CAA" w:rsidTr="00897DC8">
        <w:trPr>
          <w:trHeight w:val="144"/>
          <w:tblCellSpacing w:w="20" w:type="nil"/>
        </w:trPr>
        <w:tc>
          <w:tcPr>
            <w:tcW w:w="7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w:t>
            </w:r>
          </w:p>
        </w:tc>
        <w:tc>
          <w:tcPr>
            <w:tcW w:w="4846"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последовательности</w:t>
            </w: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15 </w:t>
            </w: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6">
              <w:r w:rsidRPr="00CF0CAA">
                <w:rPr>
                  <w:rStyle w:val="af0"/>
                  <w:rFonts w:ascii="Times New Roman" w:hAnsi="Times New Roman" w:cs="Times New Roman"/>
                </w:rPr>
                <w:t>https://m.edsoo.ru/7f419d08</w:t>
              </w:r>
            </w:hyperlink>
          </w:p>
        </w:tc>
      </w:tr>
      <w:tr w:rsidR="00CF0CAA" w:rsidRPr="00CF0CAA" w:rsidTr="00897DC8">
        <w:trPr>
          <w:trHeight w:val="144"/>
          <w:tblCellSpacing w:w="20" w:type="nil"/>
        </w:trPr>
        <w:tc>
          <w:tcPr>
            <w:tcW w:w="7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w:t>
            </w:r>
          </w:p>
        </w:tc>
        <w:tc>
          <w:tcPr>
            <w:tcW w:w="4846"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систематизация знаний</w:t>
            </w: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18 </w:t>
            </w: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7">
              <w:r w:rsidRPr="00CF0CAA">
                <w:rPr>
                  <w:rStyle w:val="af0"/>
                  <w:rFonts w:ascii="Times New Roman" w:hAnsi="Times New Roman" w:cs="Times New Roman"/>
                </w:rPr>
                <w:t>https://m.edsoo.ru/7f419d08</w:t>
              </w:r>
            </w:hyperlink>
          </w:p>
        </w:tc>
      </w:tr>
      <w:tr w:rsidR="00CF0CAA" w:rsidRPr="00CF0CAA" w:rsidTr="00897DC8">
        <w:trPr>
          <w:trHeight w:val="144"/>
          <w:tblCellSpacing w:w="20" w:type="nil"/>
        </w:trPr>
        <w:tc>
          <w:tcPr>
            <w:tcW w:w="0" w:type="auto"/>
            <w:gridSpan w:val="2"/>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ОБЩЕЕ КОЛИЧЕСТВО ЧАСОВ ПО ПРОГРАММЕ</w:t>
            </w:r>
          </w:p>
        </w:tc>
        <w:tc>
          <w:tcPr>
            <w:tcW w:w="150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102 </w:t>
            </w:r>
          </w:p>
        </w:tc>
        <w:tc>
          <w:tcPr>
            <w:tcW w:w="167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6 </w:t>
            </w:r>
          </w:p>
        </w:tc>
        <w:tc>
          <w:tcPr>
            <w:tcW w:w="176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0 </w:t>
            </w: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bl>
    <w:p w:rsidR="00CF0CAA" w:rsidRPr="00CF0CAA" w:rsidRDefault="00CF0CAA" w:rsidP="00CF0CAA">
      <w:pPr>
        <w:rPr>
          <w:rFonts w:ascii="Times New Roman" w:hAnsi="Times New Roman" w:cs="Times New Roman"/>
        </w:rPr>
        <w:sectPr w:rsidR="00CF0CAA" w:rsidRPr="00CF0CAA">
          <w:pgSz w:w="16383" w:h="11906" w:orient="landscape"/>
          <w:pgMar w:top="1134" w:right="850" w:bottom="1134" w:left="1701" w:header="720" w:footer="720" w:gutter="0"/>
          <w:cols w:space="720"/>
        </w:sectPr>
      </w:pPr>
    </w:p>
    <w:p w:rsidR="00CF0CAA" w:rsidRPr="00CF0CAA" w:rsidRDefault="00CF0CAA" w:rsidP="00CF0CAA">
      <w:pPr>
        <w:rPr>
          <w:rFonts w:ascii="Times New Roman" w:hAnsi="Times New Roman" w:cs="Times New Roman"/>
        </w:rPr>
      </w:pPr>
      <w:bookmarkStart w:id="23" w:name="block-50880762"/>
      <w:bookmarkEnd w:id="22"/>
      <w:r w:rsidRPr="00CF0CAA">
        <w:rPr>
          <w:rFonts w:ascii="Times New Roman" w:hAnsi="Times New Roman" w:cs="Times New Roman"/>
          <w:b/>
        </w:rPr>
        <w:lastRenderedPageBreak/>
        <w:t xml:space="preserve"> ПОУРОЧНОЕ ПЛАНИРОВАНИЕ </w:t>
      </w:r>
    </w:p>
    <w:p w:rsidR="00CF0CAA" w:rsidRPr="00CF0CAA" w:rsidRDefault="00CF0CAA" w:rsidP="00CF0CAA">
      <w:pPr>
        <w:rPr>
          <w:rFonts w:ascii="Times New Roman" w:hAnsi="Times New Roman" w:cs="Times New Roman"/>
        </w:rPr>
      </w:pPr>
      <w:r w:rsidRPr="00CF0CAA">
        <w:rPr>
          <w:rFonts w:ascii="Times New Roman" w:hAnsi="Times New Roman" w:cs="Times New Roman"/>
          <w:b/>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961"/>
        <w:gridCol w:w="1085"/>
        <w:gridCol w:w="1581"/>
        <w:gridCol w:w="1644"/>
        <w:gridCol w:w="1131"/>
        <w:gridCol w:w="2702"/>
      </w:tblGrid>
      <w:tr w:rsidR="00CF0CAA" w:rsidRPr="00CF0CAA" w:rsidTr="00CF0CAA">
        <w:trPr>
          <w:trHeight w:val="144"/>
          <w:tblCellSpacing w:w="20" w:type="nil"/>
        </w:trPr>
        <w:tc>
          <w:tcPr>
            <w:tcW w:w="709"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п/п</w:t>
            </w:r>
          </w:p>
          <w:p w:rsidR="00CF0CAA" w:rsidRPr="00CF0CAA" w:rsidRDefault="00CF0CAA" w:rsidP="00CF0CAA">
            <w:pPr>
              <w:rPr>
                <w:rFonts w:ascii="Times New Roman" w:hAnsi="Times New Roman" w:cs="Times New Roman"/>
              </w:rPr>
            </w:pPr>
          </w:p>
        </w:tc>
        <w:tc>
          <w:tcPr>
            <w:tcW w:w="4961"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Тема урока</w:t>
            </w:r>
          </w:p>
          <w:p w:rsidR="00CF0CAA" w:rsidRPr="00CF0CAA" w:rsidRDefault="00CF0CAA" w:rsidP="00CF0CAA">
            <w:pPr>
              <w:rPr>
                <w:rFonts w:ascii="Times New Roman" w:hAnsi="Times New Roman" w:cs="Times New Roman"/>
              </w:rPr>
            </w:pPr>
          </w:p>
        </w:tc>
        <w:tc>
          <w:tcPr>
            <w:tcW w:w="4310" w:type="dxa"/>
            <w:gridSpan w:val="3"/>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Количество часов</w:t>
            </w:r>
          </w:p>
        </w:tc>
        <w:tc>
          <w:tcPr>
            <w:tcW w:w="1131"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Дата изучения</w:t>
            </w:r>
          </w:p>
        </w:tc>
        <w:tc>
          <w:tcPr>
            <w:tcW w:w="2702"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Электронные цифровые образовательные ресурсы</w:t>
            </w:r>
          </w:p>
        </w:tc>
      </w:tr>
      <w:tr w:rsidR="00CF0CAA" w:rsidRPr="00CF0CAA" w:rsidTr="00CF0CAA">
        <w:trPr>
          <w:trHeight w:val="144"/>
          <w:tblCellSpacing w:w="20" w:type="nil"/>
        </w:trPr>
        <w:tc>
          <w:tcPr>
            <w:tcW w:w="709" w:type="dxa"/>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4961" w:type="dxa"/>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Всего</w:t>
            </w:r>
          </w:p>
          <w:p w:rsidR="00CF0CAA" w:rsidRPr="00CF0CAA" w:rsidRDefault="00CF0CAA" w:rsidP="00CF0CAA">
            <w:pPr>
              <w:rPr>
                <w:rFonts w:ascii="Times New Roman" w:hAnsi="Times New Roman" w:cs="Times New Roman"/>
              </w:rPr>
            </w:pP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Контрольные работы</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Практические работы</w:t>
            </w: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изученного материала 5-6 классов</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изученного материала 5-6 классов</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Понятие рационального числа</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Арифметические действия с рациональными числами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Арифметические действия с рациональными числами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Арифметические действия с рациональными числами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Буквенные выражения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8">
              <w:r w:rsidRPr="00CF0CAA">
                <w:rPr>
                  <w:rStyle w:val="af0"/>
                  <w:rFonts w:ascii="Times New Roman" w:hAnsi="Times New Roman" w:cs="Times New Roman"/>
                </w:rPr>
                <w:t>https://m.edsoo.ru/7f41feec</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Переменные. Допустимые значения переменных</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Сравнение, упорядочивание рациональных чисел</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Сравнение, упорядочивание рациональных чисел</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Сравнение, упорядочивание рациональных чисел</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основных задач на дроби, проценты из реальной практики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13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основных задач на дроби, проценты из реальной практики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основных задач на дроби, проценты из реальной практики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основных задач на дроби, проценты из реальной практики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Признаки делимости, разложения на множители натуральных чисел</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Признаки делимости, разложения на множители натуральных чисел</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буквенных выражений, раскрытие скобок и приведение подобных слагаемых</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39">
              <w:r w:rsidRPr="00CF0CAA">
                <w:rPr>
                  <w:rStyle w:val="af0"/>
                  <w:rFonts w:ascii="Times New Roman" w:hAnsi="Times New Roman" w:cs="Times New Roman"/>
                </w:rPr>
                <w:t>https://m.edsoo.ru/7f41fafa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буквенных выражений, раскрытие скобок и приведение подобных слагаемых</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0">
              <w:r w:rsidRPr="00CF0CAA">
                <w:rPr>
                  <w:rStyle w:val="af0"/>
                  <w:rFonts w:ascii="Times New Roman" w:hAnsi="Times New Roman" w:cs="Times New Roman"/>
                </w:rPr>
                <w:t>https://m.edsoo.ru/7f41fd70</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буквенных выражений, раскрытие скобок и приведение подобных слагаемых</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буквенных выражений, раскрытие скобок и приведение подобных слагаемых</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Уравнение, правила преобразования уравнения, равносильность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одной переменной, решение линейных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24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одной переменной, решение линейных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1">
              <w:r w:rsidRPr="00CF0CAA">
                <w:rPr>
                  <w:rStyle w:val="af0"/>
                  <w:rFonts w:ascii="Times New Roman" w:hAnsi="Times New Roman" w:cs="Times New Roman"/>
                </w:rPr>
                <w:t>https://m.edsoo.ru/7f420482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одной переменной, решение линейных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задач с помощью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2">
              <w:r w:rsidRPr="00CF0CAA">
                <w:rPr>
                  <w:rStyle w:val="af0"/>
                  <w:rFonts w:ascii="Times New Roman" w:hAnsi="Times New Roman" w:cs="Times New Roman"/>
                </w:rPr>
                <w:t>https://m.edsoo.ru/7f42064e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задач с помощью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3">
              <w:r w:rsidRPr="00CF0CAA">
                <w:rPr>
                  <w:rStyle w:val="af0"/>
                  <w:rFonts w:ascii="Times New Roman" w:hAnsi="Times New Roman" w:cs="Times New Roman"/>
                </w:rPr>
                <w:t>https://m.edsoo.ru/7f420806</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задач с помощью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4">
              <w:r w:rsidRPr="00CF0CAA">
                <w:rPr>
                  <w:rStyle w:val="af0"/>
                  <w:rFonts w:ascii="Times New Roman" w:hAnsi="Times New Roman" w:cs="Times New Roman"/>
                </w:rPr>
                <w:t>https://m.edsoo.ru/7f4209a0</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задач с помощью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5">
              <w:r w:rsidRPr="00CF0CAA">
                <w:rPr>
                  <w:rStyle w:val="af0"/>
                  <w:rFonts w:ascii="Times New Roman" w:hAnsi="Times New Roman" w:cs="Times New Roman"/>
                </w:rPr>
                <w:t>https://m.edsoo.ru/7f420e6e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Контрольная работа №1 по теме «Числа и вычисления. Рациональные числа. Тождества»</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Реальные зависимости. Прямая и обратная пропорциональности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Реальные зависимости. Прямая и обратная пропорциональности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Координата точки на прямой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6">
              <w:r w:rsidRPr="00CF0CAA">
                <w:rPr>
                  <w:rStyle w:val="af0"/>
                  <w:rFonts w:ascii="Times New Roman" w:hAnsi="Times New Roman" w:cs="Times New Roman"/>
                </w:rPr>
                <w:t>https://m.edsoo.ru/7f41de76</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промежутки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7">
              <w:r w:rsidRPr="00CF0CAA">
                <w:rPr>
                  <w:rStyle w:val="af0"/>
                  <w:rFonts w:ascii="Times New Roman" w:hAnsi="Times New Roman" w:cs="Times New Roman"/>
                </w:rPr>
                <w:t>https://m.edsoo.ru/7f41dff2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37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промежутки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shd w:val="clear" w:color="auto" w:fill="auto"/>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Расстояние между двумя точками координатной прямой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Расстояние между двумя точками координатной прямой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Понятие функции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8">
              <w:r w:rsidRPr="00CF0CAA">
                <w:rPr>
                  <w:rStyle w:val="af0"/>
                  <w:rFonts w:ascii="Times New Roman" w:hAnsi="Times New Roman" w:cs="Times New Roman"/>
                </w:rPr>
                <w:t>https://m.edsoo.ru/7f41ef06</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функций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49">
              <w:r w:rsidRPr="00CF0CAA">
                <w:rPr>
                  <w:rStyle w:val="af0"/>
                  <w:rFonts w:ascii="Times New Roman" w:hAnsi="Times New Roman" w:cs="Times New Roman"/>
                </w:rPr>
                <w:t>https://m.edsoo.ru/7f41f078</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функций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0">
              <w:r w:rsidRPr="00CF0CAA">
                <w:rPr>
                  <w:rStyle w:val="af0"/>
                  <w:rFonts w:ascii="Times New Roman" w:hAnsi="Times New Roman" w:cs="Times New Roman"/>
                </w:rPr>
                <w:t>https://m.edsoo.ru/7f41f1fe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График функции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Прямоугольная система координат на плоскости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1">
              <w:r w:rsidRPr="00CF0CAA">
                <w:rPr>
                  <w:rStyle w:val="af0"/>
                  <w:rFonts w:ascii="Times New Roman" w:hAnsi="Times New Roman" w:cs="Times New Roman"/>
                </w:rPr>
                <w:t>https://m.edsoo.ru/7f41e16e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Прямоугольная система координат на плоскости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2">
              <w:r w:rsidRPr="00CF0CAA">
                <w:rPr>
                  <w:rStyle w:val="af0"/>
                  <w:rFonts w:ascii="Times New Roman" w:hAnsi="Times New Roman" w:cs="Times New Roman"/>
                </w:rPr>
                <w:t>https://m.edsoo.ru/7f41e42a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графиков, заданных формулами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3">
              <w:r w:rsidRPr="00CF0CAA">
                <w:rPr>
                  <w:rStyle w:val="af0"/>
                  <w:rFonts w:ascii="Times New Roman" w:hAnsi="Times New Roman" w:cs="Times New Roman"/>
                </w:rPr>
                <w:t>https://m.edsoo.ru/7f41e8a8</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графиков, заданных формулами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4">
              <w:r w:rsidRPr="00CF0CAA">
                <w:rPr>
                  <w:rStyle w:val="af0"/>
                  <w:rFonts w:ascii="Times New Roman" w:hAnsi="Times New Roman" w:cs="Times New Roman"/>
                </w:rPr>
                <w:t>https://m.edsoo.ru/7f41ed80</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графиков, заданных формулами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Чтение графиков реальных зависимостей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5">
              <w:r w:rsidRPr="00CF0CAA">
                <w:rPr>
                  <w:rStyle w:val="af0"/>
                  <w:rFonts w:ascii="Times New Roman" w:hAnsi="Times New Roman" w:cs="Times New Roman"/>
                </w:rPr>
                <w:t>https://m.edsoo.ru/7f41ea24</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Чтение графиков реальных зависимостей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51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Линейная функция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6">
              <w:r w:rsidRPr="00CF0CAA">
                <w:rPr>
                  <w:rStyle w:val="af0"/>
                  <w:rFonts w:ascii="Times New Roman" w:hAnsi="Times New Roman" w:cs="Times New Roman"/>
                </w:rPr>
                <w:t>https://m.edsoo.ru/7f427282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Линейная функция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7">
              <w:r w:rsidRPr="00CF0CAA">
                <w:rPr>
                  <w:rStyle w:val="af0"/>
                  <w:rFonts w:ascii="Times New Roman" w:hAnsi="Times New Roman" w:cs="Times New Roman"/>
                </w:rPr>
                <w:t>https://m.edsoo.ru/7f427412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Построение графика линейной функции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8">
              <w:r w:rsidRPr="00CF0CAA">
                <w:rPr>
                  <w:rStyle w:val="af0"/>
                  <w:rFonts w:ascii="Times New Roman" w:hAnsi="Times New Roman" w:cs="Times New Roman"/>
                </w:rPr>
                <w:t>https://m.edsoo.ru/7f426d1e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Построение графика линейной функции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График функции y =|х|</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График функции y =|х|</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Контрольная работа №2 по теме «Координаты и графики. Функции»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59">
              <w:r w:rsidRPr="00CF0CAA">
                <w:rPr>
                  <w:rStyle w:val="af0"/>
                  <w:rFonts w:ascii="Times New Roman" w:hAnsi="Times New Roman" w:cs="Times New Roman"/>
                </w:rPr>
                <w:t>https://m.edsoo.ru/7f41f50a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натуральным показателем</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0">
              <w:r w:rsidRPr="00CF0CAA">
                <w:rPr>
                  <w:rStyle w:val="af0"/>
                  <w:rFonts w:ascii="Times New Roman" w:hAnsi="Times New Roman" w:cs="Times New Roman"/>
                </w:rPr>
                <w:t>https://m.edsoo.ru/7f4211de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натуральным показателем</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1">
              <w:r w:rsidRPr="00CF0CAA">
                <w:rPr>
                  <w:rStyle w:val="af0"/>
                  <w:rFonts w:ascii="Times New Roman" w:hAnsi="Times New Roman" w:cs="Times New Roman"/>
                </w:rPr>
                <w:t>https://m.edsoo.ru/7f421382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натуральным показателем</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2">
              <w:r w:rsidRPr="00CF0CAA">
                <w:rPr>
                  <w:rStyle w:val="af0"/>
                  <w:rFonts w:ascii="Times New Roman" w:hAnsi="Times New Roman" w:cs="Times New Roman"/>
                </w:rPr>
                <w:t>https://m.edsoo.ru/7f42154e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натуральным показателем</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3">
              <w:r w:rsidRPr="00CF0CAA">
                <w:rPr>
                  <w:rStyle w:val="af0"/>
                  <w:rFonts w:ascii="Times New Roman" w:hAnsi="Times New Roman" w:cs="Times New Roman"/>
                </w:rPr>
                <w:t>https://m.edsoo.ru/7f421382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натуральным показателем</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4">
              <w:r w:rsidRPr="00CF0CAA">
                <w:rPr>
                  <w:rStyle w:val="af0"/>
                  <w:rFonts w:ascii="Times New Roman" w:hAnsi="Times New Roman" w:cs="Times New Roman"/>
                </w:rPr>
                <w:t>https://m.edsoo.ru/7f42154e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натуральным показателем</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5">
              <w:r w:rsidRPr="00CF0CAA">
                <w:rPr>
                  <w:rStyle w:val="af0"/>
                  <w:rFonts w:ascii="Times New Roman" w:hAnsi="Times New Roman" w:cs="Times New Roman"/>
                </w:rPr>
                <w:t>https://m.edsoo.ru/7f4218be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натуральным показателем</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65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натуральным показателем</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Одночлены</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Одночлены</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Многочлены </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6">
              <w:r w:rsidRPr="00CF0CAA">
                <w:rPr>
                  <w:rStyle w:val="af0"/>
                  <w:rFonts w:ascii="Times New Roman" w:hAnsi="Times New Roman" w:cs="Times New Roman"/>
                </w:rPr>
                <w:t>https://m.edsoo.ru/7f42276e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Многочлены</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7">
              <w:r w:rsidRPr="00CF0CAA">
                <w:rPr>
                  <w:rStyle w:val="af0"/>
                  <w:rFonts w:ascii="Times New Roman" w:hAnsi="Times New Roman" w:cs="Times New Roman"/>
                </w:rPr>
                <w:t>https://m.edsoo.ru/7f422930</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многочленов</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8">
              <w:r w:rsidRPr="00CF0CAA">
                <w:rPr>
                  <w:rStyle w:val="af0"/>
                  <w:rFonts w:ascii="Times New Roman" w:hAnsi="Times New Roman" w:cs="Times New Roman"/>
                </w:rPr>
                <w:t>https://m.edsoo.ru/7f422af2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многочленов</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69">
              <w:r w:rsidRPr="00CF0CAA">
                <w:rPr>
                  <w:rStyle w:val="af0"/>
                  <w:rFonts w:ascii="Times New Roman" w:hAnsi="Times New Roman" w:cs="Times New Roman"/>
                </w:rPr>
                <w:t>https://m.edsoo.ru/7f422cc8</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многочленов</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0">
              <w:r w:rsidRPr="00CF0CAA">
                <w:rPr>
                  <w:rStyle w:val="af0"/>
                  <w:rFonts w:ascii="Times New Roman" w:hAnsi="Times New Roman" w:cs="Times New Roman"/>
                </w:rPr>
                <w:t>https://m.edsoo.ru/7f422fca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многочленов</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1">
              <w:r w:rsidRPr="00CF0CAA">
                <w:rPr>
                  <w:rStyle w:val="af0"/>
                  <w:rFonts w:ascii="Times New Roman" w:hAnsi="Times New Roman" w:cs="Times New Roman"/>
                </w:rPr>
                <w:t>https://m.edsoo.ru/7f423182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Разложение многочленов на множители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2">
              <w:r w:rsidRPr="00CF0CAA">
                <w:rPr>
                  <w:rStyle w:val="af0"/>
                  <w:rFonts w:ascii="Times New Roman" w:hAnsi="Times New Roman" w:cs="Times New Roman"/>
                </w:rPr>
                <w:t>https://m.edsoo.ru/7f423312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Разложение многочленов на множители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3">
              <w:r w:rsidRPr="00CF0CAA">
                <w:rPr>
                  <w:rStyle w:val="af0"/>
                  <w:rFonts w:ascii="Times New Roman" w:hAnsi="Times New Roman" w:cs="Times New Roman"/>
                </w:rPr>
                <w:t>https://m.edsoo.ru/7f4237fe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сокращённого умножения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u w:val="single"/>
              </w:rPr>
            </w:pPr>
            <w:r w:rsidRPr="00CF0CAA">
              <w:rPr>
                <w:rFonts w:ascii="Times New Roman" w:hAnsi="Times New Roman" w:cs="Times New Roman"/>
              </w:rPr>
              <w:t xml:space="preserve">Библиотека ЦОК </w:t>
            </w:r>
            <w:hyperlink r:id="rId74">
              <w:r w:rsidRPr="00CF0CAA">
                <w:rPr>
                  <w:rStyle w:val="af0"/>
                  <w:rFonts w:ascii="Times New Roman" w:hAnsi="Times New Roman" w:cs="Times New Roman"/>
                </w:rPr>
                <w:t>https://m.edsoo.ru/7f42432a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сокращённого умножения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5">
              <w:r w:rsidRPr="00CF0CAA">
                <w:rPr>
                  <w:rStyle w:val="af0"/>
                  <w:rFonts w:ascii="Times New Roman" w:hAnsi="Times New Roman" w:cs="Times New Roman"/>
                </w:rPr>
                <w:t>https://m.edsoo.ru/7f42464a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78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сокращённого умножения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6">
              <w:r w:rsidRPr="00CF0CAA">
                <w:rPr>
                  <w:rStyle w:val="af0"/>
                  <w:rFonts w:ascii="Times New Roman" w:hAnsi="Times New Roman" w:cs="Times New Roman"/>
                </w:rPr>
                <w:t>https://m.edsoo.ru/7f424c12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сокращённого умножения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7">
              <w:r w:rsidRPr="00CF0CAA">
                <w:rPr>
                  <w:rStyle w:val="af0"/>
                  <w:rFonts w:ascii="Times New Roman" w:hAnsi="Times New Roman" w:cs="Times New Roman"/>
                </w:rPr>
                <w:t>https://m.edsoo.ru/7f424fd2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сокращённого умножения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сокращённого умножения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сокращённого умножения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8">
              <w:r w:rsidRPr="00CF0CAA">
                <w:rPr>
                  <w:rStyle w:val="af0"/>
                  <w:rFonts w:ascii="Times New Roman" w:hAnsi="Times New Roman" w:cs="Times New Roman"/>
                </w:rPr>
                <w:t>https://m.edsoo.ru/7f4251d0</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Контрольная работа №3 по теме «Алгебраические выражения»</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двумя переменными и его график</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79">
              <w:r w:rsidRPr="00CF0CAA">
                <w:rPr>
                  <w:rStyle w:val="af0"/>
                  <w:rFonts w:ascii="Times New Roman" w:hAnsi="Times New Roman" w:cs="Times New Roman"/>
                </w:rPr>
                <w:t>https://m.edsoo.ru/7f427c32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85</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двумя переменными и его график</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0">
              <w:r w:rsidRPr="00CF0CAA">
                <w:rPr>
                  <w:rStyle w:val="af0"/>
                  <w:rFonts w:ascii="Times New Roman" w:hAnsi="Times New Roman" w:cs="Times New Roman"/>
                </w:rPr>
                <w:t>https://m.edsoo.ru/7f427e8a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86</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1">
              <w:r w:rsidRPr="00CF0CAA">
                <w:rPr>
                  <w:rStyle w:val="af0"/>
                  <w:rFonts w:ascii="Times New Roman" w:hAnsi="Times New Roman" w:cs="Times New Roman"/>
                </w:rPr>
                <w:t>https://m.edsoo.ru/7f42836c</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2">
              <w:r w:rsidRPr="00CF0CAA">
                <w:rPr>
                  <w:rStyle w:val="af0"/>
                  <w:rFonts w:ascii="Times New Roman" w:hAnsi="Times New Roman" w:cs="Times New Roman"/>
                </w:rPr>
                <w:t>https://m.edsoo.ru/7f4284de</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91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3">
              <w:r w:rsidRPr="00CF0CAA">
                <w:rPr>
                  <w:rStyle w:val="af0"/>
                  <w:rFonts w:ascii="Times New Roman" w:hAnsi="Times New Roman" w:cs="Times New Roman"/>
                </w:rPr>
                <w:t>https://m.edsoo.ru/7f42865a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4">
              <w:r w:rsidRPr="00CF0CAA">
                <w:rPr>
                  <w:rStyle w:val="af0"/>
                  <w:rFonts w:ascii="Times New Roman" w:hAnsi="Times New Roman" w:cs="Times New Roman"/>
                </w:rPr>
                <w:t>https://m.edsoo.ru/7f4287d6</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93</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94</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уравнений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95</w:t>
            </w:r>
          </w:p>
        </w:tc>
        <w:tc>
          <w:tcPr>
            <w:tcW w:w="4961"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 xml:space="preserve">Контрольная работа №4 по теме «Уравнения и неравенства»/ </w:t>
            </w:r>
            <w:r w:rsidRPr="00CF0CAA">
              <w:rPr>
                <w:rFonts w:ascii="Times New Roman" w:hAnsi="Times New Roman" w:cs="Times New Roman"/>
                <w:b/>
                <w:i/>
              </w:rPr>
              <w:t>Всероссийская проверочная работа</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5">
              <w:r w:rsidRPr="00CF0CAA">
                <w:rPr>
                  <w:rStyle w:val="af0"/>
                  <w:rFonts w:ascii="Times New Roman" w:hAnsi="Times New Roman" w:cs="Times New Roman"/>
                </w:rPr>
                <w:t>https://m.edsoo.ru/7f421044</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96</w:t>
            </w:r>
          </w:p>
        </w:tc>
        <w:tc>
          <w:tcPr>
            <w:tcW w:w="4961"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 xml:space="preserve">Итоговая контрольная работа №5/ </w:t>
            </w:r>
            <w:r w:rsidRPr="00CF0CAA">
              <w:rPr>
                <w:rFonts w:ascii="Times New Roman" w:hAnsi="Times New Roman" w:cs="Times New Roman"/>
                <w:b/>
                <w:i/>
              </w:rPr>
              <w:t>Всероссийская проверочная работа</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6">
              <w:r w:rsidRPr="00CF0CAA">
                <w:rPr>
                  <w:rStyle w:val="af0"/>
                  <w:rFonts w:ascii="Times New Roman" w:hAnsi="Times New Roman" w:cs="Times New Roman"/>
                </w:rPr>
                <w:t>https://m.edsoo.ru/7f429c6c</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97</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Повторение основных понятий и методов курса </w:t>
            </w:r>
            <w:r>
              <w:rPr>
                <w:rFonts w:ascii="Times New Roman" w:hAnsi="Times New Roman" w:cs="Times New Roman"/>
              </w:rPr>
              <w:t xml:space="preserve">  </w:t>
            </w:r>
            <w:r w:rsidRPr="00CF0CAA">
              <w:rPr>
                <w:rFonts w:ascii="Times New Roman" w:hAnsi="Times New Roman" w:cs="Times New Roman"/>
              </w:rPr>
              <w:t>7 класса, обобщение знаний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98</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Повторение основных понятий и методов курса </w:t>
            </w:r>
            <w:r>
              <w:rPr>
                <w:rFonts w:ascii="Times New Roman" w:hAnsi="Times New Roman" w:cs="Times New Roman"/>
              </w:rPr>
              <w:t xml:space="preserve">  </w:t>
            </w:r>
            <w:r w:rsidRPr="00CF0CAA">
              <w:rPr>
                <w:rFonts w:ascii="Times New Roman" w:hAnsi="Times New Roman" w:cs="Times New Roman"/>
              </w:rPr>
              <w:t>7 класса, обобщение знаний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7">
              <w:r w:rsidRPr="00CF0CAA">
                <w:rPr>
                  <w:rStyle w:val="af0"/>
                  <w:rFonts w:ascii="Times New Roman" w:hAnsi="Times New Roman" w:cs="Times New Roman"/>
                </w:rPr>
                <w:t>https://m.edsoo.ru/7f429f32</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99</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Повторение основных понятий и методов курса </w:t>
            </w:r>
            <w:r>
              <w:rPr>
                <w:rFonts w:ascii="Times New Roman" w:hAnsi="Times New Roman" w:cs="Times New Roman"/>
              </w:rPr>
              <w:t xml:space="preserve">  </w:t>
            </w:r>
            <w:r w:rsidRPr="00CF0CAA">
              <w:rPr>
                <w:rFonts w:ascii="Times New Roman" w:hAnsi="Times New Roman" w:cs="Times New Roman"/>
              </w:rPr>
              <w:t>7 класса, обобщение знаний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8">
              <w:r w:rsidRPr="00CF0CAA">
                <w:rPr>
                  <w:rStyle w:val="af0"/>
                  <w:rFonts w:ascii="Times New Roman" w:hAnsi="Times New Roman" w:cs="Times New Roman"/>
                </w:rPr>
                <w:t>https://m.edsoo.ru/7f42a0e0</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100</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Повторение основных понятий и методов курса </w:t>
            </w:r>
            <w:r>
              <w:rPr>
                <w:rFonts w:ascii="Times New Roman" w:hAnsi="Times New Roman" w:cs="Times New Roman"/>
              </w:rPr>
              <w:t xml:space="preserve">  </w:t>
            </w:r>
            <w:r w:rsidRPr="00CF0CAA">
              <w:rPr>
                <w:rFonts w:ascii="Times New Roman" w:hAnsi="Times New Roman" w:cs="Times New Roman"/>
              </w:rPr>
              <w:t>7 класса, обобщение знаний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101</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Повторение основных понятий и методов курса </w:t>
            </w:r>
            <w:r>
              <w:rPr>
                <w:rFonts w:ascii="Times New Roman" w:hAnsi="Times New Roman" w:cs="Times New Roman"/>
              </w:rPr>
              <w:t xml:space="preserve">  </w:t>
            </w:r>
            <w:r w:rsidRPr="00CF0CAA">
              <w:rPr>
                <w:rFonts w:ascii="Times New Roman" w:hAnsi="Times New Roman" w:cs="Times New Roman"/>
              </w:rPr>
              <w:t>7 класса, обобщение знаний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89">
              <w:r w:rsidRPr="00CF0CAA">
                <w:rPr>
                  <w:rStyle w:val="af0"/>
                  <w:rFonts w:ascii="Times New Roman" w:hAnsi="Times New Roman" w:cs="Times New Roman"/>
                </w:rPr>
                <w:t>https://m.edsoo.ru/7f42a27a</w:t>
              </w:r>
            </w:hyperlink>
          </w:p>
        </w:tc>
      </w:tr>
      <w:tr w:rsidR="00CF0CAA" w:rsidRPr="00CF0CAA" w:rsidTr="00CF0CAA">
        <w:trPr>
          <w:trHeight w:val="144"/>
          <w:tblCellSpacing w:w="20" w:type="nil"/>
        </w:trPr>
        <w:tc>
          <w:tcPr>
            <w:tcW w:w="70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102</w:t>
            </w:r>
          </w:p>
        </w:tc>
        <w:tc>
          <w:tcPr>
            <w:tcW w:w="496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Повторение основных понятий и методов курса </w:t>
            </w:r>
            <w:r>
              <w:rPr>
                <w:rFonts w:ascii="Times New Roman" w:hAnsi="Times New Roman" w:cs="Times New Roman"/>
              </w:rPr>
              <w:t xml:space="preserve">  </w:t>
            </w:r>
            <w:r w:rsidRPr="00CF0CAA">
              <w:rPr>
                <w:rFonts w:ascii="Times New Roman" w:hAnsi="Times New Roman" w:cs="Times New Roman"/>
              </w:rPr>
              <w:t>7 класса, обобщение знаний</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31"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0">
              <w:r w:rsidRPr="00CF0CAA">
                <w:rPr>
                  <w:rStyle w:val="af0"/>
                  <w:rFonts w:ascii="Times New Roman" w:hAnsi="Times New Roman" w:cs="Times New Roman"/>
                </w:rPr>
                <w:t>https://m.edsoo.ru/7f42a900</w:t>
              </w:r>
            </w:hyperlink>
          </w:p>
        </w:tc>
      </w:tr>
      <w:tr w:rsidR="00CF0CAA" w:rsidRPr="00CF0CAA" w:rsidTr="00CF0CAA">
        <w:trPr>
          <w:trHeight w:val="144"/>
          <w:tblCellSpacing w:w="20" w:type="nil"/>
        </w:trPr>
        <w:tc>
          <w:tcPr>
            <w:tcW w:w="5670" w:type="dxa"/>
            <w:gridSpan w:val="2"/>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ОБЩЕЕ КОЛИЧЕСТВО ЧАСОВ ПО ПРОГРАММЕ</w:t>
            </w:r>
          </w:p>
        </w:tc>
        <w:tc>
          <w:tcPr>
            <w:tcW w:w="108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102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5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0 </w:t>
            </w:r>
          </w:p>
        </w:tc>
        <w:tc>
          <w:tcPr>
            <w:tcW w:w="0" w:type="auto"/>
            <w:gridSpan w:val="2"/>
            <w:tcMar>
              <w:top w:w="50" w:type="dxa"/>
              <w:left w:w="100" w:type="dxa"/>
            </w:tcMar>
            <w:vAlign w:val="center"/>
          </w:tcPr>
          <w:p w:rsidR="00CF0CAA" w:rsidRPr="00CF0CAA" w:rsidRDefault="00CF0CAA" w:rsidP="00CF0CAA">
            <w:pPr>
              <w:rPr>
                <w:rFonts w:ascii="Times New Roman" w:hAnsi="Times New Roman" w:cs="Times New Roman"/>
              </w:rPr>
            </w:pPr>
          </w:p>
        </w:tc>
      </w:tr>
    </w:tbl>
    <w:p w:rsidR="00CF0CAA" w:rsidRPr="00CF0CAA" w:rsidRDefault="00CF0CAA" w:rsidP="00CF0CAA">
      <w:pPr>
        <w:rPr>
          <w:rFonts w:ascii="Times New Roman" w:hAnsi="Times New Roman" w:cs="Times New Roman"/>
        </w:rPr>
        <w:sectPr w:rsidR="00CF0CAA" w:rsidRPr="00CF0CAA">
          <w:pgSz w:w="16383" w:h="11906" w:orient="landscape"/>
          <w:pgMar w:top="1134" w:right="850" w:bottom="1134" w:left="1701" w:header="720" w:footer="720" w:gutter="0"/>
          <w:cols w:space="720"/>
        </w:sectPr>
      </w:pPr>
    </w:p>
    <w:p w:rsidR="00CF0CAA" w:rsidRPr="00CF0CAA" w:rsidRDefault="00CF0CAA" w:rsidP="00CF0CAA">
      <w:pPr>
        <w:rPr>
          <w:rFonts w:ascii="Times New Roman" w:hAnsi="Times New Roman" w:cs="Times New Roman"/>
          <w:b/>
        </w:rPr>
      </w:pPr>
      <w:r w:rsidRPr="00CF0CAA">
        <w:rPr>
          <w:rFonts w:ascii="Times New Roman" w:hAnsi="Times New Roman" w:cs="Times New Roman"/>
          <w:b/>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2"/>
        <w:gridCol w:w="4838"/>
        <w:gridCol w:w="1078"/>
        <w:gridCol w:w="1581"/>
        <w:gridCol w:w="1644"/>
        <w:gridCol w:w="1157"/>
        <w:gridCol w:w="2702"/>
      </w:tblGrid>
      <w:tr w:rsidR="00CF0CAA" w:rsidRPr="00CF0CAA" w:rsidTr="00CF0CAA">
        <w:trPr>
          <w:trHeight w:val="144"/>
          <w:tblCellSpacing w:w="20" w:type="nil"/>
        </w:trPr>
        <w:tc>
          <w:tcPr>
            <w:tcW w:w="832"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п/п</w:t>
            </w:r>
          </w:p>
          <w:p w:rsidR="00CF0CAA" w:rsidRPr="00CF0CAA" w:rsidRDefault="00CF0CAA" w:rsidP="00CF0CAA">
            <w:pPr>
              <w:rPr>
                <w:rFonts w:ascii="Times New Roman" w:hAnsi="Times New Roman" w:cs="Times New Roman"/>
              </w:rPr>
            </w:pPr>
          </w:p>
        </w:tc>
        <w:tc>
          <w:tcPr>
            <w:tcW w:w="4838"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Тема урока</w:t>
            </w:r>
          </w:p>
          <w:p w:rsidR="00CF0CAA" w:rsidRPr="00CF0CAA" w:rsidRDefault="00CF0CAA" w:rsidP="00CF0CAA">
            <w:pPr>
              <w:rPr>
                <w:rFonts w:ascii="Times New Roman" w:hAnsi="Times New Roman" w:cs="Times New Roman"/>
              </w:rPr>
            </w:pPr>
          </w:p>
        </w:tc>
        <w:tc>
          <w:tcPr>
            <w:tcW w:w="4303" w:type="dxa"/>
            <w:gridSpan w:val="3"/>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Количество часов</w:t>
            </w:r>
          </w:p>
        </w:tc>
        <w:tc>
          <w:tcPr>
            <w:tcW w:w="1157"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Дата изучения</w:t>
            </w:r>
          </w:p>
        </w:tc>
        <w:tc>
          <w:tcPr>
            <w:tcW w:w="2702"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Электронные цифровые образовательные ресурсы</w:t>
            </w:r>
          </w:p>
        </w:tc>
      </w:tr>
      <w:tr w:rsidR="00CF0CAA" w:rsidRPr="00CF0CAA" w:rsidTr="00CF0CAA">
        <w:trPr>
          <w:trHeight w:val="144"/>
          <w:tblCellSpacing w:w="20" w:type="nil"/>
        </w:trPr>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4838" w:type="dxa"/>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Всего</w:t>
            </w:r>
          </w:p>
          <w:p w:rsidR="00CF0CAA" w:rsidRPr="00CF0CAA" w:rsidRDefault="00CF0CAA" w:rsidP="00CF0CAA">
            <w:pPr>
              <w:rPr>
                <w:rFonts w:ascii="Times New Roman" w:hAnsi="Times New Roman" w:cs="Times New Roman"/>
              </w:rPr>
            </w:pP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Контрольные работы</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Практические работы</w:t>
            </w: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Вводное повторение курса алгебры 7 класса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Рациональные выражения. Алгебраическая дробь</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1">
              <w:r w:rsidRPr="00CF0CAA">
                <w:rPr>
                  <w:rStyle w:val="af0"/>
                  <w:rFonts w:ascii="Times New Roman" w:hAnsi="Times New Roman" w:cs="Times New Roman"/>
                </w:rPr>
                <w:t>https://m.edsoo.ru/7f430382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Допустимые значения переменных, входящих в алгебраические выражения</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Допустимые значения переменных, входящих в алгебраические выражения</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Основное свойство алгебраической дроби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2">
              <w:r w:rsidRPr="00CF0CAA">
                <w:rPr>
                  <w:rStyle w:val="af0"/>
                  <w:rFonts w:ascii="Times New Roman" w:hAnsi="Times New Roman" w:cs="Times New Roman"/>
                </w:rPr>
                <w:t>https://m.edsoo.ru/7f4308e6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Сокращение дробей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3">
              <w:r w:rsidRPr="00CF0CAA">
                <w:rPr>
                  <w:rStyle w:val="af0"/>
                  <w:rFonts w:ascii="Times New Roman" w:hAnsi="Times New Roman" w:cs="Times New Roman"/>
                </w:rPr>
                <w:t>https://m.edsoo.ru/7f430a8a</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Сокращение дробей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4">
              <w:r w:rsidRPr="00CF0CAA">
                <w:rPr>
                  <w:rStyle w:val="af0"/>
                  <w:rFonts w:ascii="Times New Roman" w:hAnsi="Times New Roman" w:cs="Times New Roman"/>
                </w:rPr>
                <w:t>https://m.edsoo.ru/7f430f44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Сокращение дробей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5">
              <w:r w:rsidRPr="00CF0CAA">
                <w:rPr>
                  <w:rStyle w:val="af0"/>
                  <w:rFonts w:ascii="Times New Roman" w:hAnsi="Times New Roman" w:cs="Times New Roman"/>
                </w:rPr>
                <w:t>https://m.edsoo.ru/7f430f44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и деление алгебраических дробей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6">
              <w:r w:rsidRPr="00CF0CAA">
                <w:rPr>
                  <w:rStyle w:val="af0"/>
                  <w:rFonts w:ascii="Times New Roman" w:hAnsi="Times New Roman" w:cs="Times New Roman"/>
                </w:rPr>
                <w:t>https://m.edsoo.ru/7f43128c</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и деление алгебраических дробей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7">
              <w:r w:rsidRPr="00CF0CAA">
                <w:rPr>
                  <w:rStyle w:val="af0"/>
                  <w:rFonts w:ascii="Times New Roman" w:hAnsi="Times New Roman" w:cs="Times New Roman"/>
                </w:rPr>
                <w:t>https://m.edsoo.ru/7f4315c0</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11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и деление алгебраических дробей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8">
              <w:r w:rsidRPr="00CF0CAA">
                <w:rPr>
                  <w:rStyle w:val="af0"/>
                  <w:rFonts w:ascii="Times New Roman" w:hAnsi="Times New Roman" w:cs="Times New Roman"/>
                </w:rPr>
                <w:t>https://m.edsoo.ru/7f4318c2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и деление алгебраических дробей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99">
              <w:r w:rsidRPr="00CF0CAA">
                <w:rPr>
                  <w:rStyle w:val="af0"/>
                  <w:rFonts w:ascii="Times New Roman" w:hAnsi="Times New Roman" w:cs="Times New Roman"/>
                </w:rPr>
                <w:t>https://m.edsoo.ru/7f431a20</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выражений, содержащих алгебраические дроби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0">
              <w:r w:rsidRPr="00CF0CAA">
                <w:rPr>
                  <w:rStyle w:val="af0"/>
                  <w:rFonts w:ascii="Times New Roman" w:hAnsi="Times New Roman" w:cs="Times New Roman"/>
                </w:rPr>
                <w:t>https://m.edsoo.ru/7f43259c</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выражений, содержащих алгебраические дроби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1">
              <w:r w:rsidRPr="00CF0CAA">
                <w:rPr>
                  <w:rStyle w:val="af0"/>
                  <w:rFonts w:ascii="Times New Roman" w:hAnsi="Times New Roman" w:cs="Times New Roman"/>
                </w:rPr>
                <w:t>https://m.edsoo.ru/7f432736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выражений, содержащих алгебраические дроби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2">
              <w:r w:rsidRPr="00CF0CAA">
                <w:rPr>
                  <w:rStyle w:val="af0"/>
                  <w:rFonts w:ascii="Times New Roman" w:hAnsi="Times New Roman" w:cs="Times New Roman"/>
                </w:rPr>
                <w:t>https://m.edsoo.ru/7f432736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16</w:t>
            </w:r>
          </w:p>
        </w:tc>
        <w:tc>
          <w:tcPr>
            <w:tcW w:w="4838"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№1 по теме «Алгебраическая дробь»</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3">
              <w:r w:rsidRPr="00CF0CAA">
                <w:rPr>
                  <w:rStyle w:val="af0"/>
                  <w:rFonts w:ascii="Times New Roman" w:hAnsi="Times New Roman" w:cs="Times New Roman"/>
                </w:rPr>
                <w:t>https://m.edsoo.ru/7f431d36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Действительные числа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Сравнение действительных чисел</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Сравнение действительных чисел</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Понятие об иррациональном числе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4">
              <w:r w:rsidRPr="00CF0CAA">
                <w:rPr>
                  <w:rStyle w:val="af0"/>
                  <w:rFonts w:ascii="Times New Roman" w:hAnsi="Times New Roman" w:cs="Times New Roman"/>
                </w:rPr>
                <w:t>https://m.edsoo.ru/7f42eaaa</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Квадратный корень из числа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5">
              <w:r w:rsidRPr="00CF0CAA">
                <w:rPr>
                  <w:rStyle w:val="af0"/>
                  <w:rFonts w:ascii="Times New Roman" w:hAnsi="Times New Roman" w:cs="Times New Roman"/>
                </w:rPr>
                <w:t>https://m.edsoo.ru/7f42d452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Арифметический квадратный корень</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Уравнение вида x² = a</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Десятичные приближения иррациональных чисел</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25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Десятичные приближения иррациональных чисел</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арифметических квадратных корней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6">
              <w:r w:rsidRPr="00CF0CAA">
                <w:rPr>
                  <w:rStyle w:val="af0"/>
                  <w:rFonts w:ascii="Times New Roman" w:hAnsi="Times New Roman" w:cs="Times New Roman"/>
                </w:rPr>
                <w:t>https://m.edsoo.ru/7f42d862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арифметических квадратных корней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7">
              <w:r w:rsidRPr="00CF0CAA">
                <w:rPr>
                  <w:rStyle w:val="af0"/>
                  <w:rFonts w:ascii="Times New Roman" w:hAnsi="Times New Roman" w:cs="Times New Roman"/>
                </w:rPr>
                <w:t>https://m.edsoo.ru/7f42d862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числовых выражений, содержащих квадратные корни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8">
              <w:r w:rsidRPr="00CF0CAA">
                <w:rPr>
                  <w:rStyle w:val="af0"/>
                  <w:rFonts w:ascii="Times New Roman" w:hAnsi="Times New Roman" w:cs="Times New Roman"/>
                </w:rPr>
                <w:t>https://m.edsoo.ru/7f42dd26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числовых выражений, содержащих квадратные корни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09">
              <w:r w:rsidRPr="00CF0CAA">
                <w:rPr>
                  <w:rStyle w:val="af0"/>
                  <w:rFonts w:ascii="Times New Roman" w:hAnsi="Times New Roman" w:cs="Times New Roman"/>
                </w:rPr>
                <w:t>https://m.edsoo.ru/7f42ded4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числовых выражений, содержащих квадратные корни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0">
              <w:r w:rsidRPr="00CF0CAA">
                <w:rPr>
                  <w:rStyle w:val="af0"/>
                  <w:rFonts w:ascii="Times New Roman" w:hAnsi="Times New Roman" w:cs="Times New Roman"/>
                </w:rPr>
                <w:t>https://m.edsoo.ru/7f42e0be</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числовых выражений, содержащих квадратные корни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1">
              <w:r w:rsidRPr="00CF0CAA">
                <w:rPr>
                  <w:rStyle w:val="af0"/>
                  <w:rFonts w:ascii="Times New Roman" w:hAnsi="Times New Roman" w:cs="Times New Roman"/>
                </w:rPr>
                <w:t>https://m.edsoo.ru/7f42e0be</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целым показателем</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2">
              <w:r w:rsidRPr="00CF0CAA">
                <w:rPr>
                  <w:rStyle w:val="af0"/>
                  <w:rFonts w:ascii="Times New Roman" w:hAnsi="Times New Roman" w:cs="Times New Roman"/>
                </w:rPr>
                <w:t>https://m.edsoo.ru/7f4354a4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целым показателем</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3">
              <w:r w:rsidRPr="00CF0CAA">
                <w:rPr>
                  <w:rStyle w:val="af0"/>
                  <w:rFonts w:ascii="Times New Roman" w:hAnsi="Times New Roman" w:cs="Times New Roman"/>
                </w:rPr>
                <w:t>https://m.edsoo.ru/7f435648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целым показателем</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4">
              <w:r w:rsidRPr="00CF0CAA">
                <w:rPr>
                  <w:rStyle w:val="af0"/>
                  <w:rFonts w:ascii="Times New Roman" w:hAnsi="Times New Roman" w:cs="Times New Roman"/>
                </w:rPr>
                <w:t>https://m.edsoo.ru/7f435648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целым показателем</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5">
              <w:r w:rsidRPr="00CF0CAA">
                <w:rPr>
                  <w:rStyle w:val="af0"/>
                  <w:rFonts w:ascii="Times New Roman" w:hAnsi="Times New Roman" w:cs="Times New Roman"/>
                </w:rPr>
                <w:t>https://m.edsoo.ru/7f435648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целым показателем</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6">
              <w:r w:rsidRPr="00CF0CAA">
                <w:rPr>
                  <w:rStyle w:val="af0"/>
                  <w:rFonts w:ascii="Times New Roman" w:hAnsi="Times New Roman" w:cs="Times New Roman"/>
                </w:rPr>
                <w:t>https://m.edsoo.ru/7f43599a</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37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целым показателем</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7">
              <w:r w:rsidRPr="00CF0CAA">
                <w:rPr>
                  <w:rStyle w:val="af0"/>
                  <w:rFonts w:ascii="Times New Roman" w:hAnsi="Times New Roman" w:cs="Times New Roman"/>
                </w:rPr>
                <w:t>https://m.edsoo.ru/7f435ed6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Стандартная запись числа. Размеры объектов окружающего мира (от элементарных частиц до космических объектов), длительность процессов в окружающем мире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8">
              <w:r w:rsidRPr="00CF0CAA">
                <w:rPr>
                  <w:rStyle w:val="af0"/>
                  <w:rFonts w:ascii="Times New Roman" w:hAnsi="Times New Roman" w:cs="Times New Roman"/>
                </w:rPr>
                <w:t>https://m.edsoo.ru/7f436098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39</w:t>
            </w:r>
          </w:p>
        </w:tc>
        <w:tc>
          <w:tcPr>
            <w:tcW w:w="4838"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№2 по темам «Квадратные корни. Степени»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19">
              <w:r w:rsidRPr="00CF0CAA">
                <w:rPr>
                  <w:rStyle w:val="af0"/>
                  <w:rFonts w:ascii="Times New Roman" w:hAnsi="Times New Roman" w:cs="Times New Roman"/>
                </w:rPr>
                <w:t>https://m.edsoo.ru/7f42ec80</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Квадратное уравнение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0">
              <w:r w:rsidRPr="00CF0CAA">
                <w:rPr>
                  <w:rStyle w:val="af0"/>
                  <w:rFonts w:ascii="Times New Roman" w:hAnsi="Times New Roman" w:cs="Times New Roman"/>
                </w:rPr>
                <w:t>https://m.edsoo.ru/7f42ee1a</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Неполное квадратное уравнение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1">
              <w:r w:rsidRPr="00CF0CAA">
                <w:rPr>
                  <w:rStyle w:val="af0"/>
                  <w:rFonts w:ascii="Times New Roman" w:hAnsi="Times New Roman" w:cs="Times New Roman"/>
                </w:rPr>
                <w:t>https://m.edsoo.ru/7f42ee1a</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Неполное квадратное уравнение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2">
              <w:r w:rsidRPr="00CF0CAA">
                <w:rPr>
                  <w:rStyle w:val="af0"/>
                  <w:rFonts w:ascii="Times New Roman" w:hAnsi="Times New Roman" w:cs="Times New Roman"/>
                </w:rPr>
                <w:t>https://m.edsoo.ru/7f42ee1a</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Формула корней квадратного уравнения</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3">
              <w:r w:rsidRPr="00CF0CAA">
                <w:rPr>
                  <w:rStyle w:val="af0"/>
                  <w:rFonts w:ascii="Times New Roman" w:hAnsi="Times New Roman" w:cs="Times New Roman"/>
                </w:rPr>
                <w:t>https://m.edsoo.ru/7f42f158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Формула корней квадратного уравнения</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4">
              <w:r w:rsidRPr="00CF0CAA">
                <w:rPr>
                  <w:rStyle w:val="af0"/>
                  <w:rFonts w:ascii="Times New Roman" w:hAnsi="Times New Roman" w:cs="Times New Roman"/>
                </w:rPr>
                <w:t>https://m.edsoo.ru/7f42f3f6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Формула корней квадратного уравнения</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5">
              <w:r w:rsidRPr="00CF0CAA">
                <w:rPr>
                  <w:rStyle w:val="af0"/>
                  <w:rFonts w:ascii="Times New Roman" w:hAnsi="Times New Roman" w:cs="Times New Roman"/>
                </w:rPr>
                <w:t>https://m.edsoo.ru/7f42f5a4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Теорема Виета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6">
              <w:r w:rsidRPr="00CF0CAA">
                <w:rPr>
                  <w:rStyle w:val="af0"/>
                  <w:rFonts w:ascii="Times New Roman" w:hAnsi="Times New Roman" w:cs="Times New Roman"/>
                </w:rPr>
                <w:t>https://m.edsoo.ru/7f42fef0</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Теорема Виета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7">
              <w:r w:rsidRPr="00CF0CAA">
                <w:rPr>
                  <w:rStyle w:val="af0"/>
                  <w:rFonts w:ascii="Times New Roman" w:hAnsi="Times New Roman" w:cs="Times New Roman"/>
                </w:rPr>
                <w:t>https://m.edsoo.ru/7f430076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уравнений, сводящихся к квадратным</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8">
              <w:r w:rsidRPr="00CF0CAA">
                <w:rPr>
                  <w:rStyle w:val="af0"/>
                  <w:rFonts w:ascii="Times New Roman" w:hAnsi="Times New Roman" w:cs="Times New Roman"/>
                </w:rPr>
                <w:t>https://m.edsoo.ru/7f43c542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49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уравнений, сводящихся к квадратным</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29">
              <w:r w:rsidRPr="00CF0CAA">
                <w:rPr>
                  <w:rStyle w:val="af0"/>
                  <w:rFonts w:ascii="Times New Roman" w:hAnsi="Times New Roman" w:cs="Times New Roman"/>
                </w:rPr>
                <w:t>https://m.edsoo.ru/7f43c3d0</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Квадратный трёхчлен</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Квадратный трёхчлен</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Разложение квадратного трёхчлена на множители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0">
              <w:r w:rsidRPr="00CF0CAA">
                <w:rPr>
                  <w:rStyle w:val="af0"/>
                  <w:rFonts w:ascii="Times New Roman" w:hAnsi="Times New Roman" w:cs="Times New Roman"/>
                </w:rPr>
                <w:t>https://m.edsoo.ru/7f42fd38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Разложение квадратного трёхчлена на множители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1">
              <w:r w:rsidRPr="00CF0CAA">
                <w:rPr>
                  <w:rStyle w:val="af0"/>
                  <w:rFonts w:ascii="Times New Roman" w:hAnsi="Times New Roman" w:cs="Times New Roman"/>
                </w:rPr>
                <w:t>https://m.edsoo.ru/7f42fd38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Простейшие дробно-рациональные уравнения</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2">
              <w:r w:rsidRPr="00CF0CAA">
                <w:rPr>
                  <w:rStyle w:val="af0"/>
                  <w:rFonts w:ascii="Times New Roman" w:hAnsi="Times New Roman" w:cs="Times New Roman"/>
                </w:rPr>
                <w:t>https://m.edsoo.ru/7f4328c6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Простейшие дробно-рациональные уравнения</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3">
              <w:r w:rsidRPr="00CF0CAA">
                <w:rPr>
                  <w:rStyle w:val="af0"/>
                  <w:rFonts w:ascii="Times New Roman" w:hAnsi="Times New Roman" w:cs="Times New Roman"/>
                </w:rPr>
                <w:t>https://m.edsoo.ru/7f432b6e</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с помощью квадратных уравнений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4">
              <w:r w:rsidRPr="00CF0CAA">
                <w:rPr>
                  <w:rStyle w:val="af0"/>
                  <w:rFonts w:ascii="Times New Roman" w:hAnsi="Times New Roman" w:cs="Times New Roman"/>
                </w:rPr>
                <w:t>https://m.edsoo.ru/7f42f75c</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с помощью квадратных уравнений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5">
              <w:r w:rsidRPr="00CF0CAA">
                <w:rPr>
                  <w:rStyle w:val="af0"/>
                  <w:rFonts w:ascii="Times New Roman" w:hAnsi="Times New Roman" w:cs="Times New Roman"/>
                </w:rPr>
                <w:t>https://m.edsoo.ru/7f42f8f6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58</w:t>
            </w:r>
          </w:p>
        </w:tc>
        <w:tc>
          <w:tcPr>
            <w:tcW w:w="4838"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№3 по теме "Квадратные уравнения. Квадратный трехчлен"</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6">
              <w:r w:rsidRPr="00CF0CAA">
                <w:rPr>
                  <w:rStyle w:val="af0"/>
                  <w:rFonts w:ascii="Times New Roman" w:hAnsi="Times New Roman" w:cs="Times New Roman"/>
                </w:rPr>
                <w:t>https://m.edsoo.ru/7f4301f2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двумя переменными, его график, примеры решения уравнений в целых числах</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двумя переменными, его график, примеры решения уравнений в целых числах</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61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двумя переменными, его график, примеры решения уравнений в целых числах</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линейных уравнений с двумя переменными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линейных уравнений с двумя переменными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линейных уравнений с двумя переменными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решения систем нелинейных уравнений с двумя переменными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решения систем нелинейных уравнений с двумя переменными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уравнения с двумя переменными и систем линейных уравнений с двумя переменными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7">
              <w:r w:rsidRPr="00CF0CAA">
                <w:rPr>
                  <w:rStyle w:val="af0"/>
                  <w:rFonts w:ascii="Times New Roman" w:hAnsi="Times New Roman" w:cs="Times New Roman"/>
                </w:rPr>
                <w:t>https://m.edsoo.ru/7f43d6d6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уравнения с двумя переменными и систем линейных уравнений с двумя переменными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8">
              <w:r w:rsidRPr="00CF0CAA">
                <w:rPr>
                  <w:rStyle w:val="af0"/>
                  <w:rFonts w:ascii="Times New Roman" w:hAnsi="Times New Roman" w:cs="Times New Roman"/>
                </w:rPr>
                <w:t>https://m.edsoo.ru/7f43d6d6</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с помощью систем уравнений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с помощью систем уравнений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с помощью систем уравнений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неравенства и их свойства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73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неравенства и их свойства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Неравенство с одной переменной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Линейные неравенства с одной переменной и их решение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39">
              <w:r w:rsidRPr="00CF0CAA">
                <w:rPr>
                  <w:rStyle w:val="af0"/>
                  <w:rFonts w:ascii="Times New Roman" w:hAnsi="Times New Roman" w:cs="Times New Roman"/>
                </w:rPr>
                <w:t>https://m.edsoo.ru/7f42c692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Линейные неравенства с одной переменной и их решение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0">
              <w:r w:rsidRPr="00CF0CAA">
                <w:rPr>
                  <w:rStyle w:val="af0"/>
                  <w:rFonts w:ascii="Times New Roman" w:hAnsi="Times New Roman" w:cs="Times New Roman"/>
                </w:rPr>
                <w:t>https://m.edsoo.ru/7f42c840</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Линейные неравенства с одной переменной и их решение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Системы линейных неравенств с одной переменной и их решение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1">
              <w:r w:rsidRPr="00CF0CAA">
                <w:rPr>
                  <w:rStyle w:val="af0"/>
                  <w:rFonts w:ascii="Times New Roman" w:hAnsi="Times New Roman" w:cs="Times New Roman"/>
                </w:rPr>
                <w:t>https://m.edsoo.ru/7f42cb88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Системы линейных неравенств с одной переменной и их решение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2">
              <w:r w:rsidRPr="00CF0CAA">
                <w:rPr>
                  <w:rStyle w:val="af0"/>
                  <w:rFonts w:ascii="Times New Roman" w:hAnsi="Times New Roman" w:cs="Times New Roman"/>
                </w:rPr>
                <w:t>https://m.edsoo.ru/7f42cd2c</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Системы линейных неравенств с одной переменной и их решение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Изображение решения линейного неравенства и их систем на числовой прямой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3">
              <w:r w:rsidRPr="00CF0CAA">
                <w:rPr>
                  <w:rStyle w:val="af0"/>
                  <w:rFonts w:ascii="Times New Roman" w:hAnsi="Times New Roman" w:cs="Times New Roman"/>
                </w:rPr>
                <w:t>https://m.edsoo.ru/7f42c9e4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Изображение решения линейного неравенства и их систем на числовой прямой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4">
              <w:r w:rsidRPr="00CF0CAA">
                <w:rPr>
                  <w:rStyle w:val="af0"/>
                  <w:rFonts w:ascii="Times New Roman" w:hAnsi="Times New Roman" w:cs="Times New Roman"/>
                </w:rPr>
                <w:t>https://m.edsoo.ru/7f42c9e4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83</w:t>
            </w:r>
          </w:p>
        </w:tc>
        <w:tc>
          <w:tcPr>
            <w:tcW w:w="4838"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№4 по темам «Неравенства. Системы уравнений»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Понятие функции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5">
              <w:r w:rsidRPr="00CF0CAA">
                <w:rPr>
                  <w:rStyle w:val="af0"/>
                  <w:rFonts w:ascii="Times New Roman" w:hAnsi="Times New Roman" w:cs="Times New Roman"/>
                </w:rPr>
                <w:t>https://m.edsoo.ru/7f433c12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Область определения и множество значений функции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6">
              <w:r w:rsidRPr="00CF0CAA">
                <w:rPr>
                  <w:rStyle w:val="af0"/>
                  <w:rFonts w:ascii="Times New Roman" w:hAnsi="Times New Roman" w:cs="Times New Roman"/>
                </w:rPr>
                <w:t>https://m.edsoo.ru/7f433d84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86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Способы задания функций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87</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График функции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функции, их отображение на графике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Чтение и построение графиков функций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графиков функций, отражающих реальные процессы</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 описывающие прямую и обратную пропорциональные зависимости, их графики</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7">
              <w:r w:rsidRPr="00CF0CAA">
                <w:rPr>
                  <w:rStyle w:val="af0"/>
                  <w:rFonts w:ascii="Times New Roman" w:hAnsi="Times New Roman" w:cs="Times New Roman"/>
                </w:rPr>
                <w:t>https://m.edsoo.ru/7f434bbc</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Гипербола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93</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Гипербола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8">
              <w:r w:rsidRPr="00CF0CAA">
                <w:rPr>
                  <w:rStyle w:val="af0"/>
                  <w:rFonts w:ascii="Times New Roman" w:hAnsi="Times New Roman" w:cs="Times New Roman"/>
                </w:rPr>
                <w:t>https://m.edsoo.ru/7f4343e2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94</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График функции y = x²</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49">
              <w:r w:rsidRPr="00CF0CAA">
                <w:rPr>
                  <w:rStyle w:val="af0"/>
                  <w:rFonts w:ascii="Times New Roman" w:hAnsi="Times New Roman" w:cs="Times New Roman"/>
                </w:rPr>
                <w:t>https://m.edsoo.ru/7f434572</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95</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 y =x², y = x³, y = ٧x, y = |х|; графическое решение уравнений и систем уравнений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0">
              <w:r w:rsidRPr="00CF0CAA">
                <w:rPr>
                  <w:rStyle w:val="af0"/>
                  <w:rFonts w:ascii="Times New Roman" w:hAnsi="Times New Roman" w:cs="Times New Roman"/>
                </w:rPr>
                <w:t>https://m.edsoo.ru/7f434d38</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96</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Повторение основных понятий и методов курсов 7 и 8 классов, обобщение знаний / </w:t>
            </w:r>
            <w:r w:rsidRPr="00CF0CAA">
              <w:rPr>
                <w:rFonts w:ascii="Times New Roman" w:hAnsi="Times New Roman" w:cs="Times New Roman"/>
                <w:b/>
                <w:i/>
              </w:rPr>
              <w:t>Всероссийская проверочная работа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1">
              <w:r w:rsidRPr="00CF0CAA">
                <w:rPr>
                  <w:rStyle w:val="af0"/>
                  <w:rFonts w:ascii="Times New Roman" w:hAnsi="Times New Roman" w:cs="Times New Roman"/>
                </w:rPr>
                <w:t>https://m.edsoo.ru/7f4371aa</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97</w:t>
            </w:r>
          </w:p>
        </w:tc>
        <w:tc>
          <w:tcPr>
            <w:tcW w:w="4838"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 xml:space="preserve">Итоговая контрольная работа №5 / </w:t>
            </w:r>
            <w:r w:rsidRPr="00CF0CAA">
              <w:rPr>
                <w:rFonts w:ascii="Times New Roman" w:hAnsi="Times New Roman" w:cs="Times New Roman"/>
                <w:b/>
                <w:i/>
              </w:rPr>
              <w:t>Всероссийская проверочная работа</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2">
              <w:r w:rsidRPr="00CF0CAA">
                <w:rPr>
                  <w:rStyle w:val="af0"/>
                  <w:rFonts w:ascii="Times New Roman" w:hAnsi="Times New Roman" w:cs="Times New Roman"/>
                </w:rPr>
                <w:t>https://m.edsoo.ru/7f434eb4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98</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основных понятий и методов курсов 7 и 8 классов, обобщение знаний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99</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основных понятий и методов курсов 7 и 8 классов, обобщение знаний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3">
              <w:r w:rsidRPr="00CF0CAA">
                <w:rPr>
                  <w:rStyle w:val="af0"/>
                  <w:rFonts w:ascii="Times New Roman" w:hAnsi="Times New Roman" w:cs="Times New Roman"/>
                </w:rPr>
                <w:t>https://m.edsoo.ru/7f43736c</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100</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основных понятий и методов курсов 7 и 8 классов, обобщение знаний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4">
              <w:r w:rsidRPr="00CF0CAA">
                <w:rPr>
                  <w:rStyle w:val="af0"/>
                  <w:rFonts w:ascii="Times New Roman" w:hAnsi="Times New Roman" w:cs="Times New Roman"/>
                </w:rPr>
                <w:t>https://m.edsoo.ru/7f437510</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101</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основных понятий и методов курсов 7 и 8 классов, обобщение знаний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5">
              <w:r w:rsidRPr="00CF0CAA">
                <w:rPr>
                  <w:rStyle w:val="af0"/>
                  <w:rFonts w:ascii="Times New Roman" w:hAnsi="Times New Roman" w:cs="Times New Roman"/>
                </w:rPr>
                <w:t>https://m.edsoo.ru/7f4376b4</w:t>
              </w:r>
            </w:hyperlink>
          </w:p>
        </w:tc>
      </w:tr>
      <w:tr w:rsidR="00CF0CAA" w:rsidRPr="00CF0CAA" w:rsidTr="00CF0CAA">
        <w:trPr>
          <w:trHeight w:val="144"/>
          <w:tblCellSpacing w:w="20" w:type="nil"/>
        </w:trPr>
        <w:tc>
          <w:tcPr>
            <w:tcW w:w="83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102</w:t>
            </w:r>
          </w:p>
        </w:tc>
        <w:tc>
          <w:tcPr>
            <w:tcW w:w="483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основных понятий и методов курсов 7 и 8 классов, обобщение знаний</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57"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6">
              <w:r w:rsidRPr="00CF0CAA">
                <w:rPr>
                  <w:rStyle w:val="af0"/>
                  <w:rFonts w:ascii="Times New Roman" w:hAnsi="Times New Roman" w:cs="Times New Roman"/>
                </w:rPr>
                <w:t>https://m.edsoo.ru/7f437858</w:t>
              </w:r>
            </w:hyperlink>
          </w:p>
        </w:tc>
      </w:tr>
      <w:tr w:rsidR="00CF0CAA" w:rsidRPr="00CF0CAA" w:rsidTr="00CF0CAA">
        <w:trPr>
          <w:trHeight w:val="144"/>
          <w:tblCellSpacing w:w="20" w:type="nil"/>
        </w:trPr>
        <w:tc>
          <w:tcPr>
            <w:tcW w:w="5670" w:type="dxa"/>
            <w:gridSpan w:val="2"/>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ОБЩЕЕ КОЛИЧЕСТВО ЧАСОВ ПО ПРОГРАММЕ</w:t>
            </w:r>
          </w:p>
        </w:tc>
        <w:tc>
          <w:tcPr>
            <w:tcW w:w="107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102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5</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0 </w:t>
            </w:r>
          </w:p>
        </w:tc>
        <w:tc>
          <w:tcPr>
            <w:tcW w:w="0" w:type="auto"/>
            <w:gridSpan w:val="2"/>
            <w:tcMar>
              <w:top w:w="50" w:type="dxa"/>
              <w:left w:w="100" w:type="dxa"/>
            </w:tcMar>
            <w:vAlign w:val="center"/>
          </w:tcPr>
          <w:p w:rsidR="00CF0CAA" w:rsidRPr="00CF0CAA" w:rsidRDefault="00CF0CAA" w:rsidP="00CF0CAA">
            <w:pPr>
              <w:rPr>
                <w:rFonts w:ascii="Times New Roman" w:hAnsi="Times New Roman" w:cs="Times New Roman"/>
              </w:rPr>
            </w:pPr>
          </w:p>
        </w:tc>
      </w:tr>
    </w:tbl>
    <w:p w:rsidR="00CF0CAA" w:rsidRPr="00CF0CAA" w:rsidRDefault="00CF0CAA" w:rsidP="00CF0CAA">
      <w:pPr>
        <w:rPr>
          <w:rFonts w:ascii="Times New Roman" w:hAnsi="Times New Roman" w:cs="Times New Roman"/>
        </w:rPr>
        <w:sectPr w:rsidR="00CF0CAA" w:rsidRPr="00CF0CAA">
          <w:pgSz w:w="16383" w:h="11906" w:orient="landscape"/>
          <w:pgMar w:top="1134" w:right="850" w:bottom="1134" w:left="1701" w:header="720" w:footer="720" w:gutter="0"/>
          <w:cols w:space="720"/>
        </w:sectPr>
      </w:pPr>
    </w:p>
    <w:p w:rsidR="00CF0CAA" w:rsidRPr="00CF0CAA" w:rsidRDefault="00CF0CAA" w:rsidP="00CF0CAA">
      <w:pPr>
        <w:rPr>
          <w:rFonts w:ascii="Times New Roman" w:hAnsi="Times New Roman" w:cs="Times New Roman"/>
        </w:rPr>
      </w:pPr>
      <w:r w:rsidRPr="00CF0CAA">
        <w:rPr>
          <w:rFonts w:ascii="Times New Roman" w:hAnsi="Times New Roman" w:cs="Times New Roman"/>
          <w:b/>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0"/>
        <w:gridCol w:w="4739"/>
        <w:gridCol w:w="1240"/>
        <w:gridCol w:w="1581"/>
        <w:gridCol w:w="1644"/>
        <w:gridCol w:w="1128"/>
        <w:gridCol w:w="2702"/>
      </w:tblGrid>
      <w:tr w:rsidR="00CF0CAA" w:rsidRPr="00CF0CAA" w:rsidTr="00897DC8">
        <w:trPr>
          <w:trHeight w:val="144"/>
          <w:tblCellSpacing w:w="20" w:type="nil"/>
        </w:trPr>
        <w:tc>
          <w:tcPr>
            <w:tcW w:w="750"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 п/п</w:t>
            </w:r>
          </w:p>
          <w:p w:rsidR="00CF0CAA" w:rsidRPr="00CF0CAA" w:rsidRDefault="00CF0CAA" w:rsidP="00CF0CAA">
            <w:pPr>
              <w:rPr>
                <w:rFonts w:ascii="Times New Roman" w:hAnsi="Times New Roman" w:cs="Times New Roman"/>
              </w:rPr>
            </w:pPr>
          </w:p>
        </w:tc>
        <w:tc>
          <w:tcPr>
            <w:tcW w:w="4739"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Тема урока</w:t>
            </w:r>
          </w:p>
          <w:p w:rsidR="00CF0CAA" w:rsidRPr="00CF0CAA" w:rsidRDefault="00CF0CAA" w:rsidP="00CF0CAA">
            <w:pPr>
              <w:rPr>
                <w:rFonts w:ascii="Times New Roman" w:hAnsi="Times New Roman" w:cs="Times New Roman"/>
              </w:rPr>
            </w:pPr>
          </w:p>
        </w:tc>
        <w:tc>
          <w:tcPr>
            <w:tcW w:w="0" w:type="auto"/>
            <w:gridSpan w:val="3"/>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Количество часов</w:t>
            </w:r>
          </w:p>
        </w:tc>
        <w:tc>
          <w:tcPr>
            <w:tcW w:w="1128"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Дата изучения</w:t>
            </w:r>
          </w:p>
        </w:tc>
        <w:tc>
          <w:tcPr>
            <w:tcW w:w="2702" w:type="dxa"/>
            <w:vMerge w:val="restart"/>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Электронные цифровые образовательные ресурсы</w:t>
            </w:r>
          </w:p>
        </w:tc>
      </w:tr>
      <w:tr w:rsidR="00CF0CAA" w:rsidRPr="00CF0CAA" w:rsidTr="00897DC8">
        <w:trPr>
          <w:trHeight w:val="144"/>
          <w:tblCellSpacing w:w="20" w:type="nil"/>
        </w:trPr>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Всего</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Контрольные работы</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Практические работы</w:t>
            </w: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c>
          <w:tcPr>
            <w:tcW w:w="0" w:type="auto"/>
            <w:vMerge/>
            <w:tcBorders>
              <w:top w:val="nil"/>
            </w:tcBorders>
            <w:tcMar>
              <w:top w:w="50" w:type="dxa"/>
              <w:left w:w="100" w:type="dxa"/>
            </w:tcMa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Вводное повторение курса алгебре 8 класса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Рациональные числа, иррациональные числа, конечные и бесконечные десятичные дроби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Множество действительных чисел; действительные числа как бесконечные десятичные дроби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Взаимно однозначное соответствие между множеством действительных чисел и множеством точек координатной прямой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Сравнение действительных чисел, арифметические действия с действительными числами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Приближённое значение величины, точность приближения</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Округление чисел</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Округление чисел</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Прикидка и оценка результатов вычислений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Прикидка и оценка результатов вычислений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четности и нечетности функций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12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y = kx, y = kx + b, y=k/x, y=x³, </w:t>
            </w:r>
            <m:oMath>
              <m:r>
                <w:rPr>
                  <w:rFonts w:ascii="Cambria Math" w:hAnsi="Cambria Math" w:cs="Times New Roman"/>
                </w:rPr>
                <m:t>y=</m:t>
              </m:r>
              <m:rad>
                <m:radPr>
                  <m:degHide m:val="1"/>
                  <m:ctrlPr>
                    <w:rPr>
                      <w:rFonts w:ascii="Cambria Math" w:hAnsi="Cambria Math" w:cs="Times New Roman"/>
                      <w:i/>
                    </w:rPr>
                  </m:ctrlPr>
                </m:radPr>
                <m:deg/>
                <m:e>
                  <m:r>
                    <w:rPr>
                      <w:rFonts w:ascii="Cambria Math" w:hAnsi="Cambria Math" w:cs="Times New Roman"/>
                    </w:rPr>
                    <m:t>x</m:t>
                  </m:r>
                </m:e>
              </m:rad>
            </m:oMath>
            <w:r w:rsidRPr="00CF0CAA">
              <w:rPr>
                <w:rFonts w:ascii="Times New Roman" w:hAnsi="Times New Roman" w:cs="Times New Roman"/>
              </w:rPr>
              <w:t>, y=|x|</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y = kx, y = kx + b, y=k/x, y=x³, </w:t>
            </w:r>
            <m:oMath>
              <m:r>
                <w:rPr>
                  <w:rFonts w:ascii="Cambria Math" w:hAnsi="Cambria Math" w:cs="Times New Roman"/>
                </w:rPr>
                <m:t>y=</m:t>
              </m:r>
              <m:rad>
                <m:radPr>
                  <m:degHide m:val="1"/>
                  <m:ctrlPr>
                    <w:rPr>
                      <w:rFonts w:ascii="Cambria Math" w:hAnsi="Cambria Math" w:cs="Times New Roman"/>
                      <w:i/>
                    </w:rPr>
                  </m:ctrlPr>
                </m:radPr>
                <m:deg/>
                <m:e>
                  <m:r>
                    <w:rPr>
                      <w:rFonts w:ascii="Cambria Math" w:hAnsi="Cambria Math" w:cs="Times New Roman"/>
                    </w:rPr>
                    <m:t>x</m:t>
                  </m:r>
                </m:e>
              </m:rad>
            </m:oMath>
            <w:r w:rsidRPr="00CF0CAA">
              <w:rPr>
                <w:rFonts w:ascii="Times New Roman" w:hAnsi="Times New Roman" w:cs="Times New Roman"/>
              </w:rPr>
              <w:t>, y=|x|</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y = kx, y = kx + b, y=k/x, y=x³, </w:t>
            </w:r>
            <m:oMath>
              <m:r>
                <w:rPr>
                  <w:rFonts w:ascii="Cambria Math" w:hAnsi="Cambria Math" w:cs="Times New Roman"/>
                </w:rPr>
                <m:t>y=</m:t>
              </m:r>
              <m:rad>
                <m:radPr>
                  <m:degHide m:val="1"/>
                  <m:ctrlPr>
                    <w:rPr>
                      <w:rFonts w:ascii="Cambria Math" w:hAnsi="Cambria Math" w:cs="Times New Roman"/>
                      <w:i/>
                    </w:rPr>
                  </m:ctrlPr>
                </m:radPr>
                <m:deg/>
                <m:e>
                  <m:r>
                    <w:rPr>
                      <w:rFonts w:ascii="Cambria Math" w:hAnsi="Cambria Math" w:cs="Times New Roman"/>
                    </w:rPr>
                    <m:t>x</m:t>
                  </m:r>
                </m:e>
              </m:rad>
            </m:oMath>
            <w:r w:rsidRPr="00CF0CAA">
              <w:rPr>
                <w:rFonts w:ascii="Times New Roman" w:hAnsi="Times New Roman" w:cs="Times New Roman"/>
              </w:rPr>
              <w:t>, y=|x|</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y = kx, y = kx + b, y=k/x, y=x³, </w:t>
            </w:r>
            <m:oMath>
              <m:r>
                <w:rPr>
                  <w:rFonts w:ascii="Cambria Math" w:hAnsi="Cambria Math" w:cs="Times New Roman"/>
                </w:rPr>
                <m:t>y=</m:t>
              </m:r>
              <m:rad>
                <m:radPr>
                  <m:degHide m:val="1"/>
                  <m:ctrlPr>
                    <w:rPr>
                      <w:rFonts w:ascii="Cambria Math" w:hAnsi="Cambria Math" w:cs="Times New Roman"/>
                      <w:i/>
                    </w:rPr>
                  </m:ctrlPr>
                </m:radPr>
                <m:deg/>
                <m:e>
                  <m:r>
                    <w:rPr>
                      <w:rFonts w:ascii="Cambria Math" w:hAnsi="Cambria Math" w:cs="Times New Roman"/>
                    </w:rPr>
                    <m:t>x</m:t>
                  </m:r>
                </m:e>
              </m:rad>
            </m:oMath>
            <w:r w:rsidRPr="00CF0CAA">
              <w:rPr>
                <w:rFonts w:ascii="Times New Roman" w:hAnsi="Times New Roman" w:cs="Times New Roman"/>
              </w:rPr>
              <w:t>, y=|x|</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y = kx, y = kx + b, y=k/x, y=x³, </w:t>
            </w:r>
            <m:oMath>
              <m:r>
                <w:rPr>
                  <w:rFonts w:ascii="Cambria Math" w:hAnsi="Cambria Math" w:cs="Times New Roman"/>
                </w:rPr>
                <m:t>y=</m:t>
              </m:r>
              <m:rad>
                <m:radPr>
                  <m:degHide m:val="1"/>
                  <m:ctrlPr>
                    <w:rPr>
                      <w:rFonts w:ascii="Cambria Math" w:hAnsi="Cambria Math" w:cs="Times New Roman"/>
                      <w:i/>
                    </w:rPr>
                  </m:ctrlPr>
                </m:radPr>
                <m:deg/>
                <m:e>
                  <m:r>
                    <w:rPr>
                      <w:rFonts w:ascii="Cambria Math" w:hAnsi="Cambria Math" w:cs="Times New Roman"/>
                    </w:rPr>
                    <m:t>x</m:t>
                  </m:r>
                </m:e>
              </m:rad>
            </m:oMath>
            <w:r w:rsidRPr="00CF0CAA">
              <w:rPr>
                <w:rFonts w:ascii="Times New Roman" w:hAnsi="Times New Roman" w:cs="Times New Roman"/>
              </w:rPr>
              <w:t>, y=|x|</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y = kx, y = kx + b, y=k/x, y=x³, </w:t>
            </w:r>
            <m:oMath>
              <m:r>
                <w:rPr>
                  <w:rFonts w:ascii="Cambria Math" w:hAnsi="Cambria Math" w:cs="Times New Roman"/>
                </w:rPr>
                <m:t>y=</m:t>
              </m:r>
              <m:rad>
                <m:radPr>
                  <m:degHide m:val="1"/>
                  <m:ctrlPr>
                    <w:rPr>
                      <w:rFonts w:ascii="Cambria Math" w:hAnsi="Cambria Math" w:cs="Times New Roman"/>
                      <w:i/>
                    </w:rPr>
                  </m:ctrlPr>
                </m:radPr>
                <m:deg/>
                <m:e>
                  <m:r>
                    <w:rPr>
                      <w:rFonts w:ascii="Cambria Math" w:hAnsi="Cambria Math" w:cs="Times New Roman"/>
                    </w:rPr>
                    <m:t>x</m:t>
                  </m:r>
                </m:e>
              </m:rad>
            </m:oMath>
            <w:r w:rsidRPr="00CF0CAA">
              <w:rPr>
                <w:rFonts w:ascii="Times New Roman" w:hAnsi="Times New Roman" w:cs="Times New Roman"/>
              </w:rPr>
              <w:t>, y=|x|</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Квадратичная функция, её график и свойства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7">
              <w:r w:rsidRPr="00CF0CAA">
                <w:rPr>
                  <w:rStyle w:val="af0"/>
                  <w:rFonts w:ascii="Times New Roman" w:hAnsi="Times New Roman" w:cs="Times New Roman"/>
                </w:rPr>
                <w:t>https://m.edsoo.ru/7f4396c6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Квадратичная функция, её график и свойства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8">
              <w:r w:rsidRPr="00CF0CAA">
                <w:rPr>
                  <w:rStyle w:val="af0"/>
                  <w:rFonts w:ascii="Times New Roman" w:hAnsi="Times New Roman" w:cs="Times New Roman"/>
                </w:rPr>
                <w:t>https://m.edsoo.ru/7f439842</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20</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Квадратичная функция, её график и свойства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59">
              <w:r w:rsidRPr="00CF0CAA">
                <w:rPr>
                  <w:rStyle w:val="af0"/>
                  <w:rFonts w:ascii="Times New Roman" w:hAnsi="Times New Roman" w:cs="Times New Roman"/>
                </w:rPr>
                <w:t>https://m.edsoo.ru/7f4399b4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Парабола, координаты вершины параболы, ось симметрии параболы</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0">
              <w:r w:rsidRPr="00CF0CAA">
                <w:rPr>
                  <w:rStyle w:val="af0"/>
                  <w:rFonts w:ascii="Times New Roman" w:hAnsi="Times New Roman" w:cs="Times New Roman"/>
                </w:rPr>
                <w:t>https://m.edsoo.ru/7f439eb4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Парабола, координаты вершины параболы, ось симметрии параболы</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1">
              <w:r w:rsidRPr="00CF0CAA">
                <w:rPr>
                  <w:rStyle w:val="af0"/>
                  <w:rFonts w:ascii="Times New Roman" w:hAnsi="Times New Roman" w:cs="Times New Roman"/>
                </w:rPr>
                <w:t>https://m.edsoo.ru/7f43a03a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Парабола, координаты вершины параболы, ось симметрии параболы</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2">
              <w:r w:rsidRPr="00CF0CAA">
                <w:rPr>
                  <w:rStyle w:val="af0"/>
                  <w:rFonts w:ascii="Times New Roman" w:hAnsi="Times New Roman" w:cs="Times New Roman"/>
                </w:rPr>
                <w:t>https://m.edsoo.ru/7f43a1ac</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24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Парабола, координаты вершины параболы, ось симметрии параболы</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3">
              <w:r w:rsidRPr="00CF0CAA">
                <w:rPr>
                  <w:rStyle w:val="af0"/>
                  <w:rFonts w:ascii="Times New Roman" w:hAnsi="Times New Roman" w:cs="Times New Roman"/>
                </w:rPr>
                <w:t>https://m.edsoo.ru/7f43a31e</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Парабола, координаты вершины параболы, ось симметрии параболы</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4">
              <w:r w:rsidRPr="00CF0CAA">
                <w:rPr>
                  <w:rStyle w:val="af0"/>
                  <w:rFonts w:ascii="Times New Roman" w:hAnsi="Times New Roman" w:cs="Times New Roman"/>
                </w:rPr>
                <w:t>https://m.edsoo.ru/7f43a526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26</w:t>
            </w:r>
          </w:p>
        </w:tc>
        <w:tc>
          <w:tcPr>
            <w:tcW w:w="4739"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№1 по теме "Функции"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5">
              <w:r w:rsidRPr="00CF0CAA">
                <w:rPr>
                  <w:rStyle w:val="af0"/>
                  <w:rFonts w:ascii="Times New Roman" w:hAnsi="Times New Roman" w:cs="Times New Roman"/>
                </w:rPr>
                <w:t>https://m.edsoo.ru/7f43ab84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Решение уравнений, сводящихся к линейным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 ЦОК </w:t>
            </w:r>
            <w:hyperlink r:id="rId166">
              <w:r w:rsidRPr="00CF0CAA">
                <w:rPr>
                  <w:rStyle w:val="af0"/>
                  <w:rFonts w:ascii="Times New Roman" w:hAnsi="Times New Roman" w:cs="Times New Roman"/>
                </w:rPr>
                <w:t>https://m.edsoo.ru/7f43bf66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Решение уравнений, сводящихся к линейным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Квадратное уравнение. Решение уравнений, сводящихся к квадратным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7">
              <w:r w:rsidRPr="00CF0CAA">
                <w:rPr>
                  <w:rStyle w:val="af0"/>
                  <w:rFonts w:ascii="Times New Roman" w:hAnsi="Times New Roman" w:cs="Times New Roman"/>
                </w:rPr>
                <w:t>https://m.edsoo.ru/7f43c542</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30</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Квадратное уравнение. Решение уравнений, сводящихся к квадратным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8">
              <w:r w:rsidRPr="00CF0CAA">
                <w:rPr>
                  <w:rStyle w:val="af0"/>
                  <w:rFonts w:ascii="Times New Roman" w:hAnsi="Times New Roman" w:cs="Times New Roman"/>
                </w:rPr>
                <w:t>https://m.edsoo.ru/7f43c542</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Биквадратные уравнения</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69">
              <w:r w:rsidRPr="00CF0CAA">
                <w:rPr>
                  <w:rStyle w:val="af0"/>
                  <w:rFonts w:ascii="Times New Roman" w:hAnsi="Times New Roman" w:cs="Times New Roman"/>
                </w:rPr>
                <w:t>https://m.edsoo.ru/7f43c3d0</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Биквадратные уравнения</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0">
              <w:r w:rsidRPr="00CF0CAA">
                <w:rPr>
                  <w:rStyle w:val="af0"/>
                  <w:rFonts w:ascii="Times New Roman" w:hAnsi="Times New Roman" w:cs="Times New Roman"/>
                </w:rPr>
                <w:t>https://m.edsoo.ru/7f43c3d0</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решения уравнений третьей и четвёртой степеней разложением на множители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решения уравнений третьей и четвёртой степеней разложением на множители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дробно-рациональных уравнений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1">
              <w:r w:rsidRPr="00CF0CAA">
                <w:rPr>
                  <w:rStyle w:val="af0"/>
                  <w:rFonts w:ascii="Times New Roman" w:hAnsi="Times New Roman" w:cs="Times New Roman"/>
                </w:rPr>
                <w:t>https://m.edsoo.ru/7f43c9b6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36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дробно-рациональных уравнений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2">
              <w:r w:rsidRPr="00CF0CAA">
                <w:rPr>
                  <w:rStyle w:val="af0"/>
                  <w:rFonts w:ascii="Times New Roman" w:hAnsi="Times New Roman" w:cs="Times New Roman"/>
                </w:rPr>
                <w:t>https://m.edsoo.ru/7f43c9b6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методом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методом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методом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40</w:t>
            </w:r>
          </w:p>
        </w:tc>
        <w:tc>
          <w:tcPr>
            <w:tcW w:w="4739"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№2 по теме «Уравнения с одной переменной»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Уравнение с двумя переменными и его график</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3">
              <w:r w:rsidRPr="00CF0CAA">
                <w:rPr>
                  <w:rStyle w:val="af0"/>
                  <w:rFonts w:ascii="Times New Roman" w:hAnsi="Times New Roman" w:cs="Times New Roman"/>
                </w:rPr>
                <w:t>https://m.edsoo.ru/7f43d0b4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Уравнение с двумя переменными и его график</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4">
              <w:r w:rsidRPr="00CF0CAA">
                <w:rPr>
                  <w:rStyle w:val="af0"/>
                  <w:rFonts w:ascii="Times New Roman" w:hAnsi="Times New Roman" w:cs="Times New Roman"/>
                </w:rPr>
                <w:t>https://m.edsoo.ru/7f43d0b4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 и её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 и её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 и её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 и её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уравнений, одно из которых линейное, а другое — второй степени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5">
              <w:r w:rsidRPr="00CF0CAA">
                <w:rPr>
                  <w:rStyle w:val="af0"/>
                  <w:rFonts w:ascii="Times New Roman" w:hAnsi="Times New Roman" w:cs="Times New Roman"/>
                </w:rPr>
                <w:t>https://m.edsoo.ru/7f43d23a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48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уравнений, одно из которых линейное, а другое — второй степени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6">
              <w:r w:rsidRPr="00CF0CAA">
                <w:rPr>
                  <w:rStyle w:val="af0"/>
                  <w:rFonts w:ascii="Times New Roman" w:hAnsi="Times New Roman" w:cs="Times New Roman"/>
                </w:rPr>
                <w:t>https://m.edsoo.ru/7f43d55a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уравнений, одно из которых линейное, а другое — второй степени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50</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уравнений, одно из которых линейное, а другое — второй степени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системы уравнений с двумя переменными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способом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способом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54</w:t>
            </w:r>
          </w:p>
        </w:tc>
        <w:tc>
          <w:tcPr>
            <w:tcW w:w="4739"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№3 по теме «Системы уравнений»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неравенства и их свойства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неравенства и их свойства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7">
              <w:r w:rsidRPr="00CF0CAA">
                <w:rPr>
                  <w:rStyle w:val="af0"/>
                  <w:rFonts w:ascii="Times New Roman" w:hAnsi="Times New Roman" w:cs="Times New Roman"/>
                </w:rPr>
                <w:t>https://m.edsoo.ru/7f43ad5a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Линейные неравенства с одной переменной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8">
              <w:r w:rsidRPr="00CF0CAA">
                <w:rPr>
                  <w:rStyle w:val="af0"/>
                  <w:rFonts w:ascii="Times New Roman" w:hAnsi="Times New Roman" w:cs="Times New Roman"/>
                </w:rPr>
                <w:t>https://m.edsoo.ru/7f43af08</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Линейные неравенства с одной переменной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79">
              <w:r w:rsidRPr="00CF0CAA">
                <w:rPr>
                  <w:rStyle w:val="af0"/>
                  <w:rFonts w:ascii="Times New Roman" w:hAnsi="Times New Roman" w:cs="Times New Roman"/>
                </w:rPr>
                <w:t>https://m.edsoo.ru/7f43af08</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Линейные неравенства с одной переменной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0">
              <w:r w:rsidRPr="00CF0CAA">
                <w:rPr>
                  <w:rStyle w:val="af0"/>
                  <w:rFonts w:ascii="Times New Roman" w:hAnsi="Times New Roman" w:cs="Times New Roman"/>
                </w:rPr>
                <w:t>https://m.edsoo.ru/7f43af08</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60</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Системы линейных неравенств с одной переменной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61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Системы линейных неравенств с одной переменной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Системы линейных неравенств с одной переменной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Квадратные неравенства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1">
              <w:r w:rsidRPr="00CF0CAA">
                <w:rPr>
                  <w:rStyle w:val="af0"/>
                  <w:rFonts w:ascii="Times New Roman" w:hAnsi="Times New Roman" w:cs="Times New Roman"/>
                </w:rPr>
                <w:t>https://m.edsoo.ru/7f43b098</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Квадратные неравенства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2">
              <w:r w:rsidRPr="00CF0CAA">
                <w:rPr>
                  <w:rStyle w:val="af0"/>
                  <w:rFonts w:ascii="Times New Roman" w:hAnsi="Times New Roman" w:cs="Times New Roman"/>
                </w:rPr>
                <w:t>https://m.edsoo.ru/7f43b21e</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Квадратные неравенства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3">
              <w:r w:rsidRPr="00CF0CAA">
                <w:rPr>
                  <w:rStyle w:val="af0"/>
                  <w:rFonts w:ascii="Times New Roman" w:hAnsi="Times New Roman" w:cs="Times New Roman"/>
                </w:rPr>
                <w:t>https://m.edsoo.ru/7f43b5a2</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Квадратные неравенства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Квадратные неравенства и их решение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неравенств и систем неравенств с двумя переменными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4">
              <w:r w:rsidRPr="00CF0CAA">
                <w:rPr>
                  <w:rStyle w:val="af0"/>
                  <w:rFonts w:ascii="Times New Roman" w:hAnsi="Times New Roman" w:cs="Times New Roman"/>
                </w:rPr>
                <w:t>https://m.edsoo.ru/7f43b098</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неравенств и систем неравенств с двумя переменными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70</w:t>
            </w:r>
          </w:p>
        </w:tc>
        <w:tc>
          <w:tcPr>
            <w:tcW w:w="4739"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№4 по теме «Неравенства»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Понятие числовой последовательности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5">
              <w:r w:rsidRPr="00CF0CAA">
                <w:rPr>
                  <w:rStyle w:val="af0"/>
                  <w:rFonts w:ascii="Times New Roman" w:hAnsi="Times New Roman" w:cs="Times New Roman"/>
                </w:rPr>
                <w:t>https://m.edsoo.ru/7f43e6c6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Задание последовательности рекуррентной формулой и формулой n-го члена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6">
              <w:r w:rsidRPr="00CF0CAA">
                <w:rPr>
                  <w:rStyle w:val="af0"/>
                  <w:rFonts w:ascii="Times New Roman" w:hAnsi="Times New Roman" w:cs="Times New Roman"/>
                </w:rPr>
                <w:t>https://m.edsoo.ru/7f43ebda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Арифметическая и геометрическая прогрессии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7">
              <w:r w:rsidRPr="00CF0CAA">
                <w:rPr>
                  <w:rStyle w:val="af0"/>
                  <w:rFonts w:ascii="Times New Roman" w:hAnsi="Times New Roman" w:cs="Times New Roman"/>
                </w:rPr>
                <w:t>https://m.edsoo.ru/7f43ed7e</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74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Арифметическая и геометрическая прогрессии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8">
              <w:r w:rsidRPr="00CF0CAA">
                <w:rPr>
                  <w:rStyle w:val="af0"/>
                  <w:rFonts w:ascii="Times New Roman" w:hAnsi="Times New Roman" w:cs="Times New Roman"/>
                </w:rPr>
                <w:t>https://m.edsoo.ru/7f43f3b4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n-го члена арифметической и геометрической прогрессий, суммы первых n членов</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89">
              <w:r w:rsidRPr="00CF0CAA">
                <w:rPr>
                  <w:rStyle w:val="af0"/>
                  <w:rFonts w:ascii="Times New Roman" w:hAnsi="Times New Roman" w:cs="Times New Roman"/>
                </w:rPr>
                <w:t>https://m.edsoo.ru/7f43f58a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n-го члена арифметической и геометрической прогрессий, суммы первых n членов</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0">
              <w:r w:rsidRPr="00CF0CAA">
                <w:rPr>
                  <w:rStyle w:val="af0"/>
                  <w:rFonts w:ascii="Times New Roman" w:hAnsi="Times New Roman" w:cs="Times New Roman"/>
                </w:rPr>
                <w:t>https://m.edsoo.ru/7f43ef2c</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n-го члена арифметической и геометрической прогрессий, суммы первых n членов</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1">
              <w:r w:rsidRPr="00CF0CAA">
                <w:rPr>
                  <w:rStyle w:val="af0"/>
                  <w:rFonts w:ascii="Times New Roman" w:hAnsi="Times New Roman" w:cs="Times New Roman"/>
                </w:rPr>
                <w:t>https://m.edsoo.ru/7f43f0c6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n-го члена арифметической и геометрической прогрессий, суммы первых n членов</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2">
              <w:r w:rsidRPr="00CF0CAA">
                <w:rPr>
                  <w:rStyle w:val="af0"/>
                  <w:rFonts w:ascii="Times New Roman" w:hAnsi="Times New Roman" w:cs="Times New Roman"/>
                </w:rPr>
                <w:t>https://m.edsoo.ru/7f43f72e</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n-го члена арифметической и геометрической прогрессий, суммы первых n членов</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3">
              <w:r w:rsidRPr="00CF0CAA">
                <w:rPr>
                  <w:rStyle w:val="af0"/>
                  <w:rFonts w:ascii="Times New Roman" w:hAnsi="Times New Roman" w:cs="Times New Roman"/>
                </w:rPr>
                <w:t>https://m.edsoo.ru/7f43f8a0</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80</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Изображение членов арифметической и геометрической прогрессий точками на координатной плоскости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Изображение членов арифметической и геометрической прогрессий точками на координатной плоскости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Линейный и экспоненциальный рост</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Сложные проценты</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4">
              <w:r w:rsidRPr="00CF0CAA">
                <w:rPr>
                  <w:rStyle w:val="af0"/>
                  <w:rFonts w:ascii="Times New Roman" w:hAnsi="Times New Roman" w:cs="Times New Roman"/>
                </w:rPr>
                <w:t>https://m.edsoo.ru/7f43fe0e</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lastRenderedPageBreak/>
              <w:t>84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Сложные проценты</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5">
              <w:r w:rsidRPr="00CF0CAA">
                <w:rPr>
                  <w:rStyle w:val="af0"/>
                  <w:rFonts w:ascii="Times New Roman" w:hAnsi="Times New Roman" w:cs="Times New Roman"/>
                </w:rPr>
                <w:t>https://m.edsoo.ru/7f4401a6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85</w:t>
            </w:r>
          </w:p>
        </w:tc>
        <w:tc>
          <w:tcPr>
            <w:tcW w:w="4739"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Контрольная работа №5 по теме «Числовые последовательности»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6">
              <w:r w:rsidRPr="00CF0CAA">
                <w:rPr>
                  <w:rStyle w:val="af0"/>
                  <w:rFonts w:ascii="Times New Roman" w:hAnsi="Times New Roman" w:cs="Times New Roman"/>
                </w:rPr>
                <w:t>https://m.edsoo.ru/7f4404f8</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Запись, сравнение, действия с действительными числами, числовая прямая</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Проценты, отношения, пропорции</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Округление, приближение, оценка</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89</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Решение текстовых задач арифметическим способом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7">
              <w:r w:rsidRPr="00CF0CAA">
                <w:rPr>
                  <w:rStyle w:val="af0"/>
                  <w:rFonts w:ascii="Times New Roman" w:hAnsi="Times New Roman" w:cs="Times New Roman"/>
                </w:rPr>
                <w:t>https://m.edsoo.ru/7f443b12</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90</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Решение текстовых задач арифметическим способом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8">
              <w:r w:rsidRPr="00CF0CAA">
                <w:rPr>
                  <w:rStyle w:val="af0"/>
                  <w:rFonts w:ascii="Times New Roman" w:hAnsi="Times New Roman" w:cs="Times New Roman"/>
                </w:rPr>
                <w:t>https://m.edsoo.ru/7f443cd4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Решение текстовых задач арифметическим способом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199">
              <w:r w:rsidRPr="00CF0CAA">
                <w:rPr>
                  <w:rStyle w:val="af0"/>
                  <w:rFonts w:ascii="Times New Roman" w:hAnsi="Times New Roman" w:cs="Times New Roman"/>
                </w:rPr>
                <w:t>https://m.edsoo.ru/7f443fea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Преобразование алгебраических выражений, допустимые значения</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0">
              <w:r w:rsidRPr="00CF0CAA">
                <w:rPr>
                  <w:rStyle w:val="af0"/>
                  <w:rFonts w:ascii="Times New Roman" w:hAnsi="Times New Roman" w:cs="Times New Roman"/>
                </w:rPr>
                <w:t>https://m.edsoo.ru/7f4441ca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93</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Преобразование алгебраических выражений, допустимые значения</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1">
              <w:r w:rsidRPr="00CF0CAA">
                <w:rPr>
                  <w:rStyle w:val="af0"/>
                  <w:rFonts w:ascii="Times New Roman" w:hAnsi="Times New Roman" w:cs="Times New Roman"/>
                </w:rPr>
                <w:t>https://m.edsoo.ru/7f444364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94</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Преобразование алгебраических выражений, допустимые значения</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2">
              <w:r w:rsidRPr="00CF0CAA">
                <w:rPr>
                  <w:rStyle w:val="af0"/>
                  <w:rFonts w:ascii="Times New Roman" w:hAnsi="Times New Roman" w:cs="Times New Roman"/>
                </w:rPr>
                <w:t>https://m.edsoo.ru/7f4446f2</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95</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Преобразование алгебраических выражений, допустимые значения</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3">
              <w:r w:rsidRPr="00CF0CAA">
                <w:rPr>
                  <w:rStyle w:val="af0"/>
                  <w:rFonts w:ascii="Times New Roman" w:hAnsi="Times New Roman" w:cs="Times New Roman"/>
                </w:rPr>
                <w:t>https://m.edsoo.ru/7f444a94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96</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Функции: построение, свойства изученных функций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4">
              <w:r w:rsidRPr="00CF0CAA">
                <w:rPr>
                  <w:rStyle w:val="af0"/>
                  <w:rFonts w:ascii="Times New Roman" w:hAnsi="Times New Roman" w:cs="Times New Roman"/>
                </w:rPr>
                <w:t>https://m.edsoo.ru/7f444c56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97</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Функции: построение, свойства изученных функций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5">
              <w:r w:rsidRPr="00CF0CAA">
                <w:rPr>
                  <w:rStyle w:val="af0"/>
                  <w:rFonts w:ascii="Times New Roman" w:hAnsi="Times New Roman" w:cs="Times New Roman"/>
                </w:rPr>
                <w:t>https://m.edsoo.ru/7f444f44</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98</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Функции: построение, свойства изученных функций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6">
              <w:r w:rsidRPr="00CF0CAA">
                <w:rPr>
                  <w:rStyle w:val="af0"/>
                  <w:rFonts w:ascii="Times New Roman" w:hAnsi="Times New Roman" w:cs="Times New Roman"/>
                </w:rPr>
                <w:t>https://m.edsoo.ru/7f44516a</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99</w:t>
            </w:r>
          </w:p>
        </w:tc>
        <w:tc>
          <w:tcPr>
            <w:tcW w:w="4739" w:type="dxa"/>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Итоговая контрольная работа №6</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7">
              <w:r w:rsidRPr="00CF0CAA">
                <w:rPr>
                  <w:rStyle w:val="af0"/>
                  <w:rFonts w:ascii="Times New Roman" w:hAnsi="Times New Roman" w:cs="Times New Roman"/>
                </w:rPr>
                <w:t>https://m.edsoo.ru/7f4452e6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100</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Графическое решение уравнений и их систем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Библиотека ЦОК </w:t>
            </w:r>
            <w:hyperlink r:id="rId208">
              <w:r w:rsidRPr="00CF0CAA">
                <w:rPr>
                  <w:rStyle w:val="af0"/>
                  <w:rFonts w:ascii="Times New Roman" w:hAnsi="Times New Roman" w:cs="Times New Roman"/>
                </w:rPr>
                <w:t>https://m.edsoo.ru/7f445516</w:t>
              </w:r>
            </w:hyperlink>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101</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Повторение, обобщение и систематизация знаний. Графическое решение уравнений и их систем</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75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102</w:t>
            </w:r>
          </w:p>
        </w:tc>
        <w:tc>
          <w:tcPr>
            <w:tcW w:w="473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Обобщение и систематизация знаний</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p>
        </w:tc>
        <w:tc>
          <w:tcPr>
            <w:tcW w:w="1128" w:type="dxa"/>
            <w:tcMar>
              <w:top w:w="50" w:type="dxa"/>
              <w:left w:w="100" w:type="dxa"/>
            </w:tcMar>
            <w:vAlign w:val="center"/>
          </w:tcPr>
          <w:p w:rsidR="00CF0CAA" w:rsidRPr="00CF0CAA" w:rsidRDefault="00CF0CAA" w:rsidP="00CF0CAA">
            <w:pPr>
              <w:rPr>
                <w:rFonts w:ascii="Times New Roman" w:hAnsi="Times New Roman" w:cs="Times New Roman"/>
              </w:rPr>
            </w:pPr>
          </w:p>
        </w:tc>
        <w:tc>
          <w:tcPr>
            <w:tcW w:w="2702" w:type="dxa"/>
            <w:tcMar>
              <w:top w:w="50" w:type="dxa"/>
              <w:left w:w="100" w:type="dxa"/>
            </w:tcMar>
            <w:vAlign w:val="center"/>
          </w:tcPr>
          <w:p w:rsidR="00CF0CAA" w:rsidRPr="00CF0CAA" w:rsidRDefault="00CF0CAA" w:rsidP="00CF0CAA">
            <w:pPr>
              <w:rPr>
                <w:rFonts w:ascii="Times New Roman" w:hAnsi="Times New Roman" w:cs="Times New Roman"/>
              </w:rPr>
            </w:pPr>
          </w:p>
        </w:tc>
      </w:tr>
      <w:tr w:rsidR="00CF0CAA" w:rsidRPr="00CF0CAA" w:rsidTr="00897DC8">
        <w:trPr>
          <w:trHeight w:val="144"/>
          <w:tblCellSpacing w:w="20" w:type="nil"/>
        </w:trPr>
        <w:tc>
          <w:tcPr>
            <w:tcW w:w="0" w:type="auto"/>
            <w:gridSpan w:val="2"/>
            <w:tcMar>
              <w:top w:w="50" w:type="dxa"/>
              <w:left w:w="100" w:type="dxa"/>
            </w:tcMar>
            <w:vAlign w:val="center"/>
          </w:tcPr>
          <w:p w:rsidR="00CF0CAA" w:rsidRPr="00CF0CAA" w:rsidRDefault="00CF0CAA" w:rsidP="00CF0CAA">
            <w:pPr>
              <w:rPr>
                <w:rFonts w:ascii="Times New Roman" w:hAnsi="Times New Roman" w:cs="Times New Roman"/>
                <w:b/>
              </w:rPr>
            </w:pPr>
            <w:r w:rsidRPr="00CF0CAA">
              <w:rPr>
                <w:rFonts w:ascii="Times New Roman" w:hAnsi="Times New Roman" w:cs="Times New Roman"/>
                <w:b/>
              </w:rPr>
              <w:t>ОБЩЕЕ КОЛИЧЕСТВО ЧАСОВ ПО ПРОГРАММЕ</w:t>
            </w:r>
          </w:p>
        </w:tc>
        <w:tc>
          <w:tcPr>
            <w:tcW w:w="124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102 </w:t>
            </w:r>
          </w:p>
        </w:tc>
        <w:tc>
          <w:tcPr>
            <w:tcW w:w="158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6</w:t>
            </w:r>
          </w:p>
        </w:tc>
        <w:tc>
          <w:tcPr>
            <w:tcW w:w="164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 0 </w:t>
            </w:r>
          </w:p>
        </w:tc>
        <w:tc>
          <w:tcPr>
            <w:tcW w:w="0" w:type="auto"/>
            <w:gridSpan w:val="2"/>
            <w:tcMar>
              <w:top w:w="50" w:type="dxa"/>
              <w:left w:w="100" w:type="dxa"/>
            </w:tcMar>
            <w:vAlign w:val="center"/>
          </w:tcPr>
          <w:p w:rsidR="00CF0CAA" w:rsidRPr="00CF0CAA" w:rsidRDefault="00CF0CAA" w:rsidP="00CF0CAA">
            <w:pPr>
              <w:rPr>
                <w:rFonts w:ascii="Times New Roman" w:hAnsi="Times New Roman" w:cs="Times New Roman"/>
              </w:rPr>
            </w:pPr>
          </w:p>
        </w:tc>
      </w:tr>
    </w:tbl>
    <w:p w:rsidR="00CF0CAA" w:rsidRPr="00CF0CAA" w:rsidRDefault="00CF0CAA" w:rsidP="00CF0CAA">
      <w:pPr>
        <w:rPr>
          <w:rFonts w:ascii="Times New Roman" w:hAnsi="Times New Roman" w:cs="Times New Roman"/>
        </w:rPr>
        <w:sectPr w:rsidR="00CF0CAA" w:rsidRPr="00CF0CAA">
          <w:pgSz w:w="16383" w:h="11906" w:orient="landscape"/>
          <w:pgMar w:top="1134" w:right="850" w:bottom="1134" w:left="1701" w:header="720" w:footer="720" w:gutter="0"/>
          <w:cols w:space="720"/>
        </w:sectPr>
      </w:pPr>
    </w:p>
    <w:p w:rsidR="00CF0CAA" w:rsidRPr="00CF0CAA" w:rsidRDefault="00CF0CAA" w:rsidP="00CF0CAA">
      <w:pPr>
        <w:rPr>
          <w:rFonts w:ascii="Times New Roman" w:hAnsi="Times New Roman" w:cs="Times New Roman"/>
        </w:rPr>
      </w:pPr>
      <w:bookmarkStart w:id="24" w:name="block-50880766"/>
      <w:bookmarkEnd w:id="23"/>
      <w:r w:rsidRPr="00CF0CAA">
        <w:rPr>
          <w:rFonts w:ascii="Times New Roman" w:hAnsi="Times New Roman" w:cs="Times New Roman"/>
          <w:b/>
        </w:rPr>
        <w:t>ПРОВЕРЯЕМЫЕ ТРЕБОВАНИЯ К РЕЗУЛЬТАТАМ ОСВОЕНИЯ ОСНОВНОЙ ОБРАЗОВАТЕЛЬНОЙ ПРОГРАММЫ</w:t>
      </w:r>
    </w:p>
    <w:p w:rsidR="00CF0CAA" w:rsidRPr="00CF0CAA" w:rsidRDefault="00CF0CAA" w:rsidP="00CF0CAA">
      <w:pPr>
        <w:rPr>
          <w:rFonts w:ascii="Times New Roman" w:hAnsi="Times New Roman" w:cs="Times New Roman"/>
        </w:rPr>
      </w:pPr>
      <w:r w:rsidRPr="00CF0CAA">
        <w:rPr>
          <w:rFonts w:ascii="Times New Roman" w:hAnsi="Times New Roman" w:cs="Times New Roman"/>
          <w:b/>
        </w:rPr>
        <w:t>7 КЛАСС</w:t>
      </w:r>
    </w:p>
    <w:tbl>
      <w:tblPr>
        <w:tblW w:w="0" w:type="auto"/>
        <w:tblInd w:w="2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1"/>
        <w:gridCol w:w="7512"/>
      </w:tblGrid>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Код проверяемого результата</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Проверяемые предметные результаты освоения основной образовательной программы основного общего образования</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сочетая устные и письменные приёмы, арифметические действия с рациональными числами</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Сравнивать и упорядочивать рациональные числа</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1.5</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Округлять числа</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1.6</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1.7</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признаки делимости, разложение на множители натуральных чисел</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1.8</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Алгебраические выражения</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алгебраическую терминологию и символику, применять её в процессе освоения учебного материала</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Находить значения буквенных выражений при заданных значениях переменных</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преобразования целого выражения в многочлен приведением подобных слагаемых, раскрытием скобок</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2.4</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умножение одночлена на многочлен и многочлена на многочлен, применять формулы квадрата суммы и квадрата разности</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2.5</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2.6</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преобразования многочленов для решения различных задач из математики, смежных предметов, из реальной практики</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2.7</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свойства степеней с натуральными показателями для преобразования выражений</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графические методы при решении линейных уравнений и их систем</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Подбирать примеры пар чисел, являющихся решением линейного уравнения с двумя переменными</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Строить в координатной плоскости график линейного уравнения с двумя переменными; пользуясь графиком, приводить примеры решения уравнения</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3.5</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системы двух линейных уравнений с двумя переменными, в том числе графически</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3.6</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Координаты и графики. Функции</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Отмечать в координатной плоскости точки по заданным координатам</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Строить графики линейных функций. Строить график функции y = |х|</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4.4</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Описывать с помощью функций известные зависимости между величинами: скорость, время, расстояние, цену, количество, стоимость, производительность, время, объём работы</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4.5</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Находить значение функции по значению её аргумента</w:t>
            </w:r>
          </w:p>
        </w:tc>
      </w:tr>
      <w:tr w:rsidR="00CF0CAA" w:rsidRPr="00CF0CAA" w:rsidTr="00CF0CAA">
        <w:trPr>
          <w:trHeight w:val="144"/>
        </w:trPr>
        <w:tc>
          <w:tcPr>
            <w:tcW w:w="1601"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4.6</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tc>
      </w:tr>
    </w:tbl>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0"/>
        <w:gridCol w:w="7512"/>
      </w:tblGrid>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Код проверяемого результата</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Проверяемые предметные результаты освоения основной образовательной программы основного общего образования</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записи больших и малых чисел с помощью десятичных дробей и степеней числа 10</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Алгебраические выражения</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понятие степени с целым показателем, выполнять преобразования выражений, содержащих степени с целым показателем</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тождественные преобразования рациональных выражений на основе правил действий над многочленами и алгебраическими дробями</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Раскладывать квадратный трёхчлен на множители</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2.4</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преобразования выражений для решения различных задач из математики, смежных предметов, из реальной практики</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линейные, квадратные уравнения и рациональные уравнения, сводящиеся к ним, системы двух уравнений с двумя переменными</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tc>
      </w:tr>
      <w:tr w:rsidR="00CF0CAA" w:rsidRPr="00CF0CAA" w:rsidTr="00CF0CAA">
        <w:trPr>
          <w:trHeight w:val="144"/>
        </w:trPr>
        <w:tc>
          <w:tcPr>
            <w:tcW w:w="16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7512"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Строить графики элементарных функций вида:  </w:t>
            </w:r>
          </w:p>
          <w:p w:rsidR="00CF0CAA" w:rsidRPr="00CF0CAA" w:rsidRDefault="00CF0CAA" w:rsidP="00CF0CAA">
            <w:pPr>
              <w:rPr>
                <w:rFonts w:ascii="Times New Roman" w:hAnsi="Times New Roman" w:cs="Times New Roman"/>
              </w:rPr>
            </w:pPr>
            <m:oMath>
              <m:r>
                <w:rPr>
                  <w:rFonts w:ascii="Cambria Math" w:hAnsi="Cambria Math" w:cs="Times New Roman"/>
                </w:rPr>
                <m:t>y=k</m:t>
              </m:r>
              <m:r>
                <m:rPr>
                  <m:sty m:val="p"/>
                </m:rPr>
                <w:rPr>
                  <w:rFonts w:ascii="Cambria Math" w:hAnsi="Cambria Math" w:cs="Times New Roman"/>
                </w:rPr>
                <m:t>/</m:t>
              </m:r>
              <m:r>
                <w:rPr>
                  <w:rFonts w:ascii="Cambria Math" w:hAnsi="Cambria Math" w:cs="Times New Roman"/>
                </w:rPr>
                <m:t>x</m:t>
              </m:r>
            </m:oMath>
            <w:r w:rsidRPr="00CF0CAA">
              <w:rPr>
                <w:rFonts w:ascii="Times New Roman" w:hAnsi="Times New Roman" w:cs="Times New Roman"/>
              </w:rPr>
              <w:t>, y =x², y = x³, y = |х|, описывать свойства числовой функции по её графику</w:t>
            </w:r>
          </w:p>
        </w:tc>
      </w:tr>
    </w:tbl>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3"/>
        <w:gridCol w:w="7579"/>
      </w:tblGrid>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Код проверяемого результата</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Проверяемые предметные результаты освоения основной образовательной программы основного общего образования</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Сравнивать и упорядочивать рациональные и иррациональные числа</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Находить значения степеней с целыми показателями и корней, вычислять значения числовых выражений</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Округлять действительные числа, выполнять прикидку результата вычислений, оценку числовых выражений</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линейные и квадратные уравнения, уравнения, сводящиеся к ним, простейшие дробно-рациональные уравнения</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системы двух линейных уравнений с двумя переменными и системы двух уравнений, в которых одно уравнение не является линейным</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текстовые задачи алгебраическим способом с помощью составления уравнения или системы двух уравнений с двумя переменными</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2.4</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Проводить простейшие исследования уравнений и систем уравнений, в том числе с применением графических представлений (например, устанавливать, имеет ли уравнение или система уравнений решения, если имеет, то сколько)</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2.5</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линейные неравенства, квадратные неравенства, изображать решение неравенств на числовой прямой, записывать решение с помощью символов</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2.6</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2.7</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Использовать неравенства при решении различных задач</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Распознавать функции изученных видов. Показывать схематически расположение на координатной плоскости графиков функций вида: y=kx, y=kx+b</w:t>
            </w:r>
            <w:r w:rsidRPr="00CF0CAA">
              <w:rPr>
                <w:rFonts w:ascii="Times New Roman" w:hAnsi="Times New Roman" w:cs="Times New Roman"/>
                <w:i/>
              </w:rPr>
              <w:t xml:space="preserve">, y=k/x, y=ax²+bx+c, </w:t>
            </w:r>
            <w:r w:rsidRPr="00CF0CAA">
              <w:rPr>
                <w:rFonts w:ascii="Times New Roman" w:hAnsi="Times New Roman" w:cs="Times New Roman"/>
              </w:rPr>
              <w:t>в зависимости от значений коэффициентов, описывать свойства функций</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Показывать схематически расположение на координатной плоскости графиков функций вида y = ٧x, y = |х| и описывать свойства функций</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Строить и изображать схематически графики квадратичных функций, описывать свойства квадратичных функций по их графикам</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Распознавать квадратичную функцию по формуле, приводить примеры квадратичных функций из реальной жизни, физики, геометрии</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Арифметическая и геометрическая прогрессии </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Распознавать арифметическую и геометрическую прогрессии при разных способах задания</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Выполнять вычисления с использованием формул </w:t>
            </w:r>
            <w:r w:rsidRPr="00CF0CAA">
              <w:rPr>
                <w:rFonts w:ascii="Times New Roman" w:hAnsi="Times New Roman" w:cs="Times New Roman"/>
                <w:i/>
              </w:rPr>
              <w:t>n</w:t>
            </w:r>
            <w:r w:rsidRPr="00CF0CAA">
              <w:rPr>
                <w:rFonts w:ascii="Times New Roman" w:hAnsi="Times New Roman" w:cs="Times New Roman"/>
              </w:rPr>
              <w:t>-го члена арифметической и геометрической прогрессий, суммы первых n членов</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4.3</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Изображать члены последовательности точками на координатной плоскости</w:t>
            </w:r>
          </w:p>
        </w:tc>
      </w:tr>
      <w:tr w:rsidR="00CF0CAA" w:rsidRPr="00CF0CAA" w:rsidTr="00CF0CAA">
        <w:trPr>
          <w:trHeight w:val="144"/>
        </w:trPr>
        <w:tc>
          <w:tcPr>
            <w:tcW w:w="1235"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4.4</w:t>
            </w:r>
          </w:p>
        </w:tc>
        <w:tc>
          <w:tcPr>
            <w:tcW w:w="7937"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Решать задачи, связанные с числовыми последовательностями, в том числе задачи из реальной жизни (с использованием калькулятора, цифровых технологий) </w:t>
            </w:r>
          </w:p>
        </w:tc>
      </w:tr>
    </w:tbl>
    <w:p w:rsidR="00CF0CAA" w:rsidRPr="00CF0CAA" w:rsidRDefault="00CF0CAA" w:rsidP="00CF0CAA">
      <w:pPr>
        <w:rPr>
          <w:rFonts w:ascii="Times New Roman" w:hAnsi="Times New Roman" w:cs="Times New Roman"/>
        </w:rPr>
        <w:sectPr w:rsidR="00CF0CAA" w:rsidRPr="00CF0CAA">
          <w:pgSz w:w="11906" w:h="16383"/>
          <w:pgMar w:top="1134" w:right="850" w:bottom="1134" w:left="1701" w:header="720" w:footer="720" w:gutter="0"/>
          <w:cols w:space="720"/>
        </w:sectPr>
      </w:pPr>
    </w:p>
    <w:p w:rsidR="00CF0CAA" w:rsidRPr="00CF0CAA" w:rsidRDefault="00CF0CAA" w:rsidP="00CF0CAA">
      <w:pPr>
        <w:rPr>
          <w:rFonts w:ascii="Times New Roman" w:hAnsi="Times New Roman" w:cs="Times New Roman"/>
        </w:rPr>
      </w:pPr>
      <w:bookmarkStart w:id="25" w:name="block-50880767"/>
      <w:bookmarkEnd w:id="24"/>
      <w:r w:rsidRPr="00CF0CAA">
        <w:rPr>
          <w:rFonts w:ascii="Times New Roman" w:hAnsi="Times New Roman" w:cs="Times New Roman"/>
          <w:b/>
        </w:rPr>
        <w:t>ПРОВЕРЯЕМЫЕ ЭЛЕМЕНТЫ СОДЕРЖАНИЯ</w:t>
      </w:r>
    </w:p>
    <w:p w:rsidR="00CF0CAA" w:rsidRPr="00CF0CAA" w:rsidRDefault="00CF0CAA" w:rsidP="00CF0CAA">
      <w:pPr>
        <w:rPr>
          <w:rFonts w:ascii="Times New Roman" w:hAnsi="Times New Roman" w:cs="Times New Roman"/>
        </w:rPr>
      </w:pPr>
      <w:r w:rsidRPr="00CF0CAA">
        <w:rPr>
          <w:rFonts w:ascii="Times New Roman" w:hAnsi="Times New Roman" w:cs="Times New Roman"/>
          <w:b/>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8079"/>
      </w:tblGrid>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Код</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Проверяемый элемент содержания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Арифметические действия с рациональными числами. Решение задач из реальной практики на части, на дроби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натуральным показателем: определение, преобразование выражений на основе определения, запись больших чисел</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Проценты, запись процентов в виде дроби и дроби в виде процентов. Три основные задачи на проценты, решение задач из реальной практики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1.5</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Применение признаков делимости, разложение на множители натуральных чисел</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1.6</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Реальные зависимости, в том числе прямая и обратная пропорциональности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Алгебраические выражения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Переменные, числовое значение выражения с переменной. Допустимые значения переменных</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Представление зависимости между величинами в виде формулы. Вычисления по формулам</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Преобразование буквенных выражений, тождественно равные выражения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степени с натуральным показателем</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2.5</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Одночлены и многочлены. Степень многочлена. Сложение, вычитание, умножение многочленов</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2.6</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Формулы сокращённого умножения: квадрат суммы и квадрат разности. Формула разности квадратов. Разложение многочленов на множители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Уравнение, корень уравнения, правила преобразования уравнения, равносильность уравнений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одной переменной, число корней линейного уравнения, решение линейных уравнений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Составление уравнений по условию задачи. Решение текстовых задач с помощью уравнений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с двумя переменными и его график</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3.5</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Координаты и графики. Функции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Координата точки на прямой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промежутки. Расстояние между двумя точками координатной прямой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Прямоугольная система координат, оси </w:t>
            </w:r>
            <w:r w:rsidRPr="00CF0CAA">
              <w:rPr>
                <w:rFonts w:ascii="Times New Roman" w:hAnsi="Times New Roman" w:cs="Times New Roman"/>
                <w:i/>
              </w:rPr>
              <w:t xml:space="preserve">Ox </w:t>
            </w:r>
            <w:r w:rsidRPr="00CF0CAA">
              <w:rPr>
                <w:rFonts w:ascii="Times New Roman" w:hAnsi="Times New Roman" w:cs="Times New Roman"/>
              </w:rPr>
              <w:t xml:space="preserve">и </w:t>
            </w:r>
            <w:r w:rsidRPr="00CF0CAA">
              <w:rPr>
                <w:rFonts w:ascii="Times New Roman" w:hAnsi="Times New Roman" w:cs="Times New Roman"/>
                <w:i/>
              </w:rPr>
              <w:t>Oy</w:t>
            </w:r>
            <w:r w:rsidRPr="00CF0CAA">
              <w:rPr>
                <w:rFonts w:ascii="Times New Roman" w:hAnsi="Times New Roman" w:cs="Times New Roman"/>
              </w:rPr>
              <w:t>. Абсцисса и ордината точки на координатной плоскости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графиков, заданных формулами. Чтение графиков реальных зависимостей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4.5</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Понятие функции. График функции. Свойства функций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4.6</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Линейная функция, её график. График функции y = |х|</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4.7</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Графическое решение линейных уравнений и систем линейных уравнений</w:t>
            </w:r>
          </w:p>
        </w:tc>
      </w:tr>
    </w:tbl>
    <w:p w:rsidR="00CF0CAA" w:rsidRPr="00CF0CAA" w:rsidRDefault="00CF0CAA" w:rsidP="00CF0CAA">
      <w:pPr>
        <w:rPr>
          <w:rFonts w:ascii="Times New Roman" w:hAnsi="Times New Roman" w:cs="Times New Roman"/>
        </w:rPr>
      </w:pPr>
      <w:r w:rsidRPr="00CF0CAA">
        <w:rPr>
          <w:rFonts w:ascii="Times New Roman" w:hAnsi="Times New Roman" w:cs="Times New Roman"/>
          <w:b/>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8079"/>
      </w:tblGrid>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Код</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Проверяемый элемент содержания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Квадратный корень из числа. Понятие об иррациональном числе. Десятичные приближения иррациональных чисел</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Свойства арифметических квадратных корней и их применение к преобразованию числовых выражений и вычислениям. Действительные числа</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целым показателем и её свойства. Стандартная запись числа</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Алгебраические выражения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Квадратный трёхчлен, разложение квадратного трёхчлена на множители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Алгебраическая дробь. Основное свойство алгебраической дроби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Сложение, вычитание, умножение, деление алгебраических дробей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Рациональные выражения и их преобразование</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Квадратное уравнение, формула корней квадратного уравнения. Теорема Виета</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уравнений, сводящихся к линейным и квадратным</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Простейшие дробно-рациональные уравнения</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3.5</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способом</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3.6</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неравенства и их свойства</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3.7</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Неравенство с одной переменной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3.8</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Равносильность неравенств</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3.9</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Линейные неравенства с одной переменной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3.10</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Системы линейных неравенств с одной переменной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Понятие функции. Область определения и множество значений функции. Способы задания функций</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График функции. Чтение свойств функции по её графику</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4.3</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Примеры графиков функций, отражающих реальные процессы</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4.4</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 описывающие прямую и обратную пропорциональные зависимости, их графики</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4.5</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Функции </w:t>
            </w:r>
            <w:r w:rsidRPr="00CF0CAA">
              <w:rPr>
                <w:rFonts w:ascii="Times New Roman" w:hAnsi="Times New Roman" w:cs="Times New Roman"/>
                <w:i/>
              </w:rPr>
              <w:t>y =x², y = x³</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4.6</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Функции </w:t>
            </w:r>
            <m:oMath>
              <m:r>
                <w:rPr>
                  <w:rFonts w:ascii="Cambria Math" w:hAnsi="Cambria Math" w:cs="Times New Roman"/>
                </w:rPr>
                <m:t>y=</m:t>
              </m:r>
              <m:rad>
                <m:radPr>
                  <m:degHide m:val="1"/>
                  <m:ctrlPr>
                    <w:rPr>
                      <w:rFonts w:ascii="Cambria Math" w:hAnsi="Cambria Math" w:cs="Times New Roman"/>
                      <w:i/>
                      <w:lang w:val="en-US"/>
                    </w:rPr>
                  </m:ctrlPr>
                </m:radPr>
                <m:deg/>
                <m:e>
                  <m:r>
                    <w:rPr>
                      <w:rFonts w:ascii="Cambria Math" w:hAnsi="Cambria Math" w:cs="Times New Roman"/>
                    </w:rPr>
                    <m:t>x</m:t>
                  </m:r>
                </m:e>
              </m:rad>
            </m:oMath>
            <w:r w:rsidRPr="00CF0CAA">
              <w:rPr>
                <w:rFonts w:ascii="Times New Roman" w:hAnsi="Times New Roman" w:cs="Times New Roman"/>
                <w:i/>
              </w:rPr>
              <w:t>, y = |х|</w:t>
            </w:r>
          </w:p>
        </w:tc>
      </w:tr>
      <w:tr w:rsidR="00CF0CAA" w:rsidRPr="00CF0CAA" w:rsidTr="00CF0CAA">
        <w:trPr>
          <w:trHeight w:val="144"/>
        </w:trPr>
        <w:tc>
          <w:tcPr>
            <w:tcW w:w="109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4.7</w:t>
            </w:r>
          </w:p>
        </w:tc>
        <w:tc>
          <w:tcPr>
            <w:tcW w:w="8079"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Графическое решение уравнений и систем уравнений</w:t>
            </w:r>
          </w:p>
        </w:tc>
      </w:tr>
    </w:tbl>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5"/>
        <w:gridCol w:w="8117"/>
      </w:tblGrid>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Код</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Проверяемый элемент содержания</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Рациональные числа, иррациональные числа, конечные и бесконечные десятичные дроби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 Сравнение действительных чисел</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Арифметические действия с действительными числами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Измерения, приближения, оценки. Размеры объектов окружающего мира, длительность процессов в окружающем мире. Приближённое значение величины, точность приближения. Округление чисел. Прикидка и оценка результатов вычислений</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с одной переменной</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Линейное уравнение. Решение уравнений, сводящихся к линейным</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Квадратное уравнение. Решение уравнений, сводящихся к квадратным</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2.4</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Биквадратное уравнение. Примеры решения уравнений третьей и четвёртой степеней разложением на множители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2.5</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дробно-рациональных уравнений</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2.6</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Системы уравнений</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2.7</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Уравнение с двумя переменными и его график</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2.8</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линейных уравнений с двумя переменными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2.9</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двух уравнений, одно из которых линейное, а другое – второй степени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2.10</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системы уравнений с двумя переменными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2.11</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 алгебраическим способом</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2.12</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неравенства и их свойства</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2.13</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линейных неравенств с одной переменной</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2.14</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систем линейных неравенств с одной переменной</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2.15</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Квадратные неравенства</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2.16</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Графическая интерпретация неравенств и систем неравенств с двумя переменными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Квадратичная функция, её график и свойства. Парабола, координаты вершины параболы, ось симметрии параболы</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w:t>
            </w:r>
            <w:r w:rsidRPr="00CF0CAA">
              <w:rPr>
                <w:rFonts w:ascii="Times New Roman" w:hAnsi="Times New Roman" w:cs="Times New Roman"/>
                <w:i/>
              </w:rPr>
              <w:t xml:space="preserve">y=kx, y=kx+b </w:t>
            </w:r>
            <w:r w:rsidRPr="00CF0CAA">
              <w:rPr>
                <w:rFonts w:ascii="Times New Roman" w:hAnsi="Times New Roman" w:cs="Times New Roman"/>
              </w:rPr>
              <w:t>и их свойства</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w:t>
            </w:r>
            <w:r w:rsidRPr="00CF0CAA">
              <w:rPr>
                <w:rFonts w:ascii="Times New Roman" w:hAnsi="Times New Roman" w:cs="Times New Roman"/>
                <w:i/>
              </w:rPr>
              <w:t xml:space="preserve">y=k/x, y = x³ </w:t>
            </w:r>
            <w:r w:rsidRPr="00CF0CAA">
              <w:rPr>
                <w:rFonts w:ascii="Times New Roman" w:hAnsi="Times New Roman" w:cs="Times New Roman"/>
              </w:rPr>
              <w:t>и их свойства</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3.4</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Графики функций </w:t>
            </w:r>
            <w:r w:rsidRPr="00CF0CAA">
              <w:rPr>
                <w:rFonts w:ascii="Times New Roman" w:hAnsi="Times New Roman" w:cs="Times New Roman"/>
                <w:i/>
              </w:rPr>
              <w:t xml:space="preserve">, </w:t>
            </w:r>
            <w:r w:rsidRPr="00CF0CAA">
              <w:rPr>
                <w:rFonts w:ascii="Times New Roman" w:hAnsi="Times New Roman" w:cs="Times New Roman"/>
              </w:rPr>
              <w:t>и их свойства</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последовательности</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Определение и способы задания числовых последовательностей. Задание последовательности рекуррентной формулой и формулой </w:t>
            </w:r>
            <w:r w:rsidRPr="00CF0CAA">
              <w:rPr>
                <w:rFonts w:ascii="Times New Roman" w:hAnsi="Times New Roman" w:cs="Times New Roman"/>
                <w:i/>
              </w:rPr>
              <w:t>n</w:t>
            </w:r>
            <w:r w:rsidRPr="00CF0CAA">
              <w:rPr>
                <w:rFonts w:ascii="Times New Roman" w:hAnsi="Times New Roman" w:cs="Times New Roman"/>
              </w:rPr>
              <w:t>-го члена</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Арифметическая прогрессия. Формулы </w:t>
            </w:r>
            <w:r w:rsidRPr="00CF0CAA">
              <w:rPr>
                <w:rFonts w:ascii="Times New Roman" w:hAnsi="Times New Roman" w:cs="Times New Roman"/>
                <w:i/>
              </w:rPr>
              <w:t>n</w:t>
            </w:r>
            <w:r w:rsidRPr="00CF0CAA">
              <w:rPr>
                <w:rFonts w:ascii="Times New Roman" w:hAnsi="Times New Roman" w:cs="Times New Roman"/>
              </w:rPr>
              <w:t xml:space="preserve">-го члена арифметической прогрессии, суммы первых </w:t>
            </w:r>
            <w:r w:rsidRPr="00CF0CAA">
              <w:rPr>
                <w:rFonts w:ascii="Times New Roman" w:hAnsi="Times New Roman" w:cs="Times New Roman"/>
                <w:i/>
              </w:rPr>
              <w:t xml:space="preserve">n </w:t>
            </w:r>
            <w:r w:rsidRPr="00CF0CAA">
              <w:rPr>
                <w:rFonts w:ascii="Times New Roman" w:hAnsi="Times New Roman" w:cs="Times New Roman"/>
              </w:rPr>
              <w:t>членов</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4.3</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Геометрическая прогрессия. Формулы </w:t>
            </w:r>
            <w:r w:rsidRPr="00CF0CAA">
              <w:rPr>
                <w:rFonts w:ascii="Times New Roman" w:hAnsi="Times New Roman" w:cs="Times New Roman"/>
                <w:i/>
              </w:rPr>
              <w:t>n</w:t>
            </w:r>
            <w:r w:rsidRPr="00CF0CAA">
              <w:rPr>
                <w:rFonts w:ascii="Times New Roman" w:hAnsi="Times New Roman" w:cs="Times New Roman"/>
              </w:rPr>
              <w:t xml:space="preserve">-го члена геометрической прогрессии, суммы первых </w:t>
            </w:r>
            <w:r w:rsidRPr="00CF0CAA">
              <w:rPr>
                <w:rFonts w:ascii="Times New Roman" w:hAnsi="Times New Roman" w:cs="Times New Roman"/>
                <w:i/>
              </w:rPr>
              <w:t xml:space="preserve">n </w:t>
            </w:r>
            <w:r w:rsidRPr="00CF0CAA">
              <w:rPr>
                <w:rFonts w:ascii="Times New Roman" w:hAnsi="Times New Roman" w:cs="Times New Roman"/>
              </w:rPr>
              <w:t>членов</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4.4</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Изображение членов арифметической и геометрической прогрессий точками на координатной плоскости. Линейный и экспоненциальный рост</w:t>
            </w:r>
          </w:p>
        </w:tc>
      </w:tr>
      <w:tr w:rsidR="00CF0CAA" w:rsidRPr="00CF0CAA" w:rsidTr="00897DC8">
        <w:trPr>
          <w:trHeight w:val="144"/>
        </w:trPr>
        <w:tc>
          <w:tcPr>
            <w:tcW w:w="107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4.5</w:t>
            </w:r>
          </w:p>
        </w:tc>
        <w:tc>
          <w:tcPr>
            <w:tcW w:w="831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Сложные проценты</w:t>
            </w:r>
          </w:p>
        </w:tc>
      </w:tr>
    </w:tbl>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sectPr w:rsidR="00CF0CAA" w:rsidRPr="00CF0CAA">
          <w:pgSz w:w="11906" w:h="16383"/>
          <w:pgMar w:top="1134" w:right="850" w:bottom="1134" w:left="1701" w:header="720" w:footer="720" w:gutter="0"/>
          <w:cols w:space="720"/>
        </w:sectPr>
      </w:pPr>
    </w:p>
    <w:p w:rsidR="00CF0CAA" w:rsidRPr="00CF0CAA" w:rsidRDefault="00CF0CAA" w:rsidP="00CF0CAA">
      <w:pPr>
        <w:rPr>
          <w:rFonts w:ascii="Times New Roman" w:hAnsi="Times New Roman" w:cs="Times New Roman"/>
        </w:rPr>
      </w:pPr>
      <w:bookmarkStart w:id="26" w:name="block-50880769"/>
      <w:bookmarkEnd w:id="25"/>
      <w:r w:rsidRPr="00CF0CAA">
        <w:rPr>
          <w:rFonts w:ascii="Times New Roman" w:hAnsi="Times New Roman" w:cs="Times New Roman"/>
          <w:b/>
        </w:rPr>
        <w:t>ПРОВЕРЯЕМЫЕ НА ОГЭ ПО МАТЕМАТИКЕ ТРЕБОВАНИЯ К РЕЗУЛЬТАТАМ ОСВОЕНИЯ ОСНОВНОЙ ОБРАЗОВАТЕЛЬНОЙ ПРОГРАММЫ ОСНОВНОГО ОБЩЕГО ОБРАЗОВАНИЯ</w:t>
      </w:r>
    </w:p>
    <w:p w:rsidR="00CF0CAA" w:rsidRPr="00CF0CAA" w:rsidRDefault="00CF0CAA" w:rsidP="00CF0CAA">
      <w:pPr>
        <w:rPr>
          <w:rFonts w:ascii="Times New Roman" w:hAnsi="Times New Roman" w:cs="Times New Roman"/>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3"/>
        <w:gridCol w:w="7579"/>
      </w:tblGrid>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Код проверяемого требования</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9</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10</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15</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CF0CAA" w:rsidRPr="00CF0CAA" w:rsidTr="00CF0CAA">
        <w:trPr>
          <w:trHeight w:val="144"/>
        </w:trPr>
        <w:tc>
          <w:tcPr>
            <w:tcW w:w="1518"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16</w:t>
            </w:r>
          </w:p>
        </w:tc>
        <w:tc>
          <w:tcPr>
            <w:tcW w:w="7654"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sectPr w:rsidR="00CF0CAA" w:rsidRPr="00CF0CAA">
          <w:pgSz w:w="11906" w:h="16383"/>
          <w:pgMar w:top="1134" w:right="850" w:bottom="1134" w:left="1701" w:header="720" w:footer="720" w:gutter="0"/>
          <w:cols w:space="720"/>
        </w:sectPr>
      </w:pPr>
    </w:p>
    <w:p w:rsidR="00CF0CAA" w:rsidRPr="00CF0CAA" w:rsidRDefault="00CF0CAA" w:rsidP="00CF0CAA">
      <w:pPr>
        <w:rPr>
          <w:rFonts w:ascii="Times New Roman" w:hAnsi="Times New Roman" w:cs="Times New Roman"/>
        </w:rPr>
      </w:pPr>
      <w:bookmarkStart w:id="27" w:name="block-50880770"/>
      <w:bookmarkEnd w:id="26"/>
      <w:r w:rsidRPr="00CF0CAA">
        <w:rPr>
          <w:rFonts w:ascii="Times New Roman" w:hAnsi="Times New Roman" w:cs="Times New Roman"/>
          <w:b/>
        </w:rPr>
        <w:t>ПЕРЕЧЕНЬ ЭЛЕМЕНТОВ СОДЕРЖАНИЯ, ПРОВЕРЯЕМЫХ НА ОГЭ ПО МАТЕМАТИКЕ</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8511"/>
      </w:tblGrid>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Код</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b/>
              </w:rPr>
              <w:t>Проверяемый элемент содержания</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Числа и вычисления</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Натуральные и целые числа. Признаки делимости целых чисел</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1.2</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Обыкновенные и десятичные дроби, проценты, бесконечные периодические дроби</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1.3</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Рациональные числа. Арифметические операции с рациональными числами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1.4</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Действительные числа. Арифметические операции с действительными числами</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1.5</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Приближённые вычисления, правила округления, прикидка и оценка результата вычислений</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Алгебраические выражения</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Буквенные выражения (выражения с переменными)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2.2</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Степень с целым показателем. Степень с рациональным показателем. Свойства степени</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2.3</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Многочлены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2.4</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Алгебраическая дробь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2.5</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Арифметический корень натуральной степени. Действия с арифметическими корнями натуральной степени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Уравнения и неравенства</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Целые и дробно-рациональные уравнения. Системы и совокупности уравнений</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3.2</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Целые и дробно-рациональные неравенства. Системы и совокупности неравенств</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3.3</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Решение текстовых задач</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Числовые последовательности</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Последовательности, способы задания последовательностей</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4.2</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Арифметическая и геометрическая прогрессии. Формула сложных процентов</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Функции</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5.1.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Координаты на прямой и плоскости</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Координатная прямая</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6.2</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Декартовы координаты на плоскости</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Геометрия</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Геометрические фигуры и их свойства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7.2</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Треугольник</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7.3</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Многоугольники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7.4</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Окружность и круг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7.5</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Измерение геометрических величин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7.6</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Векторы на плоскости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Вероятность и статистика</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8.1</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Описательная статистика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8.2</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Вероятность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8.3</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Комбинаторика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8.4</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Множества </w:t>
            </w:r>
          </w:p>
        </w:tc>
      </w:tr>
      <w:tr w:rsidR="00CF0CAA" w:rsidRPr="00CF0CAA" w:rsidTr="00897DC8">
        <w:trPr>
          <w:trHeight w:val="144"/>
        </w:trPr>
        <w:tc>
          <w:tcPr>
            <w:tcW w:w="1203"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8.5</w:t>
            </w:r>
          </w:p>
        </w:tc>
        <w:tc>
          <w:tcPr>
            <w:tcW w:w="12960" w:type="dxa"/>
            <w:tcMar>
              <w:top w:w="50" w:type="dxa"/>
              <w:left w:w="100" w:type="dxa"/>
            </w:tcMar>
            <w:vAlign w:val="center"/>
          </w:tcPr>
          <w:p w:rsidR="00CF0CAA" w:rsidRPr="00CF0CAA" w:rsidRDefault="00CF0CAA" w:rsidP="00CF0CAA">
            <w:pPr>
              <w:rPr>
                <w:rFonts w:ascii="Times New Roman" w:hAnsi="Times New Roman" w:cs="Times New Roman"/>
              </w:rPr>
            </w:pPr>
            <w:r w:rsidRPr="00CF0CAA">
              <w:rPr>
                <w:rFonts w:ascii="Times New Roman" w:hAnsi="Times New Roman" w:cs="Times New Roman"/>
              </w:rPr>
              <w:t xml:space="preserve">Графы </w:t>
            </w:r>
          </w:p>
        </w:tc>
      </w:tr>
    </w:tbl>
    <w:p w:rsidR="00CF0CAA" w:rsidRDefault="00CF0CAA" w:rsidP="00CF0CAA">
      <w:pPr>
        <w:rPr>
          <w:rFonts w:ascii="Times New Roman" w:hAnsi="Times New Roman" w:cs="Times New Roman"/>
          <w:b/>
        </w:rPr>
      </w:pPr>
      <w:bookmarkStart w:id="28" w:name="block-50880768"/>
      <w:bookmarkEnd w:id="27"/>
    </w:p>
    <w:p w:rsidR="00CF0CAA" w:rsidRPr="00CF0CAA" w:rsidRDefault="00CF0CAA" w:rsidP="00CF0CAA">
      <w:pPr>
        <w:rPr>
          <w:rFonts w:ascii="Times New Roman" w:hAnsi="Times New Roman" w:cs="Times New Roman"/>
        </w:rPr>
      </w:pPr>
      <w:r w:rsidRPr="00CF0CAA">
        <w:rPr>
          <w:rFonts w:ascii="Times New Roman" w:hAnsi="Times New Roman" w:cs="Times New Roman"/>
          <w:b/>
        </w:rPr>
        <w:t>УЧЕБНО-МЕТОДИЧЕСКОЕ ОБЕСПЕЧЕНИЕ ОБРАЗОВАТЕЛЬНОГО ПРОЦЕССА</w:t>
      </w:r>
    </w:p>
    <w:p w:rsidR="00CF0CAA" w:rsidRPr="00CF0CAA" w:rsidRDefault="00CF0CAA" w:rsidP="00CF0CAA">
      <w:pPr>
        <w:rPr>
          <w:rFonts w:ascii="Times New Roman" w:hAnsi="Times New Roman" w:cs="Times New Roman"/>
        </w:rPr>
      </w:pPr>
      <w:r w:rsidRPr="00CF0CAA">
        <w:rPr>
          <w:rFonts w:ascii="Times New Roman" w:hAnsi="Times New Roman" w:cs="Times New Roman"/>
          <w:b/>
        </w:rPr>
        <w:t>ОБЯЗАТЕЛЬНЫЕ УЧЕБНЫЕ МАТЕРИАЛЫ ДЛЯ УЧЕНИКА</w:t>
      </w:r>
    </w:p>
    <w:p w:rsidR="00CF0CAA" w:rsidRPr="00CF0CAA" w:rsidRDefault="00CF0CAA" w:rsidP="00CF0CAA">
      <w:pPr>
        <w:rPr>
          <w:rFonts w:ascii="Times New Roman" w:hAnsi="Times New Roman" w:cs="Times New Roman"/>
        </w:rPr>
      </w:pPr>
      <w:r w:rsidRPr="00CF0CAA">
        <w:rPr>
          <w:rFonts w:ascii="Times New Roman" w:hAnsi="Times New Roman" w:cs="Times New Roman"/>
        </w:rPr>
        <w:t>• Математика. Алгебра: 7-й класс: базовый уровень: учебник; 15-е издание, переработанное, 7 класс/ Макарычев Ю.Н., Миндюк Н.Г., Нешков К.И. и др.; под редакцией Теляковского С.А., Акционерное общество «Издательство «Просвещение»</w:t>
      </w:r>
    </w:p>
    <w:p w:rsidR="00CF0CAA" w:rsidRPr="00CF0CAA" w:rsidRDefault="00CF0CAA" w:rsidP="00CF0CAA">
      <w:pPr>
        <w:rPr>
          <w:rFonts w:ascii="Times New Roman" w:hAnsi="Times New Roman" w:cs="Times New Roman"/>
        </w:rPr>
      </w:pPr>
      <w:r w:rsidRPr="00CF0CAA">
        <w:rPr>
          <w:rFonts w:ascii="Times New Roman" w:hAnsi="Times New Roman" w:cs="Times New Roman"/>
        </w:rPr>
        <w:t>• Математика. Алгебра: 8-й класс: базовый уровень: учебник; 16-е издание, переработанное, 8 класс/ Макарычев Ю.Н., Миндюк Н.Г., Нешков К.И. и др.; под редакцией Теляковского С.А., Акционерное общество «Издательство «Просвещение»</w:t>
      </w:r>
    </w:p>
    <w:p w:rsidR="00CF0CAA" w:rsidRPr="00CF0CAA" w:rsidRDefault="00CF0CAA" w:rsidP="00CF0CAA">
      <w:pPr>
        <w:rPr>
          <w:rFonts w:ascii="Times New Roman" w:hAnsi="Times New Roman" w:cs="Times New Roman"/>
        </w:rPr>
      </w:pPr>
      <w:r w:rsidRPr="00CF0CAA">
        <w:rPr>
          <w:rFonts w:ascii="Times New Roman" w:hAnsi="Times New Roman" w:cs="Times New Roman"/>
        </w:rPr>
        <w:t>• Математика. Алгебра: 9-й класс: базовый уровень: учебник; 15-е издание, переработанное, 9 класс/ Макарычев Ю.Н., Миндюк Н.Г., Нешков К.И. и др.; под редакцией Теляковского С.А., Акционерное общество «Издательство «Просвещение»</w:t>
      </w: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p>
    <w:p w:rsidR="00CF0CAA" w:rsidRPr="00CF0CAA" w:rsidRDefault="00CF0CAA" w:rsidP="00CF0CAA">
      <w:pPr>
        <w:rPr>
          <w:rFonts w:ascii="Times New Roman" w:hAnsi="Times New Roman" w:cs="Times New Roman"/>
        </w:rPr>
      </w:pPr>
      <w:r w:rsidRPr="00CF0CAA">
        <w:rPr>
          <w:rFonts w:ascii="Times New Roman" w:hAnsi="Times New Roman" w:cs="Times New Roman"/>
          <w:b/>
        </w:rPr>
        <w:t>МЕТОДИЧЕСКИЕ МАТЕРИАЛЫ ДЛЯ УЧИТЕЛЯ</w:t>
      </w:r>
    </w:p>
    <w:p w:rsidR="00CF0CAA" w:rsidRPr="00CF0CAA" w:rsidRDefault="00CF0CAA" w:rsidP="00CF0CAA">
      <w:pPr>
        <w:rPr>
          <w:rFonts w:ascii="Times New Roman" w:hAnsi="Times New Roman" w:cs="Times New Roman"/>
          <w:b/>
        </w:rPr>
      </w:pPr>
      <w:r w:rsidRPr="00CF0CAA">
        <w:rPr>
          <w:rFonts w:ascii="Times New Roman" w:hAnsi="Times New Roman" w:cs="Times New Roman"/>
          <w:b/>
        </w:rPr>
        <w:t>ЦИФРОВЫЕ ОБРАЗОВАТЕЛЬНЫЕ РЕСУРСЫ И РЕСУРСЫ СЕТИ ИНТЕРНЕТ</w:t>
      </w:r>
    </w:p>
    <w:bookmarkEnd w:id="28"/>
    <w:p w:rsidR="00CF0CAA" w:rsidRPr="00CF0CAA" w:rsidRDefault="00CF0CAA" w:rsidP="00CF0CAA">
      <w:pPr>
        <w:numPr>
          <w:ilvl w:val="0"/>
          <w:numId w:val="14"/>
        </w:numPr>
        <w:tabs>
          <w:tab w:val="num" w:pos="142"/>
        </w:tabs>
        <w:rPr>
          <w:rFonts w:ascii="Times New Roman" w:hAnsi="Times New Roman" w:cs="Times New Roman"/>
        </w:rPr>
      </w:pPr>
      <w:r w:rsidRPr="00CF0CAA">
        <w:rPr>
          <w:rFonts w:ascii="Times New Roman" w:hAnsi="Times New Roman" w:cs="Times New Roman"/>
        </w:rPr>
        <w:fldChar w:fldCharType="begin"/>
      </w:r>
      <w:r w:rsidRPr="00CF0CAA">
        <w:rPr>
          <w:rFonts w:ascii="Times New Roman" w:hAnsi="Times New Roman" w:cs="Times New Roman"/>
        </w:rPr>
        <w:instrText xml:space="preserve"> HYPERLINK "http://etudes.ru/" \t "_blank" </w:instrText>
      </w:r>
      <w:r w:rsidRPr="00CF0CAA">
        <w:rPr>
          <w:rFonts w:ascii="Times New Roman" w:hAnsi="Times New Roman" w:cs="Times New Roman"/>
        </w:rPr>
        <w:fldChar w:fldCharType="separate"/>
      </w:r>
      <w:r w:rsidRPr="00CF0CAA">
        <w:rPr>
          <w:rStyle w:val="af0"/>
          <w:rFonts w:ascii="Times New Roman" w:hAnsi="Times New Roman" w:cs="Times New Roman"/>
        </w:rPr>
        <w:t>Etudes.ru</w:t>
      </w:r>
      <w:r w:rsidRPr="00CF0CAA">
        <w:rPr>
          <w:rFonts w:ascii="Times New Roman" w:hAnsi="Times New Roman" w:cs="Times New Roman"/>
        </w:rPr>
        <w:fldChar w:fldCharType="end"/>
      </w:r>
      <w:r w:rsidRPr="00CF0CAA">
        <w:rPr>
          <w:rFonts w:ascii="Times New Roman" w:hAnsi="Times New Roman" w:cs="Times New Roman"/>
        </w:rPr>
        <w:t> — на сайте представлены этюды, выполненные с использованием современной компьютерной 3D-графики, рассказывающие о математике и её приложениях.</w:t>
      </w:r>
    </w:p>
    <w:p w:rsidR="00CF0CAA" w:rsidRDefault="002576D1" w:rsidP="00CF0CAA">
      <w:pPr>
        <w:numPr>
          <w:ilvl w:val="0"/>
          <w:numId w:val="14"/>
        </w:numPr>
        <w:tabs>
          <w:tab w:val="num" w:pos="142"/>
        </w:tabs>
        <w:rPr>
          <w:rFonts w:ascii="Times New Roman" w:hAnsi="Times New Roman" w:cs="Times New Roman"/>
        </w:rPr>
      </w:pPr>
      <w:hyperlink r:id="rId209" w:tgtFrame="_blank" w:history="1">
        <w:r w:rsidR="00CF0CAA" w:rsidRPr="00CF0CAA">
          <w:rPr>
            <w:rStyle w:val="af0"/>
            <w:rFonts w:ascii="Times New Roman" w:hAnsi="Times New Roman" w:cs="Times New Roman"/>
          </w:rPr>
          <w:t>Geogebra</w:t>
        </w:r>
      </w:hyperlink>
      <w:r w:rsidR="00CF0CAA" w:rsidRPr="00CF0CAA">
        <w:rPr>
          <w:rFonts w:ascii="Times New Roman" w:hAnsi="Times New Roman" w:cs="Times New Roman"/>
        </w:rPr>
        <w:t> — приложение с открытым исходным кодом, специально разработанное как средство изучения и обучения геометрии и алгебре.</w:t>
      </w:r>
    </w:p>
    <w:p w:rsidR="00CF0CAA" w:rsidRDefault="002576D1" w:rsidP="00CF0CAA">
      <w:pPr>
        <w:numPr>
          <w:ilvl w:val="0"/>
          <w:numId w:val="14"/>
        </w:numPr>
        <w:tabs>
          <w:tab w:val="num" w:pos="142"/>
        </w:tabs>
        <w:rPr>
          <w:rFonts w:ascii="Times New Roman" w:hAnsi="Times New Roman" w:cs="Times New Roman"/>
        </w:rPr>
      </w:pPr>
      <w:hyperlink r:id="rId210" w:tgtFrame="_blank" w:history="1">
        <w:r w:rsidR="00CF0CAA" w:rsidRPr="00CF0CAA">
          <w:rPr>
            <w:rStyle w:val="af0"/>
            <w:rFonts w:ascii="Times New Roman" w:hAnsi="Times New Roman" w:cs="Times New Roman"/>
          </w:rPr>
          <w:t>mathproblems.ru/</w:t>
        </w:r>
      </w:hyperlink>
      <w:r w:rsidR="00CF0CAA" w:rsidRPr="00CF0CAA">
        <w:rPr>
          <w:rFonts w:ascii="Times New Roman" w:hAnsi="Times New Roman" w:cs="Times New Roman"/>
        </w:rPr>
        <w:t xml:space="preserve"> - сборник задач по математике. Помимо самих заданий, на сайте есть конструктор для создания самостоятельных и контрольных работ.</w:t>
      </w:r>
    </w:p>
    <w:p w:rsidR="00897DC8" w:rsidRDefault="00897DC8" w:rsidP="00897DC8">
      <w:pPr>
        <w:rPr>
          <w:rFonts w:ascii="Times New Roman" w:hAnsi="Times New Roman" w:cs="Times New Roman"/>
        </w:rPr>
      </w:pPr>
    </w:p>
    <w:p w:rsidR="00897DC8" w:rsidRDefault="00897DC8" w:rsidP="00897DC8">
      <w:pPr>
        <w:rPr>
          <w:rFonts w:ascii="Times New Roman" w:hAnsi="Times New Roman" w:cs="Times New Roman"/>
        </w:rPr>
      </w:pPr>
    </w:p>
    <w:p w:rsidR="00897DC8" w:rsidRDefault="00897DC8" w:rsidP="00897DC8">
      <w:pPr>
        <w:rPr>
          <w:rFonts w:ascii="Times New Roman" w:hAnsi="Times New Roman" w:cs="Times New Roman"/>
        </w:rPr>
      </w:pPr>
    </w:p>
    <w:p w:rsidR="00897DC8" w:rsidRDefault="00897DC8" w:rsidP="00897DC8">
      <w:pPr>
        <w:rPr>
          <w:rFonts w:ascii="Times New Roman" w:hAnsi="Times New Roman" w:cs="Times New Roman"/>
        </w:rPr>
      </w:pPr>
    </w:p>
    <w:p w:rsidR="00897DC8" w:rsidRPr="00DF2192" w:rsidRDefault="00897DC8" w:rsidP="00897DC8">
      <w:pPr>
        <w:spacing w:after="0" w:line="276" w:lineRule="auto"/>
        <w:jc w:val="right"/>
        <w:rPr>
          <w:rFonts w:ascii="Times New Roman" w:eastAsia="Calibri" w:hAnsi="Times New Roman" w:cs="Times New Roman"/>
          <w:color w:val="000000"/>
          <w:sz w:val="24"/>
          <w:szCs w:val="28"/>
          <w:highlight w:val="yellow"/>
          <w:lang w:eastAsia="ru-RU"/>
        </w:rPr>
      </w:pPr>
      <w:r w:rsidRPr="00DF2192">
        <w:rPr>
          <w:rFonts w:ascii="Times New Roman" w:eastAsia="Calibri" w:hAnsi="Times New Roman" w:cs="Times New Roman"/>
          <w:color w:val="000000"/>
          <w:sz w:val="24"/>
          <w:szCs w:val="28"/>
          <w:highlight w:val="yellow"/>
          <w:lang w:eastAsia="ru-RU"/>
        </w:rPr>
        <w:t>Приложение №___</w:t>
      </w:r>
    </w:p>
    <w:p w:rsidR="00897DC8" w:rsidRPr="00DF2192" w:rsidRDefault="00897DC8" w:rsidP="00897DC8">
      <w:pPr>
        <w:spacing w:after="0" w:line="276" w:lineRule="auto"/>
        <w:rPr>
          <w:rFonts w:ascii="Times New Roman" w:eastAsia="Calibri" w:hAnsi="Times New Roman" w:cs="Times New Roman"/>
          <w:color w:val="000000"/>
          <w:sz w:val="24"/>
          <w:szCs w:val="28"/>
          <w:highlight w:val="yellow"/>
          <w:lang w:eastAsia="ru-RU"/>
        </w:rPr>
      </w:pPr>
    </w:p>
    <w:p w:rsidR="00897DC8" w:rsidRPr="00207FF0" w:rsidRDefault="00897DC8" w:rsidP="00897DC8">
      <w:pPr>
        <w:spacing w:after="0" w:line="276" w:lineRule="auto"/>
        <w:jc w:val="center"/>
        <w:rPr>
          <w:rFonts w:ascii="Times New Roman" w:eastAsia="Calibri" w:hAnsi="Times New Roman" w:cs="Times New Roman"/>
          <w:color w:val="000000"/>
          <w:sz w:val="24"/>
          <w:szCs w:val="28"/>
          <w:lang w:eastAsia="ru-RU"/>
        </w:rPr>
      </w:pPr>
      <w:r w:rsidRPr="00DF2192">
        <w:rPr>
          <w:rFonts w:ascii="Times New Roman" w:eastAsia="Calibri" w:hAnsi="Times New Roman" w:cs="Times New Roman"/>
          <w:color w:val="000000"/>
          <w:sz w:val="24"/>
          <w:szCs w:val="28"/>
          <w:highlight w:val="yellow"/>
          <w:lang w:eastAsia="ru-RU"/>
        </w:rPr>
        <w:t>Извлечено из ООП ООО утвержденного</w:t>
      </w:r>
    </w:p>
    <w:p w:rsidR="00897DC8" w:rsidRPr="00207FF0" w:rsidRDefault="00897DC8" w:rsidP="00897DC8">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897DC8" w:rsidRPr="00207FF0" w:rsidRDefault="00897DC8" w:rsidP="00897DC8">
      <w:pPr>
        <w:spacing w:after="0" w:line="276" w:lineRule="auto"/>
        <w:jc w:val="both"/>
        <w:rPr>
          <w:rFonts w:ascii="Times New Roman" w:eastAsia="Calibri" w:hAnsi="Times New Roman" w:cs="Times New Roman"/>
          <w:b/>
          <w:color w:val="000000"/>
          <w:sz w:val="24"/>
          <w:szCs w:val="24"/>
          <w:lang w:eastAsia="ru-RU"/>
        </w:rPr>
      </w:pPr>
    </w:p>
    <w:p w:rsidR="00897DC8" w:rsidRPr="00207FF0" w:rsidRDefault="00897DC8" w:rsidP="00897DC8">
      <w:pPr>
        <w:spacing w:after="0" w:line="276" w:lineRule="auto"/>
        <w:jc w:val="both"/>
        <w:rPr>
          <w:rFonts w:ascii="Times New Roman" w:eastAsia="Calibri" w:hAnsi="Times New Roman" w:cs="Times New Roman"/>
          <w:b/>
          <w:color w:val="000000"/>
          <w:sz w:val="24"/>
          <w:szCs w:val="24"/>
          <w:lang w:eastAsia="ru-RU"/>
        </w:rPr>
      </w:pPr>
    </w:p>
    <w:p w:rsidR="00897DC8" w:rsidRPr="00207FF0" w:rsidRDefault="00897DC8" w:rsidP="00897DC8">
      <w:pPr>
        <w:spacing w:after="0" w:line="276" w:lineRule="auto"/>
        <w:jc w:val="both"/>
        <w:rPr>
          <w:rFonts w:ascii="Times New Roman" w:eastAsia="Calibri" w:hAnsi="Times New Roman" w:cs="Times New Roman"/>
          <w:b/>
          <w:color w:val="000000"/>
          <w:sz w:val="24"/>
          <w:szCs w:val="24"/>
          <w:lang w:eastAsia="ru-RU"/>
        </w:rPr>
      </w:pPr>
    </w:p>
    <w:p w:rsidR="00897DC8" w:rsidRPr="00207FF0" w:rsidRDefault="00897DC8" w:rsidP="00897DC8">
      <w:pPr>
        <w:spacing w:after="0" w:line="276" w:lineRule="auto"/>
        <w:rPr>
          <w:rFonts w:ascii="Times New Roman" w:eastAsia="Calibri" w:hAnsi="Times New Roman" w:cs="Times New Roman"/>
          <w:b/>
          <w:color w:val="000000"/>
          <w:sz w:val="28"/>
          <w:szCs w:val="24"/>
          <w:lang w:eastAsia="ru-RU"/>
        </w:rPr>
      </w:pPr>
    </w:p>
    <w:p w:rsidR="00897DC8" w:rsidRPr="00207FF0" w:rsidRDefault="00897DC8" w:rsidP="00897DC8">
      <w:pPr>
        <w:spacing w:after="0" w:line="276" w:lineRule="auto"/>
        <w:jc w:val="center"/>
        <w:rPr>
          <w:rFonts w:ascii="Times New Roman" w:eastAsia="Calibri" w:hAnsi="Times New Roman" w:cs="Times New Roman"/>
          <w:b/>
          <w:color w:val="000000"/>
          <w:sz w:val="28"/>
          <w:szCs w:val="24"/>
          <w:lang w:eastAsia="ru-RU"/>
        </w:rPr>
      </w:pPr>
    </w:p>
    <w:p w:rsidR="00897DC8" w:rsidRPr="00207FF0" w:rsidRDefault="00897DC8" w:rsidP="00897DC8">
      <w:pPr>
        <w:spacing w:after="0" w:line="276" w:lineRule="auto"/>
        <w:jc w:val="center"/>
        <w:rPr>
          <w:rFonts w:ascii="Times New Roman" w:eastAsia="Calibri" w:hAnsi="Times New Roman" w:cs="Times New Roman"/>
          <w:b/>
          <w:color w:val="000000"/>
          <w:sz w:val="28"/>
          <w:szCs w:val="28"/>
          <w:lang w:eastAsia="ru-RU"/>
        </w:rPr>
      </w:pPr>
    </w:p>
    <w:p w:rsidR="00897DC8" w:rsidRPr="00207FF0" w:rsidRDefault="00897DC8" w:rsidP="00897DC8">
      <w:pPr>
        <w:spacing w:after="0" w:line="276" w:lineRule="auto"/>
        <w:jc w:val="center"/>
        <w:rPr>
          <w:rFonts w:ascii="Times New Roman" w:eastAsia="Calibri" w:hAnsi="Times New Roman" w:cs="Times New Roman"/>
          <w:b/>
          <w:color w:val="000000"/>
          <w:sz w:val="36"/>
          <w:szCs w:val="28"/>
          <w:lang w:eastAsia="ru-RU"/>
        </w:rPr>
      </w:pPr>
    </w:p>
    <w:p w:rsidR="00897DC8" w:rsidRPr="00207FF0" w:rsidRDefault="00897DC8" w:rsidP="00897DC8">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897DC8" w:rsidRPr="00207FF0" w:rsidRDefault="00897DC8" w:rsidP="00897DC8">
      <w:pPr>
        <w:spacing w:after="0" w:line="276" w:lineRule="auto"/>
        <w:jc w:val="center"/>
        <w:rPr>
          <w:rFonts w:ascii="Times New Roman" w:eastAsia="Calibri" w:hAnsi="Times New Roman" w:cs="Times New Roman"/>
          <w:b/>
          <w:color w:val="000000"/>
          <w:sz w:val="36"/>
          <w:szCs w:val="28"/>
          <w:lang w:eastAsia="ru-RU"/>
        </w:rPr>
      </w:pPr>
    </w:p>
    <w:p w:rsidR="00897DC8" w:rsidRPr="00207FF0" w:rsidRDefault="00897DC8" w:rsidP="00897DC8">
      <w:pPr>
        <w:spacing w:after="0" w:line="276" w:lineRule="auto"/>
        <w:jc w:val="center"/>
        <w:rPr>
          <w:rFonts w:ascii="Times New Roman" w:eastAsia="Calibri" w:hAnsi="Times New Roman" w:cs="Times New Roman"/>
          <w:b/>
          <w:color w:val="000000"/>
          <w:sz w:val="28"/>
          <w:szCs w:val="28"/>
          <w:lang w:eastAsia="ru-RU"/>
        </w:rPr>
      </w:pPr>
    </w:p>
    <w:p w:rsidR="00897DC8" w:rsidRPr="00207FF0" w:rsidRDefault="00897DC8" w:rsidP="00897DC8">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Математика</w:t>
      </w:r>
      <w:r w:rsidRPr="00207FF0">
        <w:rPr>
          <w:rFonts w:ascii="Times New Roman" w:eastAsia="Calibri" w:hAnsi="Times New Roman" w:cs="Times New Roman"/>
          <w:b/>
          <w:color w:val="000000"/>
          <w:sz w:val="28"/>
          <w:szCs w:val="28"/>
          <w:lang w:eastAsia="ru-RU"/>
        </w:rPr>
        <w:t>»</w:t>
      </w:r>
    </w:p>
    <w:p w:rsidR="00897DC8" w:rsidRPr="00207FF0" w:rsidRDefault="00897DC8" w:rsidP="00897DC8">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Pr>
          <w:rFonts w:ascii="Times New Roman" w:eastAsia="Calibri" w:hAnsi="Times New Roman" w:cs="Times New Roman"/>
          <w:color w:val="000000"/>
          <w:sz w:val="28"/>
          <w:szCs w:val="28"/>
          <w:lang w:eastAsia="ru-RU"/>
        </w:rPr>
        <w:t>5-6</w:t>
      </w:r>
      <w:r w:rsidRPr="00207FF0">
        <w:rPr>
          <w:rFonts w:ascii="Times New Roman" w:eastAsia="Calibri" w:hAnsi="Times New Roman" w:cs="Times New Roman"/>
          <w:color w:val="000000"/>
          <w:sz w:val="28"/>
          <w:szCs w:val="28"/>
          <w:lang w:eastAsia="ru-RU"/>
        </w:rPr>
        <w:t xml:space="preserve"> классов</w:t>
      </w:r>
    </w:p>
    <w:p w:rsidR="00897DC8" w:rsidRPr="00207FF0" w:rsidRDefault="00897DC8" w:rsidP="00897DC8">
      <w:pPr>
        <w:spacing w:after="0" w:line="276" w:lineRule="auto"/>
        <w:jc w:val="center"/>
        <w:rPr>
          <w:rFonts w:ascii="Times New Roman" w:eastAsia="Calibri" w:hAnsi="Times New Roman" w:cs="Times New Roman"/>
          <w:color w:val="000000"/>
          <w:sz w:val="28"/>
          <w:szCs w:val="28"/>
          <w:lang w:eastAsia="ru-RU"/>
        </w:rPr>
      </w:pPr>
    </w:p>
    <w:p w:rsidR="00897DC8" w:rsidRPr="00207FF0" w:rsidRDefault="00897DC8" w:rsidP="00897DC8">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897DC8" w:rsidRPr="00207FF0" w:rsidRDefault="00897DC8" w:rsidP="00897DC8">
      <w:pPr>
        <w:spacing w:after="0" w:line="276" w:lineRule="auto"/>
        <w:jc w:val="center"/>
        <w:rPr>
          <w:rFonts w:ascii="Times New Roman" w:eastAsia="Calibri" w:hAnsi="Times New Roman" w:cs="Times New Roman"/>
          <w:color w:val="000000"/>
          <w:sz w:val="28"/>
          <w:szCs w:val="28"/>
          <w:lang w:eastAsia="ru-RU"/>
        </w:rPr>
      </w:pPr>
    </w:p>
    <w:p w:rsidR="00897DC8" w:rsidRPr="00207FF0" w:rsidRDefault="00897DC8" w:rsidP="00897DC8">
      <w:pPr>
        <w:spacing w:after="0" w:line="276" w:lineRule="auto"/>
        <w:jc w:val="center"/>
        <w:rPr>
          <w:rFonts w:ascii="Times New Roman" w:eastAsia="Calibri" w:hAnsi="Times New Roman" w:cs="Times New Roman"/>
          <w:color w:val="000000"/>
          <w:sz w:val="28"/>
          <w:szCs w:val="28"/>
          <w:lang w:eastAsia="ru-RU"/>
        </w:rPr>
      </w:pPr>
    </w:p>
    <w:p w:rsidR="00897DC8" w:rsidRPr="00207FF0" w:rsidRDefault="00897DC8" w:rsidP="00897DC8">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897DC8" w:rsidRPr="00207FF0" w:rsidRDefault="00897DC8" w:rsidP="00897DC8">
      <w:pPr>
        <w:spacing w:after="0" w:line="276" w:lineRule="auto"/>
        <w:jc w:val="both"/>
        <w:rPr>
          <w:rFonts w:ascii="Times New Roman" w:eastAsia="Calibri" w:hAnsi="Times New Roman" w:cs="Times New Roman"/>
          <w:b/>
          <w:color w:val="000000"/>
          <w:sz w:val="24"/>
          <w:szCs w:val="24"/>
          <w:lang w:eastAsia="ru-RU"/>
        </w:rPr>
      </w:pPr>
    </w:p>
    <w:p w:rsidR="00897DC8" w:rsidRPr="00207FF0" w:rsidRDefault="00897DC8" w:rsidP="00897DC8">
      <w:pPr>
        <w:spacing w:after="0" w:line="276" w:lineRule="auto"/>
        <w:jc w:val="both"/>
        <w:rPr>
          <w:rFonts w:ascii="Times New Roman" w:eastAsia="Calibri" w:hAnsi="Times New Roman" w:cs="Times New Roman"/>
          <w:color w:val="000000"/>
          <w:sz w:val="24"/>
          <w:szCs w:val="24"/>
          <w:lang w:eastAsia="ru-RU"/>
        </w:rPr>
      </w:pPr>
    </w:p>
    <w:p w:rsidR="00897DC8" w:rsidRPr="00207FF0" w:rsidRDefault="00897DC8" w:rsidP="00897DC8">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p>
    <w:p w:rsidR="00897DC8" w:rsidRPr="00207FF0" w:rsidRDefault="00897DC8" w:rsidP="00897DC8">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Нальчик, 2025</w:t>
      </w:r>
    </w:p>
    <w:p w:rsidR="00897DC8" w:rsidRDefault="00897DC8" w:rsidP="00897DC8">
      <w:pPr>
        <w:widowControl w:val="0"/>
        <w:autoSpaceDE w:val="0"/>
        <w:autoSpaceDN w:val="0"/>
        <w:spacing w:before="73" w:after="0" w:line="240" w:lineRule="auto"/>
        <w:rPr>
          <w:rFonts w:ascii="Calibri" w:eastAsia="Times New Roman" w:hAnsi="Calibri" w:cs="Times New Roman"/>
          <w:lang w:eastAsia="ru-RU"/>
        </w:rPr>
      </w:pPr>
    </w:p>
    <w:p w:rsidR="00897DC8" w:rsidRDefault="00897DC8" w:rsidP="00897DC8">
      <w:pPr>
        <w:widowControl w:val="0"/>
        <w:autoSpaceDE w:val="0"/>
        <w:autoSpaceDN w:val="0"/>
        <w:spacing w:before="73" w:after="0" w:line="240" w:lineRule="auto"/>
        <w:rPr>
          <w:rFonts w:ascii="Calibri" w:eastAsia="Times New Roman" w:hAnsi="Calibri" w:cs="Times New Roman"/>
          <w:lang w:eastAsia="ru-RU"/>
        </w:rPr>
      </w:pPr>
    </w:p>
    <w:p w:rsidR="00897DC8" w:rsidRDefault="00897DC8" w:rsidP="00897DC8">
      <w:pPr>
        <w:widowControl w:val="0"/>
        <w:autoSpaceDE w:val="0"/>
        <w:autoSpaceDN w:val="0"/>
        <w:spacing w:before="73" w:after="0" w:line="240" w:lineRule="auto"/>
        <w:rPr>
          <w:rFonts w:ascii="Calibri" w:eastAsia="Times New Roman" w:hAnsi="Calibri" w:cs="Times New Roman"/>
          <w:lang w:eastAsia="ru-RU"/>
        </w:rPr>
      </w:pPr>
    </w:p>
    <w:p w:rsidR="00897DC8" w:rsidRPr="00897DC8" w:rsidRDefault="00897DC8" w:rsidP="00897DC8">
      <w:pPr>
        <w:widowControl w:val="0"/>
        <w:autoSpaceDE w:val="0"/>
        <w:autoSpaceDN w:val="0"/>
        <w:spacing w:before="73" w:after="0" w:line="240" w:lineRule="auto"/>
        <w:jc w:val="center"/>
        <w:rPr>
          <w:rFonts w:ascii="Times New Roman" w:eastAsia="Times New Roman" w:hAnsi="Times New Roman" w:cs="Times New Roman"/>
          <w:b/>
          <w:sz w:val="28"/>
        </w:rPr>
      </w:pPr>
      <w:r w:rsidRPr="00897DC8">
        <w:rPr>
          <w:rFonts w:ascii="Times New Roman" w:eastAsia="Times New Roman" w:hAnsi="Times New Roman" w:cs="Times New Roman"/>
          <w:b/>
          <w:spacing w:val="-2"/>
          <w:sz w:val="28"/>
        </w:rPr>
        <w:t>ПОЯСНИТЕЛЬНАЯ</w:t>
      </w:r>
      <w:r w:rsidRPr="00897DC8">
        <w:rPr>
          <w:rFonts w:ascii="Times New Roman" w:eastAsia="Times New Roman" w:hAnsi="Times New Roman" w:cs="Times New Roman"/>
          <w:b/>
          <w:spacing w:val="6"/>
          <w:sz w:val="28"/>
        </w:rPr>
        <w:t xml:space="preserve"> </w:t>
      </w:r>
      <w:r w:rsidRPr="00897DC8">
        <w:rPr>
          <w:rFonts w:ascii="Times New Roman" w:eastAsia="Times New Roman" w:hAnsi="Times New Roman" w:cs="Times New Roman"/>
          <w:b/>
          <w:spacing w:val="-2"/>
          <w:sz w:val="28"/>
        </w:rPr>
        <w:t>ЗАПИСКА</w:t>
      </w:r>
    </w:p>
    <w:p w:rsidR="00897DC8" w:rsidRPr="00897DC8" w:rsidRDefault="00897DC8" w:rsidP="00897DC8">
      <w:pPr>
        <w:widowControl w:val="0"/>
        <w:autoSpaceDE w:val="0"/>
        <w:autoSpaceDN w:val="0"/>
        <w:spacing w:before="6" w:after="0" w:line="240" w:lineRule="auto"/>
        <w:rPr>
          <w:rFonts w:ascii="Times New Roman" w:eastAsia="Times New Roman" w:hAnsi="Times New Roman" w:cs="Times New Roman"/>
          <w:b/>
          <w:sz w:val="28"/>
          <w:szCs w:val="28"/>
        </w:rPr>
      </w:pPr>
    </w:p>
    <w:p w:rsidR="00897DC8" w:rsidRPr="00897DC8" w:rsidRDefault="00897DC8" w:rsidP="00897DC8">
      <w:pPr>
        <w:widowControl w:val="0"/>
        <w:autoSpaceDE w:val="0"/>
        <w:autoSpaceDN w:val="0"/>
        <w:spacing w:before="1" w:after="0" w:line="240" w:lineRule="auto"/>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Приоритетными</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целями</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обучения</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математике</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в</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z w:val="28"/>
          <w:szCs w:val="28"/>
        </w:rPr>
        <w:t>5–6</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классах</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pacing w:val="-2"/>
          <w:sz w:val="28"/>
          <w:szCs w:val="28"/>
        </w:rPr>
        <w:t>являются:</w:t>
      </w:r>
    </w:p>
    <w:p w:rsidR="00897DC8" w:rsidRPr="00897DC8" w:rsidRDefault="00897DC8" w:rsidP="00897DC8">
      <w:pPr>
        <w:widowControl w:val="0"/>
        <w:numPr>
          <w:ilvl w:val="0"/>
          <w:numId w:val="19"/>
        </w:numPr>
        <w:tabs>
          <w:tab w:val="left" w:pos="1069"/>
        </w:tabs>
        <w:autoSpaceDE w:val="0"/>
        <w:autoSpaceDN w:val="0"/>
        <w:spacing w:before="33" w:after="0" w:line="264" w:lineRule="auto"/>
        <w:ind w:right="140"/>
        <w:jc w:val="both"/>
        <w:rPr>
          <w:rFonts w:ascii="Times New Roman" w:eastAsia="Times New Roman" w:hAnsi="Times New Roman" w:cs="Times New Roman"/>
          <w:sz w:val="28"/>
        </w:rPr>
      </w:pPr>
      <w:r w:rsidRPr="00897DC8">
        <w:rPr>
          <w:rFonts w:ascii="Times New Roman" w:eastAsia="Times New Roman" w:hAnsi="Times New Roman" w:cs="Times New Roman"/>
          <w:sz w:val="28"/>
        </w:rPr>
        <w:t xml:space="preserve">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w:t>
      </w:r>
      <w:r w:rsidRPr="00897DC8">
        <w:rPr>
          <w:rFonts w:ascii="Times New Roman" w:eastAsia="Times New Roman" w:hAnsi="Times New Roman" w:cs="Times New Roman"/>
          <w:spacing w:val="-2"/>
          <w:sz w:val="28"/>
        </w:rPr>
        <w:t>обучающихся;</w:t>
      </w:r>
    </w:p>
    <w:p w:rsidR="00897DC8" w:rsidRPr="00897DC8" w:rsidRDefault="00897DC8" w:rsidP="00897DC8">
      <w:pPr>
        <w:widowControl w:val="0"/>
        <w:numPr>
          <w:ilvl w:val="0"/>
          <w:numId w:val="19"/>
        </w:numPr>
        <w:tabs>
          <w:tab w:val="left" w:pos="1069"/>
        </w:tabs>
        <w:autoSpaceDE w:val="0"/>
        <w:autoSpaceDN w:val="0"/>
        <w:spacing w:after="0" w:line="264" w:lineRule="auto"/>
        <w:ind w:right="142"/>
        <w:jc w:val="both"/>
        <w:rPr>
          <w:rFonts w:ascii="Times New Roman" w:eastAsia="Times New Roman" w:hAnsi="Times New Roman" w:cs="Times New Roman"/>
          <w:sz w:val="28"/>
        </w:rPr>
      </w:pPr>
      <w:r w:rsidRPr="00897DC8">
        <w:rPr>
          <w:rFonts w:ascii="Times New Roman" w:eastAsia="Times New Roman" w:hAnsi="Times New Roman" w:cs="Times New Roman"/>
          <w:sz w:val="28"/>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897DC8" w:rsidRPr="00897DC8" w:rsidRDefault="00897DC8" w:rsidP="00897DC8">
      <w:pPr>
        <w:widowControl w:val="0"/>
        <w:numPr>
          <w:ilvl w:val="0"/>
          <w:numId w:val="19"/>
        </w:numPr>
        <w:tabs>
          <w:tab w:val="left" w:pos="1069"/>
        </w:tabs>
        <w:autoSpaceDE w:val="0"/>
        <w:autoSpaceDN w:val="0"/>
        <w:spacing w:after="0" w:line="264" w:lineRule="auto"/>
        <w:ind w:right="143"/>
        <w:jc w:val="both"/>
        <w:rPr>
          <w:rFonts w:ascii="Times New Roman" w:eastAsia="Times New Roman" w:hAnsi="Times New Roman" w:cs="Times New Roman"/>
          <w:sz w:val="28"/>
        </w:rPr>
      </w:pPr>
      <w:r w:rsidRPr="00897DC8">
        <w:rPr>
          <w:rFonts w:ascii="Times New Roman" w:eastAsia="Times New Roman" w:hAnsi="Times New Roman" w:cs="Times New Roman"/>
          <w:sz w:val="28"/>
        </w:rPr>
        <w:t>подведение обучающихся на доступном для них уровне к осознанию взаимосвязи математики и окружающего мира;</w:t>
      </w:r>
    </w:p>
    <w:p w:rsidR="00897DC8" w:rsidRPr="00897DC8" w:rsidRDefault="00897DC8" w:rsidP="00897DC8">
      <w:pPr>
        <w:widowControl w:val="0"/>
        <w:numPr>
          <w:ilvl w:val="0"/>
          <w:numId w:val="19"/>
        </w:numPr>
        <w:tabs>
          <w:tab w:val="left" w:pos="1069"/>
        </w:tabs>
        <w:autoSpaceDE w:val="0"/>
        <w:autoSpaceDN w:val="0"/>
        <w:spacing w:after="0" w:line="264" w:lineRule="auto"/>
        <w:ind w:right="134"/>
        <w:jc w:val="both"/>
        <w:rPr>
          <w:rFonts w:ascii="Times New Roman" w:eastAsia="Times New Roman" w:hAnsi="Times New Roman" w:cs="Times New Roman"/>
          <w:sz w:val="28"/>
        </w:rPr>
      </w:pPr>
      <w:r w:rsidRPr="00897DC8">
        <w:rPr>
          <w:rFonts w:ascii="Times New Roman" w:eastAsia="Times New Roman" w:hAnsi="Times New Roman" w:cs="Times New Roman"/>
          <w:sz w:val="28"/>
        </w:rPr>
        <w:t>формирование функциональной математической грамотности:</w:t>
      </w:r>
      <w:r w:rsidRPr="00897DC8">
        <w:rPr>
          <w:rFonts w:ascii="Times New Roman" w:eastAsia="Times New Roman" w:hAnsi="Times New Roman" w:cs="Times New Roman"/>
          <w:spacing w:val="40"/>
          <w:sz w:val="28"/>
        </w:rPr>
        <w:t xml:space="preserve"> </w:t>
      </w:r>
      <w:r w:rsidRPr="00897DC8">
        <w:rPr>
          <w:rFonts w:ascii="Times New Roman" w:eastAsia="Times New Roman" w:hAnsi="Times New Roman" w:cs="Times New Roman"/>
          <w:sz w:val="28"/>
        </w:rPr>
        <w:t>умения</w:t>
      </w:r>
      <w:r w:rsidRPr="00897DC8">
        <w:rPr>
          <w:rFonts w:ascii="Times New Roman" w:eastAsia="Times New Roman" w:hAnsi="Times New Roman" w:cs="Times New Roman"/>
          <w:spacing w:val="-1"/>
          <w:sz w:val="28"/>
        </w:rPr>
        <w:t xml:space="preserve"> </w:t>
      </w:r>
      <w:r w:rsidRPr="00897DC8">
        <w:rPr>
          <w:rFonts w:ascii="Times New Roman" w:eastAsia="Times New Roman" w:hAnsi="Times New Roman" w:cs="Times New Roman"/>
          <w:sz w:val="28"/>
        </w:rPr>
        <w:t>распознавать математические</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объекты в</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реальных</w:t>
      </w:r>
      <w:r w:rsidRPr="00897DC8">
        <w:rPr>
          <w:rFonts w:ascii="Times New Roman" w:eastAsia="Times New Roman" w:hAnsi="Times New Roman" w:cs="Times New Roman"/>
          <w:spacing w:val="-1"/>
          <w:sz w:val="28"/>
        </w:rPr>
        <w:t xml:space="preserve"> </w:t>
      </w:r>
      <w:r w:rsidRPr="00897DC8">
        <w:rPr>
          <w:rFonts w:ascii="Times New Roman" w:eastAsia="Times New Roman" w:hAnsi="Times New Roman" w:cs="Times New Roman"/>
          <w:sz w:val="28"/>
        </w:rPr>
        <w:t>жизненных ситуациях, применять освоенные умения для решения практико- ориентированных задач, интерпретировать полученные результаты и оценивать их на соответствие практической ситуации.</w:t>
      </w:r>
    </w:p>
    <w:p w:rsidR="00897DC8" w:rsidRPr="00897DC8" w:rsidRDefault="00897DC8" w:rsidP="00897DC8">
      <w:pPr>
        <w:widowControl w:val="0"/>
        <w:autoSpaceDE w:val="0"/>
        <w:autoSpaceDN w:val="0"/>
        <w:spacing w:before="1"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Основные линии содержания курса математики в 5–6 классах – арифметическая и геометрическая, которые развиваются параллельно,</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каждая в соответствии с собственной логикой,</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однако, не</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независимо одна</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897DC8" w:rsidRPr="00897DC8" w:rsidRDefault="00897DC8" w:rsidP="00897DC8">
      <w:pPr>
        <w:widowControl w:val="0"/>
        <w:autoSpaceDE w:val="0"/>
        <w:autoSpaceDN w:val="0"/>
        <w:spacing w:after="0" w:line="264" w:lineRule="auto"/>
        <w:ind w:right="142"/>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w:t>
      </w:r>
      <w:r w:rsidRPr="00897DC8">
        <w:rPr>
          <w:rFonts w:ascii="Times New Roman" w:eastAsia="Times New Roman" w:hAnsi="Times New Roman" w:cs="Times New Roman"/>
          <w:spacing w:val="-2"/>
          <w:sz w:val="28"/>
          <w:szCs w:val="28"/>
        </w:rPr>
        <w:t>делимости.</w:t>
      </w:r>
    </w:p>
    <w:p w:rsidR="00897DC8" w:rsidRPr="00897DC8" w:rsidRDefault="00897DC8" w:rsidP="00897DC8">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и</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при</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практическом</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использовании.</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К</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6</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классу</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отнесён</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второй</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содержащих</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и</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z w:val="28"/>
          <w:szCs w:val="28"/>
        </w:rPr>
        <w:t>обыкновенные,</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и</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z w:val="28"/>
          <w:szCs w:val="28"/>
        </w:rPr>
        <w:t>десятичные</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z w:val="28"/>
          <w:szCs w:val="28"/>
        </w:rPr>
        <w:t>дроби,</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установление связей между ними,</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рассмотрение</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приёмов</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решения задач на</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дроби.</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В</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начале 6 класса происходит знакомство с понятием процента.</w:t>
      </w:r>
    </w:p>
    <w:p w:rsidR="00897DC8" w:rsidRPr="00897DC8" w:rsidRDefault="00897DC8" w:rsidP="00897DC8">
      <w:pPr>
        <w:widowControl w:val="0"/>
        <w:autoSpaceDE w:val="0"/>
        <w:autoSpaceDN w:val="0"/>
        <w:spacing w:before="1" w:after="0" w:line="264" w:lineRule="auto"/>
        <w:ind w:right="13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rsidR="00897DC8" w:rsidRPr="00897DC8" w:rsidRDefault="00897DC8" w:rsidP="00897DC8">
      <w:pPr>
        <w:widowControl w:val="0"/>
        <w:autoSpaceDE w:val="0"/>
        <w:autoSpaceDN w:val="0"/>
        <w:spacing w:before="2"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При обучении решению текстовых задач в 5–6 классах используются арифметические приёмы решения.</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При</w:t>
      </w:r>
      <w:r w:rsidRPr="00897DC8">
        <w:rPr>
          <w:rFonts w:ascii="Times New Roman" w:eastAsia="Times New Roman" w:hAnsi="Times New Roman" w:cs="Times New Roman"/>
          <w:spacing w:val="-2"/>
          <w:sz w:val="28"/>
          <w:szCs w:val="28"/>
        </w:rPr>
        <w:t xml:space="preserve"> </w:t>
      </w:r>
      <w:r w:rsidRPr="00897DC8">
        <w:rPr>
          <w:rFonts w:ascii="Times New Roman" w:eastAsia="Times New Roman" w:hAnsi="Times New Roman" w:cs="Times New Roman"/>
          <w:sz w:val="28"/>
          <w:szCs w:val="28"/>
        </w:rPr>
        <w:t>отработке вычислительных навыков</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897DC8" w:rsidRPr="00897DC8" w:rsidRDefault="00897DC8" w:rsidP="00897DC8">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897DC8" w:rsidRPr="00897DC8" w:rsidRDefault="00897DC8" w:rsidP="00897DC8">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w:t>
      </w:r>
      <w:r w:rsidRPr="00897DC8">
        <w:rPr>
          <w:rFonts w:ascii="Times New Roman" w:eastAsia="Times New Roman" w:hAnsi="Times New Roman" w:cs="Times New Roman"/>
          <w:spacing w:val="79"/>
          <w:sz w:val="28"/>
          <w:szCs w:val="28"/>
        </w:rPr>
        <w:t xml:space="preserve"> </w:t>
      </w:r>
      <w:r w:rsidRPr="00897DC8">
        <w:rPr>
          <w:rFonts w:ascii="Times New Roman" w:eastAsia="Times New Roman" w:hAnsi="Times New Roman" w:cs="Times New Roman"/>
          <w:sz w:val="28"/>
          <w:szCs w:val="28"/>
        </w:rPr>
        <w:t>свойства.</w:t>
      </w:r>
      <w:r w:rsidRPr="00897DC8">
        <w:rPr>
          <w:rFonts w:ascii="Times New Roman" w:eastAsia="Times New Roman" w:hAnsi="Times New Roman" w:cs="Times New Roman"/>
          <w:spacing w:val="78"/>
          <w:sz w:val="28"/>
          <w:szCs w:val="28"/>
        </w:rPr>
        <w:t xml:space="preserve"> </w:t>
      </w:r>
      <w:r w:rsidRPr="00897DC8">
        <w:rPr>
          <w:rFonts w:ascii="Times New Roman" w:eastAsia="Times New Roman" w:hAnsi="Times New Roman" w:cs="Times New Roman"/>
          <w:sz w:val="28"/>
          <w:szCs w:val="28"/>
        </w:rPr>
        <w:t>В</w:t>
      </w:r>
      <w:r w:rsidRPr="00897DC8">
        <w:rPr>
          <w:rFonts w:ascii="Times New Roman" w:eastAsia="Times New Roman" w:hAnsi="Times New Roman" w:cs="Times New Roman"/>
          <w:spacing w:val="79"/>
          <w:sz w:val="28"/>
          <w:szCs w:val="28"/>
        </w:rPr>
        <w:t xml:space="preserve"> </w:t>
      </w:r>
      <w:r w:rsidRPr="00897DC8">
        <w:rPr>
          <w:rFonts w:ascii="Times New Roman" w:eastAsia="Times New Roman" w:hAnsi="Times New Roman" w:cs="Times New Roman"/>
          <w:sz w:val="28"/>
          <w:szCs w:val="28"/>
        </w:rPr>
        <w:t>процессе</w:t>
      </w:r>
      <w:r w:rsidRPr="00897DC8">
        <w:rPr>
          <w:rFonts w:ascii="Times New Roman" w:eastAsia="Times New Roman" w:hAnsi="Times New Roman" w:cs="Times New Roman"/>
          <w:spacing w:val="77"/>
          <w:sz w:val="28"/>
          <w:szCs w:val="28"/>
        </w:rPr>
        <w:t xml:space="preserve"> </w:t>
      </w:r>
      <w:r w:rsidRPr="00897DC8">
        <w:rPr>
          <w:rFonts w:ascii="Times New Roman" w:eastAsia="Times New Roman" w:hAnsi="Times New Roman" w:cs="Times New Roman"/>
          <w:sz w:val="28"/>
          <w:szCs w:val="28"/>
        </w:rPr>
        <w:t>изучения</w:t>
      </w:r>
      <w:r w:rsidRPr="00897DC8">
        <w:rPr>
          <w:rFonts w:ascii="Times New Roman" w:eastAsia="Times New Roman" w:hAnsi="Times New Roman" w:cs="Times New Roman"/>
          <w:spacing w:val="77"/>
          <w:sz w:val="28"/>
          <w:szCs w:val="28"/>
        </w:rPr>
        <w:t xml:space="preserve"> </w:t>
      </w:r>
      <w:r w:rsidRPr="00897DC8">
        <w:rPr>
          <w:rFonts w:ascii="Times New Roman" w:eastAsia="Times New Roman" w:hAnsi="Times New Roman" w:cs="Times New Roman"/>
          <w:sz w:val="28"/>
          <w:szCs w:val="28"/>
        </w:rPr>
        <w:t>наглядной</w:t>
      </w:r>
      <w:r w:rsidRPr="00897DC8">
        <w:rPr>
          <w:rFonts w:ascii="Times New Roman" w:eastAsia="Times New Roman" w:hAnsi="Times New Roman" w:cs="Times New Roman"/>
          <w:spacing w:val="79"/>
          <w:sz w:val="28"/>
          <w:szCs w:val="28"/>
        </w:rPr>
        <w:t xml:space="preserve"> </w:t>
      </w:r>
      <w:r w:rsidRPr="00897DC8">
        <w:rPr>
          <w:rFonts w:ascii="Times New Roman" w:eastAsia="Times New Roman" w:hAnsi="Times New Roman" w:cs="Times New Roman"/>
          <w:sz w:val="28"/>
          <w:szCs w:val="28"/>
        </w:rPr>
        <w:t>геометрии</w:t>
      </w:r>
      <w:r w:rsidRPr="00897DC8">
        <w:rPr>
          <w:rFonts w:ascii="Times New Roman" w:eastAsia="Times New Roman" w:hAnsi="Times New Roman" w:cs="Times New Roman"/>
          <w:spacing w:val="79"/>
          <w:sz w:val="28"/>
          <w:szCs w:val="28"/>
        </w:rPr>
        <w:t xml:space="preserve"> </w:t>
      </w:r>
      <w:r w:rsidRPr="00897DC8">
        <w:rPr>
          <w:rFonts w:ascii="Times New Roman" w:eastAsia="Times New Roman" w:hAnsi="Times New Roman" w:cs="Times New Roman"/>
          <w:sz w:val="28"/>
          <w:szCs w:val="28"/>
        </w:rPr>
        <w:t>знания,</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4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полученные обучающимися на уровне начального общего образования, систематизируются и расширяются.</w:t>
      </w:r>
    </w:p>
    <w:p w:rsidR="00897DC8" w:rsidRPr="00897DC8" w:rsidRDefault="00897DC8" w:rsidP="00897DC8">
      <w:pPr>
        <w:widowControl w:val="0"/>
        <w:autoSpaceDE w:val="0"/>
        <w:autoSpaceDN w:val="0"/>
        <w:spacing w:before="2"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897DC8" w:rsidRPr="00897DC8" w:rsidRDefault="00897DC8" w:rsidP="00897DC8">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На изучение учебного курса «Математика» отводится 340 часов: в 5 классе – 170 часов (5 часов в неделю), в 6 классе – 170 часов (5 часов в </w:t>
      </w:r>
      <w:r w:rsidRPr="00897DC8">
        <w:rPr>
          <w:rFonts w:ascii="Times New Roman" w:eastAsia="Times New Roman" w:hAnsi="Times New Roman" w:cs="Times New Roman"/>
          <w:spacing w:val="-2"/>
          <w:sz w:val="28"/>
          <w:szCs w:val="28"/>
        </w:rPr>
        <w:t>неделю).</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484" w:lineRule="auto"/>
        <w:ind w:right="5497"/>
        <w:rPr>
          <w:rFonts w:ascii="Times New Roman" w:eastAsia="Times New Roman" w:hAnsi="Times New Roman" w:cs="Times New Roman"/>
          <w:b/>
          <w:sz w:val="28"/>
        </w:rPr>
      </w:pPr>
      <w:r w:rsidRPr="00897DC8">
        <w:rPr>
          <w:rFonts w:ascii="Times New Roman" w:eastAsia="Times New Roman" w:hAnsi="Times New Roman" w:cs="Times New Roman"/>
          <w:b/>
          <w:sz w:val="28"/>
        </w:rPr>
        <w:t>СОДЕРЖАНИЕ</w:t>
      </w:r>
      <w:r w:rsidRPr="00897DC8">
        <w:rPr>
          <w:rFonts w:ascii="Times New Roman" w:eastAsia="Times New Roman" w:hAnsi="Times New Roman" w:cs="Times New Roman"/>
          <w:b/>
          <w:spacing w:val="-18"/>
          <w:sz w:val="28"/>
        </w:rPr>
        <w:t xml:space="preserve"> </w:t>
      </w:r>
      <w:r w:rsidRPr="00897DC8">
        <w:rPr>
          <w:rFonts w:ascii="Times New Roman" w:eastAsia="Times New Roman" w:hAnsi="Times New Roman" w:cs="Times New Roman"/>
          <w:b/>
          <w:sz w:val="28"/>
        </w:rPr>
        <w:t>ОБУЧЕНИЯ 5 КЛАСС</w:t>
      </w:r>
    </w:p>
    <w:p w:rsidR="00897DC8" w:rsidRPr="00897DC8" w:rsidRDefault="00897DC8" w:rsidP="00897DC8">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Натуральные</w:t>
      </w:r>
      <w:r w:rsidRPr="00897DC8">
        <w:rPr>
          <w:rFonts w:ascii="Times New Roman" w:eastAsia="Times New Roman" w:hAnsi="Times New Roman" w:cs="Times New Roman"/>
          <w:b/>
          <w:bCs/>
          <w:spacing w:val="-5"/>
          <w:sz w:val="28"/>
          <w:szCs w:val="28"/>
        </w:rPr>
        <w:t xml:space="preserve"> </w:t>
      </w:r>
      <w:r w:rsidRPr="00897DC8">
        <w:rPr>
          <w:rFonts w:ascii="Times New Roman" w:eastAsia="Times New Roman" w:hAnsi="Times New Roman" w:cs="Times New Roman"/>
          <w:b/>
          <w:bCs/>
          <w:sz w:val="28"/>
          <w:szCs w:val="28"/>
        </w:rPr>
        <w:t>числа</w:t>
      </w:r>
      <w:r w:rsidRPr="00897DC8">
        <w:rPr>
          <w:rFonts w:ascii="Times New Roman" w:eastAsia="Times New Roman" w:hAnsi="Times New Roman" w:cs="Times New Roman"/>
          <w:b/>
          <w:bCs/>
          <w:spacing w:val="-3"/>
          <w:sz w:val="28"/>
          <w:szCs w:val="28"/>
        </w:rPr>
        <w:t xml:space="preserve"> </w:t>
      </w:r>
      <w:r w:rsidRPr="00897DC8">
        <w:rPr>
          <w:rFonts w:ascii="Times New Roman" w:eastAsia="Times New Roman" w:hAnsi="Times New Roman" w:cs="Times New Roman"/>
          <w:b/>
          <w:bCs/>
          <w:sz w:val="28"/>
          <w:szCs w:val="28"/>
        </w:rPr>
        <w:t>и</w:t>
      </w:r>
      <w:r w:rsidRPr="00897DC8">
        <w:rPr>
          <w:rFonts w:ascii="Times New Roman" w:eastAsia="Times New Roman" w:hAnsi="Times New Roman" w:cs="Times New Roman"/>
          <w:b/>
          <w:bCs/>
          <w:spacing w:val="-5"/>
          <w:sz w:val="28"/>
          <w:szCs w:val="28"/>
        </w:rPr>
        <w:t xml:space="preserve"> </w:t>
      </w:r>
      <w:r w:rsidRPr="00897DC8">
        <w:rPr>
          <w:rFonts w:ascii="Times New Roman" w:eastAsia="Times New Roman" w:hAnsi="Times New Roman" w:cs="Times New Roman"/>
          <w:b/>
          <w:bCs/>
          <w:spacing w:val="-4"/>
          <w:sz w:val="28"/>
          <w:szCs w:val="28"/>
        </w:rPr>
        <w:t>нуль</w:t>
      </w:r>
    </w:p>
    <w:p w:rsidR="00897DC8" w:rsidRPr="00897DC8" w:rsidRDefault="00897DC8" w:rsidP="00897DC8">
      <w:pPr>
        <w:widowControl w:val="0"/>
        <w:autoSpaceDE w:val="0"/>
        <w:autoSpaceDN w:val="0"/>
        <w:spacing w:before="31"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Натуральное число. Ряд натуральных чисел. Число 0. Изображение натуральных чисел точками на координатной (числовой) прямой.</w:t>
      </w:r>
    </w:p>
    <w:p w:rsidR="00897DC8" w:rsidRPr="00897DC8" w:rsidRDefault="00897DC8" w:rsidP="00897DC8">
      <w:pPr>
        <w:widowControl w:val="0"/>
        <w:autoSpaceDE w:val="0"/>
        <w:autoSpaceDN w:val="0"/>
        <w:spacing w:before="2"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Позиционная система счисления. Римская нумерация как пример непозиционной системы счисления. Десятичная система счисления.</w:t>
      </w:r>
    </w:p>
    <w:p w:rsidR="00897DC8" w:rsidRPr="00897DC8" w:rsidRDefault="00897DC8" w:rsidP="00897DC8">
      <w:pPr>
        <w:widowControl w:val="0"/>
        <w:autoSpaceDE w:val="0"/>
        <w:autoSpaceDN w:val="0"/>
        <w:spacing w:after="0" w:line="240" w:lineRule="auto"/>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Сравнение</w:t>
      </w:r>
      <w:r w:rsidRPr="00897DC8">
        <w:rPr>
          <w:rFonts w:ascii="Times New Roman" w:eastAsia="Times New Roman" w:hAnsi="Times New Roman" w:cs="Times New Roman"/>
          <w:spacing w:val="37"/>
          <w:sz w:val="28"/>
          <w:szCs w:val="28"/>
        </w:rPr>
        <w:t xml:space="preserve"> </w:t>
      </w:r>
      <w:r w:rsidRPr="00897DC8">
        <w:rPr>
          <w:rFonts w:ascii="Times New Roman" w:eastAsia="Times New Roman" w:hAnsi="Times New Roman" w:cs="Times New Roman"/>
          <w:sz w:val="28"/>
          <w:szCs w:val="28"/>
        </w:rPr>
        <w:t>натуральных</w:t>
      </w:r>
      <w:r w:rsidRPr="00897DC8">
        <w:rPr>
          <w:rFonts w:ascii="Times New Roman" w:eastAsia="Times New Roman" w:hAnsi="Times New Roman" w:cs="Times New Roman"/>
          <w:spacing w:val="39"/>
          <w:sz w:val="28"/>
          <w:szCs w:val="28"/>
        </w:rPr>
        <w:t xml:space="preserve"> </w:t>
      </w:r>
      <w:r w:rsidRPr="00897DC8">
        <w:rPr>
          <w:rFonts w:ascii="Times New Roman" w:eastAsia="Times New Roman" w:hAnsi="Times New Roman" w:cs="Times New Roman"/>
          <w:sz w:val="28"/>
          <w:szCs w:val="28"/>
        </w:rPr>
        <w:t>чисел,</w:t>
      </w:r>
      <w:r w:rsidRPr="00897DC8">
        <w:rPr>
          <w:rFonts w:ascii="Times New Roman" w:eastAsia="Times New Roman" w:hAnsi="Times New Roman" w:cs="Times New Roman"/>
          <w:spacing w:val="37"/>
          <w:sz w:val="28"/>
          <w:szCs w:val="28"/>
        </w:rPr>
        <w:t xml:space="preserve"> </w:t>
      </w:r>
      <w:r w:rsidRPr="00897DC8">
        <w:rPr>
          <w:rFonts w:ascii="Times New Roman" w:eastAsia="Times New Roman" w:hAnsi="Times New Roman" w:cs="Times New Roman"/>
          <w:sz w:val="28"/>
          <w:szCs w:val="28"/>
        </w:rPr>
        <w:t>сравнение</w:t>
      </w:r>
      <w:r w:rsidRPr="00897DC8">
        <w:rPr>
          <w:rFonts w:ascii="Times New Roman" w:eastAsia="Times New Roman" w:hAnsi="Times New Roman" w:cs="Times New Roman"/>
          <w:spacing w:val="37"/>
          <w:sz w:val="28"/>
          <w:szCs w:val="28"/>
        </w:rPr>
        <w:t xml:space="preserve"> </w:t>
      </w:r>
      <w:r w:rsidRPr="00897DC8">
        <w:rPr>
          <w:rFonts w:ascii="Times New Roman" w:eastAsia="Times New Roman" w:hAnsi="Times New Roman" w:cs="Times New Roman"/>
          <w:sz w:val="28"/>
          <w:szCs w:val="28"/>
        </w:rPr>
        <w:t>натуральных</w:t>
      </w:r>
      <w:r w:rsidRPr="00897DC8">
        <w:rPr>
          <w:rFonts w:ascii="Times New Roman" w:eastAsia="Times New Roman" w:hAnsi="Times New Roman" w:cs="Times New Roman"/>
          <w:spacing w:val="39"/>
          <w:sz w:val="28"/>
          <w:szCs w:val="28"/>
        </w:rPr>
        <w:t xml:space="preserve"> </w:t>
      </w:r>
      <w:r w:rsidRPr="00897DC8">
        <w:rPr>
          <w:rFonts w:ascii="Times New Roman" w:eastAsia="Times New Roman" w:hAnsi="Times New Roman" w:cs="Times New Roman"/>
          <w:sz w:val="28"/>
          <w:szCs w:val="28"/>
        </w:rPr>
        <w:t>чисел</w:t>
      </w:r>
      <w:r w:rsidRPr="00897DC8">
        <w:rPr>
          <w:rFonts w:ascii="Times New Roman" w:eastAsia="Times New Roman" w:hAnsi="Times New Roman" w:cs="Times New Roman"/>
          <w:spacing w:val="38"/>
          <w:sz w:val="28"/>
          <w:szCs w:val="28"/>
        </w:rPr>
        <w:t xml:space="preserve"> </w:t>
      </w:r>
      <w:r w:rsidRPr="00897DC8">
        <w:rPr>
          <w:rFonts w:ascii="Times New Roman" w:eastAsia="Times New Roman" w:hAnsi="Times New Roman" w:cs="Times New Roman"/>
          <w:sz w:val="28"/>
          <w:szCs w:val="28"/>
        </w:rPr>
        <w:t>с</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pacing w:val="-2"/>
          <w:sz w:val="28"/>
          <w:szCs w:val="28"/>
        </w:rPr>
        <w:t>нулём.</w:t>
      </w:r>
    </w:p>
    <w:p w:rsidR="00897DC8" w:rsidRPr="00897DC8" w:rsidRDefault="00897DC8" w:rsidP="00897DC8">
      <w:pPr>
        <w:widowControl w:val="0"/>
        <w:autoSpaceDE w:val="0"/>
        <w:autoSpaceDN w:val="0"/>
        <w:spacing w:before="31" w:after="0" w:line="240" w:lineRule="auto"/>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Способы</w:t>
      </w:r>
      <w:r w:rsidRPr="00897DC8">
        <w:rPr>
          <w:rFonts w:ascii="Times New Roman" w:eastAsia="Times New Roman" w:hAnsi="Times New Roman" w:cs="Times New Roman"/>
          <w:spacing w:val="-10"/>
          <w:sz w:val="28"/>
          <w:szCs w:val="28"/>
        </w:rPr>
        <w:t xml:space="preserve"> </w:t>
      </w:r>
      <w:r w:rsidRPr="00897DC8">
        <w:rPr>
          <w:rFonts w:ascii="Times New Roman" w:eastAsia="Times New Roman" w:hAnsi="Times New Roman" w:cs="Times New Roman"/>
          <w:sz w:val="28"/>
          <w:szCs w:val="28"/>
        </w:rPr>
        <w:t>сравнения.</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z w:val="28"/>
          <w:szCs w:val="28"/>
        </w:rPr>
        <w:t>Округление</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натуральных</w:t>
      </w:r>
      <w:r w:rsidRPr="00897DC8">
        <w:rPr>
          <w:rFonts w:ascii="Times New Roman" w:eastAsia="Times New Roman" w:hAnsi="Times New Roman" w:cs="Times New Roman"/>
          <w:spacing w:val="-10"/>
          <w:sz w:val="28"/>
          <w:szCs w:val="28"/>
        </w:rPr>
        <w:t xml:space="preserve"> </w:t>
      </w:r>
      <w:r w:rsidRPr="00897DC8">
        <w:rPr>
          <w:rFonts w:ascii="Times New Roman" w:eastAsia="Times New Roman" w:hAnsi="Times New Roman" w:cs="Times New Roman"/>
          <w:spacing w:val="-2"/>
          <w:sz w:val="28"/>
          <w:szCs w:val="28"/>
        </w:rPr>
        <w:t>чисел.</w:t>
      </w:r>
    </w:p>
    <w:p w:rsidR="00897DC8" w:rsidRPr="00897DC8" w:rsidRDefault="00897DC8" w:rsidP="00897DC8">
      <w:pPr>
        <w:widowControl w:val="0"/>
        <w:autoSpaceDE w:val="0"/>
        <w:autoSpaceDN w:val="0"/>
        <w:spacing w:before="33"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 xml:space="preserve">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w:t>
      </w:r>
      <w:r w:rsidRPr="00897DC8">
        <w:rPr>
          <w:rFonts w:ascii="Times New Roman" w:eastAsia="Times New Roman" w:hAnsi="Times New Roman" w:cs="Times New Roman"/>
          <w:spacing w:val="-2"/>
          <w:sz w:val="28"/>
          <w:szCs w:val="28"/>
        </w:rPr>
        <w:t>умножения.</w:t>
      </w:r>
    </w:p>
    <w:p w:rsidR="00897DC8" w:rsidRPr="00897DC8" w:rsidRDefault="00897DC8" w:rsidP="00897DC8">
      <w:pPr>
        <w:widowControl w:val="0"/>
        <w:autoSpaceDE w:val="0"/>
        <w:autoSpaceDN w:val="0"/>
        <w:spacing w:before="1"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Использование</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букв</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для</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обозначения</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неизвестного</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компонента и</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записи свойств арифметических действий.</w:t>
      </w:r>
    </w:p>
    <w:p w:rsidR="00897DC8" w:rsidRPr="00897DC8" w:rsidRDefault="00897DC8" w:rsidP="00897DC8">
      <w:pPr>
        <w:widowControl w:val="0"/>
        <w:autoSpaceDE w:val="0"/>
        <w:autoSpaceDN w:val="0"/>
        <w:spacing w:after="0" w:line="264" w:lineRule="auto"/>
        <w:ind w:right="14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Делители и кратные числа, разложение на множители. Простые и составные числа. Признаки делимости на 2, 5, 10, 3, 9. Деление с остатком.</w:t>
      </w:r>
    </w:p>
    <w:p w:rsidR="00897DC8" w:rsidRPr="00897DC8" w:rsidRDefault="00897DC8" w:rsidP="00897DC8">
      <w:pPr>
        <w:widowControl w:val="0"/>
        <w:autoSpaceDE w:val="0"/>
        <w:autoSpaceDN w:val="0"/>
        <w:spacing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Степень с натуральным показателем. Запись числа в виде суммы разрядных слагаемых.</w:t>
      </w:r>
    </w:p>
    <w:p w:rsidR="00897DC8" w:rsidRPr="00897DC8" w:rsidRDefault="00897DC8" w:rsidP="00897DC8">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897DC8" w:rsidRPr="00897DC8" w:rsidRDefault="00897DC8" w:rsidP="00897DC8">
      <w:pPr>
        <w:widowControl w:val="0"/>
        <w:autoSpaceDE w:val="0"/>
        <w:autoSpaceDN w:val="0"/>
        <w:spacing w:before="1" w:after="0" w:line="240" w:lineRule="auto"/>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pacing w:val="-2"/>
          <w:sz w:val="28"/>
          <w:szCs w:val="28"/>
        </w:rPr>
        <w:t>Дроби</w:t>
      </w:r>
    </w:p>
    <w:p w:rsidR="00897DC8" w:rsidRPr="00897DC8" w:rsidRDefault="00897DC8" w:rsidP="00897DC8">
      <w:pPr>
        <w:widowControl w:val="0"/>
        <w:autoSpaceDE w:val="0"/>
        <w:autoSpaceDN w:val="0"/>
        <w:spacing w:before="31"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Представление о дроби как способе записи части величины. Обыкновенные дроби. Правильные и неправильные дроби. Смешанная</w:t>
      </w:r>
      <w:r w:rsidRPr="00897DC8">
        <w:rPr>
          <w:rFonts w:ascii="Times New Roman" w:eastAsia="Times New Roman" w:hAnsi="Times New Roman" w:cs="Times New Roman"/>
          <w:spacing w:val="80"/>
          <w:sz w:val="28"/>
          <w:szCs w:val="28"/>
        </w:rPr>
        <w:t xml:space="preserve"> </w:t>
      </w:r>
      <w:r w:rsidRPr="00897DC8">
        <w:rPr>
          <w:rFonts w:ascii="Times New Roman" w:eastAsia="Times New Roman" w:hAnsi="Times New Roman" w:cs="Times New Roman"/>
          <w:sz w:val="28"/>
          <w:szCs w:val="28"/>
        </w:rPr>
        <w:t>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свойство дроби. Сокращение дробей. Приведение дроби к новому знаменателю. Сравнение дробей.</w:t>
      </w:r>
    </w:p>
    <w:p w:rsidR="00897DC8" w:rsidRPr="00897DC8" w:rsidRDefault="00897DC8" w:rsidP="00897DC8">
      <w:pPr>
        <w:widowControl w:val="0"/>
        <w:autoSpaceDE w:val="0"/>
        <w:autoSpaceDN w:val="0"/>
        <w:spacing w:before="2" w:after="0" w:line="264" w:lineRule="auto"/>
        <w:ind w:right="14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Сложение и вычитание дробей. Умножение и деление дробей, взаимно обратные дроби. Нахождение части целого и целого по его части.</w:t>
      </w:r>
    </w:p>
    <w:p w:rsidR="00897DC8" w:rsidRPr="00897DC8" w:rsidRDefault="00897DC8" w:rsidP="00897DC8">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Арифметические действия с десятичными дробями. Округление десятичных дробей.</w:t>
      </w:r>
    </w:p>
    <w:p w:rsidR="00897DC8" w:rsidRPr="00897DC8" w:rsidRDefault="00897DC8" w:rsidP="00897DC8">
      <w:pPr>
        <w:widowControl w:val="0"/>
        <w:autoSpaceDE w:val="0"/>
        <w:autoSpaceDN w:val="0"/>
        <w:spacing w:before="2"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Решение</w:t>
      </w:r>
      <w:r w:rsidRPr="00897DC8">
        <w:rPr>
          <w:rFonts w:ascii="Times New Roman" w:eastAsia="Times New Roman" w:hAnsi="Times New Roman" w:cs="Times New Roman"/>
          <w:b/>
          <w:bCs/>
          <w:spacing w:val="-7"/>
          <w:sz w:val="28"/>
          <w:szCs w:val="28"/>
        </w:rPr>
        <w:t xml:space="preserve"> </w:t>
      </w:r>
      <w:r w:rsidRPr="00897DC8">
        <w:rPr>
          <w:rFonts w:ascii="Times New Roman" w:eastAsia="Times New Roman" w:hAnsi="Times New Roman" w:cs="Times New Roman"/>
          <w:b/>
          <w:bCs/>
          <w:sz w:val="28"/>
          <w:szCs w:val="28"/>
        </w:rPr>
        <w:t>текстовых</w:t>
      </w:r>
      <w:r w:rsidRPr="00897DC8">
        <w:rPr>
          <w:rFonts w:ascii="Times New Roman" w:eastAsia="Times New Roman" w:hAnsi="Times New Roman" w:cs="Times New Roman"/>
          <w:b/>
          <w:bCs/>
          <w:spacing w:val="-5"/>
          <w:sz w:val="28"/>
          <w:szCs w:val="28"/>
        </w:rPr>
        <w:t xml:space="preserve"> </w:t>
      </w:r>
      <w:r w:rsidRPr="00897DC8">
        <w:rPr>
          <w:rFonts w:ascii="Times New Roman" w:eastAsia="Times New Roman" w:hAnsi="Times New Roman" w:cs="Times New Roman"/>
          <w:b/>
          <w:bCs/>
          <w:spacing w:val="-4"/>
          <w:sz w:val="28"/>
          <w:szCs w:val="28"/>
        </w:rPr>
        <w:t>задач</w:t>
      </w:r>
    </w:p>
    <w:p w:rsidR="00897DC8" w:rsidRPr="00897DC8" w:rsidRDefault="00897DC8" w:rsidP="00897DC8">
      <w:pPr>
        <w:widowControl w:val="0"/>
        <w:autoSpaceDE w:val="0"/>
        <w:autoSpaceDN w:val="0"/>
        <w:spacing w:before="31"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897DC8" w:rsidRPr="00897DC8" w:rsidRDefault="00897DC8" w:rsidP="00897DC8">
      <w:pPr>
        <w:widowControl w:val="0"/>
        <w:autoSpaceDE w:val="0"/>
        <w:autoSpaceDN w:val="0"/>
        <w:spacing w:before="1"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 Связь</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между единицами измерения каждой величины.</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Решение</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основных</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задач</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на</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pacing w:val="-2"/>
          <w:sz w:val="28"/>
          <w:szCs w:val="28"/>
        </w:rPr>
        <w:t>дроби.</w:t>
      </w:r>
    </w:p>
    <w:p w:rsidR="00897DC8" w:rsidRPr="00897DC8" w:rsidRDefault="00897DC8" w:rsidP="00897DC8">
      <w:pPr>
        <w:widowControl w:val="0"/>
        <w:autoSpaceDE w:val="0"/>
        <w:autoSpaceDN w:val="0"/>
        <w:spacing w:before="33" w:after="0" w:line="240" w:lineRule="auto"/>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Представление</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z w:val="28"/>
          <w:szCs w:val="28"/>
        </w:rPr>
        <w:t>данных</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в</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виде</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таблиц,</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столбчатых</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pacing w:val="-2"/>
          <w:sz w:val="28"/>
          <w:szCs w:val="28"/>
        </w:rPr>
        <w:t>диаграмм.</w:t>
      </w:r>
    </w:p>
    <w:p w:rsidR="00897DC8" w:rsidRPr="00897DC8" w:rsidRDefault="00897DC8" w:rsidP="00897DC8">
      <w:pPr>
        <w:widowControl w:val="0"/>
        <w:autoSpaceDE w:val="0"/>
        <w:autoSpaceDN w:val="0"/>
        <w:spacing w:before="31" w:after="0" w:line="240" w:lineRule="auto"/>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Наглядная</w:t>
      </w:r>
      <w:r w:rsidRPr="00897DC8">
        <w:rPr>
          <w:rFonts w:ascii="Times New Roman" w:eastAsia="Times New Roman" w:hAnsi="Times New Roman" w:cs="Times New Roman"/>
          <w:b/>
          <w:bCs/>
          <w:spacing w:val="-10"/>
          <w:sz w:val="28"/>
          <w:szCs w:val="28"/>
        </w:rPr>
        <w:t xml:space="preserve"> </w:t>
      </w:r>
      <w:r w:rsidRPr="00897DC8">
        <w:rPr>
          <w:rFonts w:ascii="Times New Roman" w:eastAsia="Times New Roman" w:hAnsi="Times New Roman" w:cs="Times New Roman"/>
          <w:b/>
          <w:bCs/>
          <w:spacing w:val="-2"/>
          <w:sz w:val="28"/>
          <w:szCs w:val="28"/>
        </w:rPr>
        <w:t>геометрия</w:t>
      </w:r>
    </w:p>
    <w:p w:rsidR="00897DC8" w:rsidRPr="00897DC8" w:rsidRDefault="00897DC8" w:rsidP="00897DC8">
      <w:pPr>
        <w:widowControl w:val="0"/>
        <w:autoSpaceDE w:val="0"/>
        <w:autoSpaceDN w:val="0"/>
        <w:spacing w:before="33"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Наглядные представления о фигурах на плоскости: точка, прямая, отрезок,</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луч,</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угол,</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ломаная,</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многоугольник,</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z w:val="28"/>
          <w:szCs w:val="28"/>
        </w:rPr>
        <w:t>окружность,</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круг.</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Угол.</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Прямой, острый, тупой и развёрнутый углы.</w:t>
      </w:r>
    </w:p>
    <w:p w:rsidR="00897DC8" w:rsidRPr="00897DC8" w:rsidRDefault="00897DC8" w:rsidP="00897DC8">
      <w:pPr>
        <w:widowControl w:val="0"/>
        <w:autoSpaceDE w:val="0"/>
        <w:autoSpaceDN w:val="0"/>
        <w:spacing w:before="1"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Длина отрезка, метрические единицы длины. Длина ломаной, периметр многоугольника. Измерение и построение углов с помощью транспортира.</w:t>
      </w:r>
    </w:p>
    <w:p w:rsidR="00897DC8" w:rsidRPr="00897DC8" w:rsidRDefault="00897DC8" w:rsidP="00897DC8">
      <w:pPr>
        <w:widowControl w:val="0"/>
        <w:autoSpaceDE w:val="0"/>
        <w:autoSpaceDN w:val="0"/>
        <w:spacing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Наглядные представления о фигурах на плоскости: многоугольник, прямоугольник, квадрат, треугольник, о равенстве фигур.</w:t>
      </w:r>
    </w:p>
    <w:p w:rsidR="00897DC8" w:rsidRPr="00897DC8" w:rsidRDefault="00897DC8" w:rsidP="00897DC8">
      <w:pPr>
        <w:widowControl w:val="0"/>
        <w:autoSpaceDE w:val="0"/>
        <w:autoSpaceDN w:val="0"/>
        <w:spacing w:after="0" w:line="264" w:lineRule="auto"/>
        <w:ind w:right="139"/>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rsidR="00897DC8" w:rsidRPr="00897DC8" w:rsidRDefault="00897DC8" w:rsidP="00897DC8">
      <w:pPr>
        <w:widowControl w:val="0"/>
        <w:autoSpaceDE w:val="0"/>
        <w:autoSpaceDN w:val="0"/>
        <w:spacing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w:t>
      </w:r>
    </w:p>
    <w:p w:rsidR="00897DC8" w:rsidRPr="00897DC8" w:rsidRDefault="00897DC8" w:rsidP="00897DC8">
      <w:pPr>
        <w:widowControl w:val="0"/>
        <w:autoSpaceDE w:val="0"/>
        <w:autoSpaceDN w:val="0"/>
        <w:spacing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Наглядные</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z w:val="28"/>
          <w:szCs w:val="28"/>
        </w:rPr>
        <w:t>представления</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о</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пространственных</w:t>
      </w:r>
      <w:r w:rsidRPr="00897DC8">
        <w:rPr>
          <w:rFonts w:ascii="Times New Roman" w:eastAsia="Times New Roman" w:hAnsi="Times New Roman" w:cs="Times New Roman"/>
          <w:spacing w:val="-2"/>
          <w:sz w:val="28"/>
          <w:szCs w:val="28"/>
        </w:rPr>
        <w:t xml:space="preserve"> </w:t>
      </w:r>
      <w:r w:rsidRPr="00897DC8">
        <w:rPr>
          <w:rFonts w:ascii="Times New Roman" w:eastAsia="Times New Roman" w:hAnsi="Times New Roman" w:cs="Times New Roman"/>
          <w:sz w:val="28"/>
          <w:szCs w:val="28"/>
        </w:rPr>
        <w:t>фигурах:</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других материалов).</w:t>
      </w:r>
    </w:p>
    <w:p w:rsidR="00897DC8" w:rsidRPr="00897DC8" w:rsidRDefault="00897DC8" w:rsidP="00897DC8">
      <w:pPr>
        <w:widowControl w:val="0"/>
        <w:autoSpaceDE w:val="0"/>
        <w:autoSpaceDN w:val="0"/>
        <w:spacing w:before="1"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Объём прямоугольного параллелепипеда, куба. Единицы измерения </w:t>
      </w:r>
      <w:r w:rsidRPr="00897DC8">
        <w:rPr>
          <w:rFonts w:ascii="Times New Roman" w:eastAsia="Times New Roman" w:hAnsi="Times New Roman" w:cs="Times New Roman"/>
          <w:spacing w:val="-2"/>
          <w:sz w:val="28"/>
          <w:szCs w:val="28"/>
        </w:rPr>
        <w:t>объёма.</w:t>
      </w:r>
    </w:p>
    <w:p w:rsidR="00897DC8" w:rsidRPr="00897DC8" w:rsidRDefault="00897DC8" w:rsidP="00897DC8">
      <w:pPr>
        <w:widowControl w:val="0"/>
        <w:autoSpaceDE w:val="0"/>
        <w:autoSpaceDN w:val="0"/>
        <w:spacing w:after="0" w:line="322" w:lineRule="exact"/>
        <w:rPr>
          <w:rFonts w:ascii="Times New Roman" w:eastAsia="Times New Roman" w:hAnsi="Times New Roman" w:cs="Times New Roman"/>
          <w:b/>
          <w:sz w:val="28"/>
        </w:rPr>
      </w:pPr>
      <w:r w:rsidRPr="00897DC8">
        <w:rPr>
          <w:rFonts w:ascii="Times New Roman" w:eastAsia="Times New Roman" w:hAnsi="Times New Roman" w:cs="Times New Roman"/>
          <w:b/>
          <w:sz w:val="28"/>
        </w:rPr>
        <w:t>6</w:t>
      </w:r>
      <w:r w:rsidRPr="00897DC8">
        <w:rPr>
          <w:rFonts w:ascii="Times New Roman" w:eastAsia="Times New Roman" w:hAnsi="Times New Roman" w:cs="Times New Roman"/>
          <w:b/>
          <w:spacing w:val="1"/>
          <w:sz w:val="28"/>
        </w:rPr>
        <w:t xml:space="preserve"> </w:t>
      </w:r>
      <w:r w:rsidRPr="00897DC8">
        <w:rPr>
          <w:rFonts w:ascii="Times New Roman" w:eastAsia="Times New Roman" w:hAnsi="Times New Roman" w:cs="Times New Roman"/>
          <w:b/>
          <w:spacing w:val="-2"/>
          <w:sz w:val="28"/>
        </w:rPr>
        <w:t>КЛАСС</w:t>
      </w:r>
    </w:p>
    <w:p w:rsidR="00897DC8" w:rsidRPr="00897DC8" w:rsidRDefault="00897DC8" w:rsidP="00897DC8">
      <w:pPr>
        <w:widowControl w:val="0"/>
        <w:autoSpaceDE w:val="0"/>
        <w:autoSpaceDN w:val="0"/>
        <w:spacing w:before="4" w:after="0" w:line="240" w:lineRule="auto"/>
        <w:rPr>
          <w:rFonts w:ascii="Times New Roman" w:eastAsia="Times New Roman" w:hAnsi="Times New Roman" w:cs="Times New Roman"/>
          <w:b/>
          <w:sz w:val="28"/>
          <w:szCs w:val="28"/>
        </w:rPr>
      </w:pPr>
    </w:p>
    <w:p w:rsidR="00897DC8" w:rsidRPr="00897DC8" w:rsidRDefault="00897DC8" w:rsidP="00897DC8">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Натуральные</w:t>
      </w:r>
      <w:r w:rsidRPr="00897DC8">
        <w:rPr>
          <w:rFonts w:ascii="Times New Roman" w:eastAsia="Times New Roman" w:hAnsi="Times New Roman" w:cs="Times New Roman"/>
          <w:b/>
          <w:bCs/>
          <w:spacing w:val="-9"/>
          <w:sz w:val="28"/>
          <w:szCs w:val="28"/>
        </w:rPr>
        <w:t xml:space="preserve"> </w:t>
      </w:r>
      <w:r w:rsidRPr="00897DC8">
        <w:rPr>
          <w:rFonts w:ascii="Times New Roman" w:eastAsia="Times New Roman" w:hAnsi="Times New Roman" w:cs="Times New Roman"/>
          <w:b/>
          <w:bCs/>
          <w:spacing w:val="-4"/>
          <w:sz w:val="28"/>
          <w:szCs w:val="28"/>
        </w:rPr>
        <w:t>числа</w:t>
      </w:r>
    </w:p>
    <w:p w:rsidR="00897DC8" w:rsidRPr="00897DC8" w:rsidRDefault="00897DC8" w:rsidP="00897DC8">
      <w:pPr>
        <w:widowControl w:val="0"/>
        <w:autoSpaceDE w:val="0"/>
        <w:autoSpaceDN w:val="0"/>
        <w:spacing w:before="33"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Делители и кратные числа, наибольший общий делитель и наименьшее общее кратное. Делимость суммы и произведения. Деление с остатком.</w:t>
      </w:r>
    </w:p>
    <w:p w:rsidR="00897DC8" w:rsidRPr="00897DC8" w:rsidRDefault="00897DC8" w:rsidP="00897DC8">
      <w:pPr>
        <w:widowControl w:val="0"/>
        <w:autoSpaceDE w:val="0"/>
        <w:autoSpaceDN w:val="0"/>
        <w:spacing w:before="2" w:after="0" w:line="240" w:lineRule="auto"/>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pacing w:val="-2"/>
          <w:sz w:val="28"/>
          <w:szCs w:val="28"/>
        </w:rPr>
        <w:t>Дроби</w:t>
      </w:r>
    </w:p>
    <w:p w:rsidR="00897DC8" w:rsidRPr="00897DC8" w:rsidRDefault="00897DC8" w:rsidP="00897DC8">
      <w:pPr>
        <w:widowControl w:val="0"/>
        <w:autoSpaceDE w:val="0"/>
        <w:autoSpaceDN w:val="0"/>
        <w:spacing w:before="31"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с обыкновенными и десятичными дробями.</w:t>
      </w:r>
    </w:p>
    <w:p w:rsidR="00897DC8" w:rsidRPr="00897DC8" w:rsidRDefault="00897DC8" w:rsidP="00897DC8">
      <w:pPr>
        <w:widowControl w:val="0"/>
        <w:autoSpaceDE w:val="0"/>
        <w:autoSpaceDN w:val="0"/>
        <w:spacing w:before="1" w:after="0" w:line="240" w:lineRule="auto"/>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Отношение.</w:t>
      </w:r>
      <w:r w:rsidRPr="00897DC8">
        <w:rPr>
          <w:rFonts w:ascii="Times New Roman" w:eastAsia="Times New Roman" w:hAnsi="Times New Roman" w:cs="Times New Roman"/>
          <w:spacing w:val="37"/>
          <w:sz w:val="28"/>
          <w:szCs w:val="28"/>
        </w:rPr>
        <w:t xml:space="preserve">  </w:t>
      </w:r>
      <w:r w:rsidRPr="00897DC8">
        <w:rPr>
          <w:rFonts w:ascii="Times New Roman" w:eastAsia="Times New Roman" w:hAnsi="Times New Roman" w:cs="Times New Roman"/>
          <w:sz w:val="28"/>
          <w:szCs w:val="28"/>
        </w:rPr>
        <w:t>Деление</w:t>
      </w:r>
      <w:r w:rsidRPr="00897DC8">
        <w:rPr>
          <w:rFonts w:ascii="Times New Roman" w:eastAsia="Times New Roman" w:hAnsi="Times New Roman" w:cs="Times New Roman"/>
          <w:spacing w:val="39"/>
          <w:sz w:val="28"/>
          <w:szCs w:val="28"/>
        </w:rPr>
        <w:t xml:space="preserve">  </w:t>
      </w:r>
      <w:r w:rsidRPr="00897DC8">
        <w:rPr>
          <w:rFonts w:ascii="Times New Roman" w:eastAsia="Times New Roman" w:hAnsi="Times New Roman" w:cs="Times New Roman"/>
          <w:sz w:val="28"/>
          <w:szCs w:val="28"/>
        </w:rPr>
        <w:t>в</w:t>
      </w:r>
      <w:r w:rsidRPr="00897DC8">
        <w:rPr>
          <w:rFonts w:ascii="Times New Roman" w:eastAsia="Times New Roman" w:hAnsi="Times New Roman" w:cs="Times New Roman"/>
          <w:spacing w:val="39"/>
          <w:sz w:val="28"/>
          <w:szCs w:val="28"/>
        </w:rPr>
        <w:t xml:space="preserve">  </w:t>
      </w:r>
      <w:r w:rsidRPr="00897DC8">
        <w:rPr>
          <w:rFonts w:ascii="Times New Roman" w:eastAsia="Times New Roman" w:hAnsi="Times New Roman" w:cs="Times New Roman"/>
          <w:sz w:val="28"/>
          <w:szCs w:val="28"/>
        </w:rPr>
        <w:t>данном</w:t>
      </w:r>
      <w:r w:rsidRPr="00897DC8">
        <w:rPr>
          <w:rFonts w:ascii="Times New Roman" w:eastAsia="Times New Roman" w:hAnsi="Times New Roman" w:cs="Times New Roman"/>
          <w:spacing w:val="39"/>
          <w:sz w:val="28"/>
          <w:szCs w:val="28"/>
        </w:rPr>
        <w:t xml:space="preserve">  </w:t>
      </w:r>
      <w:r w:rsidRPr="00897DC8">
        <w:rPr>
          <w:rFonts w:ascii="Times New Roman" w:eastAsia="Times New Roman" w:hAnsi="Times New Roman" w:cs="Times New Roman"/>
          <w:sz w:val="28"/>
          <w:szCs w:val="28"/>
        </w:rPr>
        <w:t>отношении.</w:t>
      </w:r>
      <w:r w:rsidRPr="00897DC8">
        <w:rPr>
          <w:rFonts w:ascii="Times New Roman" w:eastAsia="Times New Roman" w:hAnsi="Times New Roman" w:cs="Times New Roman"/>
          <w:spacing w:val="39"/>
          <w:sz w:val="28"/>
          <w:szCs w:val="28"/>
        </w:rPr>
        <w:t xml:space="preserve">  </w:t>
      </w:r>
      <w:r w:rsidRPr="00897DC8">
        <w:rPr>
          <w:rFonts w:ascii="Times New Roman" w:eastAsia="Times New Roman" w:hAnsi="Times New Roman" w:cs="Times New Roman"/>
          <w:sz w:val="28"/>
          <w:szCs w:val="28"/>
        </w:rPr>
        <w:t>Масштаб,</w:t>
      </w:r>
      <w:r w:rsidRPr="00897DC8">
        <w:rPr>
          <w:rFonts w:ascii="Times New Roman" w:eastAsia="Times New Roman" w:hAnsi="Times New Roman" w:cs="Times New Roman"/>
          <w:spacing w:val="38"/>
          <w:sz w:val="28"/>
          <w:szCs w:val="28"/>
        </w:rPr>
        <w:t xml:space="preserve">  </w:t>
      </w:r>
      <w:r w:rsidRPr="00897DC8">
        <w:rPr>
          <w:rFonts w:ascii="Times New Roman" w:eastAsia="Times New Roman" w:hAnsi="Times New Roman" w:cs="Times New Roman"/>
          <w:spacing w:val="-2"/>
          <w:sz w:val="28"/>
          <w:szCs w:val="28"/>
        </w:rPr>
        <w:t>пропорция.</w:t>
      </w:r>
    </w:p>
    <w:p w:rsidR="00897DC8" w:rsidRPr="00897DC8" w:rsidRDefault="00897DC8" w:rsidP="00897DC8">
      <w:pPr>
        <w:widowControl w:val="0"/>
        <w:autoSpaceDE w:val="0"/>
        <w:autoSpaceDN w:val="0"/>
        <w:spacing w:before="33" w:after="0" w:line="240" w:lineRule="auto"/>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Применение</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z w:val="28"/>
          <w:szCs w:val="28"/>
        </w:rPr>
        <w:t>пропорций</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при</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z w:val="28"/>
          <w:szCs w:val="28"/>
        </w:rPr>
        <w:t>решении</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pacing w:val="-2"/>
          <w:sz w:val="28"/>
          <w:szCs w:val="28"/>
        </w:rPr>
        <w:t>задач.</w:t>
      </w:r>
    </w:p>
    <w:p w:rsidR="00897DC8" w:rsidRPr="00897DC8" w:rsidRDefault="00897DC8" w:rsidP="00897DC8">
      <w:pPr>
        <w:widowControl w:val="0"/>
        <w:autoSpaceDE w:val="0"/>
        <w:autoSpaceDN w:val="0"/>
        <w:spacing w:before="31" w:after="0" w:line="264" w:lineRule="auto"/>
        <w:ind w:right="14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Понятие процента.</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rsidR="00897DC8" w:rsidRPr="00897DC8" w:rsidRDefault="00897DC8" w:rsidP="00897DC8">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Положительные</w:t>
      </w:r>
      <w:r w:rsidRPr="00897DC8">
        <w:rPr>
          <w:rFonts w:ascii="Times New Roman" w:eastAsia="Times New Roman" w:hAnsi="Times New Roman" w:cs="Times New Roman"/>
          <w:b/>
          <w:bCs/>
          <w:spacing w:val="-7"/>
          <w:sz w:val="28"/>
          <w:szCs w:val="28"/>
        </w:rPr>
        <w:t xml:space="preserve"> </w:t>
      </w:r>
      <w:r w:rsidRPr="00897DC8">
        <w:rPr>
          <w:rFonts w:ascii="Times New Roman" w:eastAsia="Times New Roman" w:hAnsi="Times New Roman" w:cs="Times New Roman"/>
          <w:b/>
          <w:bCs/>
          <w:sz w:val="28"/>
          <w:szCs w:val="28"/>
        </w:rPr>
        <w:t>и</w:t>
      </w:r>
      <w:r w:rsidRPr="00897DC8">
        <w:rPr>
          <w:rFonts w:ascii="Times New Roman" w:eastAsia="Times New Roman" w:hAnsi="Times New Roman" w:cs="Times New Roman"/>
          <w:b/>
          <w:bCs/>
          <w:spacing w:val="-9"/>
          <w:sz w:val="28"/>
          <w:szCs w:val="28"/>
        </w:rPr>
        <w:t xml:space="preserve"> </w:t>
      </w:r>
      <w:r w:rsidRPr="00897DC8">
        <w:rPr>
          <w:rFonts w:ascii="Times New Roman" w:eastAsia="Times New Roman" w:hAnsi="Times New Roman" w:cs="Times New Roman"/>
          <w:b/>
          <w:bCs/>
          <w:sz w:val="28"/>
          <w:szCs w:val="28"/>
        </w:rPr>
        <w:t>отрицательные</w:t>
      </w:r>
      <w:r w:rsidRPr="00897DC8">
        <w:rPr>
          <w:rFonts w:ascii="Times New Roman" w:eastAsia="Times New Roman" w:hAnsi="Times New Roman" w:cs="Times New Roman"/>
          <w:b/>
          <w:bCs/>
          <w:spacing w:val="-6"/>
          <w:sz w:val="28"/>
          <w:szCs w:val="28"/>
        </w:rPr>
        <w:t xml:space="preserve"> </w:t>
      </w:r>
      <w:r w:rsidRPr="00897DC8">
        <w:rPr>
          <w:rFonts w:ascii="Times New Roman" w:eastAsia="Times New Roman" w:hAnsi="Times New Roman" w:cs="Times New Roman"/>
          <w:b/>
          <w:bCs/>
          <w:spacing w:val="-2"/>
          <w:sz w:val="28"/>
          <w:szCs w:val="28"/>
        </w:rPr>
        <w:t>числа</w:t>
      </w:r>
    </w:p>
    <w:p w:rsidR="00897DC8" w:rsidRPr="00897DC8" w:rsidRDefault="00897DC8" w:rsidP="00897DC8">
      <w:pPr>
        <w:widowControl w:val="0"/>
        <w:autoSpaceDE w:val="0"/>
        <w:autoSpaceDN w:val="0"/>
        <w:spacing w:before="34" w:after="0" w:line="264" w:lineRule="auto"/>
        <w:ind w:right="13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w:t>
      </w:r>
    </w:p>
    <w:p w:rsidR="00897DC8" w:rsidRPr="00897DC8" w:rsidRDefault="00897DC8" w:rsidP="00897DC8">
      <w:pPr>
        <w:widowControl w:val="0"/>
        <w:autoSpaceDE w:val="0"/>
        <w:autoSpaceDN w:val="0"/>
        <w:spacing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Прямоугольная система координат на плоскости. Координаты точки на плоскости, абсцисса и ордината. Построение точек и фигур на координатной </w:t>
      </w:r>
      <w:r w:rsidRPr="00897DC8">
        <w:rPr>
          <w:rFonts w:ascii="Times New Roman" w:eastAsia="Times New Roman" w:hAnsi="Times New Roman" w:cs="Times New Roman"/>
          <w:spacing w:val="-2"/>
          <w:sz w:val="28"/>
          <w:szCs w:val="28"/>
        </w:rPr>
        <w:t>плоскости.</w:t>
      </w:r>
    </w:p>
    <w:p w:rsidR="00897DC8" w:rsidRPr="00897DC8" w:rsidRDefault="00897DC8" w:rsidP="00897DC8">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Буквенные</w:t>
      </w:r>
      <w:r w:rsidRPr="00897DC8">
        <w:rPr>
          <w:rFonts w:ascii="Times New Roman" w:eastAsia="Times New Roman" w:hAnsi="Times New Roman" w:cs="Times New Roman"/>
          <w:b/>
          <w:bCs/>
          <w:spacing w:val="-9"/>
          <w:sz w:val="28"/>
          <w:szCs w:val="28"/>
        </w:rPr>
        <w:t xml:space="preserve"> </w:t>
      </w:r>
      <w:r w:rsidRPr="00897DC8">
        <w:rPr>
          <w:rFonts w:ascii="Times New Roman" w:eastAsia="Times New Roman" w:hAnsi="Times New Roman" w:cs="Times New Roman"/>
          <w:b/>
          <w:bCs/>
          <w:spacing w:val="-2"/>
          <w:sz w:val="28"/>
          <w:szCs w:val="28"/>
        </w:rPr>
        <w:t>выражения</w:t>
      </w:r>
    </w:p>
    <w:p w:rsidR="00897DC8" w:rsidRPr="00897DC8" w:rsidRDefault="00897DC8" w:rsidP="00897DC8">
      <w:pPr>
        <w:widowControl w:val="0"/>
        <w:autoSpaceDE w:val="0"/>
        <w:autoSpaceDN w:val="0"/>
        <w:spacing w:before="31"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w:t>
      </w:r>
    </w:p>
    <w:p w:rsidR="00897DC8" w:rsidRPr="00897DC8" w:rsidRDefault="00897DC8" w:rsidP="00897DC8">
      <w:pPr>
        <w:widowControl w:val="0"/>
        <w:autoSpaceDE w:val="0"/>
        <w:autoSpaceDN w:val="0"/>
        <w:spacing w:before="1"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Решение</w:t>
      </w:r>
      <w:r w:rsidRPr="00897DC8">
        <w:rPr>
          <w:rFonts w:ascii="Times New Roman" w:eastAsia="Times New Roman" w:hAnsi="Times New Roman" w:cs="Times New Roman"/>
          <w:b/>
          <w:bCs/>
          <w:spacing w:val="-7"/>
          <w:sz w:val="28"/>
          <w:szCs w:val="28"/>
        </w:rPr>
        <w:t xml:space="preserve"> </w:t>
      </w:r>
      <w:r w:rsidRPr="00897DC8">
        <w:rPr>
          <w:rFonts w:ascii="Times New Roman" w:eastAsia="Times New Roman" w:hAnsi="Times New Roman" w:cs="Times New Roman"/>
          <w:b/>
          <w:bCs/>
          <w:sz w:val="28"/>
          <w:szCs w:val="28"/>
        </w:rPr>
        <w:t>текстовых</w:t>
      </w:r>
      <w:r w:rsidRPr="00897DC8">
        <w:rPr>
          <w:rFonts w:ascii="Times New Roman" w:eastAsia="Times New Roman" w:hAnsi="Times New Roman" w:cs="Times New Roman"/>
          <w:b/>
          <w:bCs/>
          <w:spacing w:val="-5"/>
          <w:sz w:val="28"/>
          <w:szCs w:val="28"/>
        </w:rPr>
        <w:t xml:space="preserve"> </w:t>
      </w:r>
      <w:r w:rsidRPr="00897DC8">
        <w:rPr>
          <w:rFonts w:ascii="Times New Roman" w:eastAsia="Times New Roman" w:hAnsi="Times New Roman" w:cs="Times New Roman"/>
          <w:b/>
          <w:bCs/>
          <w:spacing w:val="-4"/>
          <w:sz w:val="28"/>
          <w:szCs w:val="28"/>
        </w:rPr>
        <w:t>задач</w:t>
      </w:r>
    </w:p>
    <w:p w:rsidR="00897DC8" w:rsidRPr="00897DC8" w:rsidRDefault="00897DC8" w:rsidP="00897DC8">
      <w:pPr>
        <w:widowControl w:val="0"/>
        <w:autoSpaceDE w:val="0"/>
        <w:autoSpaceDN w:val="0"/>
        <w:spacing w:before="33" w:after="0" w:line="264" w:lineRule="auto"/>
        <w:ind w:right="142"/>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Решение текстовых задач арифметическим способом. Решение логических задач. Решение задач перебором всех возможных вариантов.</w:t>
      </w:r>
    </w:p>
    <w:p w:rsidR="00897DC8" w:rsidRPr="00897DC8" w:rsidRDefault="00897DC8" w:rsidP="00897DC8">
      <w:pPr>
        <w:widowControl w:val="0"/>
        <w:autoSpaceDE w:val="0"/>
        <w:autoSpaceDN w:val="0"/>
        <w:spacing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w:t>
      </w:r>
    </w:p>
    <w:p w:rsidR="00897DC8" w:rsidRPr="00897DC8" w:rsidRDefault="00897DC8" w:rsidP="00897DC8">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Решение задач, связанных с отношением, пропорциональностью величин, процентами; решение основных задач на дроби и проценты.</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Оценка и прикидка, округление результата. Составление буквенных выражений по условию задачи.</w:t>
      </w:r>
    </w:p>
    <w:p w:rsidR="00897DC8" w:rsidRPr="00897DC8" w:rsidRDefault="00897DC8" w:rsidP="00897DC8">
      <w:pPr>
        <w:widowControl w:val="0"/>
        <w:autoSpaceDE w:val="0"/>
        <w:autoSpaceDN w:val="0"/>
        <w:spacing w:before="2"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Представление данных с помощью таблиц и диаграмм. Столбчатые диаграммы: чтение и построение. Чтение круговых диаграмм.</w:t>
      </w:r>
    </w:p>
    <w:p w:rsidR="00897DC8" w:rsidRPr="00897DC8" w:rsidRDefault="00897DC8" w:rsidP="00897DC8">
      <w:pPr>
        <w:widowControl w:val="0"/>
        <w:autoSpaceDE w:val="0"/>
        <w:autoSpaceDN w:val="0"/>
        <w:spacing w:after="0" w:line="322" w:lineRule="exact"/>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Наглядная</w:t>
      </w:r>
      <w:r w:rsidRPr="00897DC8">
        <w:rPr>
          <w:rFonts w:ascii="Times New Roman" w:eastAsia="Times New Roman" w:hAnsi="Times New Roman" w:cs="Times New Roman"/>
          <w:b/>
          <w:bCs/>
          <w:spacing w:val="-10"/>
          <w:sz w:val="28"/>
          <w:szCs w:val="28"/>
        </w:rPr>
        <w:t xml:space="preserve"> </w:t>
      </w:r>
      <w:r w:rsidRPr="00897DC8">
        <w:rPr>
          <w:rFonts w:ascii="Times New Roman" w:eastAsia="Times New Roman" w:hAnsi="Times New Roman" w:cs="Times New Roman"/>
          <w:b/>
          <w:bCs/>
          <w:spacing w:val="-2"/>
          <w:sz w:val="28"/>
          <w:szCs w:val="28"/>
        </w:rPr>
        <w:t>геометрия</w:t>
      </w:r>
    </w:p>
    <w:p w:rsidR="00897DC8" w:rsidRPr="00897DC8" w:rsidRDefault="00897DC8" w:rsidP="00897DC8">
      <w:pPr>
        <w:widowControl w:val="0"/>
        <w:autoSpaceDE w:val="0"/>
        <w:autoSpaceDN w:val="0"/>
        <w:spacing w:before="31"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
    <w:p w:rsidR="00897DC8" w:rsidRPr="00897DC8" w:rsidRDefault="00897DC8" w:rsidP="00897DC8">
      <w:pPr>
        <w:widowControl w:val="0"/>
        <w:autoSpaceDE w:val="0"/>
        <w:autoSpaceDN w:val="0"/>
        <w:spacing w:before="1"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w:t>
      </w:r>
    </w:p>
    <w:p w:rsidR="00897DC8" w:rsidRPr="00897DC8" w:rsidRDefault="00897DC8" w:rsidP="00897DC8">
      <w:pPr>
        <w:widowControl w:val="0"/>
        <w:autoSpaceDE w:val="0"/>
        <w:autoSpaceDN w:val="0"/>
        <w:spacing w:before="1"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897DC8" w:rsidRPr="00897DC8" w:rsidRDefault="00897DC8" w:rsidP="00897DC8">
      <w:pPr>
        <w:widowControl w:val="0"/>
        <w:autoSpaceDE w:val="0"/>
        <w:autoSpaceDN w:val="0"/>
        <w:spacing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w:t>
      </w:r>
      <w:r w:rsidRPr="00897DC8">
        <w:rPr>
          <w:rFonts w:ascii="Times New Roman" w:eastAsia="Times New Roman" w:hAnsi="Times New Roman" w:cs="Times New Roman"/>
          <w:spacing w:val="-2"/>
          <w:sz w:val="28"/>
          <w:szCs w:val="28"/>
        </w:rPr>
        <w:t>круга.</w:t>
      </w:r>
    </w:p>
    <w:p w:rsidR="00897DC8" w:rsidRPr="00897DC8" w:rsidRDefault="00897DC8" w:rsidP="00897DC8">
      <w:pPr>
        <w:widowControl w:val="0"/>
        <w:autoSpaceDE w:val="0"/>
        <w:autoSpaceDN w:val="0"/>
        <w:spacing w:after="0" w:line="264" w:lineRule="auto"/>
        <w:ind w:right="194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Симметрия:</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z w:val="28"/>
          <w:szCs w:val="28"/>
        </w:rPr>
        <w:t>центральная,</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осевая</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и</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зеркальная</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симметрии. Построение симметричных фигур.</w:t>
      </w:r>
    </w:p>
    <w:p w:rsidR="00897DC8" w:rsidRPr="00897DC8" w:rsidRDefault="00897DC8" w:rsidP="00897DC8">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w:t>
      </w:r>
    </w:p>
    <w:p w:rsidR="00897DC8" w:rsidRPr="00897DC8" w:rsidRDefault="00897DC8" w:rsidP="00897DC8">
      <w:pPr>
        <w:widowControl w:val="0"/>
        <w:autoSpaceDE w:val="0"/>
        <w:autoSpaceDN w:val="0"/>
        <w:spacing w:after="0" w:line="264" w:lineRule="auto"/>
        <w:ind w:right="14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Понятие объёма, единицы измерения объёма. Объём прямоугольного параллелепипеда, куба.</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34"/>
        <w:jc w:val="both"/>
        <w:rPr>
          <w:rFonts w:ascii="Times New Roman" w:eastAsia="Times New Roman" w:hAnsi="Times New Roman" w:cs="Times New Roman"/>
          <w:b/>
          <w:sz w:val="28"/>
        </w:rPr>
      </w:pPr>
      <w:r w:rsidRPr="00897DC8">
        <w:rPr>
          <w:rFonts w:ascii="Times New Roman" w:eastAsia="Times New Roman" w:hAnsi="Times New Roman" w:cs="Times New Roman"/>
          <w:b/>
          <w:sz w:val="28"/>
        </w:rPr>
        <w:t>ПЛАНИРУЕМЫЕ РЕЗУЛЬТАТЫ ОСВОЕНИЯ ПРОГРАММЫ УЧЕБНОГО КУРСА «МАТЕМАТИКА» НА УРОВНЕ ОСНОВНОГО ОБЩЕГО ОБРАЗОВАНИЯ</w:t>
      </w:r>
    </w:p>
    <w:p w:rsidR="00897DC8" w:rsidRPr="00897DC8" w:rsidRDefault="00897DC8" w:rsidP="00897DC8">
      <w:pPr>
        <w:widowControl w:val="0"/>
        <w:autoSpaceDE w:val="0"/>
        <w:autoSpaceDN w:val="0"/>
        <w:spacing w:before="296" w:after="0" w:line="240" w:lineRule="auto"/>
        <w:jc w:val="both"/>
        <w:rPr>
          <w:rFonts w:ascii="Times New Roman" w:eastAsia="Times New Roman" w:hAnsi="Times New Roman" w:cs="Times New Roman"/>
          <w:b/>
          <w:sz w:val="28"/>
        </w:rPr>
      </w:pPr>
      <w:r w:rsidRPr="00897DC8">
        <w:rPr>
          <w:rFonts w:ascii="Times New Roman" w:eastAsia="Times New Roman" w:hAnsi="Times New Roman" w:cs="Times New Roman"/>
          <w:b/>
          <w:sz w:val="28"/>
        </w:rPr>
        <w:t>ЛИЧНОСТНЫЕ</w:t>
      </w:r>
      <w:r w:rsidRPr="00897DC8">
        <w:rPr>
          <w:rFonts w:ascii="Times New Roman" w:eastAsia="Times New Roman" w:hAnsi="Times New Roman" w:cs="Times New Roman"/>
          <w:b/>
          <w:spacing w:val="-11"/>
          <w:sz w:val="28"/>
        </w:rPr>
        <w:t xml:space="preserve"> </w:t>
      </w:r>
      <w:r w:rsidRPr="00897DC8">
        <w:rPr>
          <w:rFonts w:ascii="Times New Roman" w:eastAsia="Times New Roman" w:hAnsi="Times New Roman" w:cs="Times New Roman"/>
          <w:b/>
          <w:spacing w:val="-2"/>
          <w:sz w:val="28"/>
        </w:rPr>
        <w:t>РЕЗУЛЬТАТЫ</w:t>
      </w:r>
    </w:p>
    <w:p w:rsidR="00897DC8" w:rsidRPr="00897DC8" w:rsidRDefault="00897DC8" w:rsidP="00897DC8">
      <w:pPr>
        <w:widowControl w:val="0"/>
        <w:autoSpaceDE w:val="0"/>
        <w:autoSpaceDN w:val="0"/>
        <w:spacing w:before="6" w:after="0" w:line="240" w:lineRule="auto"/>
        <w:rPr>
          <w:rFonts w:ascii="Times New Roman" w:eastAsia="Times New Roman" w:hAnsi="Times New Roman" w:cs="Times New Roman"/>
          <w:b/>
          <w:sz w:val="28"/>
          <w:szCs w:val="28"/>
        </w:rPr>
      </w:pPr>
    </w:p>
    <w:p w:rsidR="00897DC8" w:rsidRPr="00897DC8" w:rsidRDefault="00897DC8" w:rsidP="00897DC8">
      <w:pPr>
        <w:widowControl w:val="0"/>
        <w:autoSpaceDE w:val="0"/>
        <w:autoSpaceDN w:val="0"/>
        <w:spacing w:after="0" w:line="240" w:lineRule="auto"/>
        <w:jc w:val="both"/>
        <w:rPr>
          <w:rFonts w:ascii="Times New Roman" w:eastAsia="Times New Roman" w:hAnsi="Times New Roman" w:cs="Times New Roman"/>
          <w:sz w:val="28"/>
        </w:rPr>
      </w:pPr>
      <w:r w:rsidRPr="00897DC8">
        <w:rPr>
          <w:rFonts w:ascii="Times New Roman" w:eastAsia="Times New Roman" w:hAnsi="Times New Roman" w:cs="Times New Roman"/>
          <w:b/>
          <w:sz w:val="28"/>
        </w:rPr>
        <w:t>Личностные</w:t>
      </w:r>
      <w:r w:rsidRPr="00897DC8">
        <w:rPr>
          <w:rFonts w:ascii="Times New Roman" w:eastAsia="Times New Roman" w:hAnsi="Times New Roman" w:cs="Times New Roman"/>
          <w:b/>
          <w:spacing w:val="72"/>
          <w:sz w:val="28"/>
        </w:rPr>
        <w:t xml:space="preserve">  </w:t>
      </w:r>
      <w:r w:rsidRPr="00897DC8">
        <w:rPr>
          <w:rFonts w:ascii="Times New Roman" w:eastAsia="Times New Roman" w:hAnsi="Times New Roman" w:cs="Times New Roman"/>
          <w:b/>
          <w:sz w:val="28"/>
        </w:rPr>
        <w:t>результаты</w:t>
      </w:r>
      <w:r w:rsidRPr="00897DC8">
        <w:rPr>
          <w:rFonts w:ascii="Times New Roman" w:eastAsia="Times New Roman" w:hAnsi="Times New Roman" w:cs="Times New Roman"/>
          <w:b/>
          <w:spacing w:val="75"/>
          <w:sz w:val="28"/>
        </w:rPr>
        <w:t xml:space="preserve">  </w:t>
      </w:r>
      <w:r w:rsidRPr="00897DC8">
        <w:rPr>
          <w:rFonts w:ascii="Times New Roman" w:eastAsia="Times New Roman" w:hAnsi="Times New Roman" w:cs="Times New Roman"/>
          <w:sz w:val="28"/>
        </w:rPr>
        <w:t>освоения</w:t>
      </w:r>
      <w:r w:rsidRPr="00897DC8">
        <w:rPr>
          <w:rFonts w:ascii="Times New Roman" w:eastAsia="Times New Roman" w:hAnsi="Times New Roman" w:cs="Times New Roman"/>
          <w:spacing w:val="74"/>
          <w:sz w:val="28"/>
        </w:rPr>
        <w:t xml:space="preserve">  </w:t>
      </w:r>
      <w:r w:rsidRPr="00897DC8">
        <w:rPr>
          <w:rFonts w:ascii="Times New Roman" w:eastAsia="Times New Roman" w:hAnsi="Times New Roman" w:cs="Times New Roman"/>
          <w:sz w:val="28"/>
        </w:rPr>
        <w:t>программы</w:t>
      </w:r>
      <w:r w:rsidRPr="00897DC8">
        <w:rPr>
          <w:rFonts w:ascii="Times New Roman" w:eastAsia="Times New Roman" w:hAnsi="Times New Roman" w:cs="Times New Roman"/>
          <w:spacing w:val="75"/>
          <w:sz w:val="28"/>
        </w:rPr>
        <w:t xml:space="preserve">  </w:t>
      </w:r>
      <w:r w:rsidRPr="00897DC8">
        <w:rPr>
          <w:rFonts w:ascii="Times New Roman" w:eastAsia="Times New Roman" w:hAnsi="Times New Roman" w:cs="Times New Roman"/>
          <w:sz w:val="28"/>
        </w:rPr>
        <w:t>учебного</w:t>
      </w:r>
      <w:r w:rsidRPr="00897DC8">
        <w:rPr>
          <w:rFonts w:ascii="Times New Roman" w:eastAsia="Times New Roman" w:hAnsi="Times New Roman" w:cs="Times New Roman"/>
          <w:spacing w:val="75"/>
          <w:sz w:val="28"/>
        </w:rPr>
        <w:t xml:space="preserve">  </w:t>
      </w:r>
      <w:r w:rsidRPr="00897DC8">
        <w:rPr>
          <w:rFonts w:ascii="Times New Roman" w:eastAsia="Times New Roman" w:hAnsi="Times New Roman" w:cs="Times New Roman"/>
          <w:spacing w:val="-2"/>
          <w:sz w:val="28"/>
        </w:rPr>
        <w:t>курса</w:t>
      </w:r>
    </w:p>
    <w:p w:rsidR="00897DC8" w:rsidRPr="00897DC8" w:rsidRDefault="00897DC8" w:rsidP="00897DC8">
      <w:pPr>
        <w:widowControl w:val="0"/>
        <w:autoSpaceDE w:val="0"/>
        <w:autoSpaceDN w:val="0"/>
        <w:spacing w:before="34" w:after="0" w:line="240" w:lineRule="auto"/>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«Математика»</w:t>
      </w:r>
      <w:r w:rsidRPr="00897DC8">
        <w:rPr>
          <w:rFonts w:ascii="Times New Roman" w:eastAsia="Times New Roman" w:hAnsi="Times New Roman" w:cs="Times New Roman"/>
          <w:spacing w:val="-10"/>
          <w:sz w:val="28"/>
          <w:szCs w:val="28"/>
        </w:rPr>
        <w:t xml:space="preserve"> </w:t>
      </w:r>
      <w:r w:rsidRPr="00897DC8">
        <w:rPr>
          <w:rFonts w:ascii="Times New Roman" w:eastAsia="Times New Roman" w:hAnsi="Times New Roman" w:cs="Times New Roman"/>
          <w:spacing w:val="-2"/>
          <w:sz w:val="28"/>
          <w:szCs w:val="28"/>
        </w:rPr>
        <w:t>характеризуются:</w:t>
      </w:r>
    </w:p>
    <w:p w:rsidR="00897DC8" w:rsidRPr="00897DC8" w:rsidRDefault="00897DC8" w:rsidP="00897DC8">
      <w:pPr>
        <w:widowControl w:val="0"/>
        <w:numPr>
          <w:ilvl w:val="0"/>
          <w:numId w:val="15"/>
        </w:numPr>
        <w:tabs>
          <w:tab w:val="left" w:pos="1045"/>
        </w:tabs>
        <w:autoSpaceDE w:val="0"/>
        <w:autoSpaceDN w:val="0"/>
        <w:spacing w:before="30" w:after="0" w:line="240" w:lineRule="auto"/>
        <w:ind w:left="1045" w:hanging="303"/>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pacing w:val="-2"/>
          <w:sz w:val="28"/>
          <w:szCs w:val="28"/>
        </w:rPr>
        <w:t>патриотическое</w:t>
      </w:r>
      <w:r w:rsidRPr="00897DC8">
        <w:rPr>
          <w:rFonts w:ascii="Times New Roman" w:eastAsia="Times New Roman" w:hAnsi="Times New Roman" w:cs="Times New Roman"/>
          <w:b/>
          <w:bCs/>
          <w:spacing w:val="10"/>
          <w:sz w:val="28"/>
          <w:szCs w:val="28"/>
        </w:rPr>
        <w:t xml:space="preserve"> </w:t>
      </w:r>
      <w:r w:rsidRPr="00897DC8">
        <w:rPr>
          <w:rFonts w:ascii="Times New Roman" w:eastAsia="Times New Roman" w:hAnsi="Times New Roman" w:cs="Times New Roman"/>
          <w:b/>
          <w:bCs/>
          <w:spacing w:val="-2"/>
          <w:sz w:val="28"/>
          <w:szCs w:val="28"/>
        </w:rPr>
        <w:t>воспитание:</w:t>
      </w:r>
    </w:p>
    <w:p w:rsidR="00897DC8" w:rsidRPr="00897DC8" w:rsidRDefault="00897DC8" w:rsidP="00897DC8">
      <w:pPr>
        <w:widowControl w:val="0"/>
        <w:autoSpaceDE w:val="0"/>
        <w:autoSpaceDN w:val="0"/>
        <w:spacing w:before="34"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897DC8" w:rsidRPr="00897DC8" w:rsidRDefault="00897DC8" w:rsidP="00897DC8">
      <w:pPr>
        <w:widowControl w:val="0"/>
        <w:numPr>
          <w:ilvl w:val="0"/>
          <w:numId w:val="15"/>
        </w:numPr>
        <w:tabs>
          <w:tab w:val="left" w:pos="1045"/>
        </w:tabs>
        <w:autoSpaceDE w:val="0"/>
        <w:autoSpaceDN w:val="0"/>
        <w:spacing w:after="0" w:line="321" w:lineRule="exact"/>
        <w:ind w:left="1045" w:hanging="303"/>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гражданское</w:t>
      </w:r>
      <w:r w:rsidRPr="00897DC8">
        <w:rPr>
          <w:rFonts w:ascii="Times New Roman" w:eastAsia="Times New Roman" w:hAnsi="Times New Roman" w:cs="Times New Roman"/>
          <w:b/>
          <w:bCs/>
          <w:spacing w:val="-13"/>
          <w:sz w:val="28"/>
          <w:szCs w:val="28"/>
        </w:rPr>
        <w:t xml:space="preserve"> </w:t>
      </w:r>
      <w:r w:rsidRPr="00897DC8">
        <w:rPr>
          <w:rFonts w:ascii="Times New Roman" w:eastAsia="Times New Roman" w:hAnsi="Times New Roman" w:cs="Times New Roman"/>
          <w:b/>
          <w:bCs/>
          <w:sz w:val="28"/>
          <w:szCs w:val="28"/>
        </w:rPr>
        <w:t>и</w:t>
      </w:r>
      <w:r w:rsidRPr="00897DC8">
        <w:rPr>
          <w:rFonts w:ascii="Times New Roman" w:eastAsia="Times New Roman" w:hAnsi="Times New Roman" w:cs="Times New Roman"/>
          <w:b/>
          <w:bCs/>
          <w:spacing w:val="-11"/>
          <w:sz w:val="28"/>
          <w:szCs w:val="28"/>
        </w:rPr>
        <w:t xml:space="preserve"> </w:t>
      </w:r>
      <w:r w:rsidRPr="00897DC8">
        <w:rPr>
          <w:rFonts w:ascii="Times New Roman" w:eastAsia="Times New Roman" w:hAnsi="Times New Roman" w:cs="Times New Roman"/>
          <w:b/>
          <w:bCs/>
          <w:sz w:val="28"/>
          <w:szCs w:val="28"/>
        </w:rPr>
        <w:t>духовно-нравственное</w:t>
      </w:r>
      <w:r w:rsidRPr="00897DC8">
        <w:rPr>
          <w:rFonts w:ascii="Times New Roman" w:eastAsia="Times New Roman" w:hAnsi="Times New Roman" w:cs="Times New Roman"/>
          <w:b/>
          <w:bCs/>
          <w:spacing w:val="-10"/>
          <w:sz w:val="28"/>
          <w:szCs w:val="28"/>
        </w:rPr>
        <w:t xml:space="preserve"> </w:t>
      </w:r>
      <w:r w:rsidRPr="00897DC8">
        <w:rPr>
          <w:rFonts w:ascii="Times New Roman" w:eastAsia="Times New Roman" w:hAnsi="Times New Roman" w:cs="Times New Roman"/>
          <w:b/>
          <w:bCs/>
          <w:spacing w:val="-2"/>
          <w:sz w:val="28"/>
          <w:szCs w:val="28"/>
        </w:rPr>
        <w:t>воспитание:</w:t>
      </w:r>
    </w:p>
    <w:p w:rsidR="00897DC8" w:rsidRPr="00897DC8" w:rsidRDefault="00897DC8" w:rsidP="00897DC8">
      <w:pPr>
        <w:widowControl w:val="0"/>
        <w:autoSpaceDE w:val="0"/>
        <w:autoSpaceDN w:val="0"/>
        <w:spacing w:before="34"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897DC8" w:rsidRPr="00897DC8" w:rsidRDefault="00897DC8" w:rsidP="00897DC8">
      <w:pPr>
        <w:widowControl w:val="0"/>
        <w:numPr>
          <w:ilvl w:val="0"/>
          <w:numId w:val="15"/>
        </w:numPr>
        <w:tabs>
          <w:tab w:val="left" w:pos="1045"/>
        </w:tabs>
        <w:autoSpaceDE w:val="0"/>
        <w:autoSpaceDN w:val="0"/>
        <w:spacing w:after="0" w:line="321" w:lineRule="exact"/>
        <w:ind w:left="1045" w:hanging="303"/>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трудовое</w:t>
      </w:r>
      <w:r w:rsidRPr="00897DC8">
        <w:rPr>
          <w:rFonts w:ascii="Times New Roman" w:eastAsia="Times New Roman" w:hAnsi="Times New Roman" w:cs="Times New Roman"/>
          <w:b/>
          <w:bCs/>
          <w:spacing w:val="-6"/>
          <w:sz w:val="28"/>
          <w:szCs w:val="28"/>
        </w:rPr>
        <w:t xml:space="preserve"> </w:t>
      </w:r>
      <w:r w:rsidRPr="00897DC8">
        <w:rPr>
          <w:rFonts w:ascii="Times New Roman" w:eastAsia="Times New Roman" w:hAnsi="Times New Roman" w:cs="Times New Roman"/>
          <w:b/>
          <w:bCs/>
          <w:spacing w:val="-2"/>
          <w:sz w:val="28"/>
          <w:szCs w:val="28"/>
        </w:rPr>
        <w:t>воспитание:</w:t>
      </w:r>
    </w:p>
    <w:p w:rsidR="00897DC8" w:rsidRPr="00897DC8" w:rsidRDefault="00897DC8" w:rsidP="00897DC8">
      <w:pPr>
        <w:widowControl w:val="0"/>
        <w:autoSpaceDE w:val="0"/>
        <w:autoSpaceDN w:val="0"/>
        <w:spacing w:before="33"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w:t>
      </w:r>
      <w:r w:rsidRPr="00897DC8">
        <w:rPr>
          <w:rFonts w:ascii="Times New Roman" w:eastAsia="Times New Roman" w:hAnsi="Times New Roman" w:cs="Times New Roman"/>
          <w:spacing w:val="-2"/>
          <w:sz w:val="28"/>
          <w:szCs w:val="28"/>
        </w:rPr>
        <w:t xml:space="preserve"> </w:t>
      </w:r>
      <w:r w:rsidRPr="00897DC8">
        <w:rPr>
          <w:rFonts w:ascii="Times New Roman" w:eastAsia="Times New Roman" w:hAnsi="Times New Roman" w:cs="Times New Roman"/>
          <w:sz w:val="28"/>
          <w:szCs w:val="28"/>
        </w:rPr>
        <w:t>индивидуальной траектории образования и жизненных планов с учётом личных интересов и общественных потребностей;</w:t>
      </w:r>
    </w:p>
    <w:p w:rsidR="00897DC8" w:rsidRPr="00897DC8" w:rsidRDefault="00897DC8" w:rsidP="00897DC8">
      <w:pPr>
        <w:widowControl w:val="0"/>
        <w:numPr>
          <w:ilvl w:val="0"/>
          <w:numId w:val="15"/>
        </w:numPr>
        <w:tabs>
          <w:tab w:val="left" w:pos="1045"/>
        </w:tabs>
        <w:autoSpaceDE w:val="0"/>
        <w:autoSpaceDN w:val="0"/>
        <w:spacing w:after="0" w:line="322" w:lineRule="exact"/>
        <w:ind w:left="1045" w:hanging="303"/>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эстетическое</w:t>
      </w:r>
      <w:r w:rsidRPr="00897DC8">
        <w:rPr>
          <w:rFonts w:ascii="Times New Roman" w:eastAsia="Times New Roman" w:hAnsi="Times New Roman" w:cs="Times New Roman"/>
          <w:b/>
          <w:bCs/>
          <w:spacing w:val="-11"/>
          <w:sz w:val="28"/>
          <w:szCs w:val="28"/>
        </w:rPr>
        <w:t xml:space="preserve"> </w:t>
      </w:r>
      <w:r w:rsidRPr="00897DC8">
        <w:rPr>
          <w:rFonts w:ascii="Times New Roman" w:eastAsia="Times New Roman" w:hAnsi="Times New Roman" w:cs="Times New Roman"/>
          <w:b/>
          <w:bCs/>
          <w:spacing w:val="-2"/>
          <w:sz w:val="28"/>
          <w:szCs w:val="28"/>
        </w:rPr>
        <w:t>воспитание:</w:t>
      </w:r>
    </w:p>
    <w:p w:rsidR="00897DC8" w:rsidRPr="00897DC8" w:rsidRDefault="00897DC8" w:rsidP="00897DC8">
      <w:pPr>
        <w:widowControl w:val="0"/>
        <w:autoSpaceDE w:val="0"/>
        <w:autoSpaceDN w:val="0"/>
        <w:spacing w:before="33"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897DC8" w:rsidRPr="00897DC8" w:rsidRDefault="00897DC8" w:rsidP="00897DC8">
      <w:pPr>
        <w:widowControl w:val="0"/>
        <w:numPr>
          <w:ilvl w:val="0"/>
          <w:numId w:val="15"/>
        </w:numPr>
        <w:tabs>
          <w:tab w:val="left" w:pos="1045"/>
        </w:tabs>
        <w:autoSpaceDE w:val="0"/>
        <w:autoSpaceDN w:val="0"/>
        <w:spacing w:after="0" w:line="320" w:lineRule="exact"/>
        <w:ind w:left="1045" w:hanging="303"/>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ценности</w:t>
      </w:r>
      <w:r w:rsidRPr="00897DC8">
        <w:rPr>
          <w:rFonts w:ascii="Times New Roman" w:eastAsia="Times New Roman" w:hAnsi="Times New Roman" w:cs="Times New Roman"/>
          <w:b/>
          <w:bCs/>
          <w:spacing w:val="-9"/>
          <w:sz w:val="28"/>
          <w:szCs w:val="28"/>
        </w:rPr>
        <w:t xml:space="preserve"> </w:t>
      </w:r>
      <w:r w:rsidRPr="00897DC8">
        <w:rPr>
          <w:rFonts w:ascii="Times New Roman" w:eastAsia="Times New Roman" w:hAnsi="Times New Roman" w:cs="Times New Roman"/>
          <w:b/>
          <w:bCs/>
          <w:sz w:val="28"/>
          <w:szCs w:val="28"/>
        </w:rPr>
        <w:t>научного</w:t>
      </w:r>
      <w:r w:rsidRPr="00897DC8">
        <w:rPr>
          <w:rFonts w:ascii="Times New Roman" w:eastAsia="Times New Roman" w:hAnsi="Times New Roman" w:cs="Times New Roman"/>
          <w:b/>
          <w:bCs/>
          <w:spacing w:val="-8"/>
          <w:sz w:val="28"/>
          <w:szCs w:val="28"/>
        </w:rPr>
        <w:t xml:space="preserve"> </w:t>
      </w:r>
      <w:r w:rsidRPr="00897DC8">
        <w:rPr>
          <w:rFonts w:ascii="Times New Roman" w:eastAsia="Times New Roman" w:hAnsi="Times New Roman" w:cs="Times New Roman"/>
          <w:b/>
          <w:bCs/>
          <w:spacing w:val="-2"/>
          <w:sz w:val="28"/>
          <w:szCs w:val="28"/>
        </w:rPr>
        <w:t>познания:</w:t>
      </w:r>
    </w:p>
    <w:p w:rsidR="00897DC8" w:rsidRPr="00897DC8" w:rsidRDefault="00897DC8" w:rsidP="00897DC8">
      <w:pPr>
        <w:widowControl w:val="0"/>
        <w:autoSpaceDE w:val="0"/>
        <w:autoSpaceDN w:val="0"/>
        <w:spacing w:before="33"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w:t>
      </w:r>
      <w:r w:rsidRPr="00897DC8">
        <w:rPr>
          <w:rFonts w:ascii="Times New Roman" w:eastAsia="Times New Roman" w:hAnsi="Times New Roman" w:cs="Times New Roman"/>
          <w:spacing w:val="-2"/>
          <w:sz w:val="28"/>
          <w:szCs w:val="28"/>
        </w:rPr>
        <w:t>деятельности;</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numPr>
          <w:ilvl w:val="0"/>
          <w:numId w:val="15"/>
        </w:numPr>
        <w:tabs>
          <w:tab w:val="left" w:pos="1157"/>
        </w:tabs>
        <w:autoSpaceDE w:val="0"/>
        <w:autoSpaceDN w:val="0"/>
        <w:spacing w:before="73" w:after="0" w:line="264" w:lineRule="auto"/>
        <w:ind w:left="143" w:right="140" w:firstLine="599"/>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физическое воспитание, формирование культуры здоровья и эмоционального благополучия:</w:t>
      </w:r>
    </w:p>
    <w:p w:rsidR="00897DC8" w:rsidRPr="00897DC8" w:rsidRDefault="00897DC8" w:rsidP="00897DC8">
      <w:pPr>
        <w:widowControl w:val="0"/>
        <w:autoSpaceDE w:val="0"/>
        <w:autoSpaceDN w:val="0"/>
        <w:spacing w:before="2"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897DC8" w:rsidRPr="00897DC8" w:rsidRDefault="00897DC8" w:rsidP="00897DC8">
      <w:pPr>
        <w:widowControl w:val="0"/>
        <w:numPr>
          <w:ilvl w:val="0"/>
          <w:numId w:val="15"/>
        </w:numPr>
        <w:tabs>
          <w:tab w:val="left" w:pos="1045"/>
        </w:tabs>
        <w:autoSpaceDE w:val="0"/>
        <w:autoSpaceDN w:val="0"/>
        <w:spacing w:after="0" w:line="320" w:lineRule="exact"/>
        <w:ind w:left="1045" w:hanging="303"/>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экологическое</w:t>
      </w:r>
      <w:r w:rsidRPr="00897DC8">
        <w:rPr>
          <w:rFonts w:ascii="Times New Roman" w:eastAsia="Times New Roman" w:hAnsi="Times New Roman" w:cs="Times New Roman"/>
          <w:b/>
          <w:bCs/>
          <w:spacing w:val="-16"/>
          <w:sz w:val="28"/>
          <w:szCs w:val="28"/>
        </w:rPr>
        <w:t xml:space="preserve"> </w:t>
      </w:r>
      <w:r w:rsidRPr="00897DC8">
        <w:rPr>
          <w:rFonts w:ascii="Times New Roman" w:eastAsia="Times New Roman" w:hAnsi="Times New Roman" w:cs="Times New Roman"/>
          <w:b/>
          <w:bCs/>
          <w:spacing w:val="-2"/>
          <w:sz w:val="28"/>
          <w:szCs w:val="28"/>
        </w:rPr>
        <w:t>воспитание:</w:t>
      </w:r>
    </w:p>
    <w:p w:rsidR="00897DC8" w:rsidRPr="00897DC8" w:rsidRDefault="00897DC8" w:rsidP="00897DC8">
      <w:pPr>
        <w:widowControl w:val="0"/>
        <w:autoSpaceDE w:val="0"/>
        <w:autoSpaceDN w:val="0"/>
        <w:spacing w:before="33"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ориентацией на применение математических знаний для решения задач</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897DC8" w:rsidRPr="00897DC8" w:rsidRDefault="00897DC8" w:rsidP="00897DC8">
      <w:pPr>
        <w:widowControl w:val="0"/>
        <w:numPr>
          <w:ilvl w:val="0"/>
          <w:numId w:val="15"/>
        </w:numPr>
        <w:tabs>
          <w:tab w:val="left" w:pos="1087"/>
        </w:tabs>
        <w:autoSpaceDE w:val="0"/>
        <w:autoSpaceDN w:val="0"/>
        <w:spacing w:after="0" w:line="264" w:lineRule="auto"/>
        <w:ind w:left="143" w:right="141" w:firstLine="599"/>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 xml:space="preserve">адаптация к изменяющимся условиям социальной и природной </w:t>
      </w:r>
      <w:r w:rsidRPr="00897DC8">
        <w:rPr>
          <w:rFonts w:ascii="Times New Roman" w:eastAsia="Times New Roman" w:hAnsi="Times New Roman" w:cs="Times New Roman"/>
          <w:b/>
          <w:bCs/>
          <w:spacing w:val="-2"/>
          <w:sz w:val="28"/>
          <w:szCs w:val="28"/>
        </w:rPr>
        <w:t>среды:</w:t>
      </w:r>
    </w:p>
    <w:p w:rsidR="00897DC8" w:rsidRPr="00897DC8" w:rsidRDefault="00897DC8" w:rsidP="00897DC8">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897DC8" w:rsidRPr="00897DC8" w:rsidRDefault="00897DC8" w:rsidP="00897DC8">
      <w:pPr>
        <w:widowControl w:val="0"/>
        <w:autoSpaceDE w:val="0"/>
        <w:autoSpaceDN w:val="0"/>
        <w:spacing w:before="2"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897DC8" w:rsidRPr="00897DC8" w:rsidRDefault="00897DC8" w:rsidP="00897DC8">
      <w:pPr>
        <w:widowControl w:val="0"/>
        <w:autoSpaceDE w:val="0"/>
        <w:autoSpaceDN w:val="0"/>
        <w:spacing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897DC8" w:rsidRPr="00897DC8" w:rsidRDefault="00897DC8" w:rsidP="00897DC8">
      <w:pPr>
        <w:widowControl w:val="0"/>
        <w:autoSpaceDE w:val="0"/>
        <w:autoSpaceDN w:val="0"/>
        <w:spacing w:after="0" w:line="240" w:lineRule="auto"/>
        <w:jc w:val="both"/>
        <w:rPr>
          <w:rFonts w:ascii="Times New Roman" w:eastAsia="Times New Roman" w:hAnsi="Times New Roman" w:cs="Times New Roman"/>
          <w:b/>
          <w:sz w:val="28"/>
        </w:rPr>
      </w:pPr>
      <w:r w:rsidRPr="00897DC8">
        <w:rPr>
          <w:rFonts w:ascii="Times New Roman" w:eastAsia="Times New Roman" w:hAnsi="Times New Roman" w:cs="Times New Roman"/>
          <w:b/>
          <w:sz w:val="28"/>
        </w:rPr>
        <w:t>МЕТАПРЕДМЕТНЫЕ</w:t>
      </w:r>
      <w:r w:rsidRPr="00897DC8">
        <w:rPr>
          <w:rFonts w:ascii="Times New Roman" w:eastAsia="Times New Roman" w:hAnsi="Times New Roman" w:cs="Times New Roman"/>
          <w:b/>
          <w:spacing w:val="-15"/>
          <w:sz w:val="28"/>
        </w:rPr>
        <w:t xml:space="preserve"> </w:t>
      </w:r>
      <w:r w:rsidRPr="00897DC8">
        <w:rPr>
          <w:rFonts w:ascii="Times New Roman" w:eastAsia="Times New Roman" w:hAnsi="Times New Roman" w:cs="Times New Roman"/>
          <w:b/>
          <w:spacing w:val="-2"/>
          <w:sz w:val="28"/>
        </w:rPr>
        <w:t>РЕЗУЛЬТАТЫ</w:t>
      </w:r>
    </w:p>
    <w:p w:rsidR="00897DC8" w:rsidRPr="00897DC8" w:rsidRDefault="00897DC8" w:rsidP="00897DC8">
      <w:pPr>
        <w:widowControl w:val="0"/>
        <w:autoSpaceDE w:val="0"/>
        <w:autoSpaceDN w:val="0"/>
        <w:spacing w:after="0" w:line="650" w:lineRule="atLeast"/>
        <w:ind w:right="2838"/>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Познавательные</w:t>
      </w:r>
      <w:r w:rsidRPr="00897DC8">
        <w:rPr>
          <w:rFonts w:ascii="Times New Roman" w:eastAsia="Times New Roman" w:hAnsi="Times New Roman" w:cs="Times New Roman"/>
          <w:b/>
          <w:bCs/>
          <w:spacing w:val="-10"/>
          <w:sz w:val="28"/>
          <w:szCs w:val="28"/>
        </w:rPr>
        <w:t xml:space="preserve"> </w:t>
      </w:r>
      <w:r w:rsidRPr="00897DC8">
        <w:rPr>
          <w:rFonts w:ascii="Times New Roman" w:eastAsia="Times New Roman" w:hAnsi="Times New Roman" w:cs="Times New Roman"/>
          <w:b/>
          <w:bCs/>
          <w:sz w:val="28"/>
          <w:szCs w:val="28"/>
        </w:rPr>
        <w:t>универсальные</w:t>
      </w:r>
      <w:r w:rsidRPr="00897DC8">
        <w:rPr>
          <w:rFonts w:ascii="Times New Roman" w:eastAsia="Times New Roman" w:hAnsi="Times New Roman" w:cs="Times New Roman"/>
          <w:b/>
          <w:bCs/>
          <w:spacing w:val="-10"/>
          <w:sz w:val="28"/>
          <w:szCs w:val="28"/>
        </w:rPr>
        <w:t xml:space="preserve"> </w:t>
      </w:r>
      <w:r w:rsidRPr="00897DC8">
        <w:rPr>
          <w:rFonts w:ascii="Times New Roman" w:eastAsia="Times New Roman" w:hAnsi="Times New Roman" w:cs="Times New Roman"/>
          <w:b/>
          <w:bCs/>
          <w:sz w:val="28"/>
          <w:szCs w:val="28"/>
        </w:rPr>
        <w:t>учебные</w:t>
      </w:r>
      <w:r w:rsidRPr="00897DC8">
        <w:rPr>
          <w:rFonts w:ascii="Times New Roman" w:eastAsia="Times New Roman" w:hAnsi="Times New Roman" w:cs="Times New Roman"/>
          <w:b/>
          <w:bCs/>
          <w:spacing w:val="-10"/>
          <w:sz w:val="28"/>
          <w:szCs w:val="28"/>
        </w:rPr>
        <w:t xml:space="preserve"> </w:t>
      </w:r>
      <w:r w:rsidRPr="00897DC8">
        <w:rPr>
          <w:rFonts w:ascii="Times New Roman" w:eastAsia="Times New Roman" w:hAnsi="Times New Roman" w:cs="Times New Roman"/>
          <w:b/>
          <w:bCs/>
          <w:sz w:val="28"/>
          <w:szCs w:val="28"/>
        </w:rPr>
        <w:t>действия Базовые логические действия:</w:t>
      </w:r>
    </w:p>
    <w:p w:rsidR="00897DC8" w:rsidRPr="00897DC8" w:rsidRDefault="00897DC8" w:rsidP="00897DC8">
      <w:pPr>
        <w:widowControl w:val="0"/>
        <w:numPr>
          <w:ilvl w:val="0"/>
          <w:numId w:val="18"/>
        </w:numPr>
        <w:tabs>
          <w:tab w:val="left" w:pos="930"/>
        </w:tabs>
        <w:autoSpaceDE w:val="0"/>
        <w:autoSpaceDN w:val="0"/>
        <w:spacing w:before="31" w:after="0" w:line="264" w:lineRule="auto"/>
        <w:ind w:right="136"/>
        <w:jc w:val="both"/>
        <w:rPr>
          <w:rFonts w:ascii="Times New Roman" w:eastAsia="Times New Roman" w:hAnsi="Times New Roman" w:cs="Times New Roman"/>
          <w:sz w:val="28"/>
        </w:rPr>
      </w:pPr>
      <w:r w:rsidRPr="00897DC8">
        <w:rPr>
          <w:rFonts w:ascii="Times New Roman" w:eastAsia="Times New Roman" w:hAnsi="Times New Roman" w:cs="Times New Roman"/>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97DC8" w:rsidRPr="00897DC8" w:rsidRDefault="00897DC8" w:rsidP="00897DC8">
      <w:pPr>
        <w:widowControl w:val="0"/>
        <w:numPr>
          <w:ilvl w:val="0"/>
          <w:numId w:val="18"/>
        </w:numPr>
        <w:tabs>
          <w:tab w:val="left" w:pos="930"/>
        </w:tabs>
        <w:autoSpaceDE w:val="0"/>
        <w:autoSpaceDN w:val="0"/>
        <w:spacing w:before="1" w:after="0" w:line="264" w:lineRule="auto"/>
        <w:ind w:right="137"/>
        <w:jc w:val="both"/>
        <w:rPr>
          <w:rFonts w:ascii="Times New Roman" w:eastAsia="Times New Roman" w:hAnsi="Times New Roman" w:cs="Times New Roman"/>
          <w:sz w:val="28"/>
        </w:rPr>
      </w:pPr>
      <w:r w:rsidRPr="00897DC8">
        <w:rPr>
          <w:rFonts w:ascii="Times New Roman" w:eastAsia="Times New Roman" w:hAnsi="Times New Roman" w:cs="Times New Roman"/>
          <w:sz w:val="28"/>
        </w:rPr>
        <w:t xml:space="preserve">воспринимать, формулировать и преобразовывать суждения: утвердительные и отрицательные, единичные, частные и общие, </w:t>
      </w:r>
      <w:r w:rsidRPr="00897DC8">
        <w:rPr>
          <w:rFonts w:ascii="Times New Roman" w:eastAsia="Times New Roman" w:hAnsi="Times New Roman" w:cs="Times New Roman"/>
          <w:spacing w:val="-2"/>
          <w:sz w:val="28"/>
        </w:rPr>
        <w:t>условные;</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numPr>
          <w:ilvl w:val="0"/>
          <w:numId w:val="18"/>
        </w:numPr>
        <w:tabs>
          <w:tab w:val="left" w:pos="930"/>
        </w:tabs>
        <w:autoSpaceDE w:val="0"/>
        <w:autoSpaceDN w:val="0"/>
        <w:spacing w:before="73" w:after="0" w:line="264" w:lineRule="auto"/>
        <w:ind w:right="139"/>
        <w:jc w:val="both"/>
        <w:rPr>
          <w:rFonts w:ascii="Times New Roman" w:eastAsia="Times New Roman" w:hAnsi="Times New Roman" w:cs="Times New Roman"/>
          <w:sz w:val="28"/>
        </w:rPr>
      </w:pPr>
      <w:r w:rsidRPr="00897DC8">
        <w:rPr>
          <w:rFonts w:ascii="Times New Roman" w:eastAsia="Times New Roman" w:hAnsi="Times New Roman" w:cs="Times New Roman"/>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897DC8" w:rsidRPr="00897DC8" w:rsidRDefault="00897DC8" w:rsidP="00897DC8">
      <w:pPr>
        <w:widowControl w:val="0"/>
        <w:numPr>
          <w:ilvl w:val="0"/>
          <w:numId w:val="18"/>
        </w:numPr>
        <w:tabs>
          <w:tab w:val="left" w:pos="930"/>
        </w:tabs>
        <w:autoSpaceDE w:val="0"/>
        <w:autoSpaceDN w:val="0"/>
        <w:spacing w:before="1" w:after="0" w:line="264" w:lineRule="auto"/>
        <w:ind w:right="145"/>
        <w:jc w:val="both"/>
        <w:rPr>
          <w:rFonts w:ascii="Times New Roman" w:eastAsia="Times New Roman" w:hAnsi="Times New Roman" w:cs="Times New Roman"/>
          <w:sz w:val="28"/>
        </w:rPr>
      </w:pPr>
      <w:r w:rsidRPr="00897DC8">
        <w:rPr>
          <w:rFonts w:ascii="Times New Roman" w:eastAsia="Times New Roman" w:hAnsi="Times New Roman" w:cs="Times New Roman"/>
          <w:sz w:val="28"/>
        </w:rPr>
        <w:t>делать выводы с использованием законов логики, дедуктивных и индуктивных умозаключений, умозаключений по аналогии;</w:t>
      </w:r>
    </w:p>
    <w:p w:rsidR="00897DC8" w:rsidRPr="00897DC8" w:rsidRDefault="00897DC8" w:rsidP="00897DC8">
      <w:pPr>
        <w:widowControl w:val="0"/>
        <w:numPr>
          <w:ilvl w:val="0"/>
          <w:numId w:val="18"/>
        </w:numPr>
        <w:tabs>
          <w:tab w:val="left" w:pos="930"/>
        </w:tabs>
        <w:autoSpaceDE w:val="0"/>
        <w:autoSpaceDN w:val="0"/>
        <w:spacing w:after="0" w:line="264" w:lineRule="auto"/>
        <w:ind w:right="134"/>
        <w:jc w:val="both"/>
        <w:rPr>
          <w:rFonts w:ascii="Times New Roman" w:eastAsia="Times New Roman" w:hAnsi="Times New Roman" w:cs="Times New Roman"/>
          <w:sz w:val="28"/>
        </w:rPr>
      </w:pPr>
      <w:r w:rsidRPr="00897DC8">
        <w:rPr>
          <w:rFonts w:ascii="Times New Roman" w:eastAsia="Times New Roman" w:hAnsi="Times New Roman" w:cs="Times New Roman"/>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897DC8" w:rsidRPr="00897DC8" w:rsidRDefault="00897DC8" w:rsidP="00897DC8">
      <w:pPr>
        <w:widowControl w:val="0"/>
        <w:numPr>
          <w:ilvl w:val="0"/>
          <w:numId w:val="18"/>
        </w:numPr>
        <w:tabs>
          <w:tab w:val="left" w:pos="930"/>
        </w:tabs>
        <w:autoSpaceDE w:val="0"/>
        <w:autoSpaceDN w:val="0"/>
        <w:spacing w:before="2" w:after="0" w:line="264" w:lineRule="auto"/>
        <w:ind w:right="141"/>
        <w:jc w:val="both"/>
        <w:rPr>
          <w:rFonts w:ascii="Times New Roman" w:eastAsia="Times New Roman" w:hAnsi="Times New Roman" w:cs="Times New Roman"/>
          <w:sz w:val="28"/>
        </w:rPr>
      </w:pPr>
      <w:r w:rsidRPr="00897DC8">
        <w:rPr>
          <w:rFonts w:ascii="Times New Roman" w:eastAsia="Times New Roman" w:hAnsi="Times New Roman" w:cs="Times New Roman"/>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97DC8" w:rsidRPr="00897DC8" w:rsidRDefault="00897DC8" w:rsidP="00897DC8">
      <w:pPr>
        <w:widowControl w:val="0"/>
        <w:autoSpaceDE w:val="0"/>
        <w:autoSpaceDN w:val="0"/>
        <w:spacing w:after="0" w:line="320" w:lineRule="exact"/>
        <w:jc w:val="both"/>
        <w:outlineLvl w:val="0"/>
        <w:rPr>
          <w:rFonts w:ascii="Times New Roman" w:eastAsia="Times New Roman" w:hAnsi="Times New Roman" w:cs="Times New Roman"/>
          <w:bCs/>
          <w:sz w:val="28"/>
          <w:szCs w:val="28"/>
        </w:rPr>
      </w:pPr>
      <w:r w:rsidRPr="00897DC8">
        <w:rPr>
          <w:rFonts w:ascii="Times New Roman" w:eastAsia="Times New Roman" w:hAnsi="Times New Roman" w:cs="Times New Roman"/>
          <w:b/>
          <w:bCs/>
          <w:sz w:val="28"/>
          <w:szCs w:val="28"/>
        </w:rPr>
        <w:t>Базовые</w:t>
      </w:r>
      <w:r w:rsidRPr="00897DC8">
        <w:rPr>
          <w:rFonts w:ascii="Times New Roman" w:eastAsia="Times New Roman" w:hAnsi="Times New Roman" w:cs="Times New Roman"/>
          <w:b/>
          <w:bCs/>
          <w:spacing w:val="-9"/>
          <w:sz w:val="28"/>
          <w:szCs w:val="28"/>
        </w:rPr>
        <w:t xml:space="preserve"> </w:t>
      </w:r>
      <w:r w:rsidRPr="00897DC8">
        <w:rPr>
          <w:rFonts w:ascii="Times New Roman" w:eastAsia="Times New Roman" w:hAnsi="Times New Roman" w:cs="Times New Roman"/>
          <w:b/>
          <w:bCs/>
          <w:sz w:val="28"/>
          <w:szCs w:val="28"/>
        </w:rPr>
        <w:t>исследовательские</w:t>
      </w:r>
      <w:r w:rsidRPr="00897DC8">
        <w:rPr>
          <w:rFonts w:ascii="Times New Roman" w:eastAsia="Times New Roman" w:hAnsi="Times New Roman" w:cs="Times New Roman"/>
          <w:b/>
          <w:bCs/>
          <w:spacing w:val="-8"/>
          <w:sz w:val="28"/>
          <w:szCs w:val="28"/>
        </w:rPr>
        <w:t xml:space="preserve"> </w:t>
      </w:r>
      <w:r w:rsidRPr="00897DC8">
        <w:rPr>
          <w:rFonts w:ascii="Times New Roman" w:eastAsia="Times New Roman" w:hAnsi="Times New Roman" w:cs="Times New Roman"/>
          <w:b/>
          <w:bCs/>
          <w:spacing w:val="-2"/>
          <w:sz w:val="28"/>
          <w:szCs w:val="28"/>
        </w:rPr>
        <w:t>действия</w:t>
      </w:r>
      <w:r w:rsidRPr="00897DC8">
        <w:rPr>
          <w:rFonts w:ascii="Times New Roman" w:eastAsia="Times New Roman" w:hAnsi="Times New Roman" w:cs="Times New Roman"/>
          <w:bCs/>
          <w:spacing w:val="-2"/>
          <w:sz w:val="28"/>
          <w:szCs w:val="28"/>
        </w:rPr>
        <w:t>:</w:t>
      </w:r>
    </w:p>
    <w:p w:rsidR="00897DC8" w:rsidRPr="00897DC8" w:rsidRDefault="00897DC8" w:rsidP="00897DC8">
      <w:pPr>
        <w:widowControl w:val="0"/>
        <w:numPr>
          <w:ilvl w:val="0"/>
          <w:numId w:val="18"/>
        </w:numPr>
        <w:tabs>
          <w:tab w:val="left" w:pos="930"/>
        </w:tabs>
        <w:autoSpaceDE w:val="0"/>
        <w:autoSpaceDN w:val="0"/>
        <w:spacing w:before="33" w:after="0" w:line="264" w:lineRule="auto"/>
        <w:ind w:right="136"/>
        <w:jc w:val="both"/>
        <w:rPr>
          <w:rFonts w:ascii="Times New Roman" w:eastAsia="Times New Roman" w:hAnsi="Times New Roman" w:cs="Times New Roman"/>
          <w:sz w:val="28"/>
        </w:rPr>
      </w:pPr>
      <w:r w:rsidRPr="00897DC8">
        <w:rPr>
          <w:rFonts w:ascii="Times New Roman" w:eastAsia="Times New Roman" w:hAnsi="Times New Roman" w:cs="Times New Roman"/>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897DC8" w:rsidRPr="00897DC8" w:rsidRDefault="00897DC8" w:rsidP="00897DC8">
      <w:pPr>
        <w:widowControl w:val="0"/>
        <w:numPr>
          <w:ilvl w:val="0"/>
          <w:numId w:val="18"/>
        </w:numPr>
        <w:tabs>
          <w:tab w:val="left" w:pos="930"/>
        </w:tabs>
        <w:autoSpaceDE w:val="0"/>
        <w:autoSpaceDN w:val="0"/>
        <w:spacing w:after="0" w:line="264" w:lineRule="auto"/>
        <w:ind w:right="143"/>
        <w:jc w:val="both"/>
        <w:rPr>
          <w:rFonts w:ascii="Times New Roman" w:eastAsia="Times New Roman" w:hAnsi="Times New Roman" w:cs="Times New Roman"/>
          <w:sz w:val="28"/>
        </w:rPr>
      </w:pPr>
      <w:r w:rsidRPr="00897DC8">
        <w:rPr>
          <w:rFonts w:ascii="Times New Roman" w:eastAsia="Times New Roman" w:hAnsi="Times New Roman" w:cs="Times New Roman"/>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897DC8" w:rsidRPr="00897DC8" w:rsidRDefault="00897DC8" w:rsidP="00897DC8">
      <w:pPr>
        <w:widowControl w:val="0"/>
        <w:numPr>
          <w:ilvl w:val="0"/>
          <w:numId w:val="18"/>
        </w:numPr>
        <w:tabs>
          <w:tab w:val="left" w:pos="930"/>
        </w:tabs>
        <w:autoSpaceDE w:val="0"/>
        <w:autoSpaceDN w:val="0"/>
        <w:spacing w:after="0" w:line="264" w:lineRule="auto"/>
        <w:ind w:right="139"/>
        <w:jc w:val="both"/>
        <w:rPr>
          <w:rFonts w:ascii="Times New Roman" w:eastAsia="Times New Roman" w:hAnsi="Times New Roman" w:cs="Times New Roman"/>
          <w:sz w:val="28"/>
        </w:rPr>
      </w:pPr>
      <w:r w:rsidRPr="00897DC8">
        <w:rPr>
          <w:rFonts w:ascii="Times New Roman" w:eastAsia="Times New Roman" w:hAnsi="Times New Roman" w:cs="Times New Roman"/>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97DC8" w:rsidRPr="00897DC8" w:rsidRDefault="00897DC8" w:rsidP="00897DC8">
      <w:pPr>
        <w:widowControl w:val="0"/>
        <w:numPr>
          <w:ilvl w:val="0"/>
          <w:numId w:val="18"/>
        </w:numPr>
        <w:tabs>
          <w:tab w:val="left" w:pos="930"/>
        </w:tabs>
        <w:autoSpaceDE w:val="0"/>
        <w:autoSpaceDN w:val="0"/>
        <w:spacing w:before="1" w:after="0" w:line="264" w:lineRule="auto"/>
        <w:ind w:right="142"/>
        <w:jc w:val="both"/>
        <w:rPr>
          <w:rFonts w:ascii="Times New Roman" w:eastAsia="Times New Roman" w:hAnsi="Times New Roman" w:cs="Times New Roman"/>
          <w:sz w:val="28"/>
        </w:rPr>
      </w:pPr>
      <w:r w:rsidRPr="00897DC8">
        <w:rPr>
          <w:rFonts w:ascii="Times New Roman" w:eastAsia="Times New Roman" w:hAnsi="Times New Roman" w:cs="Times New Roman"/>
          <w:sz w:val="28"/>
        </w:rPr>
        <w:t>прогнозировать возможное развитие процесса, а также выдвигать предположения о его развитии в новых условиях.</w:t>
      </w:r>
    </w:p>
    <w:p w:rsidR="00897DC8" w:rsidRPr="00897DC8" w:rsidRDefault="00897DC8" w:rsidP="00897DC8">
      <w:pPr>
        <w:widowControl w:val="0"/>
        <w:autoSpaceDE w:val="0"/>
        <w:autoSpaceDN w:val="0"/>
        <w:spacing w:after="0" w:line="322" w:lineRule="exact"/>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Работа</w:t>
      </w:r>
      <w:r w:rsidRPr="00897DC8">
        <w:rPr>
          <w:rFonts w:ascii="Times New Roman" w:eastAsia="Times New Roman" w:hAnsi="Times New Roman" w:cs="Times New Roman"/>
          <w:b/>
          <w:bCs/>
          <w:spacing w:val="-2"/>
          <w:sz w:val="28"/>
          <w:szCs w:val="28"/>
        </w:rPr>
        <w:t xml:space="preserve"> </w:t>
      </w:r>
      <w:r w:rsidRPr="00897DC8">
        <w:rPr>
          <w:rFonts w:ascii="Times New Roman" w:eastAsia="Times New Roman" w:hAnsi="Times New Roman" w:cs="Times New Roman"/>
          <w:b/>
          <w:bCs/>
          <w:sz w:val="28"/>
          <w:szCs w:val="28"/>
        </w:rPr>
        <w:t>с</w:t>
      </w:r>
      <w:r w:rsidRPr="00897DC8">
        <w:rPr>
          <w:rFonts w:ascii="Times New Roman" w:eastAsia="Times New Roman" w:hAnsi="Times New Roman" w:cs="Times New Roman"/>
          <w:b/>
          <w:bCs/>
          <w:spacing w:val="-3"/>
          <w:sz w:val="28"/>
          <w:szCs w:val="28"/>
        </w:rPr>
        <w:t xml:space="preserve"> </w:t>
      </w:r>
      <w:r w:rsidRPr="00897DC8">
        <w:rPr>
          <w:rFonts w:ascii="Times New Roman" w:eastAsia="Times New Roman" w:hAnsi="Times New Roman" w:cs="Times New Roman"/>
          <w:b/>
          <w:bCs/>
          <w:spacing w:val="-2"/>
          <w:sz w:val="28"/>
          <w:szCs w:val="28"/>
        </w:rPr>
        <w:t>информацией:</w:t>
      </w:r>
    </w:p>
    <w:p w:rsidR="00897DC8" w:rsidRPr="00897DC8" w:rsidRDefault="00897DC8" w:rsidP="00897DC8">
      <w:pPr>
        <w:widowControl w:val="0"/>
        <w:numPr>
          <w:ilvl w:val="0"/>
          <w:numId w:val="18"/>
        </w:numPr>
        <w:tabs>
          <w:tab w:val="left" w:pos="930"/>
        </w:tabs>
        <w:autoSpaceDE w:val="0"/>
        <w:autoSpaceDN w:val="0"/>
        <w:spacing w:before="32" w:after="0" w:line="264" w:lineRule="auto"/>
        <w:ind w:right="143"/>
        <w:jc w:val="both"/>
        <w:rPr>
          <w:rFonts w:ascii="Times New Roman" w:eastAsia="Times New Roman" w:hAnsi="Times New Roman" w:cs="Times New Roman"/>
          <w:sz w:val="28"/>
        </w:rPr>
      </w:pPr>
      <w:r w:rsidRPr="00897DC8">
        <w:rPr>
          <w:rFonts w:ascii="Times New Roman" w:eastAsia="Times New Roman" w:hAnsi="Times New Roman" w:cs="Times New Roman"/>
          <w:sz w:val="28"/>
        </w:rPr>
        <w:t>выявлять недостаточность и избыточность информации, данных, необходимых для решения задачи;</w:t>
      </w:r>
    </w:p>
    <w:p w:rsidR="00897DC8" w:rsidRPr="00897DC8" w:rsidRDefault="00897DC8" w:rsidP="00897DC8">
      <w:pPr>
        <w:widowControl w:val="0"/>
        <w:numPr>
          <w:ilvl w:val="0"/>
          <w:numId w:val="18"/>
        </w:numPr>
        <w:tabs>
          <w:tab w:val="left" w:pos="930"/>
        </w:tabs>
        <w:autoSpaceDE w:val="0"/>
        <w:autoSpaceDN w:val="0"/>
        <w:spacing w:after="0" w:line="264" w:lineRule="auto"/>
        <w:ind w:right="139"/>
        <w:jc w:val="both"/>
        <w:rPr>
          <w:rFonts w:ascii="Times New Roman" w:eastAsia="Times New Roman" w:hAnsi="Times New Roman" w:cs="Times New Roman"/>
          <w:sz w:val="28"/>
        </w:rPr>
      </w:pPr>
      <w:r w:rsidRPr="00897DC8">
        <w:rPr>
          <w:rFonts w:ascii="Times New Roman" w:eastAsia="Times New Roman" w:hAnsi="Times New Roman" w:cs="Times New Roman"/>
          <w:sz w:val="28"/>
        </w:rPr>
        <w:t>выбирать, анализировать, систематизировать и интерпретировать информацию различных видов и форм представления;</w:t>
      </w:r>
    </w:p>
    <w:p w:rsidR="00897DC8" w:rsidRPr="00897DC8" w:rsidRDefault="00897DC8" w:rsidP="00897DC8">
      <w:pPr>
        <w:widowControl w:val="0"/>
        <w:numPr>
          <w:ilvl w:val="0"/>
          <w:numId w:val="18"/>
        </w:numPr>
        <w:tabs>
          <w:tab w:val="left" w:pos="930"/>
        </w:tabs>
        <w:autoSpaceDE w:val="0"/>
        <w:autoSpaceDN w:val="0"/>
        <w:spacing w:before="1" w:after="0" w:line="264" w:lineRule="auto"/>
        <w:ind w:right="136"/>
        <w:jc w:val="both"/>
        <w:rPr>
          <w:rFonts w:ascii="Times New Roman" w:eastAsia="Times New Roman" w:hAnsi="Times New Roman" w:cs="Times New Roman"/>
          <w:sz w:val="28"/>
        </w:rPr>
      </w:pPr>
      <w:r w:rsidRPr="00897DC8">
        <w:rPr>
          <w:rFonts w:ascii="Times New Roman" w:eastAsia="Times New Roman" w:hAnsi="Times New Roman" w:cs="Times New Roman"/>
          <w:sz w:val="28"/>
        </w:rPr>
        <w:t xml:space="preserve">выбирать форму представления информации и иллюстрировать решаемые задачи схемами, диаграммами, иной графикой и их </w:t>
      </w:r>
      <w:r w:rsidRPr="00897DC8">
        <w:rPr>
          <w:rFonts w:ascii="Times New Roman" w:eastAsia="Times New Roman" w:hAnsi="Times New Roman" w:cs="Times New Roman"/>
          <w:spacing w:val="-2"/>
          <w:sz w:val="28"/>
        </w:rPr>
        <w:t>комбинациями;</w:t>
      </w:r>
    </w:p>
    <w:p w:rsidR="00897DC8" w:rsidRPr="00897DC8" w:rsidRDefault="00897DC8" w:rsidP="00897DC8">
      <w:pPr>
        <w:widowControl w:val="0"/>
        <w:numPr>
          <w:ilvl w:val="0"/>
          <w:numId w:val="18"/>
        </w:numPr>
        <w:tabs>
          <w:tab w:val="left" w:pos="930"/>
        </w:tabs>
        <w:autoSpaceDE w:val="0"/>
        <w:autoSpaceDN w:val="0"/>
        <w:spacing w:after="0" w:line="264" w:lineRule="auto"/>
        <w:ind w:right="135"/>
        <w:jc w:val="both"/>
        <w:rPr>
          <w:rFonts w:ascii="Times New Roman" w:eastAsia="Times New Roman" w:hAnsi="Times New Roman" w:cs="Times New Roman"/>
          <w:sz w:val="28"/>
        </w:rPr>
      </w:pPr>
      <w:r w:rsidRPr="00897DC8">
        <w:rPr>
          <w:rFonts w:ascii="Times New Roman" w:eastAsia="Times New Roman" w:hAnsi="Times New Roman" w:cs="Times New Roman"/>
          <w:sz w:val="28"/>
        </w:rPr>
        <w:t>оценивать надёжность информации по критериям, предложенным учителем или сформулированным самостоятельно.</w:t>
      </w:r>
    </w:p>
    <w:p w:rsidR="00897DC8" w:rsidRPr="00897DC8" w:rsidRDefault="00897DC8" w:rsidP="00897DC8">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Коммуникативные</w:t>
      </w:r>
      <w:r w:rsidRPr="00897DC8">
        <w:rPr>
          <w:rFonts w:ascii="Times New Roman" w:eastAsia="Times New Roman" w:hAnsi="Times New Roman" w:cs="Times New Roman"/>
          <w:b/>
          <w:bCs/>
          <w:spacing w:val="-13"/>
          <w:sz w:val="28"/>
          <w:szCs w:val="28"/>
        </w:rPr>
        <w:t xml:space="preserve"> </w:t>
      </w:r>
      <w:r w:rsidRPr="00897DC8">
        <w:rPr>
          <w:rFonts w:ascii="Times New Roman" w:eastAsia="Times New Roman" w:hAnsi="Times New Roman" w:cs="Times New Roman"/>
          <w:b/>
          <w:bCs/>
          <w:sz w:val="28"/>
          <w:szCs w:val="28"/>
        </w:rPr>
        <w:t>универсальные</w:t>
      </w:r>
      <w:r w:rsidRPr="00897DC8">
        <w:rPr>
          <w:rFonts w:ascii="Times New Roman" w:eastAsia="Times New Roman" w:hAnsi="Times New Roman" w:cs="Times New Roman"/>
          <w:b/>
          <w:bCs/>
          <w:spacing w:val="-8"/>
          <w:sz w:val="28"/>
          <w:szCs w:val="28"/>
        </w:rPr>
        <w:t xml:space="preserve"> </w:t>
      </w:r>
      <w:r w:rsidRPr="00897DC8">
        <w:rPr>
          <w:rFonts w:ascii="Times New Roman" w:eastAsia="Times New Roman" w:hAnsi="Times New Roman" w:cs="Times New Roman"/>
          <w:b/>
          <w:bCs/>
          <w:sz w:val="28"/>
          <w:szCs w:val="28"/>
        </w:rPr>
        <w:t>учебные</w:t>
      </w:r>
      <w:r w:rsidRPr="00897DC8">
        <w:rPr>
          <w:rFonts w:ascii="Times New Roman" w:eastAsia="Times New Roman" w:hAnsi="Times New Roman" w:cs="Times New Roman"/>
          <w:b/>
          <w:bCs/>
          <w:spacing w:val="-8"/>
          <w:sz w:val="28"/>
          <w:szCs w:val="28"/>
        </w:rPr>
        <w:t xml:space="preserve"> </w:t>
      </w:r>
      <w:r w:rsidRPr="00897DC8">
        <w:rPr>
          <w:rFonts w:ascii="Times New Roman" w:eastAsia="Times New Roman" w:hAnsi="Times New Roman" w:cs="Times New Roman"/>
          <w:b/>
          <w:bCs/>
          <w:spacing w:val="-2"/>
          <w:sz w:val="28"/>
          <w:szCs w:val="28"/>
        </w:rPr>
        <w:t>действия:</w:t>
      </w:r>
    </w:p>
    <w:p w:rsidR="00897DC8" w:rsidRPr="00897DC8" w:rsidRDefault="00897DC8" w:rsidP="00897DC8">
      <w:pPr>
        <w:widowControl w:val="0"/>
        <w:numPr>
          <w:ilvl w:val="0"/>
          <w:numId w:val="18"/>
        </w:numPr>
        <w:tabs>
          <w:tab w:val="left" w:pos="930"/>
        </w:tabs>
        <w:autoSpaceDE w:val="0"/>
        <w:autoSpaceDN w:val="0"/>
        <w:spacing w:before="32" w:after="0" w:line="264" w:lineRule="auto"/>
        <w:ind w:right="135"/>
        <w:jc w:val="both"/>
        <w:rPr>
          <w:rFonts w:ascii="Times New Roman" w:eastAsia="Times New Roman" w:hAnsi="Times New Roman" w:cs="Times New Roman"/>
          <w:sz w:val="28"/>
        </w:rPr>
      </w:pPr>
      <w:r w:rsidRPr="00897DC8">
        <w:rPr>
          <w:rFonts w:ascii="Times New Roman" w:eastAsia="Times New Roman" w:hAnsi="Times New Roman" w:cs="Times New Roman"/>
          <w:sz w:val="28"/>
        </w:rPr>
        <w:t>воспринимать и формулировать суждения в соответствии с условиями и целями общения, ясно, точно, грамотно выражать свою точку зрения</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4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 устных и письменных текстах, давать пояснения по ходу решения задачи, комментировать полученный результат;</w:t>
      </w:r>
    </w:p>
    <w:p w:rsidR="00897DC8" w:rsidRPr="00897DC8" w:rsidRDefault="00897DC8" w:rsidP="00897DC8">
      <w:pPr>
        <w:widowControl w:val="0"/>
        <w:numPr>
          <w:ilvl w:val="0"/>
          <w:numId w:val="18"/>
        </w:numPr>
        <w:tabs>
          <w:tab w:val="left" w:pos="930"/>
        </w:tabs>
        <w:autoSpaceDE w:val="0"/>
        <w:autoSpaceDN w:val="0"/>
        <w:spacing w:before="2" w:after="0" w:line="264" w:lineRule="auto"/>
        <w:ind w:right="139"/>
        <w:jc w:val="both"/>
        <w:rPr>
          <w:rFonts w:ascii="Times New Roman" w:eastAsia="Times New Roman" w:hAnsi="Times New Roman" w:cs="Times New Roman"/>
          <w:sz w:val="28"/>
        </w:rPr>
      </w:pPr>
      <w:r w:rsidRPr="00897DC8">
        <w:rPr>
          <w:rFonts w:ascii="Times New Roman" w:eastAsia="Times New Roman" w:hAnsi="Times New Roman" w:cs="Times New Roman"/>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97DC8" w:rsidRPr="00897DC8" w:rsidRDefault="00897DC8" w:rsidP="00897DC8">
      <w:pPr>
        <w:widowControl w:val="0"/>
        <w:numPr>
          <w:ilvl w:val="0"/>
          <w:numId w:val="18"/>
        </w:numPr>
        <w:tabs>
          <w:tab w:val="left" w:pos="930"/>
        </w:tabs>
        <w:autoSpaceDE w:val="0"/>
        <w:autoSpaceDN w:val="0"/>
        <w:spacing w:after="0" w:line="264" w:lineRule="auto"/>
        <w:ind w:right="137"/>
        <w:jc w:val="both"/>
        <w:rPr>
          <w:rFonts w:ascii="Times New Roman" w:eastAsia="Times New Roman" w:hAnsi="Times New Roman" w:cs="Times New Roman"/>
          <w:sz w:val="28"/>
        </w:rPr>
      </w:pPr>
      <w:r w:rsidRPr="00897DC8">
        <w:rPr>
          <w:rFonts w:ascii="Times New Roman" w:eastAsia="Times New Roman" w:hAnsi="Times New Roman" w:cs="Times New Roman"/>
          <w:sz w:val="28"/>
        </w:rPr>
        <w:t>представлять результаты решения задачи, эксперимента,</w:t>
      </w:r>
      <w:r w:rsidRPr="00897DC8">
        <w:rPr>
          <w:rFonts w:ascii="Times New Roman" w:eastAsia="Times New Roman" w:hAnsi="Times New Roman" w:cs="Times New Roman"/>
          <w:spacing w:val="80"/>
          <w:sz w:val="28"/>
        </w:rPr>
        <w:t xml:space="preserve"> </w:t>
      </w:r>
      <w:r w:rsidRPr="00897DC8">
        <w:rPr>
          <w:rFonts w:ascii="Times New Roman" w:eastAsia="Times New Roman" w:hAnsi="Times New Roman" w:cs="Times New Roman"/>
          <w:sz w:val="28"/>
        </w:rPr>
        <w:t>исследования, проекта, самостоятельно выбирать формат выступления с учётом задач презентации и особенностей аудитории;</w:t>
      </w:r>
    </w:p>
    <w:p w:rsidR="00897DC8" w:rsidRPr="00897DC8" w:rsidRDefault="00897DC8" w:rsidP="00897DC8">
      <w:pPr>
        <w:widowControl w:val="0"/>
        <w:numPr>
          <w:ilvl w:val="0"/>
          <w:numId w:val="18"/>
        </w:numPr>
        <w:tabs>
          <w:tab w:val="left" w:pos="930"/>
        </w:tabs>
        <w:autoSpaceDE w:val="0"/>
        <w:autoSpaceDN w:val="0"/>
        <w:spacing w:after="0" w:line="264" w:lineRule="auto"/>
        <w:ind w:right="136"/>
        <w:jc w:val="both"/>
        <w:rPr>
          <w:rFonts w:ascii="Times New Roman" w:eastAsia="Times New Roman" w:hAnsi="Times New Roman" w:cs="Times New Roman"/>
          <w:sz w:val="28"/>
        </w:rPr>
      </w:pPr>
      <w:r w:rsidRPr="00897DC8">
        <w:rPr>
          <w:rFonts w:ascii="Times New Roman" w:eastAsia="Times New Roman" w:hAnsi="Times New Roman" w:cs="Times New Roman"/>
          <w:sz w:val="28"/>
        </w:rPr>
        <w:t>понимать и использовать преимущества командной и индивидуальной работы при решении учебных математических задач;</w:t>
      </w:r>
    </w:p>
    <w:p w:rsidR="00897DC8" w:rsidRPr="00897DC8" w:rsidRDefault="00897DC8" w:rsidP="00897DC8">
      <w:pPr>
        <w:widowControl w:val="0"/>
        <w:numPr>
          <w:ilvl w:val="0"/>
          <w:numId w:val="18"/>
        </w:numPr>
        <w:tabs>
          <w:tab w:val="left" w:pos="930"/>
        </w:tabs>
        <w:autoSpaceDE w:val="0"/>
        <w:autoSpaceDN w:val="0"/>
        <w:spacing w:after="0" w:line="264" w:lineRule="auto"/>
        <w:ind w:right="134"/>
        <w:jc w:val="both"/>
        <w:rPr>
          <w:rFonts w:ascii="Times New Roman" w:eastAsia="Times New Roman" w:hAnsi="Times New Roman" w:cs="Times New Roman"/>
          <w:sz w:val="28"/>
        </w:rPr>
      </w:pPr>
      <w:r w:rsidRPr="00897DC8">
        <w:rPr>
          <w:rFonts w:ascii="Times New Roman" w:eastAsia="Times New Roman" w:hAnsi="Times New Roman" w:cs="Times New Roman"/>
          <w:sz w:val="28"/>
        </w:rPr>
        <w:t xml:space="preserve">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w:t>
      </w:r>
      <w:r w:rsidRPr="00897DC8">
        <w:rPr>
          <w:rFonts w:ascii="Times New Roman" w:eastAsia="Times New Roman" w:hAnsi="Times New Roman" w:cs="Times New Roman"/>
          <w:spacing w:val="-2"/>
          <w:sz w:val="28"/>
        </w:rPr>
        <w:t>людей;</w:t>
      </w:r>
    </w:p>
    <w:p w:rsidR="00897DC8" w:rsidRPr="00897DC8" w:rsidRDefault="00897DC8" w:rsidP="00897DC8">
      <w:pPr>
        <w:widowControl w:val="0"/>
        <w:numPr>
          <w:ilvl w:val="0"/>
          <w:numId w:val="18"/>
        </w:numPr>
        <w:tabs>
          <w:tab w:val="left" w:pos="930"/>
        </w:tabs>
        <w:autoSpaceDE w:val="0"/>
        <w:autoSpaceDN w:val="0"/>
        <w:spacing w:before="1" w:after="0" w:line="264" w:lineRule="auto"/>
        <w:ind w:right="135"/>
        <w:jc w:val="both"/>
        <w:rPr>
          <w:rFonts w:ascii="Times New Roman" w:eastAsia="Times New Roman" w:hAnsi="Times New Roman" w:cs="Times New Roman"/>
          <w:sz w:val="28"/>
        </w:rPr>
      </w:pPr>
      <w:r w:rsidRPr="00897DC8">
        <w:rPr>
          <w:rFonts w:ascii="Times New Roman" w:eastAsia="Times New Roman" w:hAnsi="Times New Roman" w:cs="Times New Roman"/>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97DC8" w:rsidRPr="00897DC8" w:rsidRDefault="00897DC8" w:rsidP="00897DC8">
      <w:pPr>
        <w:widowControl w:val="0"/>
        <w:autoSpaceDE w:val="0"/>
        <w:autoSpaceDN w:val="0"/>
        <w:spacing w:after="0" w:line="320" w:lineRule="exact"/>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Регулятивные</w:t>
      </w:r>
      <w:r w:rsidRPr="00897DC8">
        <w:rPr>
          <w:rFonts w:ascii="Times New Roman" w:eastAsia="Times New Roman" w:hAnsi="Times New Roman" w:cs="Times New Roman"/>
          <w:b/>
          <w:bCs/>
          <w:spacing w:val="-8"/>
          <w:sz w:val="28"/>
          <w:szCs w:val="28"/>
        </w:rPr>
        <w:t xml:space="preserve"> </w:t>
      </w:r>
      <w:r w:rsidRPr="00897DC8">
        <w:rPr>
          <w:rFonts w:ascii="Times New Roman" w:eastAsia="Times New Roman" w:hAnsi="Times New Roman" w:cs="Times New Roman"/>
          <w:b/>
          <w:bCs/>
          <w:sz w:val="28"/>
          <w:szCs w:val="28"/>
        </w:rPr>
        <w:t>универсальные</w:t>
      </w:r>
      <w:r w:rsidRPr="00897DC8">
        <w:rPr>
          <w:rFonts w:ascii="Times New Roman" w:eastAsia="Times New Roman" w:hAnsi="Times New Roman" w:cs="Times New Roman"/>
          <w:b/>
          <w:bCs/>
          <w:spacing w:val="-7"/>
          <w:sz w:val="28"/>
          <w:szCs w:val="28"/>
        </w:rPr>
        <w:t xml:space="preserve"> </w:t>
      </w:r>
      <w:r w:rsidRPr="00897DC8">
        <w:rPr>
          <w:rFonts w:ascii="Times New Roman" w:eastAsia="Times New Roman" w:hAnsi="Times New Roman" w:cs="Times New Roman"/>
          <w:b/>
          <w:bCs/>
          <w:sz w:val="28"/>
          <w:szCs w:val="28"/>
        </w:rPr>
        <w:t>учебные</w:t>
      </w:r>
      <w:r w:rsidRPr="00897DC8">
        <w:rPr>
          <w:rFonts w:ascii="Times New Roman" w:eastAsia="Times New Roman" w:hAnsi="Times New Roman" w:cs="Times New Roman"/>
          <w:b/>
          <w:bCs/>
          <w:spacing w:val="-7"/>
          <w:sz w:val="28"/>
          <w:szCs w:val="28"/>
        </w:rPr>
        <w:t xml:space="preserve"> </w:t>
      </w:r>
      <w:r w:rsidRPr="00897DC8">
        <w:rPr>
          <w:rFonts w:ascii="Times New Roman" w:eastAsia="Times New Roman" w:hAnsi="Times New Roman" w:cs="Times New Roman"/>
          <w:b/>
          <w:bCs/>
          <w:spacing w:val="-2"/>
          <w:sz w:val="28"/>
          <w:szCs w:val="28"/>
        </w:rPr>
        <w:t>действия</w:t>
      </w:r>
    </w:p>
    <w:p w:rsidR="00897DC8" w:rsidRPr="00897DC8" w:rsidRDefault="00897DC8" w:rsidP="00897DC8">
      <w:pPr>
        <w:widowControl w:val="0"/>
        <w:autoSpaceDE w:val="0"/>
        <w:autoSpaceDN w:val="0"/>
        <w:spacing w:before="6" w:after="0" w:line="240" w:lineRule="auto"/>
        <w:rPr>
          <w:rFonts w:ascii="Times New Roman" w:eastAsia="Times New Roman" w:hAnsi="Times New Roman" w:cs="Times New Roman"/>
          <w:b/>
          <w:sz w:val="28"/>
          <w:szCs w:val="28"/>
        </w:rPr>
      </w:pP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8"/>
        </w:rPr>
      </w:pPr>
      <w:r w:rsidRPr="00897DC8">
        <w:rPr>
          <w:rFonts w:ascii="Times New Roman" w:eastAsia="Times New Roman" w:hAnsi="Times New Roman" w:cs="Times New Roman"/>
          <w:b/>
          <w:spacing w:val="-2"/>
          <w:sz w:val="28"/>
        </w:rPr>
        <w:t>Самоорганизация:</w:t>
      </w:r>
    </w:p>
    <w:p w:rsidR="00897DC8" w:rsidRPr="00897DC8" w:rsidRDefault="00897DC8" w:rsidP="00897DC8">
      <w:pPr>
        <w:widowControl w:val="0"/>
        <w:numPr>
          <w:ilvl w:val="0"/>
          <w:numId w:val="18"/>
        </w:numPr>
        <w:tabs>
          <w:tab w:val="left" w:pos="930"/>
        </w:tabs>
        <w:autoSpaceDE w:val="0"/>
        <w:autoSpaceDN w:val="0"/>
        <w:spacing w:before="33" w:after="0" w:line="264" w:lineRule="auto"/>
        <w:ind w:right="138"/>
        <w:jc w:val="both"/>
        <w:rPr>
          <w:rFonts w:ascii="Times New Roman" w:eastAsia="Times New Roman" w:hAnsi="Times New Roman" w:cs="Times New Roman"/>
          <w:sz w:val="28"/>
        </w:rPr>
      </w:pPr>
      <w:r w:rsidRPr="00897DC8">
        <w:rPr>
          <w:rFonts w:ascii="Times New Roman" w:eastAsia="Times New Roman" w:hAnsi="Times New Roman" w:cs="Times New Roman"/>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97DC8" w:rsidRPr="00897DC8" w:rsidRDefault="00897DC8" w:rsidP="00897DC8">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Самоконтроль,</w:t>
      </w:r>
      <w:r w:rsidRPr="00897DC8">
        <w:rPr>
          <w:rFonts w:ascii="Times New Roman" w:eastAsia="Times New Roman" w:hAnsi="Times New Roman" w:cs="Times New Roman"/>
          <w:b/>
          <w:bCs/>
          <w:spacing w:val="-14"/>
          <w:sz w:val="28"/>
          <w:szCs w:val="28"/>
        </w:rPr>
        <w:t xml:space="preserve"> </w:t>
      </w:r>
      <w:r w:rsidRPr="00897DC8">
        <w:rPr>
          <w:rFonts w:ascii="Times New Roman" w:eastAsia="Times New Roman" w:hAnsi="Times New Roman" w:cs="Times New Roman"/>
          <w:b/>
          <w:bCs/>
          <w:sz w:val="28"/>
          <w:szCs w:val="28"/>
        </w:rPr>
        <w:t>эмоциональный</w:t>
      </w:r>
      <w:r w:rsidRPr="00897DC8">
        <w:rPr>
          <w:rFonts w:ascii="Times New Roman" w:eastAsia="Times New Roman" w:hAnsi="Times New Roman" w:cs="Times New Roman"/>
          <w:b/>
          <w:bCs/>
          <w:spacing w:val="-11"/>
          <w:sz w:val="28"/>
          <w:szCs w:val="28"/>
        </w:rPr>
        <w:t xml:space="preserve"> </w:t>
      </w:r>
      <w:r w:rsidRPr="00897DC8">
        <w:rPr>
          <w:rFonts w:ascii="Times New Roman" w:eastAsia="Times New Roman" w:hAnsi="Times New Roman" w:cs="Times New Roman"/>
          <w:b/>
          <w:bCs/>
          <w:spacing w:val="-2"/>
          <w:sz w:val="28"/>
          <w:szCs w:val="28"/>
        </w:rPr>
        <w:t>интеллект:</w:t>
      </w:r>
    </w:p>
    <w:p w:rsidR="00897DC8" w:rsidRPr="00897DC8" w:rsidRDefault="00897DC8" w:rsidP="00897DC8">
      <w:pPr>
        <w:widowControl w:val="0"/>
        <w:numPr>
          <w:ilvl w:val="0"/>
          <w:numId w:val="18"/>
        </w:numPr>
        <w:tabs>
          <w:tab w:val="left" w:pos="930"/>
        </w:tabs>
        <w:autoSpaceDE w:val="0"/>
        <w:autoSpaceDN w:val="0"/>
        <w:spacing w:before="34" w:after="0" w:line="264" w:lineRule="auto"/>
        <w:ind w:right="140"/>
        <w:jc w:val="both"/>
        <w:rPr>
          <w:rFonts w:ascii="Times New Roman" w:eastAsia="Times New Roman" w:hAnsi="Times New Roman" w:cs="Times New Roman"/>
          <w:sz w:val="28"/>
        </w:rPr>
      </w:pPr>
      <w:r w:rsidRPr="00897DC8">
        <w:rPr>
          <w:rFonts w:ascii="Times New Roman" w:eastAsia="Times New Roman" w:hAnsi="Times New Roman" w:cs="Times New Roman"/>
          <w:sz w:val="28"/>
        </w:rPr>
        <w:t>владеть способами самопроверки, самоконтроля процесса и результата решения математической задачи;</w:t>
      </w:r>
    </w:p>
    <w:p w:rsidR="00897DC8" w:rsidRPr="00897DC8" w:rsidRDefault="00897DC8" w:rsidP="00897DC8">
      <w:pPr>
        <w:widowControl w:val="0"/>
        <w:numPr>
          <w:ilvl w:val="0"/>
          <w:numId w:val="18"/>
        </w:numPr>
        <w:tabs>
          <w:tab w:val="left" w:pos="930"/>
        </w:tabs>
        <w:autoSpaceDE w:val="0"/>
        <w:autoSpaceDN w:val="0"/>
        <w:spacing w:after="0" w:line="264" w:lineRule="auto"/>
        <w:ind w:right="139"/>
        <w:jc w:val="both"/>
        <w:rPr>
          <w:rFonts w:ascii="Times New Roman" w:eastAsia="Times New Roman" w:hAnsi="Times New Roman" w:cs="Times New Roman"/>
          <w:sz w:val="28"/>
        </w:rPr>
      </w:pPr>
      <w:r w:rsidRPr="00897DC8">
        <w:rPr>
          <w:rFonts w:ascii="Times New Roman" w:eastAsia="Times New Roman" w:hAnsi="Times New Roman" w:cs="Times New Roman"/>
          <w:sz w:val="28"/>
        </w:rPr>
        <w:t>предвидеть</w:t>
      </w:r>
      <w:r w:rsidRPr="00897DC8">
        <w:rPr>
          <w:rFonts w:ascii="Times New Roman" w:eastAsia="Times New Roman" w:hAnsi="Times New Roman" w:cs="Times New Roman"/>
          <w:spacing w:val="-3"/>
          <w:sz w:val="28"/>
        </w:rPr>
        <w:t xml:space="preserve"> </w:t>
      </w:r>
      <w:r w:rsidRPr="00897DC8">
        <w:rPr>
          <w:rFonts w:ascii="Times New Roman" w:eastAsia="Times New Roman" w:hAnsi="Times New Roman" w:cs="Times New Roman"/>
          <w:sz w:val="28"/>
        </w:rPr>
        <w:t>трудности,</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которые</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могут</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возникнуть</w:t>
      </w:r>
      <w:r w:rsidRPr="00897DC8">
        <w:rPr>
          <w:rFonts w:ascii="Times New Roman" w:eastAsia="Times New Roman" w:hAnsi="Times New Roman" w:cs="Times New Roman"/>
          <w:spacing w:val="-3"/>
          <w:sz w:val="28"/>
        </w:rPr>
        <w:t xml:space="preserve"> </w:t>
      </w:r>
      <w:r w:rsidRPr="00897DC8">
        <w:rPr>
          <w:rFonts w:ascii="Times New Roman" w:eastAsia="Times New Roman" w:hAnsi="Times New Roman" w:cs="Times New Roman"/>
          <w:sz w:val="28"/>
        </w:rPr>
        <w:t>при</w:t>
      </w:r>
      <w:r w:rsidRPr="00897DC8">
        <w:rPr>
          <w:rFonts w:ascii="Times New Roman" w:eastAsia="Times New Roman" w:hAnsi="Times New Roman" w:cs="Times New Roman"/>
          <w:spacing w:val="-1"/>
          <w:sz w:val="28"/>
        </w:rPr>
        <w:t xml:space="preserve"> </w:t>
      </w:r>
      <w:r w:rsidRPr="00897DC8">
        <w:rPr>
          <w:rFonts w:ascii="Times New Roman" w:eastAsia="Times New Roman" w:hAnsi="Times New Roman" w:cs="Times New Roman"/>
          <w:sz w:val="28"/>
        </w:rPr>
        <w:t>решении</w:t>
      </w:r>
      <w:r w:rsidRPr="00897DC8">
        <w:rPr>
          <w:rFonts w:ascii="Times New Roman" w:eastAsia="Times New Roman" w:hAnsi="Times New Roman" w:cs="Times New Roman"/>
          <w:spacing w:val="-1"/>
          <w:sz w:val="28"/>
        </w:rPr>
        <w:t xml:space="preserve"> </w:t>
      </w:r>
      <w:r w:rsidRPr="00897DC8">
        <w:rPr>
          <w:rFonts w:ascii="Times New Roman" w:eastAsia="Times New Roman" w:hAnsi="Times New Roman" w:cs="Times New Roman"/>
          <w:sz w:val="28"/>
        </w:rPr>
        <w:t>задачи, вносить коррективы в деятельность на основе новых обстоятельств, найденных ошибок, выявленных трудностей;</w:t>
      </w:r>
    </w:p>
    <w:p w:rsidR="00897DC8" w:rsidRPr="00897DC8" w:rsidRDefault="00897DC8" w:rsidP="00897DC8">
      <w:pPr>
        <w:widowControl w:val="0"/>
        <w:numPr>
          <w:ilvl w:val="0"/>
          <w:numId w:val="18"/>
        </w:numPr>
        <w:tabs>
          <w:tab w:val="left" w:pos="930"/>
        </w:tabs>
        <w:autoSpaceDE w:val="0"/>
        <w:autoSpaceDN w:val="0"/>
        <w:spacing w:after="0" w:line="264" w:lineRule="auto"/>
        <w:ind w:right="136"/>
        <w:jc w:val="both"/>
        <w:rPr>
          <w:rFonts w:ascii="Times New Roman" w:eastAsia="Times New Roman" w:hAnsi="Times New Roman" w:cs="Times New Roman"/>
          <w:sz w:val="28"/>
        </w:rPr>
      </w:pPr>
      <w:r w:rsidRPr="00897DC8">
        <w:rPr>
          <w:rFonts w:ascii="Times New Roman" w:eastAsia="Times New Roman" w:hAnsi="Times New Roman" w:cs="Times New Roman"/>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897DC8" w:rsidRPr="00897DC8" w:rsidRDefault="00897DC8" w:rsidP="00897DC8">
      <w:pPr>
        <w:widowControl w:val="0"/>
        <w:autoSpaceDE w:val="0"/>
        <w:autoSpaceDN w:val="0"/>
        <w:spacing w:before="294" w:after="0" w:line="240" w:lineRule="auto"/>
        <w:rPr>
          <w:rFonts w:ascii="Times New Roman" w:eastAsia="Times New Roman" w:hAnsi="Times New Roman" w:cs="Times New Roman"/>
          <w:b/>
          <w:sz w:val="28"/>
        </w:rPr>
      </w:pPr>
      <w:r w:rsidRPr="00897DC8">
        <w:rPr>
          <w:rFonts w:ascii="Times New Roman" w:eastAsia="Times New Roman" w:hAnsi="Times New Roman" w:cs="Times New Roman"/>
          <w:b/>
          <w:sz w:val="28"/>
        </w:rPr>
        <w:t>ПРЕДМЕТНЫЕ</w:t>
      </w:r>
      <w:r w:rsidRPr="00897DC8">
        <w:rPr>
          <w:rFonts w:ascii="Times New Roman" w:eastAsia="Times New Roman" w:hAnsi="Times New Roman" w:cs="Times New Roman"/>
          <w:b/>
          <w:spacing w:val="-11"/>
          <w:sz w:val="28"/>
        </w:rPr>
        <w:t xml:space="preserve"> </w:t>
      </w:r>
      <w:r w:rsidRPr="00897DC8">
        <w:rPr>
          <w:rFonts w:ascii="Times New Roman" w:eastAsia="Times New Roman" w:hAnsi="Times New Roman" w:cs="Times New Roman"/>
          <w:b/>
          <w:spacing w:val="-2"/>
          <w:sz w:val="28"/>
        </w:rPr>
        <w:t>РЕЗУЛЬТАТЫ</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К концу обучения </w:t>
      </w:r>
      <w:r w:rsidRPr="00897DC8">
        <w:rPr>
          <w:rFonts w:ascii="Times New Roman" w:eastAsia="Times New Roman" w:hAnsi="Times New Roman" w:cs="Times New Roman"/>
          <w:b/>
          <w:sz w:val="28"/>
          <w:szCs w:val="28"/>
        </w:rPr>
        <w:t xml:space="preserve">в 5 классе </w:t>
      </w:r>
      <w:r w:rsidRPr="00897DC8">
        <w:rPr>
          <w:rFonts w:ascii="Times New Roman" w:eastAsia="Times New Roman" w:hAnsi="Times New Roman" w:cs="Times New Roman"/>
          <w:sz w:val="28"/>
          <w:szCs w:val="28"/>
        </w:rPr>
        <w:t>обучающийся получит следующие предметные результаты:</w:t>
      </w:r>
    </w:p>
    <w:p w:rsidR="00897DC8" w:rsidRPr="00897DC8" w:rsidRDefault="00897DC8" w:rsidP="00897DC8">
      <w:pPr>
        <w:widowControl w:val="0"/>
        <w:autoSpaceDE w:val="0"/>
        <w:autoSpaceDN w:val="0"/>
        <w:spacing w:before="2"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Числа</w:t>
      </w:r>
      <w:r w:rsidRPr="00897DC8">
        <w:rPr>
          <w:rFonts w:ascii="Times New Roman" w:eastAsia="Times New Roman" w:hAnsi="Times New Roman" w:cs="Times New Roman"/>
          <w:b/>
          <w:bCs/>
          <w:spacing w:val="-3"/>
          <w:sz w:val="28"/>
          <w:szCs w:val="28"/>
        </w:rPr>
        <w:t xml:space="preserve"> </w:t>
      </w:r>
      <w:r w:rsidRPr="00897DC8">
        <w:rPr>
          <w:rFonts w:ascii="Times New Roman" w:eastAsia="Times New Roman" w:hAnsi="Times New Roman" w:cs="Times New Roman"/>
          <w:b/>
          <w:bCs/>
          <w:sz w:val="28"/>
          <w:szCs w:val="28"/>
        </w:rPr>
        <w:t>и</w:t>
      </w:r>
      <w:r w:rsidRPr="00897DC8">
        <w:rPr>
          <w:rFonts w:ascii="Times New Roman" w:eastAsia="Times New Roman" w:hAnsi="Times New Roman" w:cs="Times New Roman"/>
          <w:b/>
          <w:bCs/>
          <w:spacing w:val="-2"/>
          <w:sz w:val="28"/>
          <w:szCs w:val="28"/>
        </w:rPr>
        <w:t xml:space="preserve"> вычисления</w:t>
      </w:r>
    </w:p>
    <w:p w:rsidR="00897DC8" w:rsidRPr="00897DC8" w:rsidRDefault="00897DC8" w:rsidP="00897DC8">
      <w:pPr>
        <w:widowControl w:val="0"/>
        <w:autoSpaceDE w:val="0"/>
        <w:autoSpaceDN w:val="0"/>
        <w:spacing w:before="31" w:after="0" w:line="264" w:lineRule="auto"/>
        <w:ind w:right="14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Понимать и правильно употреблять термины, связанные с</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натуральными числами, обыкновенными и десятичными дробями.</w:t>
      </w:r>
    </w:p>
    <w:p w:rsidR="00897DC8" w:rsidRPr="00897DC8" w:rsidRDefault="00897DC8" w:rsidP="00897DC8">
      <w:pPr>
        <w:widowControl w:val="0"/>
        <w:autoSpaceDE w:val="0"/>
        <w:autoSpaceDN w:val="0"/>
        <w:spacing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Сравнивать и упорядочивать натуральные числа, сравнивать в простейших случаях обыкновенные дроби, десятичные дроби.</w:t>
      </w:r>
    </w:p>
    <w:p w:rsidR="00897DC8" w:rsidRPr="00897DC8" w:rsidRDefault="00897DC8" w:rsidP="00897DC8">
      <w:pPr>
        <w:widowControl w:val="0"/>
        <w:autoSpaceDE w:val="0"/>
        <w:autoSpaceDN w:val="0"/>
        <w:spacing w:after="0" w:line="264" w:lineRule="auto"/>
        <w:ind w:right="139"/>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897DC8" w:rsidRPr="00897DC8" w:rsidRDefault="00897DC8" w:rsidP="00897DC8">
      <w:pPr>
        <w:widowControl w:val="0"/>
        <w:autoSpaceDE w:val="0"/>
        <w:autoSpaceDN w:val="0"/>
        <w:spacing w:before="1" w:after="0" w:line="264" w:lineRule="auto"/>
        <w:ind w:right="142"/>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Выполнять арифметические действия с натуральными числами, с обыкновенными дробями в простейших случаях.</w:t>
      </w:r>
    </w:p>
    <w:p w:rsidR="00897DC8" w:rsidRPr="00897DC8" w:rsidRDefault="00897DC8" w:rsidP="00897DC8">
      <w:pPr>
        <w:widowControl w:val="0"/>
        <w:autoSpaceDE w:val="0"/>
        <w:autoSpaceDN w:val="0"/>
        <w:spacing w:after="0" w:line="264" w:lineRule="auto"/>
        <w:ind w:right="2170"/>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Выполнять</w:t>
      </w:r>
      <w:r w:rsidRPr="00897DC8">
        <w:rPr>
          <w:rFonts w:ascii="Times New Roman" w:eastAsia="Times New Roman" w:hAnsi="Times New Roman" w:cs="Times New Roman"/>
          <w:spacing w:val="-10"/>
          <w:sz w:val="28"/>
          <w:szCs w:val="28"/>
        </w:rPr>
        <w:t xml:space="preserve"> </w:t>
      </w:r>
      <w:r w:rsidRPr="00897DC8">
        <w:rPr>
          <w:rFonts w:ascii="Times New Roman" w:eastAsia="Times New Roman" w:hAnsi="Times New Roman" w:cs="Times New Roman"/>
          <w:sz w:val="28"/>
          <w:szCs w:val="28"/>
        </w:rPr>
        <w:t>проверку,</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z w:val="28"/>
          <w:szCs w:val="28"/>
        </w:rPr>
        <w:t>прикидку</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результата</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z w:val="28"/>
          <w:szCs w:val="28"/>
        </w:rPr>
        <w:t>вычислений. Округлять натуральные числа.</w:t>
      </w:r>
    </w:p>
    <w:p w:rsidR="00897DC8" w:rsidRPr="00897DC8" w:rsidRDefault="00897DC8" w:rsidP="00897DC8">
      <w:pPr>
        <w:widowControl w:val="0"/>
        <w:autoSpaceDE w:val="0"/>
        <w:autoSpaceDN w:val="0"/>
        <w:spacing w:after="0" w:line="322" w:lineRule="exact"/>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Решение</w:t>
      </w:r>
      <w:r w:rsidRPr="00897DC8">
        <w:rPr>
          <w:rFonts w:ascii="Times New Roman" w:eastAsia="Times New Roman" w:hAnsi="Times New Roman" w:cs="Times New Roman"/>
          <w:b/>
          <w:bCs/>
          <w:spacing w:val="-7"/>
          <w:sz w:val="28"/>
          <w:szCs w:val="28"/>
        </w:rPr>
        <w:t xml:space="preserve"> </w:t>
      </w:r>
      <w:r w:rsidRPr="00897DC8">
        <w:rPr>
          <w:rFonts w:ascii="Times New Roman" w:eastAsia="Times New Roman" w:hAnsi="Times New Roman" w:cs="Times New Roman"/>
          <w:b/>
          <w:bCs/>
          <w:sz w:val="28"/>
          <w:szCs w:val="28"/>
        </w:rPr>
        <w:t>текстовых</w:t>
      </w:r>
      <w:r w:rsidRPr="00897DC8">
        <w:rPr>
          <w:rFonts w:ascii="Times New Roman" w:eastAsia="Times New Roman" w:hAnsi="Times New Roman" w:cs="Times New Roman"/>
          <w:b/>
          <w:bCs/>
          <w:spacing w:val="-6"/>
          <w:sz w:val="28"/>
          <w:szCs w:val="28"/>
        </w:rPr>
        <w:t xml:space="preserve"> </w:t>
      </w:r>
      <w:r w:rsidRPr="00897DC8">
        <w:rPr>
          <w:rFonts w:ascii="Times New Roman" w:eastAsia="Times New Roman" w:hAnsi="Times New Roman" w:cs="Times New Roman"/>
          <w:b/>
          <w:bCs/>
          <w:spacing w:val="-4"/>
          <w:sz w:val="28"/>
          <w:szCs w:val="28"/>
        </w:rPr>
        <w:t>задач</w:t>
      </w:r>
    </w:p>
    <w:p w:rsidR="00897DC8" w:rsidRPr="00897DC8" w:rsidRDefault="00897DC8" w:rsidP="00897DC8">
      <w:pPr>
        <w:widowControl w:val="0"/>
        <w:autoSpaceDE w:val="0"/>
        <w:autoSpaceDN w:val="0"/>
        <w:spacing w:before="32"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Решать текстовые задачи арифметическим способом и с помощью организованного конечного перебора всех возможных вариантов.</w:t>
      </w:r>
    </w:p>
    <w:p w:rsidR="00897DC8" w:rsidRPr="00897DC8" w:rsidRDefault="00897DC8" w:rsidP="00897DC8">
      <w:pPr>
        <w:widowControl w:val="0"/>
        <w:autoSpaceDE w:val="0"/>
        <w:autoSpaceDN w:val="0"/>
        <w:spacing w:before="1"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Решать задачи, содержащие зависимости, связывающие величины: скорость, время, расстояние, цена, количество, стоимость.</w:t>
      </w:r>
    </w:p>
    <w:p w:rsidR="00897DC8" w:rsidRPr="00897DC8" w:rsidRDefault="00897DC8" w:rsidP="00897DC8">
      <w:pPr>
        <w:widowControl w:val="0"/>
        <w:autoSpaceDE w:val="0"/>
        <w:autoSpaceDN w:val="0"/>
        <w:spacing w:after="0" w:line="264" w:lineRule="auto"/>
        <w:ind w:right="14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Использовать краткие записи, схемы, таблицы, обозначения при решении задач.</w:t>
      </w:r>
    </w:p>
    <w:p w:rsidR="00897DC8" w:rsidRPr="00897DC8" w:rsidRDefault="00897DC8" w:rsidP="00897DC8">
      <w:pPr>
        <w:widowControl w:val="0"/>
        <w:autoSpaceDE w:val="0"/>
        <w:autoSpaceDN w:val="0"/>
        <w:spacing w:after="0" w:line="264" w:lineRule="auto"/>
        <w:ind w:right="142"/>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Пользоваться основными единицами измерения: цены, массы, расстояния, времени, скорости, выражать одни единицы величины через </w:t>
      </w:r>
      <w:r w:rsidRPr="00897DC8">
        <w:rPr>
          <w:rFonts w:ascii="Times New Roman" w:eastAsia="Times New Roman" w:hAnsi="Times New Roman" w:cs="Times New Roman"/>
          <w:spacing w:val="-2"/>
          <w:sz w:val="28"/>
          <w:szCs w:val="28"/>
        </w:rPr>
        <w:t>другие.</w:t>
      </w:r>
    </w:p>
    <w:p w:rsidR="00897DC8" w:rsidRPr="00897DC8" w:rsidRDefault="00897DC8" w:rsidP="00897DC8">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897DC8" w:rsidRPr="00897DC8" w:rsidRDefault="00897DC8" w:rsidP="00897DC8">
      <w:pPr>
        <w:widowControl w:val="0"/>
        <w:autoSpaceDE w:val="0"/>
        <w:autoSpaceDN w:val="0"/>
        <w:spacing w:before="1"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Наглядная</w:t>
      </w:r>
      <w:r w:rsidRPr="00897DC8">
        <w:rPr>
          <w:rFonts w:ascii="Times New Roman" w:eastAsia="Times New Roman" w:hAnsi="Times New Roman" w:cs="Times New Roman"/>
          <w:b/>
          <w:bCs/>
          <w:spacing w:val="-9"/>
          <w:sz w:val="28"/>
          <w:szCs w:val="28"/>
        </w:rPr>
        <w:t xml:space="preserve"> </w:t>
      </w:r>
      <w:r w:rsidRPr="00897DC8">
        <w:rPr>
          <w:rFonts w:ascii="Times New Roman" w:eastAsia="Times New Roman" w:hAnsi="Times New Roman" w:cs="Times New Roman"/>
          <w:b/>
          <w:bCs/>
          <w:spacing w:val="-2"/>
          <w:sz w:val="28"/>
          <w:szCs w:val="28"/>
        </w:rPr>
        <w:t>геометрия</w:t>
      </w:r>
    </w:p>
    <w:p w:rsidR="00897DC8" w:rsidRPr="00897DC8" w:rsidRDefault="00897DC8" w:rsidP="00897DC8">
      <w:pPr>
        <w:widowControl w:val="0"/>
        <w:autoSpaceDE w:val="0"/>
        <w:autoSpaceDN w:val="0"/>
        <w:spacing w:before="31" w:after="0" w:line="264" w:lineRule="auto"/>
        <w:ind w:right="14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Пользоваться геометрическими понятиями: точка, прямая, отрезок, луч, угол, многоугольник, окружность, круг.</w:t>
      </w:r>
    </w:p>
    <w:p w:rsidR="00897DC8" w:rsidRPr="00897DC8" w:rsidRDefault="00897DC8" w:rsidP="00897DC8">
      <w:pPr>
        <w:widowControl w:val="0"/>
        <w:autoSpaceDE w:val="0"/>
        <w:autoSpaceDN w:val="0"/>
        <w:spacing w:before="2" w:after="0" w:line="264" w:lineRule="auto"/>
        <w:ind w:right="14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Приводить примеры объектов окружающего мира, имеющих форму изученных геометрических фигур.</w:t>
      </w:r>
    </w:p>
    <w:p w:rsidR="00897DC8" w:rsidRPr="00897DC8" w:rsidRDefault="00897DC8" w:rsidP="00897DC8">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897DC8" w:rsidRPr="00897DC8" w:rsidRDefault="00897DC8" w:rsidP="00897DC8">
      <w:pPr>
        <w:widowControl w:val="0"/>
        <w:autoSpaceDE w:val="0"/>
        <w:autoSpaceDN w:val="0"/>
        <w:spacing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Изображать изученные геометрические фигуры на нелинованной и клетчатой бумаге с помощью циркуля и линейки.</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40"/>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Находить длины отрезков непосредственным измерением с помощью линейки, строить отрезки заданной длины; строить окружность заданного </w:t>
      </w:r>
      <w:r w:rsidRPr="00897DC8">
        <w:rPr>
          <w:rFonts w:ascii="Times New Roman" w:eastAsia="Times New Roman" w:hAnsi="Times New Roman" w:cs="Times New Roman"/>
          <w:spacing w:val="-2"/>
          <w:sz w:val="28"/>
          <w:szCs w:val="28"/>
        </w:rPr>
        <w:t>радиуса.</w:t>
      </w:r>
    </w:p>
    <w:p w:rsidR="00897DC8" w:rsidRPr="00897DC8" w:rsidRDefault="00897DC8" w:rsidP="00897DC8">
      <w:pPr>
        <w:widowControl w:val="0"/>
        <w:autoSpaceDE w:val="0"/>
        <w:autoSpaceDN w:val="0"/>
        <w:spacing w:before="1" w:after="0" w:line="264" w:lineRule="auto"/>
        <w:ind w:right="14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Использовать свойства сторон и углов прямоугольника, квадрата для их построения, вычисления площади и периметра.</w:t>
      </w:r>
    </w:p>
    <w:p w:rsidR="00897DC8" w:rsidRPr="00897DC8" w:rsidRDefault="00897DC8" w:rsidP="00897DC8">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897DC8" w:rsidRPr="00897DC8" w:rsidRDefault="00897DC8" w:rsidP="00897DC8">
      <w:pPr>
        <w:widowControl w:val="0"/>
        <w:autoSpaceDE w:val="0"/>
        <w:autoSpaceDN w:val="0"/>
        <w:spacing w:after="0" w:line="266"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Пользоваться основными метрическими единицами измерения длины, площади; выражать одни единицы величины через другие.</w:t>
      </w:r>
    </w:p>
    <w:p w:rsidR="00897DC8" w:rsidRPr="00897DC8" w:rsidRDefault="00897DC8" w:rsidP="00897DC8">
      <w:pPr>
        <w:widowControl w:val="0"/>
        <w:autoSpaceDE w:val="0"/>
        <w:autoSpaceDN w:val="0"/>
        <w:spacing w:after="0" w:line="264" w:lineRule="auto"/>
        <w:ind w:right="13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Распознавать параллелепипед, куб, использовать терминологию: вершина, ребро, грань, измерения, находить измерения параллелепипеда, </w:t>
      </w:r>
      <w:r w:rsidRPr="00897DC8">
        <w:rPr>
          <w:rFonts w:ascii="Times New Roman" w:eastAsia="Times New Roman" w:hAnsi="Times New Roman" w:cs="Times New Roman"/>
          <w:spacing w:val="-2"/>
          <w:sz w:val="28"/>
          <w:szCs w:val="28"/>
        </w:rPr>
        <w:t>куба.</w:t>
      </w:r>
    </w:p>
    <w:p w:rsidR="00897DC8" w:rsidRPr="00897DC8" w:rsidRDefault="00897DC8" w:rsidP="00897DC8">
      <w:pPr>
        <w:widowControl w:val="0"/>
        <w:autoSpaceDE w:val="0"/>
        <w:autoSpaceDN w:val="0"/>
        <w:spacing w:after="0" w:line="264" w:lineRule="auto"/>
        <w:ind w:right="142"/>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Вычислять объём куба, параллелепипеда по заданным измерениям, пользоваться единицами измерения объёма.</w:t>
      </w:r>
    </w:p>
    <w:p w:rsidR="00897DC8" w:rsidRPr="00897DC8" w:rsidRDefault="00897DC8" w:rsidP="00897DC8">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Решать несложные задачи на измерение геометрических величин в практических ситуациях.</w:t>
      </w:r>
    </w:p>
    <w:p w:rsidR="00897DC8" w:rsidRPr="00897DC8" w:rsidRDefault="00897DC8" w:rsidP="00897DC8">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К концу обучения </w:t>
      </w:r>
      <w:r w:rsidRPr="00897DC8">
        <w:rPr>
          <w:rFonts w:ascii="Times New Roman" w:eastAsia="Times New Roman" w:hAnsi="Times New Roman" w:cs="Times New Roman"/>
          <w:b/>
          <w:sz w:val="28"/>
          <w:szCs w:val="28"/>
        </w:rPr>
        <w:t xml:space="preserve">в 6 классе </w:t>
      </w:r>
      <w:r w:rsidRPr="00897DC8">
        <w:rPr>
          <w:rFonts w:ascii="Times New Roman" w:eastAsia="Times New Roman" w:hAnsi="Times New Roman" w:cs="Times New Roman"/>
          <w:sz w:val="28"/>
          <w:szCs w:val="28"/>
        </w:rPr>
        <w:t>обучающийся получит следующие предметные результаты:</w:t>
      </w:r>
    </w:p>
    <w:p w:rsidR="00897DC8" w:rsidRPr="00897DC8" w:rsidRDefault="00897DC8" w:rsidP="00897DC8">
      <w:pPr>
        <w:widowControl w:val="0"/>
        <w:autoSpaceDE w:val="0"/>
        <w:autoSpaceDN w:val="0"/>
        <w:spacing w:after="0" w:line="322" w:lineRule="exact"/>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Числа</w:t>
      </w:r>
      <w:r w:rsidRPr="00897DC8">
        <w:rPr>
          <w:rFonts w:ascii="Times New Roman" w:eastAsia="Times New Roman" w:hAnsi="Times New Roman" w:cs="Times New Roman"/>
          <w:b/>
          <w:bCs/>
          <w:spacing w:val="-3"/>
          <w:sz w:val="28"/>
          <w:szCs w:val="28"/>
        </w:rPr>
        <w:t xml:space="preserve"> </w:t>
      </w:r>
      <w:r w:rsidRPr="00897DC8">
        <w:rPr>
          <w:rFonts w:ascii="Times New Roman" w:eastAsia="Times New Roman" w:hAnsi="Times New Roman" w:cs="Times New Roman"/>
          <w:b/>
          <w:bCs/>
          <w:sz w:val="28"/>
          <w:szCs w:val="28"/>
        </w:rPr>
        <w:t>и</w:t>
      </w:r>
      <w:r w:rsidRPr="00897DC8">
        <w:rPr>
          <w:rFonts w:ascii="Times New Roman" w:eastAsia="Times New Roman" w:hAnsi="Times New Roman" w:cs="Times New Roman"/>
          <w:b/>
          <w:bCs/>
          <w:spacing w:val="-2"/>
          <w:sz w:val="28"/>
          <w:szCs w:val="28"/>
        </w:rPr>
        <w:t xml:space="preserve"> вычисления</w:t>
      </w:r>
    </w:p>
    <w:p w:rsidR="00897DC8" w:rsidRPr="00897DC8" w:rsidRDefault="00897DC8" w:rsidP="00897DC8">
      <w:pPr>
        <w:widowControl w:val="0"/>
        <w:autoSpaceDE w:val="0"/>
        <w:autoSpaceDN w:val="0"/>
        <w:spacing w:before="28"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897DC8" w:rsidRPr="00897DC8" w:rsidRDefault="00897DC8" w:rsidP="00897DC8">
      <w:pPr>
        <w:widowControl w:val="0"/>
        <w:autoSpaceDE w:val="0"/>
        <w:autoSpaceDN w:val="0"/>
        <w:spacing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Сравнивать и упорядочивать целые числа, обыкновенные и десятичные дроби, сравнивать числа одного и разных знаков.</w:t>
      </w:r>
    </w:p>
    <w:p w:rsidR="00897DC8" w:rsidRPr="00897DC8" w:rsidRDefault="00897DC8" w:rsidP="00897DC8">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Выполнять, сочетая устные и письменные приёмы, арифметические действия с натуральными и целыми числами, обыкновенными и</w:t>
      </w:r>
      <w:r w:rsidRPr="00897DC8">
        <w:rPr>
          <w:rFonts w:ascii="Times New Roman" w:eastAsia="Times New Roman" w:hAnsi="Times New Roman" w:cs="Times New Roman"/>
          <w:spacing w:val="80"/>
          <w:sz w:val="28"/>
          <w:szCs w:val="28"/>
        </w:rPr>
        <w:t xml:space="preserve"> </w:t>
      </w:r>
      <w:r w:rsidRPr="00897DC8">
        <w:rPr>
          <w:rFonts w:ascii="Times New Roman" w:eastAsia="Times New Roman" w:hAnsi="Times New Roman" w:cs="Times New Roman"/>
          <w:sz w:val="28"/>
          <w:szCs w:val="28"/>
        </w:rPr>
        <w:t>десятичными дробями, положительными и отрицательными числами.</w:t>
      </w:r>
    </w:p>
    <w:p w:rsidR="00897DC8" w:rsidRPr="00897DC8" w:rsidRDefault="00897DC8" w:rsidP="00897DC8">
      <w:pPr>
        <w:widowControl w:val="0"/>
        <w:autoSpaceDE w:val="0"/>
        <w:autoSpaceDN w:val="0"/>
        <w:spacing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897DC8" w:rsidRPr="00897DC8" w:rsidRDefault="00897DC8" w:rsidP="00897DC8">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Соотносить точку на координатной прямой с соответствующим ей числом и изображать числа точками на координатной прямой, находить модуль числа.</w:t>
      </w:r>
    </w:p>
    <w:p w:rsidR="00897DC8" w:rsidRPr="00897DC8" w:rsidRDefault="00897DC8" w:rsidP="00897DC8">
      <w:pPr>
        <w:widowControl w:val="0"/>
        <w:autoSpaceDE w:val="0"/>
        <w:autoSpaceDN w:val="0"/>
        <w:spacing w:before="1" w:after="0" w:line="264" w:lineRule="auto"/>
        <w:ind w:right="14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Соотносить точки в прямоугольной системе координат с координатами этой точки.</w:t>
      </w:r>
    </w:p>
    <w:p w:rsidR="00897DC8" w:rsidRPr="00897DC8" w:rsidRDefault="00897DC8" w:rsidP="00897DC8">
      <w:pPr>
        <w:widowControl w:val="0"/>
        <w:autoSpaceDE w:val="0"/>
        <w:autoSpaceDN w:val="0"/>
        <w:spacing w:after="0" w:line="264" w:lineRule="auto"/>
        <w:ind w:right="14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Округлять целые числа и десятичные дроби, находить приближения </w:t>
      </w:r>
      <w:r w:rsidRPr="00897DC8">
        <w:rPr>
          <w:rFonts w:ascii="Times New Roman" w:eastAsia="Times New Roman" w:hAnsi="Times New Roman" w:cs="Times New Roman"/>
          <w:spacing w:val="-2"/>
          <w:sz w:val="28"/>
          <w:szCs w:val="28"/>
        </w:rPr>
        <w:t>чисел.</w:t>
      </w:r>
    </w:p>
    <w:p w:rsidR="00897DC8" w:rsidRPr="00897DC8" w:rsidRDefault="00897DC8" w:rsidP="00897DC8">
      <w:pPr>
        <w:widowControl w:val="0"/>
        <w:autoSpaceDE w:val="0"/>
        <w:autoSpaceDN w:val="0"/>
        <w:spacing w:after="0" w:line="322" w:lineRule="exact"/>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Числовые</w:t>
      </w:r>
      <w:r w:rsidRPr="00897DC8">
        <w:rPr>
          <w:rFonts w:ascii="Times New Roman" w:eastAsia="Times New Roman" w:hAnsi="Times New Roman" w:cs="Times New Roman"/>
          <w:b/>
          <w:bCs/>
          <w:spacing w:val="-5"/>
          <w:sz w:val="28"/>
          <w:szCs w:val="28"/>
        </w:rPr>
        <w:t xml:space="preserve"> </w:t>
      </w:r>
      <w:r w:rsidRPr="00897DC8">
        <w:rPr>
          <w:rFonts w:ascii="Times New Roman" w:eastAsia="Times New Roman" w:hAnsi="Times New Roman" w:cs="Times New Roman"/>
          <w:b/>
          <w:bCs/>
          <w:sz w:val="28"/>
          <w:szCs w:val="28"/>
        </w:rPr>
        <w:t>и</w:t>
      </w:r>
      <w:r w:rsidRPr="00897DC8">
        <w:rPr>
          <w:rFonts w:ascii="Times New Roman" w:eastAsia="Times New Roman" w:hAnsi="Times New Roman" w:cs="Times New Roman"/>
          <w:b/>
          <w:bCs/>
          <w:spacing w:val="-7"/>
          <w:sz w:val="28"/>
          <w:szCs w:val="28"/>
        </w:rPr>
        <w:t xml:space="preserve"> </w:t>
      </w:r>
      <w:r w:rsidRPr="00897DC8">
        <w:rPr>
          <w:rFonts w:ascii="Times New Roman" w:eastAsia="Times New Roman" w:hAnsi="Times New Roman" w:cs="Times New Roman"/>
          <w:b/>
          <w:bCs/>
          <w:sz w:val="28"/>
          <w:szCs w:val="28"/>
        </w:rPr>
        <w:t>буквенные</w:t>
      </w:r>
      <w:r w:rsidRPr="00897DC8">
        <w:rPr>
          <w:rFonts w:ascii="Times New Roman" w:eastAsia="Times New Roman" w:hAnsi="Times New Roman" w:cs="Times New Roman"/>
          <w:b/>
          <w:bCs/>
          <w:spacing w:val="-4"/>
          <w:sz w:val="28"/>
          <w:szCs w:val="28"/>
        </w:rPr>
        <w:t xml:space="preserve"> </w:t>
      </w:r>
      <w:r w:rsidRPr="00897DC8">
        <w:rPr>
          <w:rFonts w:ascii="Times New Roman" w:eastAsia="Times New Roman" w:hAnsi="Times New Roman" w:cs="Times New Roman"/>
          <w:b/>
          <w:bCs/>
          <w:spacing w:val="-2"/>
          <w:sz w:val="28"/>
          <w:szCs w:val="28"/>
        </w:rPr>
        <w:t>выражения</w:t>
      </w:r>
    </w:p>
    <w:p w:rsidR="00897DC8" w:rsidRPr="00897DC8" w:rsidRDefault="00897DC8" w:rsidP="00897DC8">
      <w:pPr>
        <w:widowControl w:val="0"/>
        <w:autoSpaceDE w:val="0"/>
        <w:autoSpaceDN w:val="0"/>
        <w:spacing w:after="0" w:line="322" w:lineRule="exact"/>
        <w:jc w:val="both"/>
        <w:outlineLvl w:val="0"/>
        <w:rPr>
          <w:rFonts w:ascii="Times New Roman" w:eastAsia="Times New Roman" w:hAnsi="Times New Roman" w:cs="Times New Roman"/>
          <w:b/>
          <w:bCs/>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897DC8" w:rsidRPr="00897DC8" w:rsidRDefault="00897DC8" w:rsidP="00897DC8">
      <w:pPr>
        <w:widowControl w:val="0"/>
        <w:autoSpaceDE w:val="0"/>
        <w:autoSpaceDN w:val="0"/>
        <w:spacing w:before="1"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Пользоваться признаками делимости, раскладывать натуральные числа на простые множители.</w:t>
      </w:r>
    </w:p>
    <w:p w:rsidR="00897DC8" w:rsidRPr="00897DC8" w:rsidRDefault="00897DC8" w:rsidP="00897DC8">
      <w:pPr>
        <w:widowControl w:val="0"/>
        <w:autoSpaceDE w:val="0"/>
        <w:autoSpaceDN w:val="0"/>
        <w:spacing w:after="0" w:line="322" w:lineRule="exact"/>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Пользоваться</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z w:val="28"/>
          <w:szCs w:val="28"/>
        </w:rPr>
        <w:t>масштабом,</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составлять</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z w:val="28"/>
          <w:szCs w:val="28"/>
        </w:rPr>
        <w:t>пропорции</w:t>
      </w:r>
      <w:r w:rsidRPr="00897DC8">
        <w:rPr>
          <w:rFonts w:ascii="Times New Roman" w:eastAsia="Times New Roman" w:hAnsi="Times New Roman" w:cs="Times New Roman"/>
          <w:spacing w:val="-10"/>
          <w:sz w:val="28"/>
          <w:szCs w:val="28"/>
        </w:rPr>
        <w:t xml:space="preserve"> </w:t>
      </w:r>
      <w:r w:rsidRPr="00897DC8">
        <w:rPr>
          <w:rFonts w:ascii="Times New Roman" w:eastAsia="Times New Roman" w:hAnsi="Times New Roman" w:cs="Times New Roman"/>
          <w:sz w:val="28"/>
          <w:szCs w:val="28"/>
        </w:rPr>
        <w:t>и</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pacing w:val="-2"/>
          <w:sz w:val="28"/>
          <w:szCs w:val="28"/>
        </w:rPr>
        <w:t>отношения.</w:t>
      </w:r>
    </w:p>
    <w:p w:rsidR="00897DC8" w:rsidRPr="00897DC8" w:rsidRDefault="00897DC8" w:rsidP="00897DC8">
      <w:pPr>
        <w:widowControl w:val="0"/>
        <w:autoSpaceDE w:val="0"/>
        <w:autoSpaceDN w:val="0"/>
        <w:spacing w:before="33"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Использовать буквы для обозначения чисел при записи математических выражений,</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составлять</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буквенные выражения и формулы,</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находить</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 xml:space="preserve">значения буквенных выражений, осуществляя необходимые подстановки и </w:t>
      </w:r>
      <w:r w:rsidRPr="00897DC8">
        <w:rPr>
          <w:rFonts w:ascii="Times New Roman" w:eastAsia="Times New Roman" w:hAnsi="Times New Roman" w:cs="Times New Roman"/>
          <w:spacing w:val="-2"/>
          <w:sz w:val="28"/>
          <w:szCs w:val="28"/>
        </w:rPr>
        <w:t>преобразования.</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Находить</w:t>
      </w:r>
      <w:r w:rsidRPr="00897DC8">
        <w:rPr>
          <w:rFonts w:ascii="Times New Roman" w:eastAsia="Times New Roman" w:hAnsi="Times New Roman" w:cs="Times New Roman"/>
          <w:spacing w:val="-15"/>
          <w:sz w:val="28"/>
          <w:szCs w:val="28"/>
        </w:rPr>
        <w:t xml:space="preserve"> </w:t>
      </w:r>
      <w:r w:rsidRPr="00897DC8">
        <w:rPr>
          <w:rFonts w:ascii="Times New Roman" w:eastAsia="Times New Roman" w:hAnsi="Times New Roman" w:cs="Times New Roman"/>
          <w:sz w:val="28"/>
          <w:szCs w:val="28"/>
        </w:rPr>
        <w:t>неизвестный</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z w:val="28"/>
          <w:szCs w:val="28"/>
        </w:rPr>
        <w:t>компонент</w:t>
      </w:r>
      <w:r w:rsidRPr="00897DC8">
        <w:rPr>
          <w:rFonts w:ascii="Times New Roman" w:eastAsia="Times New Roman" w:hAnsi="Times New Roman" w:cs="Times New Roman"/>
          <w:spacing w:val="-9"/>
          <w:sz w:val="28"/>
          <w:szCs w:val="28"/>
        </w:rPr>
        <w:t xml:space="preserve"> </w:t>
      </w:r>
      <w:r w:rsidRPr="00897DC8">
        <w:rPr>
          <w:rFonts w:ascii="Times New Roman" w:eastAsia="Times New Roman" w:hAnsi="Times New Roman" w:cs="Times New Roman"/>
          <w:spacing w:val="-2"/>
          <w:sz w:val="28"/>
          <w:szCs w:val="28"/>
        </w:rPr>
        <w:t>равенства.</w:t>
      </w:r>
    </w:p>
    <w:p w:rsidR="00897DC8" w:rsidRPr="00897DC8" w:rsidRDefault="00897DC8" w:rsidP="00897DC8">
      <w:pPr>
        <w:widowControl w:val="0"/>
        <w:autoSpaceDE w:val="0"/>
        <w:autoSpaceDN w:val="0"/>
        <w:spacing w:before="33" w:after="0" w:line="240" w:lineRule="auto"/>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Решение</w:t>
      </w:r>
      <w:r w:rsidRPr="00897DC8">
        <w:rPr>
          <w:rFonts w:ascii="Times New Roman" w:eastAsia="Times New Roman" w:hAnsi="Times New Roman" w:cs="Times New Roman"/>
          <w:b/>
          <w:bCs/>
          <w:spacing w:val="-7"/>
          <w:sz w:val="28"/>
          <w:szCs w:val="28"/>
        </w:rPr>
        <w:t xml:space="preserve"> </w:t>
      </w:r>
      <w:r w:rsidRPr="00897DC8">
        <w:rPr>
          <w:rFonts w:ascii="Times New Roman" w:eastAsia="Times New Roman" w:hAnsi="Times New Roman" w:cs="Times New Roman"/>
          <w:b/>
          <w:bCs/>
          <w:sz w:val="28"/>
          <w:szCs w:val="28"/>
        </w:rPr>
        <w:t>текстовых</w:t>
      </w:r>
      <w:r w:rsidRPr="00897DC8">
        <w:rPr>
          <w:rFonts w:ascii="Times New Roman" w:eastAsia="Times New Roman" w:hAnsi="Times New Roman" w:cs="Times New Roman"/>
          <w:b/>
          <w:bCs/>
          <w:spacing w:val="-6"/>
          <w:sz w:val="28"/>
          <w:szCs w:val="28"/>
        </w:rPr>
        <w:t xml:space="preserve"> </w:t>
      </w:r>
      <w:r w:rsidRPr="00897DC8">
        <w:rPr>
          <w:rFonts w:ascii="Times New Roman" w:eastAsia="Times New Roman" w:hAnsi="Times New Roman" w:cs="Times New Roman"/>
          <w:b/>
          <w:bCs/>
          <w:spacing w:val="-4"/>
          <w:sz w:val="28"/>
          <w:szCs w:val="28"/>
        </w:rPr>
        <w:t>задач</w:t>
      </w:r>
    </w:p>
    <w:p w:rsidR="00897DC8" w:rsidRPr="00897DC8" w:rsidRDefault="00897DC8" w:rsidP="00897DC8">
      <w:pPr>
        <w:widowControl w:val="0"/>
        <w:autoSpaceDE w:val="0"/>
        <w:autoSpaceDN w:val="0"/>
        <w:spacing w:before="31" w:after="0" w:line="240" w:lineRule="auto"/>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Решать</w:t>
      </w:r>
      <w:r w:rsidRPr="00897DC8">
        <w:rPr>
          <w:rFonts w:ascii="Times New Roman" w:eastAsia="Times New Roman" w:hAnsi="Times New Roman" w:cs="Times New Roman"/>
          <w:spacing w:val="-11"/>
          <w:sz w:val="28"/>
          <w:szCs w:val="28"/>
        </w:rPr>
        <w:t xml:space="preserve"> </w:t>
      </w:r>
      <w:r w:rsidRPr="00897DC8">
        <w:rPr>
          <w:rFonts w:ascii="Times New Roman" w:eastAsia="Times New Roman" w:hAnsi="Times New Roman" w:cs="Times New Roman"/>
          <w:sz w:val="28"/>
          <w:szCs w:val="28"/>
        </w:rPr>
        <w:t>многошаговые</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z w:val="28"/>
          <w:szCs w:val="28"/>
        </w:rPr>
        <w:t>текстовые</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z w:val="28"/>
          <w:szCs w:val="28"/>
        </w:rPr>
        <w:t>задачи</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z w:val="28"/>
          <w:szCs w:val="28"/>
        </w:rPr>
        <w:t>арифметическим</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pacing w:val="-2"/>
          <w:sz w:val="28"/>
          <w:szCs w:val="28"/>
        </w:rPr>
        <w:t>способом.</w:t>
      </w:r>
    </w:p>
    <w:p w:rsidR="00897DC8" w:rsidRPr="00897DC8" w:rsidRDefault="00897DC8" w:rsidP="00897DC8">
      <w:pPr>
        <w:widowControl w:val="0"/>
        <w:autoSpaceDE w:val="0"/>
        <w:autoSpaceDN w:val="0"/>
        <w:spacing w:before="33" w:after="0" w:line="264" w:lineRule="auto"/>
        <w:ind w:right="133"/>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Решать задачи, связанные с отношением, пропорциональностью величин, процентами, решать три основные задачи на дроби и проценты.</w:t>
      </w:r>
    </w:p>
    <w:p w:rsidR="00897DC8" w:rsidRPr="00897DC8" w:rsidRDefault="00897DC8" w:rsidP="00897DC8">
      <w:pPr>
        <w:widowControl w:val="0"/>
        <w:autoSpaceDE w:val="0"/>
        <w:autoSpaceDN w:val="0"/>
        <w:spacing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Решать задачи, содержащие зависимости, связывающие величины: скорость, время, расстояние, цена, количество, стоимость, производительность, время, объём работы, используя арифметические действия, оценку, прикидку, пользоваться единицами измерения соответствующих величин.</w:t>
      </w:r>
    </w:p>
    <w:p w:rsidR="00897DC8" w:rsidRPr="00897DC8" w:rsidRDefault="00897DC8" w:rsidP="00897DC8">
      <w:pPr>
        <w:widowControl w:val="0"/>
        <w:autoSpaceDE w:val="0"/>
        <w:autoSpaceDN w:val="0"/>
        <w:spacing w:before="1" w:after="0" w:line="240" w:lineRule="auto"/>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Составлять</w:t>
      </w:r>
      <w:r w:rsidRPr="00897DC8">
        <w:rPr>
          <w:rFonts w:ascii="Times New Roman" w:eastAsia="Times New Roman" w:hAnsi="Times New Roman" w:cs="Times New Roman"/>
          <w:spacing w:val="-12"/>
          <w:sz w:val="28"/>
          <w:szCs w:val="28"/>
        </w:rPr>
        <w:t xml:space="preserve"> </w:t>
      </w:r>
      <w:r w:rsidRPr="00897DC8">
        <w:rPr>
          <w:rFonts w:ascii="Times New Roman" w:eastAsia="Times New Roman" w:hAnsi="Times New Roman" w:cs="Times New Roman"/>
          <w:sz w:val="28"/>
          <w:szCs w:val="28"/>
        </w:rPr>
        <w:t>буквенные</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выражения</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по</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z w:val="28"/>
          <w:szCs w:val="28"/>
        </w:rPr>
        <w:t>условию</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pacing w:val="-2"/>
          <w:sz w:val="28"/>
          <w:szCs w:val="28"/>
        </w:rPr>
        <w:t>задачи.</w:t>
      </w:r>
    </w:p>
    <w:p w:rsidR="00897DC8" w:rsidRPr="00897DC8" w:rsidRDefault="00897DC8" w:rsidP="00897DC8">
      <w:pPr>
        <w:widowControl w:val="0"/>
        <w:autoSpaceDE w:val="0"/>
        <w:autoSpaceDN w:val="0"/>
        <w:spacing w:before="30"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897DC8" w:rsidRPr="00897DC8" w:rsidRDefault="00897DC8" w:rsidP="00897DC8">
      <w:pPr>
        <w:widowControl w:val="0"/>
        <w:autoSpaceDE w:val="0"/>
        <w:autoSpaceDN w:val="0"/>
        <w:spacing w:before="1" w:after="0" w:line="264" w:lineRule="auto"/>
        <w:ind w:right="142"/>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 xml:space="preserve">Представлять информацию с помощью таблиц, линейной и столбчатой </w:t>
      </w:r>
      <w:r w:rsidRPr="00897DC8">
        <w:rPr>
          <w:rFonts w:ascii="Times New Roman" w:eastAsia="Times New Roman" w:hAnsi="Times New Roman" w:cs="Times New Roman"/>
          <w:spacing w:val="-2"/>
          <w:sz w:val="28"/>
          <w:szCs w:val="28"/>
        </w:rPr>
        <w:t>диаграмм.</w:t>
      </w:r>
    </w:p>
    <w:p w:rsidR="00897DC8" w:rsidRPr="00897DC8" w:rsidRDefault="00897DC8" w:rsidP="00897DC8">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897DC8">
        <w:rPr>
          <w:rFonts w:ascii="Times New Roman" w:eastAsia="Times New Roman" w:hAnsi="Times New Roman" w:cs="Times New Roman"/>
          <w:b/>
          <w:bCs/>
          <w:sz w:val="28"/>
          <w:szCs w:val="28"/>
        </w:rPr>
        <w:t>Наглядная</w:t>
      </w:r>
      <w:r w:rsidRPr="00897DC8">
        <w:rPr>
          <w:rFonts w:ascii="Times New Roman" w:eastAsia="Times New Roman" w:hAnsi="Times New Roman" w:cs="Times New Roman"/>
          <w:b/>
          <w:bCs/>
          <w:spacing w:val="-10"/>
          <w:sz w:val="28"/>
          <w:szCs w:val="28"/>
        </w:rPr>
        <w:t xml:space="preserve"> </w:t>
      </w:r>
      <w:r w:rsidRPr="00897DC8">
        <w:rPr>
          <w:rFonts w:ascii="Times New Roman" w:eastAsia="Times New Roman" w:hAnsi="Times New Roman" w:cs="Times New Roman"/>
          <w:b/>
          <w:bCs/>
          <w:spacing w:val="-2"/>
          <w:sz w:val="28"/>
          <w:szCs w:val="28"/>
        </w:rPr>
        <w:t>геометрия</w:t>
      </w:r>
    </w:p>
    <w:p w:rsidR="00897DC8" w:rsidRPr="00897DC8" w:rsidRDefault="00897DC8" w:rsidP="00897DC8">
      <w:pPr>
        <w:widowControl w:val="0"/>
        <w:autoSpaceDE w:val="0"/>
        <w:autoSpaceDN w:val="0"/>
        <w:spacing w:before="34" w:after="0" w:line="264" w:lineRule="auto"/>
        <w:ind w:right="139"/>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897DC8" w:rsidRPr="00897DC8" w:rsidRDefault="00897DC8" w:rsidP="00897DC8">
      <w:pPr>
        <w:widowControl w:val="0"/>
        <w:autoSpaceDE w:val="0"/>
        <w:autoSpaceDN w:val="0"/>
        <w:spacing w:after="0" w:line="264" w:lineRule="auto"/>
        <w:ind w:right="142"/>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897DC8" w:rsidRPr="00897DC8" w:rsidRDefault="00897DC8" w:rsidP="00897DC8">
      <w:pPr>
        <w:widowControl w:val="0"/>
        <w:autoSpaceDE w:val="0"/>
        <w:autoSpaceDN w:val="0"/>
        <w:spacing w:after="0" w:line="264" w:lineRule="auto"/>
        <w:ind w:right="13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Пользоваться геометрическими понятиями: равенство фигур,</w:t>
      </w:r>
      <w:r w:rsidRPr="00897DC8">
        <w:rPr>
          <w:rFonts w:ascii="Times New Roman" w:eastAsia="Times New Roman" w:hAnsi="Times New Roman" w:cs="Times New Roman"/>
          <w:spacing w:val="40"/>
          <w:sz w:val="28"/>
          <w:szCs w:val="28"/>
        </w:rPr>
        <w:t xml:space="preserve"> </w:t>
      </w:r>
      <w:r w:rsidRPr="00897DC8">
        <w:rPr>
          <w:rFonts w:ascii="Times New Roman" w:eastAsia="Times New Roman" w:hAnsi="Times New Roman" w:cs="Times New Roman"/>
          <w:sz w:val="28"/>
          <w:szCs w:val="28"/>
        </w:rPr>
        <w:t>симметрия, использовать терминологию, связанную с симметрией: ось симметрии, центр симметрии.</w:t>
      </w:r>
    </w:p>
    <w:p w:rsidR="00897DC8" w:rsidRPr="00897DC8" w:rsidRDefault="00897DC8" w:rsidP="00897DC8">
      <w:pPr>
        <w:widowControl w:val="0"/>
        <w:autoSpaceDE w:val="0"/>
        <w:autoSpaceDN w:val="0"/>
        <w:spacing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Находить величины углов измерением с помощью транспортира, строить</w:t>
      </w:r>
      <w:r w:rsidRPr="00897DC8">
        <w:rPr>
          <w:rFonts w:ascii="Times New Roman" w:eastAsia="Times New Roman" w:hAnsi="Times New Roman" w:cs="Times New Roman"/>
          <w:spacing w:val="-8"/>
          <w:sz w:val="28"/>
          <w:szCs w:val="28"/>
        </w:rPr>
        <w:t xml:space="preserve"> </w:t>
      </w:r>
      <w:r w:rsidRPr="00897DC8">
        <w:rPr>
          <w:rFonts w:ascii="Times New Roman" w:eastAsia="Times New Roman" w:hAnsi="Times New Roman" w:cs="Times New Roman"/>
          <w:sz w:val="28"/>
          <w:szCs w:val="28"/>
        </w:rPr>
        <w:t>углы</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заданной</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величины,</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пользоваться</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z w:val="28"/>
          <w:szCs w:val="28"/>
        </w:rPr>
        <w:t>при</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решении</w:t>
      </w:r>
      <w:r w:rsidRPr="00897DC8">
        <w:rPr>
          <w:rFonts w:ascii="Times New Roman" w:eastAsia="Times New Roman" w:hAnsi="Times New Roman" w:cs="Times New Roman"/>
          <w:spacing w:val="-4"/>
          <w:sz w:val="28"/>
          <w:szCs w:val="28"/>
        </w:rPr>
        <w:t xml:space="preserve"> </w:t>
      </w:r>
      <w:r w:rsidRPr="00897DC8">
        <w:rPr>
          <w:rFonts w:ascii="Times New Roman" w:eastAsia="Times New Roman" w:hAnsi="Times New Roman" w:cs="Times New Roman"/>
          <w:sz w:val="28"/>
          <w:szCs w:val="28"/>
        </w:rPr>
        <w:t>задач</w:t>
      </w:r>
      <w:r w:rsidRPr="00897DC8">
        <w:rPr>
          <w:rFonts w:ascii="Times New Roman" w:eastAsia="Times New Roman" w:hAnsi="Times New Roman" w:cs="Times New Roman"/>
          <w:spacing w:val="-3"/>
          <w:sz w:val="28"/>
          <w:szCs w:val="28"/>
        </w:rPr>
        <w:t xml:space="preserve"> </w:t>
      </w:r>
      <w:r w:rsidRPr="00897DC8">
        <w:rPr>
          <w:rFonts w:ascii="Times New Roman" w:eastAsia="Times New Roman" w:hAnsi="Times New Roman" w:cs="Times New Roman"/>
          <w:spacing w:val="-2"/>
          <w:sz w:val="28"/>
          <w:szCs w:val="28"/>
        </w:rPr>
        <w:t>градусной</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73" w:after="0" w:line="264" w:lineRule="auto"/>
        <w:ind w:right="144"/>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мерой углов,</w:t>
      </w:r>
      <w:r w:rsidRPr="00897DC8">
        <w:rPr>
          <w:rFonts w:ascii="Times New Roman" w:eastAsia="Times New Roman" w:hAnsi="Times New Roman" w:cs="Times New Roman"/>
          <w:spacing w:val="-2"/>
          <w:sz w:val="28"/>
          <w:szCs w:val="28"/>
        </w:rPr>
        <w:t xml:space="preserve"> </w:t>
      </w:r>
      <w:r w:rsidRPr="00897DC8">
        <w:rPr>
          <w:rFonts w:ascii="Times New Roman" w:eastAsia="Times New Roman" w:hAnsi="Times New Roman" w:cs="Times New Roman"/>
          <w:sz w:val="28"/>
          <w:szCs w:val="28"/>
        </w:rPr>
        <w:t>распознавать на</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чертежах острый, прямой,</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 xml:space="preserve">развёрнутый и тупой </w:t>
      </w:r>
      <w:r w:rsidRPr="00897DC8">
        <w:rPr>
          <w:rFonts w:ascii="Times New Roman" w:eastAsia="Times New Roman" w:hAnsi="Times New Roman" w:cs="Times New Roman"/>
          <w:spacing w:val="-2"/>
          <w:sz w:val="28"/>
          <w:szCs w:val="28"/>
        </w:rPr>
        <w:t>углы.</w:t>
      </w:r>
    </w:p>
    <w:p w:rsidR="00897DC8" w:rsidRPr="00897DC8" w:rsidRDefault="00897DC8" w:rsidP="00897DC8">
      <w:pPr>
        <w:widowControl w:val="0"/>
        <w:autoSpaceDE w:val="0"/>
        <w:autoSpaceDN w:val="0"/>
        <w:spacing w:before="2" w:after="0" w:line="264" w:lineRule="auto"/>
        <w:ind w:right="141"/>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897DC8" w:rsidRPr="00897DC8" w:rsidRDefault="00897DC8" w:rsidP="00897DC8">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Находить,</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используя чертёжные инструменты,</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расстояния:</w:t>
      </w:r>
      <w:r w:rsidRPr="00897DC8">
        <w:rPr>
          <w:rFonts w:ascii="Times New Roman" w:eastAsia="Times New Roman" w:hAnsi="Times New Roman" w:cs="Times New Roman"/>
          <w:spacing w:val="-1"/>
          <w:sz w:val="28"/>
          <w:szCs w:val="28"/>
        </w:rPr>
        <w:t xml:space="preserve"> </w:t>
      </w:r>
      <w:r w:rsidRPr="00897DC8">
        <w:rPr>
          <w:rFonts w:ascii="Times New Roman" w:eastAsia="Times New Roman" w:hAnsi="Times New Roman" w:cs="Times New Roman"/>
          <w:sz w:val="28"/>
          <w:szCs w:val="28"/>
        </w:rPr>
        <w:t>между двумя точками, от точки до прямой, длину пути на квадратной сетке.</w:t>
      </w:r>
    </w:p>
    <w:p w:rsidR="00897DC8" w:rsidRPr="00897DC8" w:rsidRDefault="00897DC8" w:rsidP="00897DC8">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Вычислять площадь фигур, составленных из прямоугольников, использовать разбиение на прямоугольники, на равные фигуры,</w:t>
      </w:r>
      <w:r w:rsidRPr="00897DC8">
        <w:rPr>
          <w:rFonts w:ascii="Times New Roman" w:eastAsia="Times New Roman" w:hAnsi="Times New Roman" w:cs="Times New Roman"/>
          <w:spacing w:val="80"/>
          <w:sz w:val="28"/>
          <w:szCs w:val="28"/>
        </w:rPr>
        <w:t xml:space="preserve"> </w:t>
      </w:r>
      <w:r w:rsidRPr="00897DC8">
        <w:rPr>
          <w:rFonts w:ascii="Times New Roman" w:eastAsia="Times New Roman" w:hAnsi="Times New Roman" w:cs="Times New Roman"/>
          <w:sz w:val="28"/>
          <w:szCs w:val="28"/>
        </w:rPr>
        <w:t xml:space="preserve">достраивание до прямоугольника, пользоваться основными единицами измерения площади, выражать одни единицы измерения площади через </w:t>
      </w:r>
      <w:r w:rsidRPr="00897DC8">
        <w:rPr>
          <w:rFonts w:ascii="Times New Roman" w:eastAsia="Times New Roman" w:hAnsi="Times New Roman" w:cs="Times New Roman"/>
          <w:spacing w:val="-2"/>
          <w:sz w:val="28"/>
          <w:szCs w:val="28"/>
        </w:rPr>
        <w:t>другие.</w:t>
      </w:r>
    </w:p>
    <w:p w:rsidR="00897DC8" w:rsidRPr="00897DC8" w:rsidRDefault="00897DC8" w:rsidP="00897DC8">
      <w:pPr>
        <w:widowControl w:val="0"/>
        <w:autoSpaceDE w:val="0"/>
        <w:autoSpaceDN w:val="0"/>
        <w:spacing w:after="0" w:line="264" w:lineRule="auto"/>
        <w:ind w:right="146"/>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Распознавать на моделях и изображениях пирамиду, конус, цилиндр, использовать терминологию: вершина, ребро, грань, основание, развёртка.</w:t>
      </w:r>
    </w:p>
    <w:p w:rsidR="00897DC8" w:rsidRPr="00897DC8" w:rsidRDefault="00897DC8" w:rsidP="00897DC8">
      <w:pPr>
        <w:widowControl w:val="0"/>
        <w:autoSpaceDE w:val="0"/>
        <w:autoSpaceDN w:val="0"/>
        <w:spacing w:after="0" w:line="322" w:lineRule="exact"/>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Изображать</w:t>
      </w:r>
      <w:r w:rsidRPr="00897DC8">
        <w:rPr>
          <w:rFonts w:ascii="Times New Roman" w:eastAsia="Times New Roman" w:hAnsi="Times New Roman" w:cs="Times New Roman"/>
          <w:spacing w:val="-12"/>
          <w:sz w:val="28"/>
          <w:szCs w:val="28"/>
        </w:rPr>
        <w:t xml:space="preserve"> </w:t>
      </w:r>
      <w:r w:rsidRPr="00897DC8">
        <w:rPr>
          <w:rFonts w:ascii="Times New Roman" w:eastAsia="Times New Roman" w:hAnsi="Times New Roman" w:cs="Times New Roman"/>
          <w:sz w:val="28"/>
          <w:szCs w:val="28"/>
        </w:rPr>
        <w:t>на</w:t>
      </w:r>
      <w:r w:rsidRPr="00897DC8">
        <w:rPr>
          <w:rFonts w:ascii="Times New Roman" w:eastAsia="Times New Roman" w:hAnsi="Times New Roman" w:cs="Times New Roman"/>
          <w:spacing w:val="-7"/>
          <w:sz w:val="28"/>
          <w:szCs w:val="28"/>
        </w:rPr>
        <w:t xml:space="preserve"> </w:t>
      </w:r>
      <w:r w:rsidRPr="00897DC8">
        <w:rPr>
          <w:rFonts w:ascii="Times New Roman" w:eastAsia="Times New Roman" w:hAnsi="Times New Roman" w:cs="Times New Roman"/>
          <w:sz w:val="28"/>
          <w:szCs w:val="28"/>
        </w:rPr>
        <w:t>клетчатой</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бумаге</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прямоугольный</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pacing w:val="-2"/>
          <w:sz w:val="28"/>
          <w:szCs w:val="28"/>
        </w:rPr>
        <w:t>параллелепипед.</w:t>
      </w:r>
    </w:p>
    <w:p w:rsidR="00897DC8" w:rsidRPr="00897DC8" w:rsidRDefault="00897DC8" w:rsidP="00897DC8">
      <w:pPr>
        <w:widowControl w:val="0"/>
        <w:autoSpaceDE w:val="0"/>
        <w:autoSpaceDN w:val="0"/>
        <w:spacing w:before="32" w:after="0" w:line="264" w:lineRule="auto"/>
        <w:ind w:right="13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Вычислять объём прямоугольного параллелепипеда, куба, пользоваться основными единицами измерения объёма;</w:t>
      </w:r>
    </w:p>
    <w:p w:rsidR="00897DC8" w:rsidRPr="00897DC8" w:rsidRDefault="00897DC8" w:rsidP="00897DC8">
      <w:pPr>
        <w:widowControl w:val="0"/>
        <w:autoSpaceDE w:val="0"/>
        <w:autoSpaceDN w:val="0"/>
        <w:spacing w:after="0" w:line="264" w:lineRule="auto"/>
        <w:ind w:right="145"/>
        <w:jc w:val="both"/>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Решать несложные задачи на нахождение геометрических величин в практических ситуациях.</w:t>
      </w:r>
    </w:p>
    <w:p w:rsidR="00897DC8" w:rsidRPr="00897DC8" w:rsidRDefault="00897DC8" w:rsidP="00897DC8">
      <w:pPr>
        <w:widowControl w:val="0"/>
        <w:autoSpaceDE w:val="0"/>
        <w:autoSpaceDN w:val="0"/>
        <w:spacing w:after="0" w:line="264" w:lineRule="auto"/>
        <w:jc w:val="both"/>
        <w:rPr>
          <w:rFonts w:ascii="Times New Roman" w:eastAsia="Times New Roman" w:hAnsi="Times New Roman" w:cs="Times New Roman"/>
          <w:sz w:val="28"/>
          <w:szCs w:val="28"/>
        </w:rPr>
        <w:sectPr w:rsidR="00897DC8" w:rsidRPr="00897DC8">
          <w:pgSz w:w="11910" w:h="16390"/>
          <w:pgMar w:top="1060" w:right="708" w:bottom="280" w:left="1559" w:header="720" w:footer="720" w:gutter="0"/>
          <w:cols w:space="720"/>
        </w:sectPr>
      </w:pPr>
    </w:p>
    <w:p w:rsidR="00897DC8" w:rsidRPr="00897DC8" w:rsidRDefault="00897DC8" w:rsidP="00897DC8">
      <w:pPr>
        <w:widowControl w:val="0"/>
        <w:autoSpaceDE w:val="0"/>
        <w:autoSpaceDN w:val="0"/>
        <w:spacing w:before="67" w:after="0" w:line="278" w:lineRule="auto"/>
        <w:ind w:right="8566"/>
        <w:rPr>
          <w:rFonts w:ascii="Times New Roman" w:eastAsia="Times New Roman" w:hAnsi="Times New Roman" w:cs="Times New Roman"/>
          <w:b/>
          <w:sz w:val="28"/>
        </w:rPr>
      </w:pPr>
      <w:r w:rsidRPr="00897DC8">
        <w:rPr>
          <w:rFonts w:ascii="Times New Roman" w:eastAsia="Times New Roman" w:hAnsi="Times New Roman" w:cs="Times New Roman"/>
          <w:b/>
          <w:sz w:val="28"/>
        </w:rPr>
        <w:t>ТЕМАТИЧЕСКОЕ</w:t>
      </w:r>
      <w:r w:rsidRPr="00897DC8">
        <w:rPr>
          <w:rFonts w:ascii="Times New Roman" w:eastAsia="Times New Roman" w:hAnsi="Times New Roman" w:cs="Times New Roman"/>
          <w:b/>
          <w:spacing w:val="-18"/>
          <w:sz w:val="28"/>
        </w:rPr>
        <w:t xml:space="preserve"> </w:t>
      </w:r>
      <w:r w:rsidRPr="00897DC8">
        <w:rPr>
          <w:rFonts w:ascii="Times New Roman" w:eastAsia="Times New Roman" w:hAnsi="Times New Roman" w:cs="Times New Roman"/>
          <w:b/>
          <w:sz w:val="28"/>
        </w:rPr>
        <w:t>ПЛАНИРОВАНИЕ 5 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2"/>
        <w:gridCol w:w="4501"/>
        <w:gridCol w:w="1610"/>
        <w:gridCol w:w="1841"/>
        <w:gridCol w:w="1910"/>
        <w:gridCol w:w="2813"/>
      </w:tblGrid>
      <w:tr w:rsidR="00897DC8" w:rsidRPr="00897DC8" w:rsidTr="00897DC8">
        <w:trPr>
          <w:trHeight w:val="362"/>
        </w:trPr>
        <w:tc>
          <w:tcPr>
            <w:tcW w:w="1212" w:type="dxa"/>
            <w:vMerge w:val="restart"/>
          </w:tcPr>
          <w:p w:rsidR="00897DC8" w:rsidRPr="00897DC8" w:rsidRDefault="00897DC8" w:rsidP="00897DC8">
            <w:pPr>
              <w:spacing w:before="239"/>
              <w:rPr>
                <w:rFonts w:ascii="Times New Roman" w:eastAsia="Times New Roman" w:hAnsi="Times New Roman" w:cs="Times New Roman"/>
                <w:b/>
                <w:sz w:val="24"/>
              </w:rPr>
            </w:pPr>
          </w:p>
          <w:p w:rsidR="00897DC8" w:rsidRPr="00897DC8" w:rsidRDefault="00897DC8" w:rsidP="00897DC8">
            <w:pPr>
              <w:rPr>
                <w:rFonts w:ascii="Times New Roman" w:eastAsia="Times New Roman" w:hAnsi="Times New Roman" w:cs="Times New Roman"/>
                <w:b/>
                <w:sz w:val="24"/>
              </w:rPr>
            </w:pPr>
            <w:r w:rsidRPr="00897DC8">
              <w:rPr>
                <w:rFonts w:ascii="Times New Roman" w:eastAsia="Times New Roman" w:hAnsi="Times New Roman" w:cs="Times New Roman"/>
                <w:b/>
                <w:sz w:val="24"/>
              </w:rPr>
              <w:t xml:space="preserve">№ </w:t>
            </w:r>
            <w:r w:rsidRPr="00897DC8">
              <w:rPr>
                <w:rFonts w:ascii="Times New Roman" w:eastAsia="Times New Roman" w:hAnsi="Times New Roman" w:cs="Times New Roman"/>
                <w:b/>
                <w:spacing w:val="-5"/>
                <w:sz w:val="24"/>
              </w:rPr>
              <w:t>п/п</w:t>
            </w:r>
          </w:p>
        </w:tc>
        <w:tc>
          <w:tcPr>
            <w:tcW w:w="4501" w:type="dxa"/>
            <w:vMerge w:val="restart"/>
          </w:tcPr>
          <w:p w:rsidR="00897DC8" w:rsidRPr="00897DC8" w:rsidRDefault="00897DC8" w:rsidP="00897DC8">
            <w:pPr>
              <w:spacing w:before="81"/>
              <w:rPr>
                <w:rFonts w:ascii="Times New Roman" w:eastAsia="Times New Roman" w:hAnsi="Times New Roman" w:cs="Times New Roman"/>
                <w:b/>
                <w:sz w:val="24"/>
                <w:lang w:val="ru-RU"/>
              </w:rPr>
            </w:pPr>
          </w:p>
          <w:p w:rsidR="00897DC8" w:rsidRPr="00897DC8" w:rsidRDefault="00897DC8" w:rsidP="00897DC8">
            <w:pPr>
              <w:spacing w:line="276" w:lineRule="auto"/>
              <w:ind w:right="14"/>
              <w:rPr>
                <w:rFonts w:ascii="Times New Roman" w:eastAsia="Times New Roman" w:hAnsi="Times New Roman" w:cs="Times New Roman"/>
                <w:b/>
                <w:sz w:val="24"/>
                <w:lang w:val="ru-RU"/>
              </w:rPr>
            </w:pPr>
            <w:r w:rsidRPr="00897DC8">
              <w:rPr>
                <w:rFonts w:ascii="Times New Roman" w:eastAsia="Times New Roman" w:hAnsi="Times New Roman" w:cs="Times New Roman"/>
                <w:b/>
                <w:sz w:val="24"/>
                <w:lang w:val="ru-RU"/>
              </w:rPr>
              <w:t>Наименование</w:t>
            </w:r>
            <w:r w:rsidRPr="00897DC8">
              <w:rPr>
                <w:rFonts w:ascii="Times New Roman" w:eastAsia="Times New Roman" w:hAnsi="Times New Roman" w:cs="Times New Roman"/>
                <w:b/>
                <w:spacing w:val="-14"/>
                <w:sz w:val="24"/>
                <w:lang w:val="ru-RU"/>
              </w:rPr>
              <w:t xml:space="preserve"> </w:t>
            </w:r>
            <w:r w:rsidRPr="00897DC8">
              <w:rPr>
                <w:rFonts w:ascii="Times New Roman" w:eastAsia="Times New Roman" w:hAnsi="Times New Roman" w:cs="Times New Roman"/>
                <w:b/>
                <w:sz w:val="24"/>
                <w:lang w:val="ru-RU"/>
              </w:rPr>
              <w:t>разделов</w:t>
            </w:r>
            <w:r w:rsidRPr="00897DC8">
              <w:rPr>
                <w:rFonts w:ascii="Times New Roman" w:eastAsia="Times New Roman" w:hAnsi="Times New Roman" w:cs="Times New Roman"/>
                <w:b/>
                <w:spacing w:val="-13"/>
                <w:sz w:val="24"/>
                <w:lang w:val="ru-RU"/>
              </w:rPr>
              <w:t xml:space="preserve"> </w:t>
            </w:r>
            <w:r w:rsidRPr="00897DC8">
              <w:rPr>
                <w:rFonts w:ascii="Times New Roman" w:eastAsia="Times New Roman" w:hAnsi="Times New Roman" w:cs="Times New Roman"/>
                <w:b/>
                <w:sz w:val="24"/>
                <w:lang w:val="ru-RU"/>
              </w:rPr>
              <w:t>и</w:t>
            </w:r>
            <w:r w:rsidRPr="00897DC8">
              <w:rPr>
                <w:rFonts w:ascii="Times New Roman" w:eastAsia="Times New Roman" w:hAnsi="Times New Roman" w:cs="Times New Roman"/>
                <w:b/>
                <w:spacing w:val="-13"/>
                <w:sz w:val="24"/>
                <w:lang w:val="ru-RU"/>
              </w:rPr>
              <w:t xml:space="preserve"> </w:t>
            </w:r>
            <w:r w:rsidRPr="00897DC8">
              <w:rPr>
                <w:rFonts w:ascii="Times New Roman" w:eastAsia="Times New Roman" w:hAnsi="Times New Roman" w:cs="Times New Roman"/>
                <w:b/>
                <w:sz w:val="24"/>
                <w:lang w:val="ru-RU"/>
              </w:rPr>
              <w:t xml:space="preserve">тем </w:t>
            </w:r>
            <w:r w:rsidRPr="00897DC8">
              <w:rPr>
                <w:rFonts w:ascii="Times New Roman" w:eastAsia="Times New Roman" w:hAnsi="Times New Roman" w:cs="Times New Roman"/>
                <w:b/>
                <w:spacing w:val="-2"/>
                <w:sz w:val="24"/>
                <w:lang w:val="ru-RU"/>
              </w:rPr>
              <w:t>программы</w:t>
            </w:r>
          </w:p>
        </w:tc>
        <w:tc>
          <w:tcPr>
            <w:tcW w:w="5361" w:type="dxa"/>
            <w:gridSpan w:val="3"/>
          </w:tcPr>
          <w:p w:rsidR="00897DC8" w:rsidRPr="00897DC8" w:rsidRDefault="00897DC8" w:rsidP="00897DC8">
            <w:pPr>
              <w:spacing w:before="40"/>
              <w:rPr>
                <w:rFonts w:ascii="Times New Roman" w:eastAsia="Times New Roman" w:hAnsi="Times New Roman" w:cs="Times New Roman"/>
                <w:b/>
                <w:sz w:val="24"/>
              </w:rPr>
            </w:pPr>
            <w:r w:rsidRPr="00897DC8">
              <w:rPr>
                <w:rFonts w:ascii="Times New Roman" w:eastAsia="Times New Roman" w:hAnsi="Times New Roman" w:cs="Times New Roman"/>
                <w:b/>
                <w:sz w:val="24"/>
              </w:rPr>
              <w:t>Количество</w:t>
            </w:r>
            <w:r w:rsidRPr="00897DC8">
              <w:rPr>
                <w:rFonts w:ascii="Times New Roman" w:eastAsia="Times New Roman" w:hAnsi="Times New Roman" w:cs="Times New Roman"/>
                <w:b/>
                <w:spacing w:val="-5"/>
                <w:sz w:val="24"/>
              </w:rPr>
              <w:t xml:space="preserve"> </w:t>
            </w:r>
            <w:r w:rsidRPr="00897DC8">
              <w:rPr>
                <w:rFonts w:ascii="Times New Roman" w:eastAsia="Times New Roman" w:hAnsi="Times New Roman" w:cs="Times New Roman"/>
                <w:b/>
                <w:spacing w:val="-4"/>
                <w:sz w:val="24"/>
              </w:rPr>
              <w:t>часов</w:t>
            </w:r>
          </w:p>
        </w:tc>
        <w:tc>
          <w:tcPr>
            <w:tcW w:w="2813" w:type="dxa"/>
            <w:vMerge w:val="restart"/>
          </w:tcPr>
          <w:p w:rsidR="00897DC8" w:rsidRPr="00897DC8" w:rsidRDefault="00897DC8" w:rsidP="00897DC8">
            <w:pPr>
              <w:spacing w:before="40" w:line="276" w:lineRule="auto"/>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Электронные (цифровые)</w:t>
            </w:r>
          </w:p>
          <w:p w:rsidR="00897DC8" w:rsidRPr="00897DC8" w:rsidRDefault="00897DC8" w:rsidP="00897DC8">
            <w:pPr>
              <w:spacing w:line="275" w:lineRule="exact"/>
              <w:ind w:right="6"/>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образовательные</w:t>
            </w:r>
          </w:p>
          <w:p w:rsidR="00897DC8" w:rsidRPr="00897DC8" w:rsidRDefault="00897DC8" w:rsidP="00897DC8">
            <w:pPr>
              <w:spacing w:before="43"/>
              <w:ind w:right="6"/>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ресурсы</w:t>
            </w:r>
          </w:p>
        </w:tc>
      </w:tr>
      <w:tr w:rsidR="00897DC8" w:rsidRPr="00897DC8" w:rsidTr="00897DC8">
        <w:trPr>
          <w:trHeight w:val="947"/>
        </w:trPr>
        <w:tc>
          <w:tcPr>
            <w:tcW w:w="1212" w:type="dxa"/>
            <w:vMerge/>
            <w:tcBorders>
              <w:top w:val="nil"/>
            </w:tcBorders>
          </w:tcPr>
          <w:p w:rsidR="00897DC8" w:rsidRPr="00897DC8" w:rsidRDefault="00897DC8" w:rsidP="00897DC8">
            <w:pPr>
              <w:rPr>
                <w:rFonts w:ascii="Times New Roman" w:eastAsia="Times New Roman" w:hAnsi="Times New Roman" w:cs="Times New Roman"/>
                <w:sz w:val="2"/>
                <w:szCs w:val="2"/>
              </w:rPr>
            </w:pPr>
          </w:p>
        </w:tc>
        <w:tc>
          <w:tcPr>
            <w:tcW w:w="4501" w:type="dxa"/>
            <w:vMerge/>
            <w:tcBorders>
              <w:top w:val="nil"/>
            </w:tcBorders>
          </w:tcPr>
          <w:p w:rsidR="00897DC8" w:rsidRPr="00897DC8" w:rsidRDefault="00897DC8" w:rsidP="00897DC8">
            <w:pPr>
              <w:rPr>
                <w:rFonts w:ascii="Times New Roman" w:eastAsia="Times New Roman" w:hAnsi="Times New Roman" w:cs="Times New Roman"/>
                <w:sz w:val="2"/>
                <w:szCs w:val="2"/>
              </w:rPr>
            </w:pPr>
          </w:p>
        </w:tc>
        <w:tc>
          <w:tcPr>
            <w:tcW w:w="1610" w:type="dxa"/>
          </w:tcPr>
          <w:p w:rsidR="00897DC8" w:rsidRPr="00897DC8" w:rsidRDefault="00897DC8" w:rsidP="00897DC8">
            <w:pPr>
              <w:spacing w:before="57"/>
              <w:rPr>
                <w:rFonts w:ascii="Times New Roman" w:eastAsia="Times New Roman" w:hAnsi="Times New Roman" w:cs="Times New Roman"/>
                <w:b/>
                <w:sz w:val="24"/>
              </w:rPr>
            </w:pPr>
          </w:p>
          <w:p w:rsidR="00897DC8" w:rsidRPr="00897DC8" w:rsidRDefault="00897DC8" w:rsidP="00897DC8">
            <w:pPr>
              <w:ind w:right="62"/>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Всего</w:t>
            </w:r>
          </w:p>
        </w:tc>
        <w:tc>
          <w:tcPr>
            <w:tcW w:w="1841" w:type="dxa"/>
          </w:tcPr>
          <w:p w:rsidR="00897DC8" w:rsidRPr="00897DC8" w:rsidRDefault="00897DC8" w:rsidP="00897DC8">
            <w:pPr>
              <w:spacing w:before="174" w:line="276" w:lineRule="auto"/>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Контрольные работы</w:t>
            </w:r>
          </w:p>
        </w:tc>
        <w:tc>
          <w:tcPr>
            <w:tcW w:w="1910" w:type="dxa"/>
          </w:tcPr>
          <w:p w:rsidR="00897DC8" w:rsidRPr="00897DC8" w:rsidRDefault="00897DC8" w:rsidP="00897DC8">
            <w:pPr>
              <w:spacing w:before="174" w:line="276" w:lineRule="auto"/>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Практические работы</w:t>
            </w:r>
          </w:p>
        </w:tc>
        <w:tc>
          <w:tcPr>
            <w:tcW w:w="2813" w:type="dxa"/>
            <w:vMerge/>
            <w:tcBorders>
              <w:top w:val="nil"/>
            </w:tcBorders>
          </w:tcPr>
          <w:p w:rsidR="00897DC8" w:rsidRPr="00897DC8" w:rsidRDefault="00897DC8" w:rsidP="00897DC8">
            <w:pPr>
              <w:rPr>
                <w:rFonts w:ascii="Times New Roman" w:eastAsia="Times New Roman" w:hAnsi="Times New Roman" w:cs="Times New Roman"/>
                <w:sz w:val="2"/>
                <w:szCs w:val="2"/>
              </w:rPr>
            </w:pPr>
          </w:p>
        </w:tc>
      </w:tr>
      <w:tr w:rsidR="00897DC8" w:rsidRPr="00897DC8" w:rsidTr="00897DC8">
        <w:trPr>
          <w:trHeight w:val="679"/>
        </w:trPr>
        <w:tc>
          <w:tcPr>
            <w:tcW w:w="1212" w:type="dxa"/>
          </w:tcPr>
          <w:p w:rsidR="00897DC8" w:rsidRPr="00897DC8" w:rsidRDefault="00897DC8" w:rsidP="00897DC8">
            <w:pPr>
              <w:spacing w:before="199"/>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4501" w:type="dxa"/>
          </w:tcPr>
          <w:p w:rsidR="00897DC8" w:rsidRPr="00897DC8" w:rsidRDefault="00897DC8" w:rsidP="00897DC8">
            <w:pPr>
              <w:spacing w:before="10" w:line="318" w:lineRule="exact"/>
              <w:ind w:right="1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Натуральные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с натуральными числами</w:t>
            </w:r>
          </w:p>
        </w:tc>
        <w:tc>
          <w:tcPr>
            <w:tcW w:w="1610" w:type="dxa"/>
          </w:tcPr>
          <w:p w:rsidR="00897DC8" w:rsidRPr="00897DC8" w:rsidRDefault="00897DC8" w:rsidP="00897DC8">
            <w:pPr>
              <w:spacing w:before="199"/>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49</w:t>
            </w:r>
          </w:p>
        </w:tc>
        <w:tc>
          <w:tcPr>
            <w:tcW w:w="1841" w:type="dxa"/>
          </w:tcPr>
          <w:p w:rsidR="00897DC8" w:rsidRPr="00897DC8" w:rsidRDefault="00897DC8" w:rsidP="00897DC8">
            <w:pPr>
              <w:spacing w:before="199"/>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1910" w:type="dxa"/>
          </w:tcPr>
          <w:p w:rsidR="00897DC8" w:rsidRPr="00897DC8" w:rsidRDefault="00897DC8" w:rsidP="00897DC8">
            <w:pPr>
              <w:rPr>
                <w:rFonts w:ascii="Times New Roman" w:eastAsia="Times New Roman" w:hAnsi="Times New Roman" w:cs="Times New Roman"/>
              </w:rPr>
            </w:pPr>
          </w:p>
        </w:tc>
        <w:tc>
          <w:tcPr>
            <w:tcW w:w="2813" w:type="dxa"/>
          </w:tcPr>
          <w:p w:rsidR="00897DC8" w:rsidRPr="00897DC8" w:rsidRDefault="00897DC8" w:rsidP="00897DC8">
            <w:pPr>
              <w:spacing w:before="52"/>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11">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4131</w:t>
              </w:r>
              <w:r w:rsidR="00897DC8" w:rsidRPr="00897DC8">
                <w:rPr>
                  <w:rFonts w:ascii="Times New Roman" w:eastAsia="Times New Roman" w:hAnsi="Times New Roman" w:cs="Times New Roman"/>
                  <w:color w:val="0000FF"/>
                  <w:spacing w:val="-2"/>
                  <w:u w:val="single" w:color="0000FF"/>
                </w:rPr>
                <w:t>ce</w:t>
              </w:r>
            </w:hyperlink>
          </w:p>
        </w:tc>
      </w:tr>
      <w:tr w:rsidR="00897DC8" w:rsidRPr="00897DC8" w:rsidTr="00897DC8">
        <w:trPr>
          <w:trHeight w:val="679"/>
        </w:trPr>
        <w:tc>
          <w:tcPr>
            <w:tcW w:w="1212" w:type="dxa"/>
          </w:tcPr>
          <w:p w:rsidR="00897DC8" w:rsidRPr="00897DC8" w:rsidRDefault="00897DC8" w:rsidP="00897DC8">
            <w:pPr>
              <w:spacing w:before="19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4501" w:type="dxa"/>
          </w:tcPr>
          <w:p w:rsidR="00897DC8" w:rsidRPr="00897DC8" w:rsidRDefault="00897DC8" w:rsidP="00897DC8">
            <w:pPr>
              <w:spacing w:before="11" w:line="316" w:lineRule="exact"/>
              <w:ind w:right="1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Наглядная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геометрия.</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Линии</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 xml:space="preserve">на </w:t>
            </w:r>
            <w:r w:rsidRPr="00897DC8">
              <w:rPr>
                <w:rFonts w:ascii="Times New Roman" w:eastAsia="Times New Roman" w:hAnsi="Times New Roman" w:cs="Times New Roman"/>
                <w:spacing w:val="-2"/>
                <w:sz w:val="24"/>
                <w:lang w:val="ru-RU"/>
              </w:rPr>
              <w:t>плоскости</w:t>
            </w:r>
          </w:p>
        </w:tc>
        <w:tc>
          <w:tcPr>
            <w:tcW w:w="1610" w:type="dxa"/>
          </w:tcPr>
          <w:p w:rsidR="00897DC8" w:rsidRPr="00897DC8" w:rsidRDefault="00897DC8" w:rsidP="00897DC8">
            <w:pPr>
              <w:spacing w:before="198"/>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8</w:t>
            </w:r>
          </w:p>
        </w:tc>
        <w:tc>
          <w:tcPr>
            <w:tcW w:w="1841" w:type="dxa"/>
          </w:tcPr>
          <w:p w:rsidR="00897DC8" w:rsidRPr="00897DC8" w:rsidRDefault="00897DC8" w:rsidP="00897DC8">
            <w:pPr>
              <w:rPr>
                <w:rFonts w:ascii="Times New Roman" w:eastAsia="Times New Roman" w:hAnsi="Times New Roman" w:cs="Times New Roman"/>
              </w:rPr>
            </w:pPr>
          </w:p>
        </w:tc>
        <w:tc>
          <w:tcPr>
            <w:tcW w:w="1910" w:type="dxa"/>
          </w:tcPr>
          <w:p w:rsidR="00897DC8" w:rsidRPr="00897DC8" w:rsidRDefault="00897DC8" w:rsidP="00897DC8">
            <w:pPr>
              <w:spacing w:before="198"/>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2813" w:type="dxa"/>
          </w:tcPr>
          <w:p w:rsidR="00897DC8" w:rsidRPr="00897DC8" w:rsidRDefault="00897DC8" w:rsidP="00897DC8">
            <w:pPr>
              <w:spacing w:before="5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12">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4131</w:t>
              </w:r>
              <w:r w:rsidR="00897DC8" w:rsidRPr="00897DC8">
                <w:rPr>
                  <w:rFonts w:ascii="Times New Roman" w:eastAsia="Times New Roman" w:hAnsi="Times New Roman" w:cs="Times New Roman"/>
                  <w:color w:val="0000FF"/>
                  <w:spacing w:val="-2"/>
                  <w:u w:val="single" w:color="0000FF"/>
                </w:rPr>
                <w:t>ce</w:t>
              </w:r>
            </w:hyperlink>
          </w:p>
        </w:tc>
      </w:tr>
      <w:tr w:rsidR="00897DC8" w:rsidRPr="00897DC8" w:rsidTr="00897DC8">
        <w:trPr>
          <w:trHeight w:val="655"/>
        </w:trPr>
        <w:tc>
          <w:tcPr>
            <w:tcW w:w="1212" w:type="dxa"/>
          </w:tcPr>
          <w:p w:rsidR="00897DC8" w:rsidRPr="00897DC8" w:rsidRDefault="00897DC8" w:rsidP="00897DC8">
            <w:pPr>
              <w:spacing w:before="18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4501" w:type="dxa"/>
          </w:tcPr>
          <w:p w:rsidR="00897DC8" w:rsidRPr="00897DC8" w:rsidRDefault="00897DC8" w:rsidP="00897DC8">
            <w:pPr>
              <w:spacing w:before="186"/>
              <w:rPr>
                <w:rFonts w:ascii="Times New Roman" w:eastAsia="Times New Roman" w:hAnsi="Times New Roman" w:cs="Times New Roman"/>
                <w:sz w:val="24"/>
              </w:rPr>
            </w:pPr>
            <w:r w:rsidRPr="00897DC8">
              <w:rPr>
                <w:rFonts w:ascii="Times New Roman" w:eastAsia="Times New Roman" w:hAnsi="Times New Roman" w:cs="Times New Roman"/>
                <w:sz w:val="24"/>
              </w:rPr>
              <w:t>Наглядная</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геометрия.</w:t>
            </w:r>
            <w:r w:rsidRPr="00897DC8">
              <w:rPr>
                <w:rFonts w:ascii="Times New Roman" w:eastAsia="Times New Roman" w:hAnsi="Times New Roman" w:cs="Times New Roman"/>
                <w:spacing w:val="-2"/>
                <w:sz w:val="24"/>
              </w:rPr>
              <w:t xml:space="preserve"> Многоугольники</w:t>
            </w:r>
          </w:p>
        </w:tc>
        <w:tc>
          <w:tcPr>
            <w:tcW w:w="1610" w:type="dxa"/>
          </w:tcPr>
          <w:p w:rsidR="00897DC8" w:rsidRPr="00897DC8" w:rsidRDefault="00897DC8" w:rsidP="00897DC8">
            <w:pPr>
              <w:spacing w:before="18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7</w:t>
            </w:r>
          </w:p>
        </w:tc>
        <w:tc>
          <w:tcPr>
            <w:tcW w:w="1841" w:type="dxa"/>
          </w:tcPr>
          <w:p w:rsidR="00897DC8" w:rsidRPr="00897DC8" w:rsidRDefault="00897DC8" w:rsidP="00897DC8">
            <w:pPr>
              <w:rPr>
                <w:rFonts w:ascii="Times New Roman" w:eastAsia="Times New Roman" w:hAnsi="Times New Roman" w:cs="Times New Roman"/>
              </w:rPr>
            </w:pPr>
          </w:p>
        </w:tc>
        <w:tc>
          <w:tcPr>
            <w:tcW w:w="1910" w:type="dxa"/>
          </w:tcPr>
          <w:p w:rsidR="00897DC8" w:rsidRPr="00897DC8" w:rsidRDefault="00897DC8" w:rsidP="00897DC8">
            <w:pPr>
              <w:spacing w:before="186"/>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13" w:type="dxa"/>
          </w:tcPr>
          <w:p w:rsidR="00897DC8" w:rsidRPr="00897DC8" w:rsidRDefault="00897DC8" w:rsidP="00897DC8">
            <w:pPr>
              <w:spacing w:before="4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5"/>
              <w:rPr>
                <w:rFonts w:ascii="Times New Roman" w:eastAsia="Times New Roman" w:hAnsi="Times New Roman" w:cs="Times New Roman"/>
                <w:lang w:val="ru-RU"/>
              </w:rPr>
            </w:pPr>
            <w:hyperlink r:id="rId213">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4131</w:t>
              </w:r>
              <w:r w:rsidR="00897DC8" w:rsidRPr="00897DC8">
                <w:rPr>
                  <w:rFonts w:ascii="Times New Roman" w:eastAsia="Times New Roman" w:hAnsi="Times New Roman" w:cs="Times New Roman"/>
                  <w:color w:val="0000FF"/>
                  <w:spacing w:val="-2"/>
                  <w:u w:val="single" w:color="0000FF"/>
                </w:rPr>
                <w:t>ce</w:t>
              </w:r>
            </w:hyperlink>
          </w:p>
        </w:tc>
      </w:tr>
      <w:tr w:rsidR="00897DC8" w:rsidRPr="00897DC8" w:rsidTr="00897DC8">
        <w:trPr>
          <w:trHeight w:val="678"/>
        </w:trPr>
        <w:tc>
          <w:tcPr>
            <w:tcW w:w="1212" w:type="dxa"/>
          </w:tcPr>
          <w:p w:rsidR="00897DC8" w:rsidRPr="00897DC8" w:rsidRDefault="00897DC8" w:rsidP="00897DC8">
            <w:pPr>
              <w:spacing w:before="19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4501" w:type="dxa"/>
          </w:tcPr>
          <w:p w:rsidR="00897DC8" w:rsidRPr="00897DC8" w:rsidRDefault="00897DC8" w:rsidP="00897DC8">
            <w:pPr>
              <w:spacing w:before="11" w:line="316" w:lineRule="exact"/>
              <w:ind w:right="1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Наглядная</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геометрия.</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Тела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фигуры</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 xml:space="preserve">в </w:t>
            </w:r>
            <w:r w:rsidRPr="00897DC8">
              <w:rPr>
                <w:rFonts w:ascii="Times New Roman" w:eastAsia="Times New Roman" w:hAnsi="Times New Roman" w:cs="Times New Roman"/>
                <w:spacing w:val="-2"/>
                <w:sz w:val="24"/>
                <w:lang w:val="ru-RU"/>
              </w:rPr>
              <w:t>пространстве</w:t>
            </w:r>
          </w:p>
        </w:tc>
        <w:tc>
          <w:tcPr>
            <w:tcW w:w="1610" w:type="dxa"/>
          </w:tcPr>
          <w:p w:rsidR="00897DC8" w:rsidRPr="00897DC8" w:rsidRDefault="00897DC8" w:rsidP="00897DC8">
            <w:pPr>
              <w:spacing w:before="198"/>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8</w:t>
            </w:r>
          </w:p>
        </w:tc>
        <w:tc>
          <w:tcPr>
            <w:tcW w:w="1841" w:type="dxa"/>
          </w:tcPr>
          <w:p w:rsidR="00897DC8" w:rsidRPr="00897DC8" w:rsidRDefault="00897DC8" w:rsidP="00897DC8">
            <w:pPr>
              <w:rPr>
                <w:rFonts w:ascii="Times New Roman" w:eastAsia="Times New Roman" w:hAnsi="Times New Roman" w:cs="Times New Roman"/>
              </w:rPr>
            </w:pPr>
          </w:p>
        </w:tc>
        <w:tc>
          <w:tcPr>
            <w:tcW w:w="1910" w:type="dxa"/>
          </w:tcPr>
          <w:p w:rsidR="00897DC8" w:rsidRPr="00897DC8" w:rsidRDefault="00897DC8" w:rsidP="00897DC8">
            <w:pPr>
              <w:spacing w:before="198"/>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13" w:type="dxa"/>
          </w:tcPr>
          <w:p w:rsidR="00897DC8" w:rsidRPr="00897DC8" w:rsidRDefault="00897DC8" w:rsidP="00897DC8">
            <w:pPr>
              <w:spacing w:before="52"/>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14">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4131</w:t>
              </w:r>
              <w:r w:rsidR="00897DC8" w:rsidRPr="00897DC8">
                <w:rPr>
                  <w:rFonts w:ascii="Times New Roman" w:eastAsia="Times New Roman" w:hAnsi="Times New Roman" w:cs="Times New Roman"/>
                  <w:color w:val="0000FF"/>
                  <w:spacing w:val="-2"/>
                  <w:u w:val="single" w:color="0000FF"/>
                </w:rPr>
                <w:t>ce</w:t>
              </w:r>
            </w:hyperlink>
          </w:p>
        </w:tc>
      </w:tr>
      <w:tr w:rsidR="00897DC8" w:rsidRPr="00897DC8" w:rsidTr="00897DC8">
        <w:trPr>
          <w:trHeight w:val="652"/>
        </w:trPr>
        <w:tc>
          <w:tcPr>
            <w:tcW w:w="1212" w:type="dxa"/>
          </w:tcPr>
          <w:p w:rsidR="00897DC8" w:rsidRPr="00897DC8" w:rsidRDefault="00897DC8" w:rsidP="00897DC8">
            <w:pPr>
              <w:spacing w:before="187"/>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5</w:t>
            </w:r>
          </w:p>
        </w:tc>
        <w:tc>
          <w:tcPr>
            <w:tcW w:w="4501" w:type="dxa"/>
          </w:tcPr>
          <w:p w:rsidR="00897DC8" w:rsidRPr="00897DC8" w:rsidRDefault="00897DC8" w:rsidP="00897DC8">
            <w:pPr>
              <w:spacing w:before="187"/>
              <w:rPr>
                <w:rFonts w:ascii="Times New Roman" w:eastAsia="Times New Roman" w:hAnsi="Times New Roman" w:cs="Times New Roman"/>
                <w:sz w:val="24"/>
              </w:rPr>
            </w:pPr>
            <w:r w:rsidRPr="00897DC8">
              <w:rPr>
                <w:rFonts w:ascii="Times New Roman" w:eastAsia="Times New Roman" w:hAnsi="Times New Roman" w:cs="Times New Roman"/>
                <w:sz w:val="24"/>
              </w:rPr>
              <w:t>Обыкновенные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2"/>
                <w:sz w:val="24"/>
              </w:rPr>
              <w:t>дроби</w:t>
            </w:r>
          </w:p>
        </w:tc>
        <w:tc>
          <w:tcPr>
            <w:tcW w:w="1610" w:type="dxa"/>
          </w:tcPr>
          <w:p w:rsidR="00897DC8" w:rsidRPr="00897DC8" w:rsidRDefault="00897DC8" w:rsidP="00897DC8">
            <w:pPr>
              <w:spacing w:before="18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49</w:t>
            </w:r>
          </w:p>
        </w:tc>
        <w:tc>
          <w:tcPr>
            <w:tcW w:w="1841" w:type="dxa"/>
          </w:tcPr>
          <w:p w:rsidR="00897DC8" w:rsidRPr="00897DC8" w:rsidRDefault="00897DC8" w:rsidP="00897DC8">
            <w:pPr>
              <w:spacing w:before="18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1910" w:type="dxa"/>
          </w:tcPr>
          <w:p w:rsidR="00897DC8" w:rsidRPr="00897DC8" w:rsidRDefault="00897DC8" w:rsidP="00897DC8">
            <w:pPr>
              <w:spacing w:before="187"/>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13" w:type="dxa"/>
          </w:tcPr>
          <w:p w:rsidR="00897DC8" w:rsidRPr="00897DC8" w:rsidRDefault="00897DC8" w:rsidP="00897DC8">
            <w:pPr>
              <w:spacing w:before="4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15">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4131</w:t>
              </w:r>
              <w:r w:rsidR="00897DC8" w:rsidRPr="00897DC8">
                <w:rPr>
                  <w:rFonts w:ascii="Times New Roman" w:eastAsia="Times New Roman" w:hAnsi="Times New Roman" w:cs="Times New Roman"/>
                  <w:color w:val="0000FF"/>
                  <w:spacing w:val="-2"/>
                  <w:u w:val="single" w:color="0000FF"/>
                </w:rPr>
                <w:t>ce</w:t>
              </w:r>
            </w:hyperlink>
          </w:p>
        </w:tc>
      </w:tr>
      <w:tr w:rsidR="00897DC8" w:rsidRPr="00897DC8" w:rsidTr="00897DC8">
        <w:trPr>
          <w:trHeight w:val="655"/>
        </w:trPr>
        <w:tc>
          <w:tcPr>
            <w:tcW w:w="1212" w:type="dxa"/>
          </w:tcPr>
          <w:p w:rsidR="00897DC8" w:rsidRPr="00897DC8" w:rsidRDefault="00897DC8" w:rsidP="00897DC8">
            <w:pPr>
              <w:spacing w:before="18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6</w:t>
            </w:r>
          </w:p>
        </w:tc>
        <w:tc>
          <w:tcPr>
            <w:tcW w:w="4501" w:type="dxa"/>
          </w:tcPr>
          <w:p w:rsidR="00897DC8" w:rsidRPr="00897DC8" w:rsidRDefault="00897DC8" w:rsidP="00897DC8">
            <w:pPr>
              <w:spacing w:before="186"/>
              <w:rPr>
                <w:rFonts w:ascii="Times New Roman" w:eastAsia="Times New Roman" w:hAnsi="Times New Roman" w:cs="Times New Roman"/>
                <w:sz w:val="24"/>
              </w:rPr>
            </w:pPr>
            <w:r w:rsidRPr="00897DC8">
              <w:rPr>
                <w:rFonts w:ascii="Times New Roman" w:eastAsia="Times New Roman" w:hAnsi="Times New Roman" w:cs="Times New Roman"/>
                <w:sz w:val="24"/>
              </w:rPr>
              <w:t>Десятичные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2"/>
                <w:sz w:val="24"/>
              </w:rPr>
              <w:t>дроби</w:t>
            </w:r>
          </w:p>
        </w:tc>
        <w:tc>
          <w:tcPr>
            <w:tcW w:w="1610" w:type="dxa"/>
          </w:tcPr>
          <w:p w:rsidR="00897DC8" w:rsidRPr="00897DC8" w:rsidRDefault="00897DC8" w:rsidP="00897DC8">
            <w:pPr>
              <w:spacing w:before="186"/>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37</w:t>
            </w:r>
          </w:p>
        </w:tc>
        <w:tc>
          <w:tcPr>
            <w:tcW w:w="1841" w:type="dxa"/>
          </w:tcPr>
          <w:p w:rsidR="00897DC8" w:rsidRPr="00897DC8" w:rsidRDefault="00897DC8" w:rsidP="00897DC8">
            <w:pPr>
              <w:spacing w:before="18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1910" w:type="dxa"/>
          </w:tcPr>
          <w:p w:rsidR="00897DC8" w:rsidRPr="00897DC8" w:rsidRDefault="00897DC8" w:rsidP="00897DC8">
            <w:pPr>
              <w:spacing w:before="186"/>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13" w:type="dxa"/>
          </w:tcPr>
          <w:p w:rsidR="00897DC8" w:rsidRPr="00897DC8" w:rsidRDefault="00897DC8" w:rsidP="00897DC8">
            <w:pPr>
              <w:spacing w:before="4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16">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4131</w:t>
              </w:r>
              <w:r w:rsidR="00897DC8" w:rsidRPr="00897DC8">
                <w:rPr>
                  <w:rFonts w:ascii="Times New Roman" w:eastAsia="Times New Roman" w:hAnsi="Times New Roman" w:cs="Times New Roman"/>
                  <w:color w:val="0000FF"/>
                  <w:spacing w:val="-2"/>
                  <w:u w:val="single" w:color="0000FF"/>
                </w:rPr>
                <w:t>ce</w:t>
              </w:r>
            </w:hyperlink>
          </w:p>
        </w:tc>
      </w:tr>
      <w:tr w:rsidR="00897DC8" w:rsidRPr="00897DC8" w:rsidTr="00897DC8">
        <w:trPr>
          <w:trHeight w:val="652"/>
        </w:trPr>
        <w:tc>
          <w:tcPr>
            <w:tcW w:w="1212" w:type="dxa"/>
          </w:tcPr>
          <w:p w:rsidR="00897DC8" w:rsidRPr="00897DC8" w:rsidRDefault="00897DC8" w:rsidP="00897DC8">
            <w:pPr>
              <w:spacing w:before="184"/>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7</w:t>
            </w:r>
          </w:p>
        </w:tc>
        <w:tc>
          <w:tcPr>
            <w:tcW w:w="4501" w:type="dxa"/>
          </w:tcPr>
          <w:p w:rsidR="00897DC8" w:rsidRPr="00897DC8" w:rsidRDefault="00897DC8" w:rsidP="00897DC8">
            <w:pPr>
              <w:spacing w:before="184"/>
              <w:rPr>
                <w:rFonts w:ascii="Times New Roman" w:eastAsia="Times New Roman" w:hAnsi="Times New Roman" w:cs="Times New Roman"/>
                <w:sz w:val="24"/>
              </w:rPr>
            </w:pPr>
            <w:r w:rsidRPr="00897DC8">
              <w:rPr>
                <w:rFonts w:ascii="Times New Roman" w:eastAsia="Times New Roman" w:hAnsi="Times New Roman" w:cs="Times New Roman"/>
                <w:sz w:val="24"/>
              </w:rPr>
              <w:t>Повторение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обобщение</w:t>
            </w:r>
          </w:p>
        </w:tc>
        <w:tc>
          <w:tcPr>
            <w:tcW w:w="1610" w:type="dxa"/>
          </w:tcPr>
          <w:p w:rsidR="00897DC8" w:rsidRPr="00897DC8" w:rsidRDefault="00897DC8" w:rsidP="00897DC8">
            <w:pPr>
              <w:spacing w:before="184"/>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w:t>
            </w:r>
          </w:p>
        </w:tc>
        <w:tc>
          <w:tcPr>
            <w:tcW w:w="1841" w:type="dxa"/>
          </w:tcPr>
          <w:p w:rsidR="00897DC8" w:rsidRPr="00897DC8" w:rsidRDefault="00897DC8" w:rsidP="00897DC8">
            <w:pPr>
              <w:spacing w:before="18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10" w:type="dxa"/>
          </w:tcPr>
          <w:p w:rsidR="00897DC8" w:rsidRPr="00897DC8" w:rsidRDefault="00897DC8" w:rsidP="00897DC8">
            <w:pPr>
              <w:rPr>
                <w:rFonts w:ascii="Times New Roman" w:eastAsia="Times New Roman" w:hAnsi="Times New Roman" w:cs="Times New Roman"/>
              </w:rPr>
            </w:pPr>
          </w:p>
        </w:tc>
        <w:tc>
          <w:tcPr>
            <w:tcW w:w="2813" w:type="dxa"/>
          </w:tcPr>
          <w:p w:rsidR="00897DC8" w:rsidRPr="00897DC8" w:rsidRDefault="00897DC8" w:rsidP="00897DC8">
            <w:pPr>
              <w:spacing w:before="4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17">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4131</w:t>
              </w:r>
              <w:r w:rsidR="00897DC8" w:rsidRPr="00897DC8">
                <w:rPr>
                  <w:rFonts w:ascii="Times New Roman" w:eastAsia="Times New Roman" w:hAnsi="Times New Roman" w:cs="Times New Roman"/>
                  <w:color w:val="0000FF"/>
                  <w:spacing w:val="-2"/>
                  <w:u w:val="single" w:color="0000FF"/>
                </w:rPr>
                <w:t>ce</w:t>
              </w:r>
            </w:hyperlink>
          </w:p>
        </w:tc>
      </w:tr>
      <w:tr w:rsidR="00897DC8" w:rsidRPr="00897DC8" w:rsidTr="00897DC8">
        <w:trPr>
          <w:trHeight w:val="552"/>
        </w:trPr>
        <w:tc>
          <w:tcPr>
            <w:tcW w:w="5713" w:type="dxa"/>
            <w:gridSpan w:val="2"/>
          </w:tcPr>
          <w:p w:rsidR="00897DC8" w:rsidRPr="00897DC8" w:rsidRDefault="00897DC8" w:rsidP="00897DC8">
            <w:pPr>
              <w:spacing w:before="13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ОБЩЕЕ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КОЛИЧЕСТВО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ЧАСОВ</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ПРОГРАММЕ</w:t>
            </w:r>
          </w:p>
        </w:tc>
        <w:tc>
          <w:tcPr>
            <w:tcW w:w="1610" w:type="dxa"/>
          </w:tcPr>
          <w:p w:rsidR="00897DC8" w:rsidRPr="00897DC8" w:rsidRDefault="00897DC8" w:rsidP="00897DC8">
            <w:pPr>
              <w:spacing w:before="136"/>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170</w:t>
            </w:r>
          </w:p>
        </w:tc>
        <w:tc>
          <w:tcPr>
            <w:tcW w:w="1841" w:type="dxa"/>
          </w:tcPr>
          <w:p w:rsidR="00897DC8" w:rsidRPr="00897DC8" w:rsidRDefault="00897DC8" w:rsidP="00897DC8">
            <w:pPr>
              <w:spacing w:before="13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9</w:t>
            </w:r>
          </w:p>
        </w:tc>
        <w:tc>
          <w:tcPr>
            <w:tcW w:w="1910" w:type="dxa"/>
          </w:tcPr>
          <w:p w:rsidR="00897DC8" w:rsidRPr="00897DC8" w:rsidRDefault="00897DC8" w:rsidP="00897DC8">
            <w:pPr>
              <w:spacing w:before="136"/>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6</w:t>
            </w:r>
          </w:p>
        </w:tc>
        <w:tc>
          <w:tcPr>
            <w:tcW w:w="2813" w:type="dxa"/>
          </w:tcPr>
          <w:p w:rsidR="00897DC8" w:rsidRPr="00897DC8" w:rsidRDefault="00897DC8" w:rsidP="00897DC8">
            <w:pPr>
              <w:rPr>
                <w:rFonts w:ascii="Times New Roman" w:eastAsia="Times New Roman" w:hAnsi="Times New Roman" w:cs="Times New Roman"/>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rPr>
        <w:sectPr w:rsidR="00897DC8" w:rsidRPr="00897DC8">
          <w:pgSz w:w="16390" w:h="11910" w:orient="landscape"/>
          <w:pgMar w:top="1060" w:right="850" w:bottom="280" w:left="1559" w:header="720" w:footer="720" w:gutter="0"/>
          <w:cols w:space="720"/>
        </w:sectPr>
      </w:pPr>
    </w:p>
    <w:p w:rsidR="00897DC8" w:rsidRPr="00897DC8" w:rsidRDefault="00897DC8" w:rsidP="00897DC8">
      <w:pPr>
        <w:widowControl w:val="0"/>
        <w:autoSpaceDE w:val="0"/>
        <w:autoSpaceDN w:val="0"/>
        <w:spacing w:before="67" w:after="50" w:line="240" w:lineRule="auto"/>
        <w:rPr>
          <w:rFonts w:ascii="Times New Roman" w:eastAsia="Times New Roman" w:hAnsi="Times New Roman" w:cs="Times New Roman"/>
          <w:b/>
          <w:sz w:val="28"/>
        </w:rPr>
      </w:pPr>
      <w:r w:rsidRPr="00897DC8">
        <w:rPr>
          <w:rFonts w:ascii="Times New Roman" w:eastAsia="Times New Roman" w:hAnsi="Times New Roman" w:cs="Times New Roman"/>
          <w:b/>
          <w:sz w:val="28"/>
        </w:rPr>
        <w:t>6</w:t>
      </w:r>
      <w:r w:rsidRPr="00897DC8">
        <w:rPr>
          <w:rFonts w:ascii="Times New Roman" w:eastAsia="Times New Roman" w:hAnsi="Times New Roman" w:cs="Times New Roman"/>
          <w:b/>
          <w:spacing w:val="1"/>
          <w:sz w:val="28"/>
        </w:rPr>
        <w:t xml:space="preserve"> </w:t>
      </w:r>
      <w:r w:rsidRPr="00897DC8">
        <w:rPr>
          <w:rFonts w:ascii="Times New Roman" w:eastAsia="Times New Roman" w:hAnsi="Times New Roman" w:cs="Times New Roman"/>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2"/>
        <w:gridCol w:w="4501"/>
        <w:gridCol w:w="1610"/>
        <w:gridCol w:w="1841"/>
        <w:gridCol w:w="1910"/>
        <w:gridCol w:w="2837"/>
      </w:tblGrid>
      <w:tr w:rsidR="00897DC8" w:rsidRPr="00897DC8" w:rsidTr="00897DC8">
        <w:trPr>
          <w:trHeight w:val="362"/>
        </w:trPr>
        <w:tc>
          <w:tcPr>
            <w:tcW w:w="1212" w:type="dxa"/>
            <w:vMerge w:val="restart"/>
          </w:tcPr>
          <w:p w:rsidR="00897DC8" w:rsidRPr="00897DC8" w:rsidRDefault="00897DC8" w:rsidP="00897DC8">
            <w:pPr>
              <w:spacing w:before="245"/>
              <w:rPr>
                <w:rFonts w:ascii="Times New Roman" w:eastAsia="Times New Roman" w:hAnsi="Times New Roman" w:cs="Times New Roman"/>
                <w:b/>
                <w:sz w:val="24"/>
              </w:rPr>
            </w:pPr>
          </w:p>
          <w:p w:rsidR="00897DC8" w:rsidRPr="00897DC8" w:rsidRDefault="00897DC8" w:rsidP="00897DC8">
            <w:pPr>
              <w:rPr>
                <w:rFonts w:ascii="Times New Roman" w:eastAsia="Times New Roman" w:hAnsi="Times New Roman" w:cs="Times New Roman"/>
                <w:b/>
                <w:sz w:val="24"/>
              </w:rPr>
            </w:pPr>
            <w:r w:rsidRPr="00897DC8">
              <w:rPr>
                <w:rFonts w:ascii="Times New Roman" w:eastAsia="Times New Roman" w:hAnsi="Times New Roman" w:cs="Times New Roman"/>
                <w:b/>
                <w:sz w:val="24"/>
              </w:rPr>
              <w:t xml:space="preserve">№ </w:t>
            </w:r>
            <w:r w:rsidRPr="00897DC8">
              <w:rPr>
                <w:rFonts w:ascii="Times New Roman" w:eastAsia="Times New Roman" w:hAnsi="Times New Roman" w:cs="Times New Roman"/>
                <w:b/>
                <w:spacing w:val="-5"/>
                <w:sz w:val="24"/>
              </w:rPr>
              <w:t>п/п</w:t>
            </w:r>
          </w:p>
        </w:tc>
        <w:tc>
          <w:tcPr>
            <w:tcW w:w="4501" w:type="dxa"/>
            <w:vMerge w:val="restart"/>
          </w:tcPr>
          <w:p w:rsidR="00897DC8" w:rsidRPr="00897DC8" w:rsidRDefault="00897DC8" w:rsidP="00897DC8">
            <w:pPr>
              <w:spacing w:before="86"/>
              <w:rPr>
                <w:rFonts w:ascii="Times New Roman" w:eastAsia="Times New Roman" w:hAnsi="Times New Roman" w:cs="Times New Roman"/>
                <w:b/>
                <w:sz w:val="24"/>
                <w:lang w:val="ru-RU"/>
              </w:rPr>
            </w:pPr>
          </w:p>
          <w:p w:rsidR="00897DC8" w:rsidRPr="00897DC8" w:rsidRDefault="00897DC8" w:rsidP="00897DC8">
            <w:pPr>
              <w:spacing w:line="276" w:lineRule="auto"/>
              <w:ind w:right="14"/>
              <w:rPr>
                <w:rFonts w:ascii="Times New Roman" w:eastAsia="Times New Roman" w:hAnsi="Times New Roman" w:cs="Times New Roman"/>
                <w:b/>
                <w:sz w:val="24"/>
                <w:lang w:val="ru-RU"/>
              </w:rPr>
            </w:pPr>
            <w:r w:rsidRPr="00897DC8">
              <w:rPr>
                <w:rFonts w:ascii="Times New Roman" w:eastAsia="Times New Roman" w:hAnsi="Times New Roman" w:cs="Times New Roman"/>
                <w:b/>
                <w:sz w:val="24"/>
                <w:lang w:val="ru-RU"/>
              </w:rPr>
              <w:t>Наименование</w:t>
            </w:r>
            <w:r w:rsidRPr="00897DC8">
              <w:rPr>
                <w:rFonts w:ascii="Times New Roman" w:eastAsia="Times New Roman" w:hAnsi="Times New Roman" w:cs="Times New Roman"/>
                <w:b/>
                <w:spacing w:val="-14"/>
                <w:sz w:val="24"/>
                <w:lang w:val="ru-RU"/>
              </w:rPr>
              <w:t xml:space="preserve"> </w:t>
            </w:r>
            <w:r w:rsidRPr="00897DC8">
              <w:rPr>
                <w:rFonts w:ascii="Times New Roman" w:eastAsia="Times New Roman" w:hAnsi="Times New Roman" w:cs="Times New Roman"/>
                <w:b/>
                <w:sz w:val="24"/>
                <w:lang w:val="ru-RU"/>
              </w:rPr>
              <w:t>разделов</w:t>
            </w:r>
            <w:r w:rsidRPr="00897DC8">
              <w:rPr>
                <w:rFonts w:ascii="Times New Roman" w:eastAsia="Times New Roman" w:hAnsi="Times New Roman" w:cs="Times New Roman"/>
                <w:b/>
                <w:spacing w:val="-13"/>
                <w:sz w:val="24"/>
                <w:lang w:val="ru-RU"/>
              </w:rPr>
              <w:t xml:space="preserve"> </w:t>
            </w:r>
            <w:r w:rsidRPr="00897DC8">
              <w:rPr>
                <w:rFonts w:ascii="Times New Roman" w:eastAsia="Times New Roman" w:hAnsi="Times New Roman" w:cs="Times New Roman"/>
                <w:b/>
                <w:sz w:val="24"/>
                <w:lang w:val="ru-RU"/>
              </w:rPr>
              <w:t>и</w:t>
            </w:r>
            <w:r w:rsidRPr="00897DC8">
              <w:rPr>
                <w:rFonts w:ascii="Times New Roman" w:eastAsia="Times New Roman" w:hAnsi="Times New Roman" w:cs="Times New Roman"/>
                <w:b/>
                <w:spacing w:val="-13"/>
                <w:sz w:val="24"/>
                <w:lang w:val="ru-RU"/>
              </w:rPr>
              <w:t xml:space="preserve"> </w:t>
            </w:r>
            <w:r w:rsidRPr="00897DC8">
              <w:rPr>
                <w:rFonts w:ascii="Times New Roman" w:eastAsia="Times New Roman" w:hAnsi="Times New Roman" w:cs="Times New Roman"/>
                <w:b/>
                <w:sz w:val="24"/>
                <w:lang w:val="ru-RU"/>
              </w:rPr>
              <w:t xml:space="preserve">тем </w:t>
            </w:r>
            <w:r w:rsidRPr="00897DC8">
              <w:rPr>
                <w:rFonts w:ascii="Times New Roman" w:eastAsia="Times New Roman" w:hAnsi="Times New Roman" w:cs="Times New Roman"/>
                <w:b/>
                <w:spacing w:val="-2"/>
                <w:sz w:val="24"/>
                <w:lang w:val="ru-RU"/>
              </w:rPr>
              <w:t>программы</w:t>
            </w:r>
          </w:p>
        </w:tc>
        <w:tc>
          <w:tcPr>
            <w:tcW w:w="5361" w:type="dxa"/>
            <w:gridSpan w:val="3"/>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Количество</w:t>
            </w:r>
            <w:r w:rsidRPr="00897DC8">
              <w:rPr>
                <w:rFonts w:ascii="Times New Roman" w:eastAsia="Times New Roman" w:hAnsi="Times New Roman" w:cs="Times New Roman"/>
                <w:b/>
                <w:spacing w:val="-5"/>
                <w:sz w:val="24"/>
              </w:rPr>
              <w:t xml:space="preserve"> </w:t>
            </w:r>
            <w:r w:rsidRPr="00897DC8">
              <w:rPr>
                <w:rFonts w:ascii="Times New Roman" w:eastAsia="Times New Roman" w:hAnsi="Times New Roman" w:cs="Times New Roman"/>
                <w:b/>
                <w:spacing w:val="-4"/>
                <w:sz w:val="24"/>
              </w:rPr>
              <w:t>часов</w:t>
            </w:r>
          </w:p>
        </w:tc>
        <w:tc>
          <w:tcPr>
            <w:tcW w:w="2837" w:type="dxa"/>
            <w:vMerge w:val="restart"/>
          </w:tcPr>
          <w:p w:rsidR="00897DC8" w:rsidRPr="00897DC8" w:rsidRDefault="00897DC8" w:rsidP="00897DC8">
            <w:pPr>
              <w:spacing w:before="46" w:line="276" w:lineRule="auto"/>
              <w:ind w:right="8"/>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Электронные (цифровые)</w:t>
            </w:r>
          </w:p>
          <w:p w:rsidR="00897DC8" w:rsidRPr="00897DC8" w:rsidRDefault="00897DC8" w:rsidP="00897DC8">
            <w:pPr>
              <w:spacing w:line="275" w:lineRule="exact"/>
              <w:ind w:right="14"/>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образовательные</w:t>
            </w:r>
          </w:p>
          <w:p w:rsidR="00897DC8" w:rsidRPr="00897DC8" w:rsidRDefault="00897DC8" w:rsidP="00897DC8">
            <w:pPr>
              <w:spacing w:before="40"/>
              <w:ind w:right="14"/>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ресурсы</w:t>
            </w:r>
          </w:p>
        </w:tc>
      </w:tr>
      <w:tr w:rsidR="00897DC8" w:rsidRPr="00897DC8" w:rsidTr="00897DC8">
        <w:trPr>
          <w:trHeight w:val="947"/>
        </w:trPr>
        <w:tc>
          <w:tcPr>
            <w:tcW w:w="1212" w:type="dxa"/>
            <w:vMerge/>
            <w:tcBorders>
              <w:top w:val="nil"/>
            </w:tcBorders>
          </w:tcPr>
          <w:p w:rsidR="00897DC8" w:rsidRPr="00897DC8" w:rsidRDefault="00897DC8" w:rsidP="00897DC8">
            <w:pPr>
              <w:rPr>
                <w:rFonts w:ascii="Times New Roman" w:eastAsia="Times New Roman" w:hAnsi="Times New Roman" w:cs="Times New Roman"/>
                <w:sz w:val="2"/>
                <w:szCs w:val="2"/>
              </w:rPr>
            </w:pPr>
          </w:p>
        </w:tc>
        <w:tc>
          <w:tcPr>
            <w:tcW w:w="4501" w:type="dxa"/>
            <w:vMerge/>
            <w:tcBorders>
              <w:top w:val="nil"/>
            </w:tcBorders>
          </w:tcPr>
          <w:p w:rsidR="00897DC8" w:rsidRPr="00897DC8" w:rsidRDefault="00897DC8" w:rsidP="00897DC8">
            <w:pPr>
              <w:rPr>
                <w:rFonts w:ascii="Times New Roman" w:eastAsia="Times New Roman" w:hAnsi="Times New Roman" w:cs="Times New Roman"/>
                <w:sz w:val="2"/>
                <w:szCs w:val="2"/>
              </w:rPr>
            </w:pPr>
          </w:p>
        </w:tc>
        <w:tc>
          <w:tcPr>
            <w:tcW w:w="1610" w:type="dxa"/>
          </w:tcPr>
          <w:p w:rsidR="00897DC8" w:rsidRPr="00897DC8" w:rsidRDefault="00897DC8" w:rsidP="00897DC8">
            <w:pPr>
              <w:spacing w:before="62"/>
              <w:rPr>
                <w:rFonts w:ascii="Times New Roman" w:eastAsia="Times New Roman" w:hAnsi="Times New Roman" w:cs="Times New Roman"/>
                <w:b/>
                <w:sz w:val="24"/>
              </w:rPr>
            </w:pPr>
          </w:p>
          <w:p w:rsidR="00897DC8" w:rsidRPr="00897DC8" w:rsidRDefault="00897DC8" w:rsidP="00897DC8">
            <w:pPr>
              <w:ind w:right="62"/>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Всего</w:t>
            </w:r>
          </w:p>
        </w:tc>
        <w:tc>
          <w:tcPr>
            <w:tcW w:w="1841" w:type="dxa"/>
          </w:tcPr>
          <w:p w:rsidR="00897DC8" w:rsidRPr="00897DC8" w:rsidRDefault="00897DC8" w:rsidP="00897DC8">
            <w:pPr>
              <w:spacing w:before="178" w:line="278" w:lineRule="auto"/>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Контрольные работы</w:t>
            </w:r>
          </w:p>
        </w:tc>
        <w:tc>
          <w:tcPr>
            <w:tcW w:w="1910" w:type="dxa"/>
          </w:tcPr>
          <w:p w:rsidR="00897DC8" w:rsidRPr="00897DC8" w:rsidRDefault="00897DC8" w:rsidP="00897DC8">
            <w:pPr>
              <w:spacing w:before="178" w:line="278" w:lineRule="auto"/>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Практические работы</w:t>
            </w:r>
          </w:p>
        </w:tc>
        <w:tc>
          <w:tcPr>
            <w:tcW w:w="2837" w:type="dxa"/>
            <w:vMerge/>
            <w:tcBorders>
              <w:top w:val="nil"/>
            </w:tcBorders>
          </w:tcPr>
          <w:p w:rsidR="00897DC8" w:rsidRPr="00897DC8" w:rsidRDefault="00897DC8" w:rsidP="00897DC8">
            <w:pPr>
              <w:rPr>
                <w:rFonts w:ascii="Times New Roman" w:eastAsia="Times New Roman" w:hAnsi="Times New Roman" w:cs="Times New Roman"/>
                <w:sz w:val="2"/>
                <w:szCs w:val="2"/>
              </w:rPr>
            </w:pPr>
          </w:p>
        </w:tc>
      </w:tr>
      <w:tr w:rsidR="00897DC8" w:rsidRPr="00897DC8" w:rsidTr="00897DC8">
        <w:trPr>
          <w:trHeight w:val="652"/>
        </w:trPr>
        <w:tc>
          <w:tcPr>
            <w:tcW w:w="1212" w:type="dxa"/>
          </w:tcPr>
          <w:p w:rsidR="00897DC8" w:rsidRPr="00897DC8" w:rsidRDefault="00897DC8" w:rsidP="00897DC8">
            <w:pPr>
              <w:spacing w:before="190"/>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4501" w:type="dxa"/>
          </w:tcPr>
          <w:p w:rsidR="00897DC8" w:rsidRPr="00897DC8" w:rsidRDefault="00897DC8" w:rsidP="00897DC8">
            <w:pPr>
              <w:spacing w:before="190"/>
              <w:rPr>
                <w:rFonts w:ascii="Times New Roman" w:eastAsia="Times New Roman" w:hAnsi="Times New Roman" w:cs="Times New Roman"/>
                <w:sz w:val="24"/>
              </w:rPr>
            </w:pPr>
            <w:r w:rsidRPr="00897DC8">
              <w:rPr>
                <w:rFonts w:ascii="Times New Roman" w:eastAsia="Times New Roman" w:hAnsi="Times New Roman" w:cs="Times New Roman"/>
                <w:sz w:val="24"/>
              </w:rPr>
              <w:t>Натуральные</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4"/>
                <w:sz w:val="24"/>
              </w:rPr>
              <w:t>числа</w:t>
            </w:r>
          </w:p>
        </w:tc>
        <w:tc>
          <w:tcPr>
            <w:tcW w:w="1610" w:type="dxa"/>
          </w:tcPr>
          <w:p w:rsidR="00897DC8" w:rsidRPr="00897DC8" w:rsidRDefault="00897DC8" w:rsidP="00897DC8">
            <w:pPr>
              <w:spacing w:before="190"/>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19</w:t>
            </w:r>
          </w:p>
        </w:tc>
        <w:tc>
          <w:tcPr>
            <w:tcW w:w="1841" w:type="dxa"/>
          </w:tcPr>
          <w:p w:rsidR="00897DC8" w:rsidRPr="00897DC8" w:rsidRDefault="00897DC8" w:rsidP="00897DC8">
            <w:pPr>
              <w:spacing w:before="190"/>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1910" w:type="dxa"/>
          </w:tcPr>
          <w:p w:rsidR="00897DC8" w:rsidRPr="00897DC8" w:rsidRDefault="00897DC8" w:rsidP="00897DC8">
            <w:pPr>
              <w:rPr>
                <w:rFonts w:ascii="Times New Roman" w:eastAsia="Times New Roman" w:hAnsi="Times New Roman" w:cs="Times New Roman"/>
              </w:rPr>
            </w:pPr>
          </w:p>
        </w:tc>
        <w:tc>
          <w:tcPr>
            <w:tcW w:w="2837"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5"/>
              <w:rPr>
                <w:rFonts w:ascii="Times New Roman" w:eastAsia="Times New Roman" w:hAnsi="Times New Roman" w:cs="Times New Roman"/>
                <w:lang w:val="ru-RU"/>
              </w:rPr>
            </w:pPr>
            <w:hyperlink r:id="rId218">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79"/>
        </w:trPr>
        <w:tc>
          <w:tcPr>
            <w:tcW w:w="1212" w:type="dxa"/>
          </w:tcPr>
          <w:p w:rsidR="00897DC8" w:rsidRPr="00897DC8" w:rsidRDefault="00897DC8" w:rsidP="00897DC8">
            <w:pPr>
              <w:spacing w:before="205"/>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4501" w:type="dxa"/>
          </w:tcPr>
          <w:p w:rsidR="00897DC8" w:rsidRPr="00897DC8" w:rsidRDefault="00897DC8" w:rsidP="00897DC8">
            <w:pPr>
              <w:spacing w:before="12" w:line="310" w:lineRule="atLeast"/>
              <w:ind w:right="1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Наглядная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геометрия.</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Прямые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 xml:space="preserve">на </w:t>
            </w:r>
            <w:r w:rsidRPr="00897DC8">
              <w:rPr>
                <w:rFonts w:ascii="Times New Roman" w:eastAsia="Times New Roman" w:hAnsi="Times New Roman" w:cs="Times New Roman"/>
                <w:spacing w:val="-2"/>
                <w:sz w:val="24"/>
                <w:lang w:val="ru-RU"/>
              </w:rPr>
              <w:t>плоскости</w:t>
            </w:r>
          </w:p>
        </w:tc>
        <w:tc>
          <w:tcPr>
            <w:tcW w:w="1610" w:type="dxa"/>
          </w:tcPr>
          <w:p w:rsidR="00897DC8" w:rsidRPr="00897DC8" w:rsidRDefault="00897DC8" w:rsidP="00897DC8">
            <w:pPr>
              <w:spacing w:before="205"/>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1841" w:type="dxa"/>
          </w:tcPr>
          <w:p w:rsidR="00897DC8" w:rsidRPr="00897DC8" w:rsidRDefault="00897DC8" w:rsidP="00897DC8">
            <w:pPr>
              <w:rPr>
                <w:rFonts w:ascii="Times New Roman" w:eastAsia="Times New Roman" w:hAnsi="Times New Roman" w:cs="Times New Roman"/>
              </w:rPr>
            </w:pPr>
          </w:p>
        </w:tc>
        <w:tc>
          <w:tcPr>
            <w:tcW w:w="1910" w:type="dxa"/>
          </w:tcPr>
          <w:p w:rsidR="00897DC8" w:rsidRPr="00897DC8" w:rsidRDefault="00897DC8" w:rsidP="00897DC8">
            <w:pPr>
              <w:rPr>
                <w:rFonts w:ascii="Times New Roman" w:eastAsia="Times New Roman" w:hAnsi="Times New Roman" w:cs="Times New Roman"/>
              </w:rPr>
            </w:pPr>
          </w:p>
        </w:tc>
        <w:tc>
          <w:tcPr>
            <w:tcW w:w="2837" w:type="dxa"/>
          </w:tcPr>
          <w:p w:rsidR="00897DC8" w:rsidRPr="00897DC8" w:rsidRDefault="00897DC8" w:rsidP="00897DC8">
            <w:pPr>
              <w:spacing w:before="5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19">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52"/>
        </w:trPr>
        <w:tc>
          <w:tcPr>
            <w:tcW w:w="1212" w:type="dxa"/>
          </w:tcPr>
          <w:p w:rsidR="00897DC8" w:rsidRPr="00897DC8" w:rsidRDefault="00897DC8" w:rsidP="00897DC8">
            <w:pPr>
              <w:spacing w:before="192"/>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4501" w:type="dxa"/>
          </w:tcPr>
          <w:p w:rsidR="00897DC8" w:rsidRPr="00897DC8" w:rsidRDefault="00897DC8" w:rsidP="00897DC8">
            <w:pPr>
              <w:spacing w:before="192"/>
              <w:rPr>
                <w:rFonts w:ascii="Times New Roman" w:eastAsia="Times New Roman" w:hAnsi="Times New Roman" w:cs="Times New Roman"/>
                <w:sz w:val="24"/>
              </w:rPr>
            </w:pPr>
            <w:r w:rsidRPr="00897DC8">
              <w:rPr>
                <w:rFonts w:ascii="Times New Roman" w:eastAsia="Times New Roman" w:hAnsi="Times New Roman" w:cs="Times New Roman"/>
                <w:spacing w:val="-2"/>
                <w:sz w:val="24"/>
              </w:rPr>
              <w:t>Дроби</w:t>
            </w:r>
          </w:p>
        </w:tc>
        <w:tc>
          <w:tcPr>
            <w:tcW w:w="1610" w:type="dxa"/>
          </w:tcPr>
          <w:p w:rsidR="00897DC8" w:rsidRPr="00897DC8" w:rsidRDefault="00897DC8" w:rsidP="00897DC8">
            <w:pPr>
              <w:spacing w:before="19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51</w:t>
            </w:r>
          </w:p>
        </w:tc>
        <w:tc>
          <w:tcPr>
            <w:tcW w:w="1841" w:type="dxa"/>
          </w:tcPr>
          <w:p w:rsidR="00897DC8" w:rsidRPr="00897DC8" w:rsidRDefault="00897DC8" w:rsidP="00897DC8">
            <w:pPr>
              <w:spacing w:before="192"/>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1910" w:type="dxa"/>
          </w:tcPr>
          <w:p w:rsidR="00897DC8" w:rsidRPr="00897DC8" w:rsidRDefault="00897DC8" w:rsidP="00897DC8">
            <w:pPr>
              <w:spacing w:before="192"/>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3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2"/>
              <w:rPr>
                <w:rFonts w:ascii="Times New Roman" w:eastAsia="Times New Roman" w:hAnsi="Times New Roman" w:cs="Times New Roman"/>
                <w:lang w:val="ru-RU"/>
              </w:rPr>
            </w:pPr>
            <w:hyperlink r:id="rId220">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55"/>
        </w:trPr>
        <w:tc>
          <w:tcPr>
            <w:tcW w:w="1212" w:type="dxa"/>
          </w:tcPr>
          <w:p w:rsidR="00897DC8" w:rsidRPr="00897DC8" w:rsidRDefault="00897DC8" w:rsidP="00897DC8">
            <w:pPr>
              <w:spacing w:before="192"/>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4501" w:type="dxa"/>
          </w:tcPr>
          <w:p w:rsidR="00897DC8" w:rsidRPr="00897DC8" w:rsidRDefault="00897DC8" w:rsidP="00897DC8">
            <w:pPr>
              <w:spacing w:before="192"/>
              <w:rPr>
                <w:rFonts w:ascii="Times New Roman" w:eastAsia="Times New Roman" w:hAnsi="Times New Roman" w:cs="Times New Roman"/>
                <w:sz w:val="24"/>
              </w:rPr>
            </w:pPr>
            <w:r w:rsidRPr="00897DC8">
              <w:rPr>
                <w:rFonts w:ascii="Times New Roman" w:eastAsia="Times New Roman" w:hAnsi="Times New Roman" w:cs="Times New Roman"/>
                <w:sz w:val="24"/>
              </w:rPr>
              <w:t>Наглядная</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геометрия.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Симметрия</w:t>
            </w:r>
          </w:p>
        </w:tc>
        <w:tc>
          <w:tcPr>
            <w:tcW w:w="1610" w:type="dxa"/>
          </w:tcPr>
          <w:p w:rsidR="00897DC8" w:rsidRPr="00897DC8" w:rsidRDefault="00897DC8" w:rsidP="00897DC8">
            <w:pPr>
              <w:spacing w:before="19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1841" w:type="dxa"/>
          </w:tcPr>
          <w:p w:rsidR="00897DC8" w:rsidRPr="00897DC8" w:rsidRDefault="00897DC8" w:rsidP="00897DC8">
            <w:pPr>
              <w:rPr>
                <w:rFonts w:ascii="Times New Roman" w:eastAsia="Times New Roman" w:hAnsi="Times New Roman" w:cs="Times New Roman"/>
              </w:rPr>
            </w:pPr>
          </w:p>
        </w:tc>
        <w:tc>
          <w:tcPr>
            <w:tcW w:w="1910" w:type="dxa"/>
          </w:tcPr>
          <w:p w:rsidR="00897DC8" w:rsidRPr="00897DC8" w:rsidRDefault="00897DC8" w:rsidP="00897DC8">
            <w:pPr>
              <w:spacing w:before="192"/>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3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5"/>
              <w:rPr>
                <w:rFonts w:ascii="Times New Roman" w:eastAsia="Times New Roman" w:hAnsi="Times New Roman" w:cs="Times New Roman"/>
                <w:lang w:val="ru-RU"/>
              </w:rPr>
            </w:pPr>
            <w:hyperlink r:id="rId221">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52"/>
        </w:trPr>
        <w:tc>
          <w:tcPr>
            <w:tcW w:w="1212" w:type="dxa"/>
          </w:tcPr>
          <w:p w:rsidR="00897DC8" w:rsidRPr="00897DC8" w:rsidRDefault="00897DC8" w:rsidP="00897DC8">
            <w:pPr>
              <w:spacing w:before="190"/>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5</w:t>
            </w:r>
          </w:p>
        </w:tc>
        <w:tc>
          <w:tcPr>
            <w:tcW w:w="4501" w:type="dxa"/>
          </w:tcPr>
          <w:p w:rsidR="00897DC8" w:rsidRPr="00897DC8" w:rsidRDefault="00897DC8" w:rsidP="00897DC8">
            <w:pPr>
              <w:spacing w:before="190"/>
              <w:rPr>
                <w:rFonts w:ascii="Times New Roman" w:eastAsia="Times New Roman" w:hAnsi="Times New Roman" w:cs="Times New Roman"/>
                <w:sz w:val="24"/>
              </w:rPr>
            </w:pPr>
            <w:r w:rsidRPr="00897DC8">
              <w:rPr>
                <w:rFonts w:ascii="Times New Roman" w:eastAsia="Times New Roman" w:hAnsi="Times New Roman" w:cs="Times New Roman"/>
                <w:sz w:val="24"/>
              </w:rPr>
              <w:t>Выражения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с</w:t>
            </w:r>
            <w:r w:rsidRPr="00897DC8">
              <w:rPr>
                <w:rFonts w:ascii="Times New Roman" w:eastAsia="Times New Roman" w:hAnsi="Times New Roman" w:cs="Times New Roman"/>
                <w:spacing w:val="-2"/>
                <w:sz w:val="24"/>
              </w:rPr>
              <w:t xml:space="preserve"> буквами</w:t>
            </w:r>
          </w:p>
        </w:tc>
        <w:tc>
          <w:tcPr>
            <w:tcW w:w="1610" w:type="dxa"/>
          </w:tcPr>
          <w:p w:rsidR="00897DC8" w:rsidRPr="00897DC8" w:rsidRDefault="00897DC8" w:rsidP="00897DC8">
            <w:pPr>
              <w:spacing w:before="190"/>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18</w:t>
            </w:r>
          </w:p>
        </w:tc>
        <w:tc>
          <w:tcPr>
            <w:tcW w:w="1841" w:type="dxa"/>
          </w:tcPr>
          <w:p w:rsidR="00897DC8" w:rsidRPr="00897DC8" w:rsidRDefault="00897DC8" w:rsidP="00897DC8">
            <w:pPr>
              <w:spacing w:before="190"/>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10" w:type="dxa"/>
          </w:tcPr>
          <w:p w:rsidR="00897DC8" w:rsidRPr="00897DC8" w:rsidRDefault="00897DC8" w:rsidP="00897DC8">
            <w:pPr>
              <w:spacing w:before="190"/>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3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22">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78"/>
        </w:trPr>
        <w:tc>
          <w:tcPr>
            <w:tcW w:w="1212" w:type="dxa"/>
          </w:tcPr>
          <w:p w:rsidR="00897DC8" w:rsidRPr="00897DC8" w:rsidRDefault="00897DC8" w:rsidP="00897DC8">
            <w:pPr>
              <w:spacing w:before="204"/>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6</w:t>
            </w:r>
          </w:p>
        </w:tc>
        <w:tc>
          <w:tcPr>
            <w:tcW w:w="4501" w:type="dxa"/>
          </w:tcPr>
          <w:p w:rsidR="00897DC8" w:rsidRPr="00897DC8" w:rsidRDefault="00897DC8" w:rsidP="00897DC8">
            <w:pPr>
              <w:spacing w:before="12" w:line="310" w:lineRule="atLeast"/>
              <w:ind w:right="1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Наглядная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геометрия.</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Фигуры</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 xml:space="preserve">на </w:t>
            </w:r>
            <w:r w:rsidRPr="00897DC8">
              <w:rPr>
                <w:rFonts w:ascii="Times New Roman" w:eastAsia="Times New Roman" w:hAnsi="Times New Roman" w:cs="Times New Roman"/>
                <w:spacing w:val="-2"/>
                <w:sz w:val="24"/>
                <w:lang w:val="ru-RU"/>
              </w:rPr>
              <w:t>плоскости</w:t>
            </w:r>
          </w:p>
        </w:tc>
        <w:tc>
          <w:tcPr>
            <w:tcW w:w="1610"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6</w:t>
            </w:r>
          </w:p>
        </w:tc>
        <w:tc>
          <w:tcPr>
            <w:tcW w:w="1841" w:type="dxa"/>
          </w:tcPr>
          <w:p w:rsidR="00897DC8" w:rsidRPr="00897DC8" w:rsidRDefault="00897DC8" w:rsidP="00897DC8">
            <w:pPr>
              <w:rPr>
                <w:rFonts w:ascii="Times New Roman" w:eastAsia="Times New Roman" w:hAnsi="Times New Roman" w:cs="Times New Roman"/>
              </w:rPr>
            </w:pPr>
          </w:p>
        </w:tc>
        <w:tc>
          <w:tcPr>
            <w:tcW w:w="1910" w:type="dxa"/>
          </w:tcPr>
          <w:p w:rsidR="00897DC8" w:rsidRPr="00897DC8" w:rsidRDefault="00897DC8" w:rsidP="00897DC8">
            <w:pPr>
              <w:spacing w:before="204"/>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37" w:type="dxa"/>
          </w:tcPr>
          <w:p w:rsidR="00897DC8" w:rsidRPr="00897DC8" w:rsidRDefault="00897DC8" w:rsidP="00897DC8">
            <w:pPr>
              <w:spacing w:before="5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5"/>
              <w:rPr>
                <w:rFonts w:ascii="Times New Roman" w:eastAsia="Times New Roman" w:hAnsi="Times New Roman" w:cs="Times New Roman"/>
                <w:lang w:val="ru-RU"/>
              </w:rPr>
            </w:pPr>
            <w:hyperlink r:id="rId223">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55"/>
        </w:trPr>
        <w:tc>
          <w:tcPr>
            <w:tcW w:w="1212" w:type="dxa"/>
          </w:tcPr>
          <w:p w:rsidR="00897DC8" w:rsidRPr="00897DC8" w:rsidRDefault="00897DC8" w:rsidP="00897DC8">
            <w:pPr>
              <w:spacing w:before="192"/>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7</w:t>
            </w:r>
          </w:p>
        </w:tc>
        <w:tc>
          <w:tcPr>
            <w:tcW w:w="4501" w:type="dxa"/>
          </w:tcPr>
          <w:p w:rsidR="00897DC8" w:rsidRPr="00897DC8" w:rsidRDefault="00897DC8" w:rsidP="00897DC8">
            <w:pPr>
              <w:spacing w:before="192"/>
              <w:rPr>
                <w:rFonts w:ascii="Times New Roman" w:eastAsia="Times New Roman" w:hAnsi="Times New Roman" w:cs="Times New Roman"/>
                <w:sz w:val="24"/>
              </w:rPr>
            </w:pPr>
            <w:r w:rsidRPr="00897DC8">
              <w:rPr>
                <w:rFonts w:ascii="Times New Roman" w:eastAsia="Times New Roman" w:hAnsi="Times New Roman" w:cs="Times New Roman"/>
                <w:sz w:val="24"/>
              </w:rPr>
              <w:t>Положительные</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отрицательные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4"/>
                <w:sz w:val="24"/>
              </w:rPr>
              <w:t>числа</w:t>
            </w:r>
          </w:p>
        </w:tc>
        <w:tc>
          <w:tcPr>
            <w:tcW w:w="1610" w:type="dxa"/>
          </w:tcPr>
          <w:p w:rsidR="00897DC8" w:rsidRPr="00897DC8" w:rsidRDefault="00897DC8" w:rsidP="00897DC8">
            <w:pPr>
              <w:spacing w:before="19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43</w:t>
            </w:r>
          </w:p>
        </w:tc>
        <w:tc>
          <w:tcPr>
            <w:tcW w:w="1841" w:type="dxa"/>
          </w:tcPr>
          <w:p w:rsidR="00897DC8" w:rsidRPr="00897DC8" w:rsidRDefault="00897DC8" w:rsidP="00897DC8">
            <w:pPr>
              <w:spacing w:before="192"/>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1910" w:type="dxa"/>
          </w:tcPr>
          <w:p w:rsidR="00897DC8" w:rsidRPr="00897DC8" w:rsidRDefault="00897DC8" w:rsidP="00897DC8">
            <w:pPr>
              <w:spacing w:before="192"/>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3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2"/>
              <w:rPr>
                <w:rFonts w:ascii="Times New Roman" w:eastAsia="Times New Roman" w:hAnsi="Times New Roman" w:cs="Times New Roman"/>
                <w:lang w:val="ru-RU"/>
              </w:rPr>
            </w:pPr>
            <w:hyperlink r:id="rId224">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52"/>
        </w:trPr>
        <w:tc>
          <w:tcPr>
            <w:tcW w:w="1212" w:type="dxa"/>
          </w:tcPr>
          <w:p w:rsidR="00897DC8" w:rsidRPr="00897DC8" w:rsidRDefault="00897DC8" w:rsidP="00897DC8">
            <w:pPr>
              <w:spacing w:before="190"/>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8</w:t>
            </w:r>
          </w:p>
        </w:tc>
        <w:tc>
          <w:tcPr>
            <w:tcW w:w="4501" w:type="dxa"/>
          </w:tcPr>
          <w:p w:rsidR="00897DC8" w:rsidRPr="00897DC8" w:rsidRDefault="00897DC8" w:rsidP="00897DC8">
            <w:pPr>
              <w:spacing w:before="190"/>
              <w:rPr>
                <w:rFonts w:ascii="Times New Roman" w:eastAsia="Times New Roman" w:hAnsi="Times New Roman" w:cs="Times New Roman"/>
                <w:sz w:val="24"/>
              </w:rPr>
            </w:pPr>
            <w:r w:rsidRPr="00897DC8">
              <w:rPr>
                <w:rFonts w:ascii="Times New Roman" w:eastAsia="Times New Roman" w:hAnsi="Times New Roman" w:cs="Times New Roman"/>
                <w:sz w:val="24"/>
              </w:rPr>
              <w:t>Представление</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pacing w:val="-2"/>
                <w:sz w:val="24"/>
              </w:rPr>
              <w:t>данных</w:t>
            </w:r>
          </w:p>
        </w:tc>
        <w:tc>
          <w:tcPr>
            <w:tcW w:w="1610" w:type="dxa"/>
          </w:tcPr>
          <w:p w:rsidR="00897DC8" w:rsidRPr="00897DC8" w:rsidRDefault="00897DC8" w:rsidP="00897DC8">
            <w:pPr>
              <w:spacing w:before="19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7</w:t>
            </w:r>
          </w:p>
        </w:tc>
        <w:tc>
          <w:tcPr>
            <w:tcW w:w="1841" w:type="dxa"/>
          </w:tcPr>
          <w:p w:rsidR="00897DC8" w:rsidRPr="00897DC8" w:rsidRDefault="00897DC8" w:rsidP="00897DC8">
            <w:pPr>
              <w:rPr>
                <w:rFonts w:ascii="Times New Roman" w:eastAsia="Times New Roman" w:hAnsi="Times New Roman" w:cs="Times New Roman"/>
              </w:rPr>
            </w:pPr>
          </w:p>
        </w:tc>
        <w:tc>
          <w:tcPr>
            <w:tcW w:w="1910" w:type="dxa"/>
          </w:tcPr>
          <w:p w:rsidR="00897DC8" w:rsidRPr="00897DC8" w:rsidRDefault="00897DC8" w:rsidP="00897DC8">
            <w:pPr>
              <w:spacing w:before="190"/>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37"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5"/>
              <w:rPr>
                <w:rFonts w:ascii="Times New Roman" w:eastAsia="Times New Roman" w:hAnsi="Times New Roman" w:cs="Times New Roman"/>
                <w:lang w:val="ru-RU"/>
              </w:rPr>
            </w:pPr>
            <w:hyperlink r:id="rId225">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79"/>
        </w:trPr>
        <w:tc>
          <w:tcPr>
            <w:tcW w:w="1212" w:type="dxa"/>
          </w:tcPr>
          <w:p w:rsidR="00897DC8" w:rsidRPr="00897DC8" w:rsidRDefault="00897DC8" w:rsidP="00897DC8">
            <w:pPr>
              <w:spacing w:before="205"/>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9</w:t>
            </w:r>
          </w:p>
        </w:tc>
        <w:tc>
          <w:tcPr>
            <w:tcW w:w="4501" w:type="dxa"/>
          </w:tcPr>
          <w:p w:rsidR="00897DC8" w:rsidRPr="00897DC8" w:rsidRDefault="00897DC8" w:rsidP="00897DC8">
            <w:pPr>
              <w:spacing w:before="12" w:line="310" w:lineRule="atLeast"/>
              <w:ind w:right="1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Наглядная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геометрия.</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Фигуры</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 xml:space="preserve">в </w:t>
            </w:r>
            <w:r w:rsidRPr="00897DC8">
              <w:rPr>
                <w:rFonts w:ascii="Times New Roman" w:eastAsia="Times New Roman" w:hAnsi="Times New Roman" w:cs="Times New Roman"/>
                <w:spacing w:val="-2"/>
                <w:sz w:val="24"/>
                <w:lang w:val="ru-RU"/>
              </w:rPr>
              <w:t>пространстве</w:t>
            </w:r>
          </w:p>
        </w:tc>
        <w:tc>
          <w:tcPr>
            <w:tcW w:w="1610" w:type="dxa"/>
          </w:tcPr>
          <w:p w:rsidR="00897DC8" w:rsidRPr="00897DC8" w:rsidRDefault="00897DC8" w:rsidP="00897DC8">
            <w:pPr>
              <w:spacing w:before="205"/>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8</w:t>
            </w:r>
          </w:p>
        </w:tc>
        <w:tc>
          <w:tcPr>
            <w:tcW w:w="1841" w:type="dxa"/>
          </w:tcPr>
          <w:p w:rsidR="00897DC8" w:rsidRPr="00897DC8" w:rsidRDefault="00897DC8" w:rsidP="00897DC8">
            <w:pPr>
              <w:rPr>
                <w:rFonts w:ascii="Times New Roman" w:eastAsia="Times New Roman" w:hAnsi="Times New Roman" w:cs="Times New Roman"/>
              </w:rPr>
            </w:pPr>
          </w:p>
        </w:tc>
        <w:tc>
          <w:tcPr>
            <w:tcW w:w="1910" w:type="dxa"/>
          </w:tcPr>
          <w:p w:rsidR="00897DC8" w:rsidRPr="00897DC8" w:rsidRDefault="00897DC8" w:rsidP="00897DC8">
            <w:pPr>
              <w:spacing w:before="205"/>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837" w:type="dxa"/>
          </w:tcPr>
          <w:p w:rsidR="00897DC8" w:rsidRPr="00897DC8" w:rsidRDefault="00897DC8" w:rsidP="00897DC8">
            <w:pPr>
              <w:spacing w:before="5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5"/>
              <w:rPr>
                <w:rFonts w:ascii="Times New Roman" w:eastAsia="Times New Roman" w:hAnsi="Times New Roman" w:cs="Times New Roman"/>
                <w:lang w:val="ru-RU"/>
              </w:rPr>
            </w:pPr>
            <w:hyperlink r:id="rId226">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681"/>
        </w:trPr>
        <w:tc>
          <w:tcPr>
            <w:tcW w:w="1212" w:type="dxa"/>
          </w:tcPr>
          <w:p w:rsidR="00897DC8" w:rsidRPr="00897DC8" w:rsidRDefault="00897DC8" w:rsidP="00897DC8">
            <w:pPr>
              <w:spacing w:before="204"/>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w:t>
            </w:r>
          </w:p>
        </w:tc>
        <w:tc>
          <w:tcPr>
            <w:tcW w:w="4501" w:type="dxa"/>
          </w:tcPr>
          <w:p w:rsidR="00897DC8" w:rsidRPr="00897DC8" w:rsidRDefault="00897DC8" w:rsidP="00897DC8">
            <w:pPr>
              <w:spacing w:before="12" w:line="310" w:lineRule="atLeast"/>
              <w:ind w:right="1718"/>
              <w:rPr>
                <w:rFonts w:ascii="Times New Roman" w:eastAsia="Times New Roman" w:hAnsi="Times New Roman" w:cs="Times New Roman"/>
                <w:sz w:val="24"/>
              </w:rPr>
            </w:pPr>
            <w:r w:rsidRPr="00897DC8">
              <w:rPr>
                <w:rFonts w:ascii="Times New Roman" w:eastAsia="Times New Roman" w:hAnsi="Times New Roman" w:cs="Times New Roman"/>
                <w:sz w:val="24"/>
              </w:rPr>
              <w:t>Повторение,</w:t>
            </w:r>
            <w:r w:rsidRPr="00897DC8">
              <w:rPr>
                <w:rFonts w:ascii="Times New Roman" w:eastAsia="Times New Roman" w:hAnsi="Times New Roman" w:cs="Times New Roman"/>
                <w:spacing w:val="-15"/>
                <w:sz w:val="24"/>
              </w:rPr>
              <w:t xml:space="preserve"> </w:t>
            </w:r>
            <w:r w:rsidRPr="00897DC8">
              <w:rPr>
                <w:rFonts w:ascii="Times New Roman" w:eastAsia="Times New Roman" w:hAnsi="Times New Roman" w:cs="Times New Roman"/>
                <w:sz w:val="24"/>
              </w:rPr>
              <w:t xml:space="preserve">обобщение, </w:t>
            </w:r>
            <w:r w:rsidRPr="00897DC8">
              <w:rPr>
                <w:rFonts w:ascii="Times New Roman" w:eastAsia="Times New Roman" w:hAnsi="Times New Roman" w:cs="Times New Roman"/>
                <w:spacing w:val="-2"/>
                <w:sz w:val="24"/>
              </w:rPr>
              <w:t>систематизация</w:t>
            </w:r>
          </w:p>
        </w:tc>
        <w:tc>
          <w:tcPr>
            <w:tcW w:w="1610"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w:t>
            </w:r>
          </w:p>
        </w:tc>
        <w:tc>
          <w:tcPr>
            <w:tcW w:w="1841" w:type="dxa"/>
          </w:tcPr>
          <w:p w:rsidR="00897DC8" w:rsidRPr="00897DC8" w:rsidRDefault="00897DC8" w:rsidP="00897DC8">
            <w:pPr>
              <w:spacing w:before="204"/>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10" w:type="dxa"/>
          </w:tcPr>
          <w:p w:rsidR="00897DC8" w:rsidRPr="00897DC8" w:rsidRDefault="00897DC8" w:rsidP="00897DC8">
            <w:pPr>
              <w:rPr>
                <w:rFonts w:ascii="Times New Roman" w:eastAsia="Times New Roman" w:hAnsi="Times New Roman" w:cs="Times New Roman"/>
              </w:rPr>
            </w:pPr>
          </w:p>
        </w:tc>
        <w:tc>
          <w:tcPr>
            <w:tcW w:w="2837" w:type="dxa"/>
          </w:tcPr>
          <w:p w:rsidR="00897DC8" w:rsidRPr="00897DC8" w:rsidRDefault="00897DC8" w:rsidP="00897DC8">
            <w:pPr>
              <w:spacing w:before="6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Библиотека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5"/>
                <w:sz w:val="24"/>
                <w:lang w:val="ru-RU"/>
              </w:rPr>
              <w:t>ЦОК</w:t>
            </w:r>
          </w:p>
          <w:p w:rsidR="00897DC8" w:rsidRPr="00897DC8" w:rsidRDefault="002576D1" w:rsidP="00897DC8">
            <w:pPr>
              <w:spacing w:before="43"/>
              <w:rPr>
                <w:rFonts w:ascii="Times New Roman" w:eastAsia="Times New Roman" w:hAnsi="Times New Roman" w:cs="Times New Roman"/>
                <w:lang w:val="ru-RU"/>
              </w:rPr>
            </w:pPr>
            <w:hyperlink r:id="rId227">
              <w:r w:rsidR="00897DC8" w:rsidRPr="00897DC8">
                <w:rPr>
                  <w:rFonts w:ascii="Times New Roman" w:eastAsia="Times New Roman" w:hAnsi="Times New Roman" w:cs="Times New Roman"/>
                  <w:color w:val="0000FF"/>
                  <w:spacing w:val="-2"/>
                  <w:u w:val="single" w:color="0000FF"/>
                </w:rPr>
                <w:t>https</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m</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edsoo</w:t>
              </w:r>
              <w:r w:rsidR="00897DC8" w:rsidRPr="00897DC8">
                <w:rPr>
                  <w:rFonts w:ascii="Times New Roman" w:eastAsia="Times New Roman" w:hAnsi="Times New Roman" w:cs="Times New Roman"/>
                  <w:color w:val="0000FF"/>
                  <w:spacing w:val="-2"/>
                  <w:u w:val="single" w:color="0000FF"/>
                  <w:lang w:val="ru-RU"/>
                </w:rPr>
                <w:t>.</w:t>
              </w:r>
              <w:r w:rsidR="00897DC8" w:rsidRPr="00897DC8">
                <w:rPr>
                  <w:rFonts w:ascii="Times New Roman" w:eastAsia="Times New Roman" w:hAnsi="Times New Roman" w:cs="Times New Roman"/>
                  <w:color w:val="0000FF"/>
                  <w:spacing w:val="-2"/>
                  <w:u w:val="single" w:color="0000FF"/>
                </w:rPr>
                <w:t>ru</w:t>
              </w:r>
              <w:r w:rsidR="00897DC8" w:rsidRPr="00897DC8">
                <w:rPr>
                  <w:rFonts w:ascii="Times New Roman" w:eastAsia="Times New Roman" w:hAnsi="Times New Roman" w:cs="Times New Roman"/>
                  <w:color w:val="0000FF"/>
                  <w:spacing w:val="-2"/>
                  <w:u w:val="single" w:color="0000FF"/>
                  <w:lang w:val="ru-RU"/>
                </w:rPr>
                <w:t>/7</w:t>
              </w:r>
              <w:r w:rsidR="00897DC8" w:rsidRPr="00897DC8">
                <w:rPr>
                  <w:rFonts w:ascii="Times New Roman" w:eastAsia="Times New Roman" w:hAnsi="Times New Roman" w:cs="Times New Roman"/>
                  <w:color w:val="0000FF"/>
                  <w:spacing w:val="-2"/>
                  <w:u w:val="single" w:color="0000FF"/>
                </w:rPr>
                <w:t>f</w:t>
              </w:r>
              <w:r w:rsidR="00897DC8" w:rsidRPr="00897DC8">
                <w:rPr>
                  <w:rFonts w:ascii="Times New Roman" w:eastAsia="Times New Roman" w:hAnsi="Times New Roman" w:cs="Times New Roman"/>
                  <w:color w:val="0000FF"/>
                  <w:spacing w:val="-2"/>
                  <w:u w:val="single" w:color="0000FF"/>
                  <w:lang w:val="ru-RU"/>
                </w:rPr>
                <w:t>414736</w:t>
              </w:r>
            </w:hyperlink>
          </w:p>
        </w:tc>
      </w:tr>
      <w:tr w:rsidR="00897DC8" w:rsidRPr="00897DC8" w:rsidTr="00897DC8">
        <w:trPr>
          <w:trHeight w:val="549"/>
        </w:trPr>
        <w:tc>
          <w:tcPr>
            <w:tcW w:w="5713" w:type="dxa"/>
            <w:gridSpan w:val="2"/>
          </w:tcPr>
          <w:p w:rsidR="00897DC8" w:rsidRPr="00897DC8" w:rsidRDefault="00897DC8" w:rsidP="00897DC8">
            <w:pPr>
              <w:spacing w:before="139"/>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ОБЩЕЕ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КОЛИЧЕСТВО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ЧАСОВ</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2"/>
                <w:sz w:val="24"/>
                <w:lang w:val="ru-RU"/>
              </w:rPr>
              <w:t xml:space="preserve"> ПРОГРАММЕ</w:t>
            </w:r>
          </w:p>
        </w:tc>
        <w:tc>
          <w:tcPr>
            <w:tcW w:w="1610" w:type="dxa"/>
          </w:tcPr>
          <w:p w:rsidR="00897DC8" w:rsidRPr="00897DC8" w:rsidRDefault="00897DC8" w:rsidP="00897DC8">
            <w:pPr>
              <w:spacing w:before="139"/>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170</w:t>
            </w:r>
          </w:p>
        </w:tc>
        <w:tc>
          <w:tcPr>
            <w:tcW w:w="1841" w:type="dxa"/>
          </w:tcPr>
          <w:p w:rsidR="00897DC8" w:rsidRPr="00897DC8" w:rsidRDefault="00897DC8" w:rsidP="00897DC8">
            <w:pPr>
              <w:spacing w:before="139"/>
              <w:rPr>
                <w:rFonts w:ascii="Times New Roman" w:eastAsia="Times New Roman" w:hAnsi="Times New Roman" w:cs="Times New Roman"/>
                <w:sz w:val="24"/>
              </w:rPr>
            </w:pPr>
            <w:r w:rsidRPr="00897DC8">
              <w:rPr>
                <w:rFonts w:ascii="Times New Roman" w:eastAsia="Times New Roman" w:hAnsi="Times New Roman" w:cs="Times New Roman"/>
                <w:spacing w:val="-5"/>
                <w:sz w:val="24"/>
              </w:rPr>
              <w:t>10</w:t>
            </w:r>
          </w:p>
        </w:tc>
        <w:tc>
          <w:tcPr>
            <w:tcW w:w="1910" w:type="dxa"/>
          </w:tcPr>
          <w:p w:rsidR="00897DC8" w:rsidRPr="00897DC8" w:rsidRDefault="00897DC8" w:rsidP="00897DC8">
            <w:pPr>
              <w:spacing w:before="139"/>
              <w:ind w:right="79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7</w:t>
            </w:r>
          </w:p>
        </w:tc>
        <w:tc>
          <w:tcPr>
            <w:tcW w:w="2837" w:type="dxa"/>
          </w:tcPr>
          <w:p w:rsidR="00897DC8" w:rsidRPr="00897DC8" w:rsidRDefault="00897DC8" w:rsidP="00897DC8">
            <w:pPr>
              <w:rPr>
                <w:rFonts w:ascii="Times New Roman" w:eastAsia="Times New Roman" w:hAnsi="Times New Roman" w:cs="Times New Roman"/>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rPr>
        <w:sectPr w:rsidR="00897DC8" w:rsidRPr="00897DC8">
          <w:pgSz w:w="16390" w:h="11910" w:orient="landscape"/>
          <w:pgMar w:top="1060" w:right="850" w:bottom="280" w:left="1559" w:header="720" w:footer="720" w:gutter="0"/>
          <w:cols w:space="720"/>
        </w:sectPr>
      </w:pPr>
    </w:p>
    <w:p w:rsidR="00897DC8" w:rsidRPr="00897DC8" w:rsidRDefault="00897DC8" w:rsidP="00897DC8">
      <w:pPr>
        <w:widowControl w:val="0"/>
        <w:autoSpaceDE w:val="0"/>
        <w:autoSpaceDN w:val="0"/>
        <w:spacing w:before="67" w:after="0" w:line="278" w:lineRule="auto"/>
        <w:ind w:right="9154"/>
        <w:rPr>
          <w:rFonts w:ascii="Times New Roman" w:eastAsia="Times New Roman" w:hAnsi="Times New Roman" w:cs="Times New Roman"/>
          <w:b/>
          <w:sz w:val="28"/>
        </w:rPr>
      </w:pPr>
      <w:r w:rsidRPr="00897DC8">
        <w:rPr>
          <w:rFonts w:ascii="Times New Roman" w:eastAsia="Times New Roman" w:hAnsi="Times New Roman" w:cs="Times New Roman"/>
          <w:b/>
          <w:sz w:val="28"/>
        </w:rPr>
        <w:t>ПОУРОЧНОЕ</w:t>
      </w:r>
      <w:r w:rsidRPr="00897DC8">
        <w:rPr>
          <w:rFonts w:ascii="Times New Roman" w:eastAsia="Times New Roman" w:hAnsi="Times New Roman" w:cs="Times New Roman"/>
          <w:b/>
          <w:spacing w:val="-18"/>
          <w:sz w:val="28"/>
        </w:rPr>
        <w:t xml:space="preserve"> </w:t>
      </w:r>
      <w:r w:rsidRPr="00897DC8">
        <w:rPr>
          <w:rFonts w:ascii="Times New Roman" w:eastAsia="Times New Roman" w:hAnsi="Times New Roman" w:cs="Times New Roman"/>
          <w:b/>
          <w:sz w:val="28"/>
        </w:rPr>
        <w:t>ПЛАНИРОВАНИЕ 5 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362"/>
        </w:trPr>
        <w:tc>
          <w:tcPr>
            <w:tcW w:w="1010" w:type="dxa"/>
            <w:vMerge w:val="restart"/>
          </w:tcPr>
          <w:p w:rsidR="00897DC8" w:rsidRPr="00897DC8" w:rsidRDefault="00897DC8" w:rsidP="00897DC8">
            <w:pPr>
              <w:spacing w:before="107"/>
              <w:rPr>
                <w:rFonts w:ascii="Times New Roman" w:eastAsia="Times New Roman" w:hAnsi="Times New Roman" w:cs="Times New Roman"/>
                <w:b/>
                <w:sz w:val="24"/>
              </w:rPr>
            </w:pPr>
          </w:p>
          <w:p w:rsidR="00897DC8" w:rsidRPr="00897DC8" w:rsidRDefault="00897DC8" w:rsidP="00897DC8">
            <w:pPr>
              <w:rPr>
                <w:rFonts w:ascii="Times New Roman" w:eastAsia="Times New Roman" w:hAnsi="Times New Roman" w:cs="Times New Roman"/>
                <w:b/>
                <w:sz w:val="24"/>
              </w:rPr>
            </w:pPr>
            <w:r w:rsidRPr="00897DC8">
              <w:rPr>
                <w:rFonts w:ascii="Times New Roman" w:eastAsia="Times New Roman" w:hAnsi="Times New Roman" w:cs="Times New Roman"/>
                <w:b/>
                <w:sz w:val="24"/>
              </w:rPr>
              <w:t xml:space="preserve">№ </w:t>
            </w:r>
            <w:r w:rsidRPr="00897DC8">
              <w:rPr>
                <w:rFonts w:ascii="Times New Roman" w:eastAsia="Times New Roman" w:hAnsi="Times New Roman" w:cs="Times New Roman"/>
                <w:b/>
                <w:spacing w:val="-5"/>
                <w:sz w:val="24"/>
              </w:rPr>
              <w:t>п/п</w:t>
            </w:r>
          </w:p>
        </w:tc>
        <w:tc>
          <w:tcPr>
            <w:tcW w:w="5187" w:type="dxa"/>
            <w:vMerge w:val="restart"/>
          </w:tcPr>
          <w:p w:rsidR="00897DC8" w:rsidRPr="00897DC8" w:rsidRDefault="00897DC8" w:rsidP="00897DC8">
            <w:pPr>
              <w:spacing w:before="107"/>
              <w:rPr>
                <w:rFonts w:ascii="Times New Roman" w:eastAsia="Times New Roman" w:hAnsi="Times New Roman" w:cs="Times New Roman"/>
                <w:b/>
                <w:sz w:val="24"/>
              </w:rPr>
            </w:pPr>
          </w:p>
          <w:p w:rsidR="00897DC8" w:rsidRPr="00897DC8" w:rsidRDefault="00897DC8" w:rsidP="00897DC8">
            <w:pPr>
              <w:jc w:val="center"/>
              <w:rPr>
                <w:rFonts w:ascii="Times New Roman" w:eastAsia="Times New Roman" w:hAnsi="Times New Roman" w:cs="Times New Roman"/>
                <w:b/>
                <w:sz w:val="24"/>
              </w:rPr>
            </w:pPr>
            <w:r w:rsidRPr="00897DC8">
              <w:rPr>
                <w:rFonts w:ascii="Times New Roman" w:eastAsia="Times New Roman" w:hAnsi="Times New Roman" w:cs="Times New Roman"/>
                <w:b/>
                <w:sz w:val="24"/>
              </w:rPr>
              <w:t>Тема</w:t>
            </w:r>
            <w:r w:rsidRPr="00897DC8">
              <w:rPr>
                <w:rFonts w:ascii="Times New Roman" w:eastAsia="Times New Roman" w:hAnsi="Times New Roman" w:cs="Times New Roman"/>
                <w:b/>
                <w:spacing w:val="-1"/>
                <w:sz w:val="24"/>
              </w:rPr>
              <w:t xml:space="preserve"> </w:t>
            </w:r>
            <w:r w:rsidRPr="00897DC8">
              <w:rPr>
                <w:rFonts w:ascii="Times New Roman" w:eastAsia="Times New Roman" w:hAnsi="Times New Roman" w:cs="Times New Roman"/>
                <w:b/>
                <w:spacing w:val="-2"/>
                <w:sz w:val="24"/>
              </w:rPr>
              <w:t>урока</w:t>
            </w:r>
          </w:p>
        </w:tc>
        <w:tc>
          <w:tcPr>
            <w:tcW w:w="5578" w:type="dxa"/>
            <w:gridSpan w:val="3"/>
          </w:tcPr>
          <w:p w:rsidR="00897DC8" w:rsidRPr="00897DC8" w:rsidRDefault="00897DC8" w:rsidP="00897DC8">
            <w:pPr>
              <w:spacing w:before="40"/>
              <w:rPr>
                <w:rFonts w:ascii="Times New Roman" w:eastAsia="Times New Roman" w:hAnsi="Times New Roman" w:cs="Times New Roman"/>
                <w:b/>
                <w:sz w:val="24"/>
              </w:rPr>
            </w:pPr>
            <w:r w:rsidRPr="00897DC8">
              <w:rPr>
                <w:rFonts w:ascii="Times New Roman" w:eastAsia="Times New Roman" w:hAnsi="Times New Roman" w:cs="Times New Roman"/>
                <w:b/>
                <w:sz w:val="24"/>
              </w:rPr>
              <w:t>Количество</w:t>
            </w:r>
            <w:r w:rsidRPr="00897DC8">
              <w:rPr>
                <w:rFonts w:ascii="Times New Roman" w:eastAsia="Times New Roman" w:hAnsi="Times New Roman" w:cs="Times New Roman"/>
                <w:b/>
                <w:spacing w:val="-5"/>
                <w:sz w:val="24"/>
              </w:rPr>
              <w:t xml:space="preserve"> </w:t>
            </w:r>
            <w:r w:rsidRPr="00897DC8">
              <w:rPr>
                <w:rFonts w:ascii="Times New Roman" w:eastAsia="Times New Roman" w:hAnsi="Times New Roman" w:cs="Times New Roman"/>
                <w:b/>
                <w:spacing w:val="-4"/>
                <w:sz w:val="24"/>
              </w:rPr>
              <w:t>часов</w:t>
            </w:r>
          </w:p>
        </w:tc>
        <w:tc>
          <w:tcPr>
            <w:tcW w:w="1437" w:type="dxa"/>
            <w:vMerge w:val="restart"/>
          </w:tcPr>
          <w:p w:rsidR="00897DC8" w:rsidRPr="00897DC8" w:rsidRDefault="00897DC8" w:rsidP="00897DC8">
            <w:pPr>
              <w:spacing w:before="222" w:line="278" w:lineRule="auto"/>
              <w:ind w:right="330"/>
              <w:rPr>
                <w:rFonts w:ascii="Times New Roman" w:eastAsia="Times New Roman" w:hAnsi="Times New Roman" w:cs="Times New Roman"/>
                <w:b/>
                <w:sz w:val="24"/>
              </w:rPr>
            </w:pPr>
            <w:r w:rsidRPr="00897DC8">
              <w:rPr>
                <w:rFonts w:ascii="Times New Roman" w:eastAsia="Times New Roman" w:hAnsi="Times New Roman" w:cs="Times New Roman"/>
                <w:b/>
                <w:spacing w:val="-4"/>
                <w:sz w:val="24"/>
              </w:rPr>
              <w:t>Тип урока</w:t>
            </w:r>
          </w:p>
        </w:tc>
      </w:tr>
      <w:tr w:rsidR="00897DC8" w:rsidRPr="00897DC8" w:rsidTr="00897DC8">
        <w:trPr>
          <w:trHeight w:val="679"/>
        </w:trPr>
        <w:tc>
          <w:tcPr>
            <w:tcW w:w="1010" w:type="dxa"/>
            <w:vMerge/>
            <w:tcBorders>
              <w:top w:val="nil"/>
            </w:tcBorders>
          </w:tcPr>
          <w:p w:rsidR="00897DC8" w:rsidRPr="00897DC8" w:rsidRDefault="00897DC8" w:rsidP="00897DC8">
            <w:pPr>
              <w:rPr>
                <w:rFonts w:ascii="Times New Roman" w:eastAsia="Times New Roman" w:hAnsi="Times New Roman" w:cs="Times New Roman"/>
                <w:sz w:val="2"/>
                <w:szCs w:val="2"/>
              </w:rPr>
            </w:pPr>
          </w:p>
        </w:tc>
        <w:tc>
          <w:tcPr>
            <w:tcW w:w="5187" w:type="dxa"/>
            <w:vMerge/>
            <w:tcBorders>
              <w:top w:val="nil"/>
            </w:tcBorders>
          </w:tcPr>
          <w:p w:rsidR="00897DC8" w:rsidRPr="00897DC8" w:rsidRDefault="00897DC8" w:rsidP="00897DC8">
            <w:pPr>
              <w:rPr>
                <w:rFonts w:ascii="Times New Roman" w:eastAsia="Times New Roman" w:hAnsi="Times New Roman" w:cs="Times New Roman"/>
                <w:sz w:val="2"/>
                <w:szCs w:val="2"/>
              </w:rPr>
            </w:pPr>
          </w:p>
        </w:tc>
        <w:tc>
          <w:tcPr>
            <w:tcW w:w="1478" w:type="dxa"/>
          </w:tcPr>
          <w:p w:rsidR="00897DC8" w:rsidRPr="00897DC8" w:rsidRDefault="00897DC8" w:rsidP="00897DC8">
            <w:pPr>
              <w:spacing w:before="198"/>
              <w:ind w:right="63"/>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Всего</w:t>
            </w:r>
          </w:p>
        </w:tc>
        <w:tc>
          <w:tcPr>
            <w:tcW w:w="2019" w:type="dxa"/>
          </w:tcPr>
          <w:p w:rsidR="00897DC8" w:rsidRPr="00897DC8" w:rsidRDefault="00897DC8" w:rsidP="00897DC8">
            <w:pPr>
              <w:spacing w:before="11" w:line="316" w:lineRule="exact"/>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Контрольные работы</w:t>
            </w:r>
          </w:p>
        </w:tc>
        <w:tc>
          <w:tcPr>
            <w:tcW w:w="2081" w:type="dxa"/>
          </w:tcPr>
          <w:p w:rsidR="00897DC8" w:rsidRPr="00897DC8" w:rsidRDefault="00897DC8" w:rsidP="00897DC8">
            <w:pPr>
              <w:spacing w:before="11" w:line="316" w:lineRule="exact"/>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Практические работы</w:t>
            </w:r>
          </w:p>
        </w:tc>
        <w:tc>
          <w:tcPr>
            <w:tcW w:w="1437" w:type="dxa"/>
            <w:vMerge/>
            <w:tcBorders>
              <w:top w:val="nil"/>
            </w:tcBorders>
          </w:tcPr>
          <w:p w:rsidR="00897DC8" w:rsidRPr="00897DC8" w:rsidRDefault="00897DC8" w:rsidP="00897DC8">
            <w:pPr>
              <w:rPr>
                <w:rFonts w:ascii="Times New Roman" w:eastAsia="Times New Roman" w:hAnsi="Times New Roman" w:cs="Times New Roman"/>
                <w:sz w:val="2"/>
                <w:szCs w:val="2"/>
              </w:rPr>
            </w:pPr>
          </w:p>
        </w:tc>
      </w:tr>
      <w:tr w:rsidR="00897DC8" w:rsidRPr="00897DC8" w:rsidTr="00897DC8">
        <w:trPr>
          <w:trHeight w:val="392"/>
        </w:trPr>
        <w:tc>
          <w:tcPr>
            <w:tcW w:w="1010" w:type="dxa"/>
          </w:tcPr>
          <w:p w:rsidR="00897DC8" w:rsidRPr="00897DC8" w:rsidRDefault="00897DC8" w:rsidP="00897DC8">
            <w:pPr>
              <w:spacing w:before="198"/>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5187" w:type="dxa"/>
          </w:tcPr>
          <w:p w:rsidR="00897DC8" w:rsidRPr="00897DC8" w:rsidRDefault="00897DC8" w:rsidP="00897DC8">
            <w:pPr>
              <w:spacing w:before="8" w:line="320" w:lineRule="exac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Представление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числовой</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информации</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 xml:space="preserve">в </w:t>
            </w:r>
            <w:r w:rsidRPr="00897DC8">
              <w:rPr>
                <w:rFonts w:ascii="Times New Roman" w:eastAsia="Times New Roman" w:hAnsi="Times New Roman" w:cs="Times New Roman"/>
                <w:spacing w:val="-2"/>
                <w:sz w:val="24"/>
                <w:lang w:val="ru-RU"/>
              </w:rPr>
              <w:t>таблицах</w:t>
            </w:r>
          </w:p>
        </w:tc>
        <w:tc>
          <w:tcPr>
            <w:tcW w:w="1478" w:type="dxa"/>
          </w:tcPr>
          <w:p w:rsidR="00897DC8" w:rsidRPr="00897DC8" w:rsidRDefault="00897DC8" w:rsidP="00897DC8">
            <w:pPr>
              <w:spacing w:before="198"/>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Цифры</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z w:val="24"/>
              </w:rPr>
              <w:t xml:space="preserve">и </w:t>
            </w:r>
            <w:r w:rsidRPr="00897DC8">
              <w:rPr>
                <w:rFonts w:ascii="Times New Roman" w:eastAsia="Times New Roman" w:hAnsi="Times New Roman" w:cs="Times New Roman"/>
                <w:spacing w:val="-2"/>
                <w:sz w:val="24"/>
              </w:rPr>
              <w:t>числа</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Многозначные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числа.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задач</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5187" w:type="dxa"/>
          </w:tcPr>
          <w:p w:rsidR="00897DC8" w:rsidRPr="00897DC8" w:rsidRDefault="00897DC8" w:rsidP="00897DC8">
            <w:pPr>
              <w:spacing w:before="4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Отрезок</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его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длина.</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Ломаная</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5</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Многоугольник.</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z w:val="24"/>
              </w:rPr>
              <w:t>Периметр</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pacing w:val="-2"/>
                <w:sz w:val="24"/>
              </w:rPr>
              <w:t>многоугольника</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6</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Плоскость</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прямая</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7</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 xml:space="preserve">Луч и </w:t>
            </w:r>
            <w:r w:rsidRPr="00897DC8">
              <w:rPr>
                <w:rFonts w:ascii="Times New Roman" w:eastAsia="Times New Roman" w:hAnsi="Times New Roman" w:cs="Times New Roman"/>
                <w:spacing w:val="-4"/>
                <w:sz w:val="24"/>
              </w:rPr>
              <w:t>угол</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8</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pacing w:val="-2"/>
                <w:sz w:val="24"/>
              </w:rPr>
              <w:t>Шкалы</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9</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Координатная</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2"/>
                <w:sz w:val="24"/>
              </w:rPr>
              <w:t>прямая</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Сравнение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натуральных</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чисел</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Округление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натуральных</w:t>
            </w:r>
            <w:r w:rsidRPr="00897DC8">
              <w:rPr>
                <w:rFonts w:ascii="Times New Roman" w:eastAsia="Times New Roman" w:hAnsi="Times New Roman" w:cs="Times New Roman"/>
                <w:spacing w:val="-4"/>
                <w:sz w:val="24"/>
              </w:rPr>
              <w:t xml:space="preserve"> чисел</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198"/>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w:t>
            </w:r>
          </w:p>
        </w:tc>
        <w:tc>
          <w:tcPr>
            <w:tcW w:w="5187" w:type="dxa"/>
          </w:tcPr>
          <w:p w:rsidR="00897DC8" w:rsidRPr="00897DC8" w:rsidRDefault="00897DC8" w:rsidP="00897DC8">
            <w:pPr>
              <w:spacing w:before="8" w:line="320" w:lineRule="exac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Представление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числовой</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информации</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в столбчатых диаграммах</w:t>
            </w:r>
          </w:p>
        </w:tc>
        <w:tc>
          <w:tcPr>
            <w:tcW w:w="1478" w:type="dxa"/>
          </w:tcPr>
          <w:p w:rsidR="00897DC8" w:rsidRPr="00897DC8" w:rsidRDefault="00897DC8" w:rsidP="00897DC8">
            <w:pPr>
              <w:spacing w:before="198"/>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w:t>
            </w:r>
          </w:p>
        </w:tc>
        <w:tc>
          <w:tcPr>
            <w:tcW w:w="5187" w:type="dxa"/>
          </w:tcPr>
          <w:p w:rsidR="00897DC8" w:rsidRPr="00897DC8" w:rsidRDefault="00897DC8" w:rsidP="00897DC8">
            <w:pPr>
              <w:spacing w:before="40"/>
              <w:rPr>
                <w:rFonts w:ascii="Times New Roman" w:eastAsia="Times New Roman" w:hAnsi="Times New Roman" w:cs="Times New Roman"/>
                <w:sz w:val="24"/>
              </w:rPr>
            </w:pPr>
            <w:r w:rsidRPr="00897DC8">
              <w:rPr>
                <w:rFonts w:ascii="Times New Roman" w:eastAsia="Times New Roman" w:hAnsi="Times New Roman" w:cs="Times New Roman"/>
                <w:sz w:val="24"/>
              </w:rPr>
              <w:t>Римская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нумерация</w:t>
            </w:r>
          </w:p>
        </w:tc>
        <w:tc>
          <w:tcPr>
            <w:tcW w:w="1478" w:type="dxa"/>
          </w:tcPr>
          <w:p w:rsidR="00897DC8" w:rsidRPr="00897DC8" w:rsidRDefault="00897DC8" w:rsidP="00897DC8">
            <w:pPr>
              <w:spacing w:before="40"/>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1"/>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w:t>
            </w:r>
          </w:p>
        </w:tc>
        <w:tc>
          <w:tcPr>
            <w:tcW w:w="5187" w:type="dxa"/>
          </w:tcPr>
          <w:p w:rsidR="00897DC8" w:rsidRPr="00897DC8" w:rsidRDefault="00897DC8" w:rsidP="00897DC8">
            <w:pPr>
              <w:spacing w:before="4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1"/>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1010" w:type="dxa"/>
          </w:tcPr>
          <w:p w:rsidR="00897DC8" w:rsidRPr="00897DC8" w:rsidRDefault="00897DC8" w:rsidP="00897DC8">
            <w:pPr>
              <w:spacing w:before="198"/>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w:t>
            </w:r>
          </w:p>
        </w:tc>
        <w:tc>
          <w:tcPr>
            <w:tcW w:w="5187" w:type="dxa"/>
          </w:tcPr>
          <w:p w:rsidR="00897DC8" w:rsidRPr="00897DC8" w:rsidRDefault="00897DC8" w:rsidP="00897DC8">
            <w:pPr>
              <w:spacing w:before="11" w:line="316" w:lineRule="exact"/>
              <w:rPr>
                <w:rFonts w:ascii="Times New Roman" w:eastAsia="Times New Roman" w:hAnsi="Times New Roman" w:cs="Times New Roman"/>
                <w:b/>
                <w:sz w:val="24"/>
                <w:lang w:val="ru-RU"/>
              </w:rPr>
            </w:pPr>
            <w:r w:rsidRPr="00897DC8">
              <w:rPr>
                <w:rFonts w:ascii="Times New Roman" w:eastAsia="Times New Roman" w:hAnsi="Times New Roman" w:cs="Times New Roman"/>
                <w:b/>
                <w:sz w:val="24"/>
                <w:lang w:val="ru-RU"/>
              </w:rPr>
              <w:t>Контрольная</w:t>
            </w:r>
            <w:r w:rsidRPr="00897DC8">
              <w:rPr>
                <w:rFonts w:ascii="Times New Roman" w:eastAsia="Times New Roman" w:hAnsi="Times New Roman" w:cs="Times New Roman"/>
                <w:b/>
                <w:spacing w:val="-9"/>
                <w:sz w:val="24"/>
                <w:lang w:val="ru-RU"/>
              </w:rPr>
              <w:t xml:space="preserve"> </w:t>
            </w:r>
            <w:r w:rsidRPr="00897DC8">
              <w:rPr>
                <w:rFonts w:ascii="Times New Roman" w:eastAsia="Times New Roman" w:hAnsi="Times New Roman" w:cs="Times New Roman"/>
                <w:b/>
                <w:sz w:val="24"/>
                <w:lang w:val="ru-RU"/>
              </w:rPr>
              <w:t>работа</w:t>
            </w:r>
            <w:r w:rsidRPr="00897DC8">
              <w:rPr>
                <w:rFonts w:ascii="Times New Roman" w:eastAsia="Times New Roman" w:hAnsi="Times New Roman" w:cs="Times New Roman"/>
                <w:b/>
                <w:spacing w:val="-10"/>
                <w:sz w:val="24"/>
                <w:lang w:val="ru-RU"/>
              </w:rPr>
              <w:t xml:space="preserve"> </w:t>
            </w:r>
            <w:r w:rsidRPr="00897DC8">
              <w:rPr>
                <w:rFonts w:ascii="Times New Roman" w:eastAsia="Times New Roman" w:hAnsi="Times New Roman" w:cs="Times New Roman"/>
                <w:b/>
                <w:sz w:val="24"/>
                <w:lang w:val="ru-RU"/>
              </w:rPr>
              <w:t>№</w:t>
            </w:r>
            <w:r w:rsidRPr="00897DC8">
              <w:rPr>
                <w:rFonts w:ascii="Times New Roman" w:eastAsia="Times New Roman" w:hAnsi="Times New Roman" w:cs="Times New Roman"/>
                <w:b/>
                <w:spacing w:val="-10"/>
                <w:sz w:val="24"/>
                <w:lang w:val="ru-RU"/>
              </w:rPr>
              <w:t xml:space="preserve"> </w:t>
            </w:r>
            <w:r w:rsidRPr="00897DC8">
              <w:rPr>
                <w:rFonts w:ascii="Times New Roman" w:eastAsia="Times New Roman" w:hAnsi="Times New Roman" w:cs="Times New Roman"/>
                <w:b/>
                <w:sz w:val="24"/>
                <w:lang w:val="ru-RU"/>
              </w:rPr>
              <w:t>1.</w:t>
            </w:r>
            <w:r>
              <w:rPr>
                <w:rFonts w:ascii="Times New Roman" w:eastAsia="Times New Roman" w:hAnsi="Times New Roman" w:cs="Times New Roman"/>
                <w:b/>
                <w:sz w:val="24"/>
                <w:lang w:val="ru-RU"/>
              </w:rPr>
              <w:t>(</w:t>
            </w:r>
            <w:r w:rsidRPr="00897DC8">
              <w:rPr>
                <w:rFonts w:ascii="Times New Roman" w:eastAsia="Times New Roman" w:hAnsi="Times New Roman" w:cs="Times New Roman"/>
                <w:b/>
                <w:sz w:val="24"/>
                <w:lang w:val="ru-RU"/>
              </w:rPr>
              <w:t>Входная работа</w:t>
            </w:r>
            <w:r>
              <w:rPr>
                <w:rFonts w:ascii="Times New Roman" w:eastAsia="Times New Roman" w:hAnsi="Times New Roman" w:cs="Times New Roman"/>
                <w:b/>
                <w:sz w:val="24"/>
                <w:lang w:val="ru-RU"/>
              </w:rPr>
              <w:t>)</w:t>
            </w:r>
          </w:p>
        </w:tc>
        <w:tc>
          <w:tcPr>
            <w:tcW w:w="1478" w:type="dxa"/>
          </w:tcPr>
          <w:p w:rsidR="00897DC8" w:rsidRPr="00897DC8" w:rsidRDefault="00897DC8" w:rsidP="00897DC8">
            <w:pPr>
              <w:spacing w:before="198"/>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10"/>
                <w:sz w:val="24"/>
                <w:lang w:val="ru-RU"/>
              </w:rPr>
              <w:t>1</w:t>
            </w:r>
          </w:p>
        </w:tc>
        <w:tc>
          <w:tcPr>
            <w:tcW w:w="2019" w:type="dxa"/>
          </w:tcPr>
          <w:p w:rsidR="00897DC8" w:rsidRPr="00897DC8" w:rsidRDefault="00897DC8" w:rsidP="00897DC8">
            <w:pPr>
              <w:spacing w:before="198"/>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10"/>
                <w:sz w:val="24"/>
                <w:lang w:val="ru-RU"/>
              </w:rPr>
              <w:t>1</w:t>
            </w:r>
          </w:p>
        </w:tc>
        <w:tc>
          <w:tcPr>
            <w:tcW w:w="2081" w:type="dxa"/>
          </w:tcPr>
          <w:p w:rsidR="00897DC8" w:rsidRPr="00897DC8" w:rsidRDefault="00897DC8" w:rsidP="00897DC8">
            <w:pPr>
              <w:rPr>
                <w:rFonts w:ascii="Times New Roman" w:eastAsia="Times New Roman" w:hAnsi="Times New Roman" w:cs="Times New Roman"/>
                <w:sz w:val="24"/>
                <w:lang w:val="ru-RU"/>
              </w:rPr>
            </w:pPr>
          </w:p>
        </w:tc>
        <w:tc>
          <w:tcPr>
            <w:tcW w:w="1437" w:type="dxa"/>
          </w:tcPr>
          <w:p w:rsidR="00897DC8" w:rsidRPr="00897DC8" w:rsidRDefault="00897DC8" w:rsidP="00897DC8">
            <w:pPr>
              <w:rPr>
                <w:rFonts w:ascii="Times New Roman" w:eastAsia="Times New Roman" w:hAnsi="Times New Roman" w:cs="Times New Roman"/>
                <w:sz w:val="24"/>
                <w:lang w:val="ru-RU"/>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5"/>
                <w:sz w:val="24"/>
                <w:lang w:val="ru-RU"/>
              </w:rPr>
              <w:t>16</w:t>
            </w:r>
          </w:p>
        </w:tc>
        <w:tc>
          <w:tcPr>
            <w:tcW w:w="5187" w:type="dxa"/>
          </w:tcPr>
          <w:p w:rsidR="00897DC8" w:rsidRPr="00897DC8" w:rsidRDefault="00897DC8" w:rsidP="00897DC8">
            <w:pPr>
              <w:spacing w:before="4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натуральных</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pacing w:val="-4"/>
                <w:sz w:val="24"/>
                <w:lang w:val="ru-RU"/>
              </w:rPr>
              <w:t>чисел</w:t>
            </w:r>
          </w:p>
        </w:tc>
        <w:tc>
          <w:tcPr>
            <w:tcW w:w="1478" w:type="dxa"/>
          </w:tcPr>
          <w:p w:rsidR="00897DC8" w:rsidRPr="00897DC8" w:rsidRDefault="00897DC8" w:rsidP="00897DC8">
            <w:pPr>
              <w:spacing w:before="40"/>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10"/>
                <w:sz w:val="24"/>
                <w:lang w:val="ru-RU"/>
              </w:rPr>
              <w:t>1</w:t>
            </w:r>
          </w:p>
        </w:tc>
        <w:tc>
          <w:tcPr>
            <w:tcW w:w="2019" w:type="dxa"/>
          </w:tcPr>
          <w:p w:rsidR="00897DC8" w:rsidRPr="00897DC8" w:rsidRDefault="00897DC8" w:rsidP="00897DC8">
            <w:pPr>
              <w:rPr>
                <w:rFonts w:ascii="Times New Roman" w:eastAsia="Times New Roman" w:hAnsi="Times New Roman" w:cs="Times New Roman"/>
                <w:sz w:val="24"/>
                <w:lang w:val="ru-RU"/>
              </w:rPr>
            </w:pPr>
          </w:p>
        </w:tc>
        <w:tc>
          <w:tcPr>
            <w:tcW w:w="2081" w:type="dxa"/>
          </w:tcPr>
          <w:p w:rsidR="00897DC8" w:rsidRPr="00897DC8" w:rsidRDefault="00897DC8" w:rsidP="00897DC8">
            <w:pPr>
              <w:rPr>
                <w:rFonts w:ascii="Times New Roman" w:eastAsia="Times New Roman" w:hAnsi="Times New Roman" w:cs="Times New Roman"/>
                <w:sz w:val="24"/>
                <w:lang w:val="ru-RU"/>
              </w:rPr>
            </w:pPr>
          </w:p>
        </w:tc>
        <w:tc>
          <w:tcPr>
            <w:tcW w:w="1437" w:type="dxa"/>
          </w:tcPr>
          <w:p w:rsidR="00897DC8" w:rsidRPr="00897DC8" w:rsidRDefault="00897DC8" w:rsidP="00897DC8">
            <w:pPr>
              <w:rPr>
                <w:rFonts w:ascii="Times New Roman" w:eastAsia="Times New Roman" w:hAnsi="Times New Roman" w:cs="Times New Roman"/>
                <w:sz w:val="24"/>
                <w:lang w:val="ru-RU"/>
              </w:rPr>
            </w:pPr>
          </w:p>
        </w:tc>
      </w:tr>
      <w:tr w:rsidR="00897DC8" w:rsidRPr="00897DC8" w:rsidTr="00897DC8">
        <w:trPr>
          <w:trHeight w:val="362"/>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5"/>
                <w:sz w:val="24"/>
                <w:lang w:val="ru-RU"/>
              </w:rPr>
              <w:t>17</w:t>
            </w:r>
          </w:p>
        </w:tc>
        <w:tc>
          <w:tcPr>
            <w:tcW w:w="5187" w:type="dxa"/>
          </w:tcPr>
          <w:p w:rsidR="00897DC8" w:rsidRPr="00897DC8" w:rsidRDefault="00897DC8" w:rsidP="00897DC8">
            <w:pPr>
              <w:spacing w:before="4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Свойства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сложения</w:t>
            </w:r>
          </w:p>
        </w:tc>
        <w:tc>
          <w:tcPr>
            <w:tcW w:w="1478" w:type="dxa"/>
          </w:tcPr>
          <w:p w:rsidR="00897DC8" w:rsidRPr="00897DC8" w:rsidRDefault="00897DC8" w:rsidP="00897DC8">
            <w:pPr>
              <w:spacing w:before="40"/>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10"/>
                <w:sz w:val="24"/>
                <w:lang w:val="ru-RU"/>
              </w:rPr>
              <w:t>1</w:t>
            </w:r>
          </w:p>
        </w:tc>
        <w:tc>
          <w:tcPr>
            <w:tcW w:w="2019" w:type="dxa"/>
          </w:tcPr>
          <w:p w:rsidR="00897DC8" w:rsidRPr="00897DC8" w:rsidRDefault="00897DC8" w:rsidP="00897DC8">
            <w:pPr>
              <w:rPr>
                <w:rFonts w:ascii="Times New Roman" w:eastAsia="Times New Roman" w:hAnsi="Times New Roman" w:cs="Times New Roman"/>
                <w:sz w:val="24"/>
                <w:lang w:val="ru-RU"/>
              </w:rPr>
            </w:pPr>
          </w:p>
        </w:tc>
        <w:tc>
          <w:tcPr>
            <w:tcW w:w="2081" w:type="dxa"/>
          </w:tcPr>
          <w:p w:rsidR="00897DC8" w:rsidRPr="00897DC8" w:rsidRDefault="00897DC8" w:rsidP="00897DC8">
            <w:pPr>
              <w:rPr>
                <w:rFonts w:ascii="Times New Roman" w:eastAsia="Times New Roman" w:hAnsi="Times New Roman" w:cs="Times New Roman"/>
                <w:sz w:val="24"/>
                <w:lang w:val="ru-RU"/>
              </w:rPr>
            </w:pPr>
          </w:p>
        </w:tc>
        <w:tc>
          <w:tcPr>
            <w:tcW w:w="1437" w:type="dxa"/>
          </w:tcPr>
          <w:p w:rsidR="00897DC8" w:rsidRPr="00897DC8" w:rsidRDefault="00897DC8" w:rsidP="00897DC8">
            <w:pPr>
              <w:rPr>
                <w:rFonts w:ascii="Times New Roman" w:eastAsia="Times New Roman" w:hAnsi="Times New Roman" w:cs="Times New Roman"/>
                <w:sz w:val="24"/>
                <w:lang w:val="ru-RU"/>
              </w:rPr>
            </w:pPr>
          </w:p>
        </w:tc>
      </w:tr>
      <w:tr w:rsidR="00897DC8" w:rsidRPr="00897DC8" w:rsidTr="00897DC8">
        <w:trPr>
          <w:trHeight w:val="359"/>
        </w:trPr>
        <w:tc>
          <w:tcPr>
            <w:tcW w:w="1010" w:type="dxa"/>
          </w:tcPr>
          <w:p w:rsidR="00897DC8" w:rsidRPr="00897DC8" w:rsidRDefault="00897DC8" w:rsidP="00897DC8">
            <w:pPr>
              <w:spacing w:before="40"/>
              <w:ind w:right="1"/>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5"/>
                <w:sz w:val="24"/>
                <w:lang w:val="ru-RU"/>
              </w:rPr>
              <w:t>18</w:t>
            </w:r>
          </w:p>
        </w:tc>
        <w:tc>
          <w:tcPr>
            <w:tcW w:w="5187" w:type="dxa"/>
          </w:tcPr>
          <w:p w:rsidR="00897DC8" w:rsidRPr="00897DC8" w:rsidRDefault="00897DC8" w:rsidP="00897DC8">
            <w:pPr>
              <w:spacing w:before="4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натуральных</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pacing w:val="-4"/>
                <w:sz w:val="24"/>
                <w:lang w:val="ru-RU"/>
              </w:rPr>
              <w:t>чисел</w:t>
            </w:r>
          </w:p>
        </w:tc>
        <w:tc>
          <w:tcPr>
            <w:tcW w:w="1478" w:type="dxa"/>
          </w:tcPr>
          <w:p w:rsidR="00897DC8" w:rsidRPr="00897DC8" w:rsidRDefault="00897DC8" w:rsidP="00897DC8">
            <w:pPr>
              <w:spacing w:before="40"/>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10"/>
                <w:sz w:val="24"/>
                <w:lang w:val="ru-RU"/>
              </w:rPr>
              <w:t>1</w:t>
            </w:r>
          </w:p>
        </w:tc>
        <w:tc>
          <w:tcPr>
            <w:tcW w:w="2019" w:type="dxa"/>
          </w:tcPr>
          <w:p w:rsidR="00897DC8" w:rsidRPr="00897DC8" w:rsidRDefault="00897DC8" w:rsidP="00897DC8">
            <w:pPr>
              <w:rPr>
                <w:rFonts w:ascii="Times New Roman" w:eastAsia="Times New Roman" w:hAnsi="Times New Roman" w:cs="Times New Roman"/>
                <w:sz w:val="24"/>
                <w:lang w:val="ru-RU"/>
              </w:rPr>
            </w:pPr>
          </w:p>
        </w:tc>
        <w:tc>
          <w:tcPr>
            <w:tcW w:w="2081" w:type="dxa"/>
          </w:tcPr>
          <w:p w:rsidR="00897DC8" w:rsidRPr="00897DC8" w:rsidRDefault="00897DC8" w:rsidP="00897DC8">
            <w:pPr>
              <w:rPr>
                <w:rFonts w:ascii="Times New Roman" w:eastAsia="Times New Roman" w:hAnsi="Times New Roman" w:cs="Times New Roman"/>
                <w:sz w:val="24"/>
                <w:lang w:val="ru-RU"/>
              </w:rPr>
            </w:pPr>
          </w:p>
        </w:tc>
        <w:tc>
          <w:tcPr>
            <w:tcW w:w="1437" w:type="dxa"/>
          </w:tcPr>
          <w:p w:rsidR="00897DC8" w:rsidRPr="00897DC8" w:rsidRDefault="00897DC8" w:rsidP="00897DC8">
            <w:pPr>
              <w:rPr>
                <w:rFonts w:ascii="Times New Roman" w:eastAsia="Times New Roman" w:hAnsi="Times New Roman" w:cs="Times New Roman"/>
                <w:sz w:val="24"/>
                <w:lang w:val="ru-RU"/>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06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lang w:val="ru-RU"/>
              </w:rPr>
            </w:pPr>
            <w:r w:rsidRPr="00897DC8">
              <w:rPr>
                <w:rFonts w:ascii="Times New Roman" w:eastAsia="Times New Roman" w:hAnsi="Times New Roman" w:cs="Times New Roman"/>
                <w:spacing w:val="-5"/>
                <w:sz w:val="24"/>
                <w:lang w:val="ru-RU"/>
              </w:rPr>
              <w:t>19</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lang w:val="ru-RU"/>
              </w:rPr>
              <w:t>Свойства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вычита</w:t>
            </w:r>
            <w:r w:rsidRPr="00897DC8">
              <w:rPr>
                <w:rFonts w:ascii="Times New Roman" w:eastAsia="Times New Roman" w:hAnsi="Times New Roman" w:cs="Times New Roman"/>
                <w:spacing w:val="-2"/>
                <w:sz w:val="24"/>
              </w:rPr>
              <w:t>ния</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20</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Числовые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буквенные</w:t>
            </w:r>
            <w:r w:rsidRPr="00897DC8">
              <w:rPr>
                <w:rFonts w:ascii="Times New Roman" w:eastAsia="Times New Roman" w:hAnsi="Times New Roman" w:cs="Times New Roman"/>
                <w:spacing w:val="-2"/>
                <w:sz w:val="24"/>
              </w:rPr>
              <w:t xml:space="preserve"> выражения</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21</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Вычисление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значений</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выражения</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22</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Уравнение</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23</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уравнения</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24</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Математическая</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модель</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25</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 xml:space="preserve">помощью </w:t>
            </w:r>
            <w:r w:rsidRPr="00897DC8">
              <w:rPr>
                <w:rFonts w:ascii="Times New Roman" w:eastAsia="Times New Roman" w:hAnsi="Times New Roman" w:cs="Times New Roman"/>
                <w:spacing w:val="-2"/>
                <w:sz w:val="24"/>
                <w:lang w:val="ru-RU"/>
              </w:rPr>
              <w:t>уравнений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Умножение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натуральных</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4"/>
                <w:sz w:val="24"/>
              </w:rPr>
              <w:t>чисел</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27</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Свойства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умножения</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28</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примеров</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задач</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29</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Деление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натуральных</w:t>
            </w:r>
            <w:r w:rsidRPr="00897DC8">
              <w:rPr>
                <w:rFonts w:ascii="Times New Roman" w:eastAsia="Times New Roman" w:hAnsi="Times New Roman" w:cs="Times New Roman"/>
                <w:spacing w:val="-4"/>
                <w:sz w:val="24"/>
              </w:rPr>
              <w:t xml:space="preserve"> чисел</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30</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примеров</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задач</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31</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Деление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с</w:t>
            </w:r>
            <w:r w:rsidRPr="00897DC8">
              <w:rPr>
                <w:rFonts w:ascii="Times New Roman" w:eastAsia="Times New Roman" w:hAnsi="Times New Roman" w:cs="Times New Roman"/>
                <w:spacing w:val="-2"/>
                <w:sz w:val="24"/>
              </w:rPr>
              <w:t xml:space="preserve"> остатком</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5"/>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32</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Упрощение</w:t>
            </w:r>
            <w:r w:rsidRPr="00897DC8">
              <w:rPr>
                <w:rFonts w:ascii="Times New Roman" w:eastAsia="Times New Roman" w:hAnsi="Times New Roman" w:cs="Times New Roman"/>
                <w:spacing w:val="-2"/>
                <w:sz w:val="24"/>
              </w:rPr>
              <w:t xml:space="preserve"> выражений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2"/>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33</w:t>
            </w:r>
          </w:p>
        </w:tc>
        <w:tc>
          <w:tcPr>
            <w:tcW w:w="5187"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Распределительное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свойство</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умножения относительно сложения</w:t>
            </w:r>
          </w:p>
        </w:tc>
        <w:tc>
          <w:tcPr>
            <w:tcW w:w="1478" w:type="dxa"/>
          </w:tcPr>
          <w:p w:rsidR="00897DC8" w:rsidRPr="00897DC8" w:rsidRDefault="00897DC8" w:rsidP="00897DC8">
            <w:pPr>
              <w:spacing w:before="202"/>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34</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Распределительное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свойство</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умножения относительно вычитания</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35</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теме "Упрощение выражений"</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5"/>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Порядок</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z w:val="24"/>
              </w:rPr>
              <w:t>действий</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в</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вычислениях</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37</w:t>
            </w:r>
          </w:p>
        </w:tc>
        <w:tc>
          <w:tcPr>
            <w:tcW w:w="5187" w:type="dxa"/>
          </w:tcPr>
          <w:p w:rsidR="00897DC8" w:rsidRPr="00897DC8" w:rsidRDefault="00897DC8" w:rsidP="00897DC8">
            <w:pPr>
              <w:spacing w:line="32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все арифметические действия</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38</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движение</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39</w:t>
            </w:r>
          </w:p>
        </w:tc>
        <w:tc>
          <w:tcPr>
            <w:tcW w:w="5187" w:type="dxa"/>
          </w:tcPr>
          <w:p w:rsidR="00897DC8" w:rsidRPr="00897DC8" w:rsidRDefault="00897DC8" w:rsidP="00897DC8">
            <w:pPr>
              <w:spacing w:before="45"/>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покупки</w:t>
            </w:r>
          </w:p>
        </w:tc>
        <w:tc>
          <w:tcPr>
            <w:tcW w:w="1478" w:type="dxa"/>
          </w:tcPr>
          <w:p w:rsidR="00897DC8" w:rsidRPr="00897DC8" w:rsidRDefault="00897DC8" w:rsidP="00897DC8">
            <w:pPr>
              <w:spacing w:before="4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40</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41</w:t>
            </w:r>
          </w:p>
        </w:tc>
        <w:tc>
          <w:tcPr>
            <w:tcW w:w="5187"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2</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spacing w:before="46"/>
              <w:ind w:right="848"/>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42</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Степень</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с</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натуральным</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показателем</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43</w:t>
            </w:r>
          </w:p>
        </w:tc>
        <w:tc>
          <w:tcPr>
            <w:tcW w:w="5187" w:type="dxa"/>
          </w:tcPr>
          <w:p w:rsidR="00897DC8" w:rsidRPr="00897DC8" w:rsidRDefault="00897DC8" w:rsidP="00897DC8">
            <w:pPr>
              <w:spacing w:line="32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Запись</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виде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суммы</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 xml:space="preserve">разрядных </w:t>
            </w:r>
            <w:r w:rsidRPr="00897DC8">
              <w:rPr>
                <w:rFonts w:ascii="Times New Roman" w:eastAsia="Times New Roman" w:hAnsi="Times New Roman" w:cs="Times New Roman"/>
                <w:spacing w:val="-2"/>
                <w:sz w:val="24"/>
                <w:lang w:val="ru-RU"/>
              </w:rPr>
              <w:t>слагаемых</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44</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Делители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кратные.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Простые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 xml:space="preserve">составные </w:t>
            </w:r>
            <w:r w:rsidRPr="00897DC8">
              <w:rPr>
                <w:rFonts w:ascii="Times New Roman" w:eastAsia="Times New Roman" w:hAnsi="Times New Roman" w:cs="Times New Roman"/>
                <w:spacing w:val="-4"/>
                <w:sz w:val="24"/>
                <w:lang w:val="ru-RU"/>
              </w:rPr>
              <w:t>числа</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45</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Свойства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делимости</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Признак</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делимости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10"/>
                <w:sz w:val="24"/>
              </w:rPr>
              <w:t>2</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47</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Признак</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делимости</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5</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5"/>
                <w:sz w:val="24"/>
              </w:rPr>
              <w:t>10</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48</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Признак</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делимости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10"/>
                <w:sz w:val="24"/>
              </w:rPr>
              <w:t>3</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49</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Признак</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делимости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10"/>
                <w:sz w:val="24"/>
              </w:rPr>
              <w:t>9</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50</w:t>
            </w:r>
          </w:p>
        </w:tc>
        <w:tc>
          <w:tcPr>
            <w:tcW w:w="5187" w:type="dxa"/>
          </w:tcPr>
          <w:p w:rsidR="00897DC8" w:rsidRPr="00897DC8" w:rsidRDefault="00897DC8" w:rsidP="00897DC8">
            <w:pPr>
              <w:spacing w:line="320" w:lineRule="atLeast"/>
              <w:rPr>
                <w:rFonts w:ascii="Times New Roman" w:eastAsia="Times New Roman" w:hAnsi="Times New Roman" w:cs="Times New Roman"/>
                <w:sz w:val="24"/>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теме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"Делители</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 xml:space="preserve">кратные. </w:t>
            </w:r>
            <w:r w:rsidRPr="00897DC8">
              <w:rPr>
                <w:rFonts w:ascii="Times New Roman" w:eastAsia="Times New Roman" w:hAnsi="Times New Roman" w:cs="Times New Roman"/>
                <w:sz w:val="24"/>
              </w:rPr>
              <w:t>Признаки делимости"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51</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Формулы</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52</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Площадь.</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Единицы</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измерения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площадей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53</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Треугольник</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54</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55</w:t>
            </w:r>
          </w:p>
        </w:tc>
        <w:tc>
          <w:tcPr>
            <w:tcW w:w="5187"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3</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spacing w:before="46"/>
              <w:ind w:right="848"/>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Формула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 xml:space="preserve">площади </w:t>
            </w:r>
            <w:r w:rsidRPr="00897DC8">
              <w:rPr>
                <w:rFonts w:ascii="Times New Roman" w:eastAsia="Times New Roman" w:hAnsi="Times New Roman" w:cs="Times New Roman"/>
                <w:spacing w:val="-2"/>
                <w:sz w:val="24"/>
              </w:rPr>
              <w:t>прямоугольника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20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57</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Площадь</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многоугольников,</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составленных</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 xml:space="preserve">из </w:t>
            </w:r>
            <w:r w:rsidRPr="00897DC8">
              <w:rPr>
                <w:rFonts w:ascii="Times New Roman" w:eastAsia="Times New Roman" w:hAnsi="Times New Roman" w:cs="Times New Roman"/>
                <w:spacing w:val="-2"/>
                <w:sz w:val="24"/>
                <w:lang w:val="ru-RU"/>
              </w:rPr>
              <w:t>прямоугольников</w:t>
            </w:r>
          </w:p>
        </w:tc>
        <w:tc>
          <w:tcPr>
            <w:tcW w:w="1478" w:type="dxa"/>
          </w:tcPr>
          <w:p w:rsidR="00897DC8" w:rsidRPr="00897DC8" w:rsidRDefault="00897DC8" w:rsidP="00897DC8">
            <w:pPr>
              <w:spacing w:before="20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58</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Геометрия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клетчатой</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бумаге</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995"/>
        </w:trPr>
        <w:tc>
          <w:tcPr>
            <w:tcW w:w="1010" w:type="dxa"/>
          </w:tcPr>
          <w:p w:rsidR="00897DC8" w:rsidRPr="00897DC8" w:rsidRDefault="00897DC8" w:rsidP="00897DC8">
            <w:pPr>
              <w:spacing w:before="86"/>
              <w:rPr>
                <w:rFonts w:ascii="Times New Roman" w:eastAsia="Times New Roman" w:hAnsi="Times New Roman" w:cs="Times New Roman"/>
                <w:b/>
                <w:sz w:val="24"/>
              </w:rPr>
            </w:pPr>
          </w:p>
          <w:p w:rsidR="00897DC8" w:rsidRPr="00897DC8" w:rsidRDefault="00897DC8" w:rsidP="00897DC8">
            <w:pPr>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59</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Практическая</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работа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"Построение</w:t>
            </w:r>
          </w:p>
          <w:p w:rsidR="00897DC8" w:rsidRPr="00897DC8" w:rsidRDefault="00897DC8" w:rsidP="00897DC8">
            <w:pPr>
              <w:spacing w:before="6"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прямоугольника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заданными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сторонами</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на нелинованной бумаге"</w:t>
            </w:r>
          </w:p>
        </w:tc>
        <w:tc>
          <w:tcPr>
            <w:tcW w:w="1478" w:type="dxa"/>
          </w:tcPr>
          <w:p w:rsidR="00897DC8" w:rsidRPr="00897DC8" w:rsidRDefault="00897DC8" w:rsidP="00897DC8">
            <w:pPr>
              <w:spacing w:before="86"/>
              <w:rPr>
                <w:rFonts w:ascii="Times New Roman" w:eastAsia="Times New Roman" w:hAnsi="Times New Roman" w:cs="Times New Roman"/>
                <w:b/>
                <w:sz w:val="24"/>
                <w:lang w:val="ru-RU"/>
              </w:rPr>
            </w:pPr>
          </w:p>
          <w:p w:rsidR="00897DC8" w:rsidRPr="00897DC8" w:rsidRDefault="00897DC8" w:rsidP="00897DC8">
            <w:pPr>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spacing w:before="86"/>
              <w:rPr>
                <w:rFonts w:ascii="Times New Roman" w:eastAsia="Times New Roman" w:hAnsi="Times New Roman" w:cs="Times New Roman"/>
                <w:b/>
                <w:sz w:val="24"/>
              </w:rPr>
            </w:pPr>
          </w:p>
          <w:p w:rsidR="00897DC8" w:rsidRPr="00897DC8" w:rsidRDefault="00897DC8" w:rsidP="00897DC8">
            <w:pPr>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60</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Прямоугольный</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z w:val="24"/>
              </w:rPr>
              <w:t>параллелепипед,</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5"/>
                <w:sz w:val="24"/>
              </w:rPr>
              <w:t>куб</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61</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Объемы.</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Единицы</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измерения</w:t>
            </w:r>
            <w:r w:rsidRPr="00897DC8">
              <w:rPr>
                <w:rFonts w:ascii="Times New Roman" w:eastAsia="Times New Roman" w:hAnsi="Times New Roman" w:cs="Times New Roman"/>
                <w:spacing w:val="-2"/>
                <w:sz w:val="24"/>
              </w:rPr>
              <w:t xml:space="preserve"> объема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62</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Объем</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прямоугольного</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параллелепипеда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63</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задач</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64</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Развертка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параллелепипеда</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65</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Развертка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4"/>
                <w:sz w:val="24"/>
              </w:rPr>
              <w:t>куба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Практическая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работа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"Развертка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куба"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spacing w:before="46"/>
              <w:ind w:right="88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67</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Окружность</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4"/>
                <w:sz w:val="24"/>
              </w:rPr>
              <w:t xml:space="preserve"> круг</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68</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Практическая</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работа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"Построение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узора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из </w:t>
            </w:r>
            <w:r w:rsidRPr="00897DC8">
              <w:rPr>
                <w:rFonts w:ascii="Times New Roman" w:eastAsia="Times New Roman" w:hAnsi="Times New Roman" w:cs="Times New Roman"/>
                <w:spacing w:val="-2"/>
                <w:sz w:val="24"/>
                <w:lang w:val="ru-RU"/>
              </w:rPr>
              <w:t>окружностей"</w:t>
            </w:r>
          </w:p>
        </w:tc>
        <w:tc>
          <w:tcPr>
            <w:tcW w:w="1478" w:type="dxa"/>
          </w:tcPr>
          <w:p w:rsidR="00897DC8" w:rsidRPr="00897DC8" w:rsidRDefault="00897DC8" w:rsidP="00897DC8">
            <w:pPr>
              <w:spacing w:before="20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spacing w:before="205"/>
              <w:ind w:right="88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69</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Шар</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z w:val="24"/>
              </w:rPr>
              <w:t xml:space="preserve">и </w:t>
            </w:r>
            <w:r w:rsidRPr="00897DC8">
              <w:rPr>
                <w:rFonts w:ascii="Times New Roman" w:eastAsia="Times New Roman" w:hAnsi="Times New Roman" w:cs="Times New Roman"/>
                <w:spacing w:val="-2"/>
                <w:sz w:val="24"/>
              </w:rPr>
              <w:t>цилиндр</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70</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Дробь</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способ</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записи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части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величины</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71</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Обыкновенные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2"/>
                <w:sz w:val="24"/>
              </w:rPr>
              <w:t>дроби</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72</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Изображение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координатной</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прямой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73</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задач</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74</w:t>
            </w:r>
          </w:p>
        </w:tc>
        <w:tc>
          <w:tcPr>
            <w:tcW w:w="5187" w:type="dxa"/>
          </w:tcPr>
          <w:p w:rsidR="00897DC8" w:rsidRPr="00897DC8" w:rsidRDefault="00897DC8" w:rsidP="00897DC8">
            <w:pPr>
              <w:spacing w:before="44"/>
              <w:rPr>
                <w:rFonts w:ascii="Times New Roman" w:eastAsia="Times New Roman" w:hAnsi="Times New Roman" w:cs="Times New Roman"/>
                <w:sz w:val="24"/>
              </w:rPr>
            </w:pPr>
            <w:r w:rsidRPr="00897DC8">
              <w:rPr>
                <w:rFonts w:ascii="Times New Roman" w:eastAsia="Times New Roman" w:hAnsi="Times New Roman" w:cs="Times New Roman"/>
                <w:sz w:val="24"/>
              </w:rPr>
              <w:t>Сравнение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spacing w:before="4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75</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Сравнение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помощью</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координатной </w:t>
            </w:r>
            <w:r w:rsidRPr="00897DC8">
              <w:rPr>
                <w:rFonts w:ascii="Times New Roman" w:eastAsia="Times New Roman" w:hAnsi="Times New Roman" w:cs="Times New Roman"/>
                <w:spacing w:val="-2"/>
                <w:sz w:val="24"/>
                <w:lang w:val="ru-RU"/>
              </w:rPr>
              <w:t>прямой</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Правильные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неправильные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дроби</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77</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Правило</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сложения</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одинаковым </w:t>
            </w:r>
            <w:r w:rsidRPr="00897DC8">
              <w:rPr>
                <w:rFonts w:ascii="Times New Roman" w:eastAsia="Times New Roman" w:hAnsi="Times New Roman" w:cs="Times New Roman"/>
                <w:spacing w:val="-2"/>
                <w:sz w:val="24"/>
                <w:lang w:val="ru-RU"/>
              </w:rPr>
              <w:t>знаменателем</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78</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одинаковым</w:t>
            </w:r>
            <w:r w:rsidRPr="00897DC8">
              <w:rPr>
                <w:rFonts w:ascii="Times New Roman" w:eastAsia="Times New Roman" w:hAnsi="Times New Roman" w:cs="Times New Roman"/>
                <w:spacing w:val="-2"/>
                <w:sz w:val="24"/>
                <w:lang w:val="ru-RU"/>
              </w:rPr>
              <w:t xml:space="preserve"> знаменателем</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2"/>
        </w:trPr>
        <w:tc>
          <w:tcPr>
            <w:tcW w:w="1010" w:type="dxa"/>
          </w:tcPr>
          <w:p w:rsidR="00897DC8" w:rsidRPr="00897DC8" w:rsidRDefault="00897DC8" w:rsidP="00897DC8">
            <w:pPr>
              <w:spacing w:before="20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79</w:t>
            </w:r>
          </w:p>
        </w:tc>
        <w:tc>
          <w:tcPr>
            <w:tcW w:w="5187" w:type="dxa"/>
          </w:tcPr>
          <w:p w:rsidR="00897DC8" w:rsidRPr="00897DC8" w:rsidRDefault="00897DC8" w:rsidP="00897DC8">
            <w:pPr>
              <w:spacing w:before="2"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Правило</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вычитания</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 xml:space="preserve">одинаковым </w:t>
            </w:r>
            <w:r w:rsidRPr="00897DC8">
              <w:rPr>
                <w:rFonts w:ascii="Times New Roman" w:eastAsia="Times New Roman" w:hAnsi="Times New Roman" w:cs="Times New Roman"/>
                <w:spacing w:val="-2"/>
                <w:sz w:val="24"/>
                <w:lang w:val="ru-RU"/>
              </w:rPr>
              <w:t>знаменателем</w:t>
            </w:r>
          </w:p>
        </w:tc>
        <w:tc>
          <w:tcPr>
            <w:tcW w:w="1478" w:type="dxa"/>
          </w:tcPr>
          <w:p w:rsidR="00897DC8" w:rsidRPr="00897DC8" w:rsidRDefault="00897DC8" w:rsidP="00897DC8">
            <w:pPr>
              <w:spacing w:before="20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80</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 xml:space="preserve">одинаковым </w:t>
            </w:r>
            <w:r w:rsidRPr="00897DC8">
              <w:rPr>
                <w:rFonts w:ascii="Times New Roman" w:eastAsia="Times New Roman" w:hAnsi="Times New Roman" w:cs="Times New Roman"/>
                <w:spacing w:val="-2"/>
                <w:sz w:val="24"/>
                <w:lang w:val="ru-RU"/>
              </w:rPr>
              <w:t>знаменателем</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81</w:t>
            </w:r>
          </w:p>
        </w:tc>
        <w:tc>
          <w:tcPr>
            <w:tcW w:w="5187" w:type="dxa"/>
          </w:tcPr>
          <w:p w:rsidR="00897DC8" w:rsidRPr="00897DC8" w:rsidRDefault="00897DC8" w:rsidP="00897DC8">
            <w:pPr>
              <w:spacing w:before="45"/>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натуральных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дроби</w:t>
            </w:r>
          </w:p>
        </w:tc>
        <w:tc>
          <w:tcPr>
            <w:tcW w:w="1478" w:type="dxa"/>
          </w:tcPr>
          <w:p w:rsidR="00897DC8" w:rsidRPr="00897DC8" w:rsidRDefault="00897DC8" w:rsidP="00897DC8">
            <w:pPr>
              <w:spacing w:before="4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82</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Смешанные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4"/>
                <w:sz w:val="24"/>
              </w:rPr>
              <w:t>числа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83</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Смешанные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числа.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Алгоритмы</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84</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Сложение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смешанных</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чисел</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85</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Вычитание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смешанных</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чисел</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86</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87</w:t>
            </w:r>
          </w:p>
        </w:tc>
        <w:tc>
          <w:tcPr>
            <w:tcW w:w="5187"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4</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spacing w:before="46"/>
              <w:ind w:right="848"/>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88</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Основное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свойство</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дроби</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89</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Сокращение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90</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Приведение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к</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новому</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знаменателю</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91</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Общий</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знаменатель</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 xml:space="preserve">дополнительный </w:t>
            </w:r>
            <w:r w:rsidRPr="00897DC8">
              <w:rPr>
                <w:rFonts w:ascii="Times New Roman" w:eastAsia="Times New Roman" w:hAnsi="Times New Roman" w:cs="Times New Roman"/>
                <w:spacing w:val="-2"/>
                <w:sz w:val="24"/>
                <w:lang w:val="ru-RU"/>
              </w:rPr>
              <w:t>множитель</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92</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Приведение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общему</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знаменателю</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93</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примеров</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задач</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94</w:t>
            </w:r>
          </w:p>
        </w:tc>
        <w:tc>
          <w:tcPr>
            <w:tcW w:w="5187"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Сравнение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разными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знаменателями</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95</w:t>
            </w:r>
          </w:p>
        </w:tc>
        <w:tc>
          <w:tcPr>
            <w:tcW w:w="5187" w:type="dxa"/>
          </w:tcPr>
          <w:p w:rsidR="00897DC8" w:rsidRPr="00897DC8" w:rsidRDefault="00897DC8" w:rsidP="00897DC8">
            <w:pPr>
              <w:spacing w:line="32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Сравнение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разными</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знаменателями на чертежах</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96</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разными</w:t>
            </w:r>
            <w:r w:rsidRPr="00897DC8">
              <w:rPr>
                <w:rFonts w:ascii="Times New Roman" w:eastAsia="Times New Roman" w:hAnsi="Times New Roman" w:cs="Times New Roman"/>
                <w:spacing w:val="-2"/>
                <w:sz w:val="24"/>
                <w:lang w:val="ru-RU"/>
              </w:rPr>
              <w:t xml:space="preserve"> знаменателями</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97</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 разными знаменателями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98</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 xml:space="preserve">разными </w:t>
            </w:r>
            <w:r w:rsidRPr="00897DC8">
              <w:rPr>
                <w:rFonts w:ascii="Times New Roman" w:eastAsia="Times New Roman" w:hAnsi="Times New Roman" w:cs="Times New Roman"/>
                <w:spacing w:val="-2"/>
                <w:sz w:val="24"/>
                <w:lang w:val="ru-RU"/>
              </w:rPr>
              <w:t>знаменателями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99</w:t>
            </w:r>
          </w:p>
        </w:tc>
        <w:tc>
          <w:tcPr>
            <w:tcW w:w="5187" w:type="dxa"/>
          </w:tcPr>
          <w:p w:rsidR="00897DC8" w:rsidRPr="00897DC8" w:rsidRDefault="00897DC8" w:rsidP="00897DC8">
            <w:pPr>
              <w:spacing w:before="4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разными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знаменателями</w:t>
            </w:r>
          </w:p>
        </w:tc>
        <w:tc>
          <w:tcPr>
            <w:tcW w:w="1478" w:type="dxa"/>
          </w:tcPr>
          <w:p w:rsidR="00897DC8" w:rsidRPr="00897DC8" w:rsidRDefault="00897DC8" w:rsidP="00897DC8">
            <w:pPr>
              <w:spacing w:before="4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100</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 разными знаменателями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101</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 разными знаменателями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102</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103</w:t>
            </w:r>
          </w:p>
        </w:tc>
        <w:tc>
          <w:tcPr>
            <w:tcW w:w="5187"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5</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spacing w:before="46"/>
              <w:ind w:right="848"/>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104</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натуральное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4"/>
                <w:sz w:val="24"/>
                <w:lang w:val="ru-RU"/>
              </w:rPr>
              <w:t>число</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105</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Умножение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106</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Нахождение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части</w:t>
            </w:r>
            <w:r w:rsidRPr="00897DC8">
              <w:rPr>
                <w:rFonts w:ascii="Times New Roman" w:eastAsia="Times New Roman" w:hAnsi="Times New Roman" w:cs="Times New Roman"/>
                <w:spacing w:val="-2"/>
                <w:sz w:val="24"/>
              </w:rPr>
              <w:t xml:space="preserve"> целого</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107</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части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целого</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108</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Применение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букв</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для</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записи</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математических выражений и предложений</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109</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Упрощение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выражений,</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 xml:space="preserve">значений </w:t>
            </w:r>
            <w:r w:rsidRPr="00897DC8">
              <w:rPr>
                <w:rFonts w:ascii="Times New Roman" w:eastAsia="Times New Roman" w:hAnsi="Times New Roman" w:cs="Times New Roman"/>
                <w:spacing w:val="-2"/>
                <w:sz w:val="24"/>
                <w:lang w:val="ru-RU"/>
              </w:rPr>
              <w:t>выражений</w:t>
            </w:r>
          </w:p>
        </w:tc>
        <w:tc>
          <w:tcPr>
            <w:tcW w:w="1478" w:type="dxa"/>
          </w:tcPr>
          <w:p w:rsidR="00897DC8" w:rsidRPr="00897DC8" w:rsidRDefault="00897DC8" w:rsidP="00897DC8">
            <w:pPr>
              <w:spacing w:before="20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110</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Взаимно</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обратные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числа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111</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Деление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112</w:t>
            </w:r>
          </w:p>
        </w:tc>
        <w:tc>
          <w:tcPr>
            <w:tcW w:w="5187"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целого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его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части</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113</w:t>
            </w:r>
          </w:p>
        </w:tc>
        <w:tc>
          <w:tcPr>
            <w:tcW w:w="5187"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целого</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 xml:space="preserve">его </w:t>
            </w:r>
            <w:r w:rsidRPr="00897DC8">
              <w:rPr>
                <w:rFonts w:ascii="Times New Roman" w:eastAsia="Times New Roman" w:hAnsi="Times New Roman" w:cs="Times New Roman"/>
                <w:spacing w:val="-2"/>
                <w:sz w:val="24"/>
                <w:lang w:val="ru-RU"/>
              </w:rPr>
              <w:t>части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114</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содержащих</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дроби</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115</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Практическая</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работа</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"Арифметические действия с обыкновенными дробями"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Основные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задачи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дроби</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117</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118</w:t>
            </w:r>
          </w:p>
        </w:tc>
        <w:tc>
          <w:tcPr>
            <w:tcW w:w="5187"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6</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119</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Десятичная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запись</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120</w:t>
            </w:r>
          </w:p>
        </w:tc>
        <w:tc>
          <w:tcPr>
            <w:tcW w:w="5187"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Представление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десятичной</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виде </w:t>
            </w:r>
            <w:r w:rsidRPr="00897DC8">
              <w:rPr>
                <w:rFonts w:ascii="Times New Roman" w:eastAsia="Times New Roman" w:hAnsi="Times New Roman" w:cs="Times New Roman"/>
                <w:spacing w:val="-2"/>
                <w:sz w:val="24"/>
                <w:lang w:val="ru-RU"/>
              </w:rPr>
              <w:t>обыкновенной</w:t>
            </w:r>
          </w:p>
        </w:tc>
        <w:tc>
          <w:tcPr>
            <w:tcW w:w="1478" w:type="dxa"/>
          </w:tcPr>
          <w:p w:rsidR="00897DC8" w:rsidRPr="00897DC8" w:rsidRDefault="00897DC8" w:rsidP="00897DC8">
            <w:pPr>
              <w:spacing w:before="20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121</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Изображение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десятичных</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точками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на числовой прямой</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122</w:t>
            </w:r>
          </w:p>
        </w:tc>
        <w:tc>
          <w:tcPr>
            <w:tcW w:w="5187" w:type="dxa"/>
          </w:tcPr>
          <w:p w:rsidR="00897DC8" w:rsidRPr="00897DC8" w:rsidRDefault="00897DC8" w:rsidP="00897DC8">
            <w:pPr>
              <w:spacing w:before="45"/>
              <w:rPr>
                <w:rFonts w:ascii="Times New Roman" w:eastAsia="Times New Roman" w:hAnsi="Times New Roman" w:cs="Times New Roman"/>
                <w:sz w:val="24"/>
              </w:rPr>
            </w:pPr>
            <w:r w:rsidRPr="00897DC8">
              <w:rPr>
                <w:rFonts w:ascii="Times New Roman" w:eastAsia="Times New Roman" w:hAnsi="Times New Roman" w:cs="Times New Roman"/>
                <w:sz w:val="24"/>
              </w:rPr>
              <w:t>Сравнение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десятичных</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spacing w:before="4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123</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Сложение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десятичных</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124</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десятичных</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364"/>
        </w:trPr>
        <w:tc>
          <w:tcPr>
            <w:tcW w:w="1010" w:type="dxa"/>
          </w:tcPr>
          <w:p w:rsidR="00897DC8" w:rsidRPr="00897DC8" w:rsidRDefault="00897DC8" w:rsidP="00897DC8">
            <w:pPr>
              <w:rPr>
                <w:rFonts w:ascii="Times New Roman" w:eastAsia="Times New Roman" w:hAnsi="Times New Roman" w:cs="Times New Roman"/>
                <w:sz w:val="24"/>
              </w:rPr>
            </w:pP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rPr>
                <w:rFonts w:ascii="Times New Roman" w:eastAsia="Times New Roman" w:hAnsi="Times New Roman" w:cs="Times New Roman"/>
                <w:sz w:val="24"/>
              </w:rPr>
            </w:pP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125</w:t>
            </w:r>
          </w:p>
        </w:tc>
        <w:tc>
          <w:tcPr>
            <w:tcW w:w="5187" w:type="dxa"/>
          </w:tcPr>
          <w:p w:rsidR="00897DC8" w:rsidRPr="00897DC8" w:rsidRDefault="00897DC8" w:rsidP="00897DC8">
            <w:pPr>
              <w:spacing w:line="32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десятичных </w:t>
            </w:r>
            <w:r w:rsidRPr="00897DC8">
              <w:rPr>
                <w:rFonts w:ascii="Times New Roman" w:eastAsia="Times New Roman" w:hAnsi="Times New Roman" w:cs="Times New Roman"/>
                <w:spacing w:val="-2"/>
                <w:sz w:val="24"/>
                <w:lang w:val="ru-RU"/>
              </w:rPr>
              <w:t>дробей</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Вычитание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десятичных</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дробей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127</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десятичных </w:t>
            </w:r>
            <w:r w:rsidRPr="00897DC8">
              <w:rPr>
                <w:rFonts w:ascii="Times New Roman" w:eastAsia="Times New Roman" w:hAnsi="Times New Roman" w:cs="Times New Roman"/>
                <w:spacing w:val="-2"/>
                <w:sz w:val="24"/>
                <w:lang w:val="ru-RU"/>
              </w:rPr>
              <w:t>дробей</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2"/>
        </w:trPr>
        <w:tc>
          <w:tcPr>
            <w:tcW w:w="1010" w:type="dxa"/>
          </w:tcPr>
          <w:p w:rsidR="00897DC8" w:rsidRPr="00897DC8" w:rsidRDefault="00897DC8" w:rsidP="00897DC8">
            <w:pPr>
              <w:spacing w:before="205"/>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128</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десятичных </w:t>
            </w:r>
            <w:r w:rsidRPr="00897DC8">
              <w:rPr>
                <w:rFonts w:ascii="Times New Roman" w:eastAsia="Times New Roman" w:hAnsi="Times New Roman" w:cs="Times New Roman"/>
                <w:spacing w:val="-2"/>
                <w:sz w:val="24"/>
                <w:lang w:val="ru-RU"/>
              </w:rPr>
              <w:t>дробей</w:t>
            </w:r>
          </w:p>
        </w:tc>
        <w:tc>
          <w:tcPr>
            <w:tcW w:w="1478" w:type="dxa"/>
          </w:tcPr>
          <w:p w:rsidR="00897DC8" w:rsidRPr="00897DC8" w:rsidRDefault="00897DC8" w:rsidP="00897DC8">
            <w:pPr>
              <w:spacing w:before="205"/>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129</w:t>
            </w:r>
          </w:p>
        </w:tc>
        <w:tc>
          <w:tcPr>
            <w:tcW w:w="5187"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130</w:t>
            </w:r>
          </w:p>
        </w:tc>
        <w:tc>
          <w:tcPr>
            <w:tcW w:w="5187" w:type="dxa"/>
          </w:tcPr>
          <w:p w:rsidR="00897DC8" w:rsidRPr="00897DC8" w:rsidRDefault="00897DC8" w:rsidP="00897DC8">
            <w:pPr>
              <w:spacing w:before="43"/>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7</w:t>
            </w:r>
          </w:p>
        </w:tc>
        <w:tc>
          <w:tcPr>
            <w:tcW w:w="1478" w:type="dxa"/>
          </w:tcPr>
          <w:p w:rsidR="00897DC8" w:rsidRPr="00897DC8" w:rsidRDefault="00897DC8" w:rsidP="00897DC8">
            <w:pPr>
              <w:spacing w:before="43"/>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spacing w:before="43"/>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131</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Округление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чисел.</w:t>
            </w:r>
            <w:r w:rsidRPr="00897DC8">
              <w:rPr>
                <w:rFonts w:ascii="Times New Roman" w:eastAsia="Times New Roman" w:hAnsi="Times New Roman" w:cs="Times New Roman"/>
                <w:spacing w:val="-2"/>
                <w:sz w:val="24"/>
              </w:rPr>
              <w:t xml:space="preserve"> Прикидка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132</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Приближенное</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z w:val="24"/>
              </w:rPr>
              <w:t>значение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4"/>
                <w:sz w:val="24"/>
              </w:rPr>
              <w:t>числа</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133</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десятичной</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натуральное </w:t>
            </w:r>
            <w:r w:rsidRPr="00897DC8">
              <w:rPr>
                <w:rFonts w:ascii="Times New Roman" w:eastAsia="Times New Roman" w:hAnsi="Times New Roman" w:cs="Times New Roman"/>
                <w:spacing w:val="-4"/>
                <w:sz w:val="24"/>
                <w:lang w:val="ru-RU"/>
              </w:rPr>
              <w:t>число</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134</w:t>
            </w:r>
          </w:p>
        </w:tc>
        <w:tc>
          <w:tcPr>
            <w:tcW w:w="5187" w:type="dxa"/>
          </w:tcPr>
          <w:p w:rsidR="00897DC8" w:rsidRPr="00897DC8" w:rsidRDefault="00897DC8" w:rsidP="00897DC8">
            <w:pPr>
              <w:spacing w:before="12" w:line="310" w:lineRule="atLeast"/>
              <w:ind w:right="85"/>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десятичной</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10,</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100,</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1000 и т.д.</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2"/>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135</w:t>
            </w:r>
          </w:p>
        </w:tc>
        <w:tc>
          <w:tcPr>
            <w:tcW w:w="5187" w:type="dxa"/>
          </w:tcPr>
          <w:p w:rsidR="00897DC8" w:rsidRPr="00897DC8" w:rsidRDefault="00897DC8" w:rsidP="00897DC8">
            <w:pPr>
              <w:spacing w:line="32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десятичной</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 xml:space="preserve">натуральное </w:t>
            </w:r>
            <w:r w:rsidRPr="00897DC8">
              <w:rPr>
                <w:rFonts w:ascii="Times New Roman" w:eastAsia="Times New Roman" w:hAnsi="Times New Roman" w:cs="Times New Roman"/>
                <w:spacing w:val="-4"/>
                <w:sz w:val="24"/>
                <w:lang w:val="ru-RU"/>
              </w:rPr>
              <w:t>число</w:t>
            </w:r>
          </w:p>
        </w:tc>
        <w:tc>
          <w:tcPr>
            <w:tcW w:w="1478" w:type="dxa"/>
          </w:tcPr>
          <w:p w:rsidR="00897DC8" w:rsidRPr="00897DC8" w:rsidRDefault="00897DC8" w:rsidP="00897DC8">
            <w:pPr>
              <w:spacing w:before="202"/>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136</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десятичной</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10,</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100,</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1000</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 xml:space="preserve">и </w:t>
            </w:r>
            <w:r w:rsidRPr="00897DC8">
              <w:rPr>
                <w:rFonts w:ascii="Times New Roman" w:eastAsia="Times New Roman" w:hAnsi="Times New Roman" w:cs="Times New Roman"/>
                <w:spacing w:val="-4"/>
                <w:sz w:val="24"/>
                <w:lang w:val="ru-RU"/>
              </w:rPr>
              <w:t>т.д.</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137</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Умножение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десятичную</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дробь</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138</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0,1;</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0,01;</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0,001</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 xml:space="preserve">и </w:t>
            </w:r>
            <w:r w:rsidRPr="00897DC8">
              <w:rPr>
                <w:rFonts w:ascii="Times New Roman" w:eastAsia="Times New Roman" w:hAnsi="Times New Roman" w:cs="Times New Roman"/>
                <w:spacing w:val="-4"/>
                <w:sz w:val="24"/>
                <w:lang w:val="ru-RU"/>
              </w:rPr>
              <w:t>т.д.</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139</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 десятичную дробь</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140</w:t>
            </w:r>
          </w:p>
        </w:tc>
        <w:tc>
          <w:tcPr>
            <w:tcW w:w="5187"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 xml:space="preserve">десятичную </w:t>
            </w:r>
            <w:r w:rsidRPr="00897DC8">
              <w:rPr>
                <w:rFonts w:ascii="Times New Roman" w:eastAsia="Times New Roman" w:hAnsi="Times New Roman" w:cs="Times New Roman"/>
                <w:spacing w:val="-2"/>
                <w:sz w:val="24"/>
                <w:lang w:val="ru-RU"/>
              </w:rPr>
              <w:t>дробь</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141</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Деление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десятичную</w:t>
            </w:r>
            <w:r w:rsidRPr="00897DC8">
              <w:rPr>
                <w:rFonts w:ascii="Times New Roman" w:eastAsia="Times New Roman" w:hAnsi="Times New Roman" w:cs="Times New Roman"/>
                <w:spacing w:val="-2"/>
                <w:sz w:val="24"/>
              </w:rPr>
              <w:t xml:space="preserve"> дробь</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364"/>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142</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0,1;0,01;0,001</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 xml:space="preserve">и </w:t>
            </w:r>
            <w:r w:rsidRPr="00897DC8">
              <w:rPr>
                <w:rFonts w:ascii="Times New Roman" w:eastAsia="Times New Roman" w:hAnsi="Times New Roman" w:cs="Times New Roman"/>
                <w:spacing w:val="-4"/>
                <w:sz w:val="24"/>
                <w:lang w:val="ru-RU"/>
              </w:rPr>
              <w:t>т.д.</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143</w:t>
            </w:r>
          </w:p>
        </w:tc>
        <w:tc>
          <w:tcPr>
            <w:tcW w:w="5187"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 xml:space="preserve">десятичную </w:t>
            </w:r>
            <w:r w:rsidRPr="00897DC8">
              <w:rPr>
                <w:rFonts w:ascii="Times New Roman" w:eastAsia="Times New Roman" w:hAnsi="Times New Roman" w:cs="Times New Roman"/>
                <w:spacing w:val="-2"/>
                <w:sz w:val="24"/>
                <w:lang w:val="ru-RU"/>
              </w:rPr>
              <w:t>дробь</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144</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 xml:space="preserve">десятичную </w:t>
            </w:r>
            <w:r w:rsidRPr="00897DC8">
              <w:rPr>
                <w:rFonts w:ascii="Times New Roman" w:eastAsia="Times New Roman" w:hAnsi="Times New Roman" w:cs="Times New Roman"/>
                <w:spacing w:val="-2"/>
                <w:sz w:val="24"/>
                <w:lang w:val="ru-RU"/>
              </w:rPr>
              <w:t>дробь</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145</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146</w:t>
            </w:r>
          </w:p>
        </w:tc>
        <w:tc>
          <w:tcPr>
            <w:tcW w:w="5187"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8</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147</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 xml:space="preserve">десятичными </w:t>
            </w:r>
            <w:r w:rsidRPr="00897DC8">
              <w:rPr>
                <w:rFonts w:ascii="Times New Roman" w:eastAsia="Times New Roman" w:hAnsi="Times New Roman" w:cs="Times New Roman"/>
                <w:spacing w:val="-2"/>
                <w:sz w:val="24"/>
                <w:lang w:val="ru-RU"/>
              </w:rPr>
              <w:t>дробями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148</w:t>
            </w:r>
          </w:p>
        </w:tc>
        <w:tc>
          <w:tcPr>
            <w:tcW w:w="5187" w:type="dxa"/>
          </w:tcPr>
          <w:p w:rsidR="00897DC8" w:rsidRPr="00897DC8" w:rsidRDefault="00897DC8" w:rsidP="00897DC8">
            <w:pPr>
              <w:spacing w:line="32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арифметические действия с десятичными дробями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149</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Десятичные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упрощение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выражений, нахождение значений выражений</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150</w:t>
            </w:r>
          </w:p>
        </w:tc>
        <w:tc>
          <w:tcPr>
            <w:tcW w:w="5187" w:type="dxa"/>
          </w:tcPr>
          <w:p w:rsidR="00897DC8" w:rsidRPr="00897DC8" w:rsidRDefault="00897DC8" w:rsidP="00897DC8">
            <w:pPr>
              <w:spacing w:before="12" w:line="310" w:lineRule="atLeast"/>
              <w:ind w:right="2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уравнений</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арифметические действия с десятичными дробями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151</w:t>
            </w:r>
          </w:p>
        </w:tc>
        <w:tc>
          <w:tcPr>
            <w:tcW w:w="5187"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 десятичными дробями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152</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Калькулятор</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153</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Практическая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работа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"Десятичные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дроби"</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spacing w:before="46"/>
              <w:ind w:right="88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154</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Виды</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углов.</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Чертежный</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треугольник</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155</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Измерение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углов.</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Транспортир</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Практическая</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работа</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"Построение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углов"</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spacing w:before="46"/>
              <w:ind w:right="88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157</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6"/>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158</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закрепления</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повторения</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 xml:space="preserve">пройденного </w:t>
            </w:r>
            <w:r w:rsidRPr="00897DC8">
              <w:rPr>
                <w:rFonts w:ascii="Times New Roman" w:eastAsia="Times New Roman" w:hAnsi="Times New Roman" w:cs="Times New Roman"/>
                <w:spacing w:val="-2"/>
                <w:sz w:val="24"/>
                <w:lang w:val="ru-RU"/>
              </w:rPr>
              <w:t>материала</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6"/>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159</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с натуральными числами</w:t>
            </w:r>
          </w:p>
        </w:tc>
        <w:tc>
          <w:tcPr>
            <w:tcW w:w="1478" w:type="dxa"/>
          </w:tcPr>
          <w:p w:rsidR="00897DC8" w:rsidRPr="00897DC8" w:rsidRDefault="00897DC8" w:rsidP="00897DC8">
            <w:pPr>
              <w:spacing w:before="204"/>
              <w:ind w:right="579"/>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0"/>
        <w:gridCol w:w="5187"/>
        <w:gridCol w:w="1478"/>
        <w:gridCol w:w="2019"/>
        <w:gridCol w:w="2081"/>
        <w:gridCol w:w="1437"/>
      </w:tblGrid>
      <w:tr w:rsidR="00897DC8" w:rsidRPr="00897DC8" w:rsidTr="00897DC8">
        <w:trPr>
          <w:trHeight w:val="681"/>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160</w:t>
            </w:r>
          </w:p>
        </w:tc>
        <w:tc>
          <w:tcPr>
            <w:tcW w:w="5187" w:type="dxa"/>
          </w:tcPr>
          <w:p w:rsidR="00897DC8" w:rsidRPr="00897DC8" w:rsidRDefault="00897DC8" w:rsidP="00897DC8">
            <w:pPr>
              <w:spacing w:before="2"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с обыкновенными дробями</w:t>
            </w:r>
          </w:p>
        </w:tc>
        <w:tc>
          <w:tcPr>
            <w:tcW w:w="1478"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995"/>
        </w:trPr>
        <w:tc>
          <w:tcPr>
            <w:tcW w:w="1010" w:type="dxa"/>
          </w:tcPr>
          <w:p w:rsidR="00897DC8" w:rsidRPr="00897DC8" w:rsidRDefault="00897DC8" w:rsidP="00897DC8">
            <w:pPr>
              <w:spacing w:before="86"/>
              <w:rPr>
                <w:rFonts w:ascii="Times New Roman" w:eastAsia="Times New Roman" w:hAnsi="Times New Roman" w:cs="Times New Roman"/>
                <w:b/>
                <w:sz w:val="24"/>
              </w:rPr>
            </w:pPr>
          </w:p>
          <w:p w:rsidR="00897DC8" w:rsidRPr="00897DC8" w:rsidRDefault="00897DC8" w:rsidP="00897DC8">
            <w:pPr>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161</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5"/>
                <w:sz w:val="24"/>
                <w:lang w:val="ru-RU"/>
              </w:rPr>
              <w:t xml:space="preserve"> на</w:t>
            </w:r>
          </w:p>
          <w:p w:rsidR="00897DC8" w:rsidRPr="00897DC8" w:rsidRDefault="00897DC8" w:rsidP="00897DC8">
            <w:pPr>
              <w:spacing w:before="6"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натуральными числами и обыкновенными дробями</w:t>
            </w:r>
          </w:p>
        </w:tc>
        <w:tc>
          <w:tcPr>
            <w:tcW w:w="1478" w:type="dxa"/>
          </w:tcPr>
          <w:p w:rsidR="00897DC8" w:rsidRPr="00897DC8" w:rsidRDefault="00897DC8" w:rsidP="00897DC8">
            <w:pPr>
              <w:spacing w:before="86"/>
              <w:rPr>
                <w:rFonts w:ascii="Times New Roman" w:eastAsia="Times New Roman" w:hAnsi="Times New Roman" w:cs="Times New Roman"/>
                <w:b/>
                <w:sz w:val="24"/>
                <w:lang w:val="ru-RU"/>
              </w:rPr>
            </w:pPr>
          </w:p>
          <w:p w:rsidR="00897DC8" w:rsidRPr="00897DC8" w:rsidRDefault="00897DC8" w:rsidP="00897DC8">
            <w:pPr>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1010" w:type="dxa"/>
          </w:tcPr>
          <w:p w:rsidR="00897DC8" w:rsidRPr="00897DC8" w:rsidRDefault="00897DC8" w:rsidP="00897DC8">
            <w:pPr>
              <w:spacing w:before="204"/>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162</w:t>
            </w:r>
          </w:p>
        </w:tc>
        <w:tc>
          <w:tcPr>
            <w:tcW w:w="5187"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с десятичными дробями</w:t>
            </w:r>
          </w:p>
        </w:tc>
        <w:tc>
          <w:tcPr>
            <w:tcW w:w="1478"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996"/>
        </w:trPr>
        <w:tc>
          <w:tcPr>
            <w:tcW w:w="1010" w:type="dxa"/>
          </w:tcPr>
          <w:p w:rsidR="00897DC8" w:rsidRPr="00897DC8" w:rsidRDefault="00897DC8" w:rsidP="00897DC8">
            <w:pPr>
              <w:spacing w:before="87"/>
              <w:rPr>
                <w:rFonts w:ascii="Times New Roman" w:eastAsia="Times New Roman" w:hAnsi="Times New Roman" w:cs="Times New Roman"/>
                <w:b/>
                <w:sz w:val="24"/>
              </w:rPr>
            </w:pPr>
          </w:p>
          <w:p w:rsidR="00897DC8" w:rsidRPr="00897DC8" w:rsidRDefault="00897DC8" w:rsidP="00897DC8">
            <w:pPr>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163</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5"/>
                <w:sz w:val="24"/>
                <w:lang w:val="ru-RU"/>
              </w:rPr>
              <w:t xml:space="preserve"> на</w:t>
            </w:r>
          </w:p>
          <w:p w:rsidR="00897DC8" w:rsidRPr="00897DC8" w:rsidRDefault="00897DC8" w:rsidP="00897DC8">
            <w:pPr>
              <w:spacing w:before="7"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 xml:space="preserve">десятичными </w:t>
            </w:r>
            <w:r w:rsidRPr="00897DC8">
              <w:rPr>
                <w:rFonts w:ascii="Times New Roman" w:eastAsia="Times New Roman" w:hAnsi="Times New Roman" w:cs="Times New Roman"/>
                <w:spacing w:val="-2"/>
                <w:sz w:val="24"/>
                <w:lang w:val="ru-RU"/>
              </w:rPr>
              <w:t>дробями</w:t>
            </w:r>
          </w:p>
        </w:tc>
        <w:tc>
          <w:tcPr>
            <w:tcW w:w="1478" w:type="dxa"/>
          </w:tcPr>
          <w:p w:rsidR="00897DC8" w:rsidRPr="00897DC8" w:rsidRDefault="00897DC8" w:rsidP="00897DC8">
            <w:pPr>
              <w:spacing w:before="87"/>
              <w:rPr>
                <w:rFonts w:ascii="Times New Roman" w:eastAsia="Times New Roman" w:hAnsi="Times New Roman" w:cs="Times New Roman"/>
                <w:b/>
                <w:sz w:val="24"/>
                <w:lang w:val="ru-RU"/>
              </w:rPr>
            </w:pPr>
          </w:p>
          <w:p w:rsidR="00897DC8" w:rsidRPr="00897DC8" w:rsidRDefault="00897DC8" w:rsidP="00897DC8">
            <w:pPr>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164</w:t>
            </w:r>
          </w:p>
        </w:tc>
        <w:tc>
          <w:tcPr>
            <w:tcW w:w="5187"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78"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165</w:t>
            </w:r>
          </w:p>
        </w:tc>
        <w:tc>
          <w:tcPr>
            <w:tcW w:w="5187" w:type="dxa"/>
          </w:tcPr>
          <w:p w:rsidR="00897DC8" w:rsidRPr="00897DC8" w:rsidRDefault="00897DC8" w:rsidP="00897DC8">
            <w:pPr>
              <w:spacing w:before="46"/>
              <w:rPr>
                <w:rFonts w:ascii="Times New Roman" w:eastAsia="Times New Roman" w:hAnsi="Times New Roman" w:cs="Times New Roman"/>
                <w:b/>
                <w:sz w:val="24"/>
                <w:lang w:val="ru-RU"/>
              </w:rPr>
            </w:pPr>
            <w:r w:rsidRPr="00897DC8">
              <w:rPr>
                <w:rFonts w:ascii="Times New Roman" w:eastAsia="Times New Roman" w:hAnsi="Times New Roman" w:cs="Times New Roman"/>
                <w:b/>
                <w:sz w:val="24"/>
              </w:rPr>
              <w:t>Итоговая</w:t>
            </w:r>
            <w:r w:rsidRPr="00897DC8">
              <w:rPr>
                <w:rFonts w:ascii="Times New Roman" w:eastAsia="Times New Roman" w:hAnsi="Times New Roman" w:cs="Times New Roman"/>
                <w:b/>
                <w:spacing w:val="-5"/>
                <w:sz w:val="24"/>
              </w:rPr>
              <w:t xml:space="preserve"> </w:t>
            </w: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4"/>
                <w:sz w:val="24"/>
              </w:rPr>
              <w:t xml:space="preserve"> </w:t>
            </w:r>
            <w:r w:rsidRPr="00897DC8">
              <w:rPr>
                <w:rFonts w:ascii="Times New Roman" w:eastAsia="Times New Roman" w:hAnsi="Times New Roman" w:cs="Times New Roman"/>
                <w:b/>
                <w:spacing w:val="-2"/>
                <w:sz w:val="24"/>
              </w:rPr>
              <w:t>работа</w:t>
            </w:r>
            <w:r>
              <w:rPr>
                <w:rFonts w:ascii="Times New Roman" w:eastAsia="Times New Roman" w:hAnsi="Times New Roman" w:cs="Times New Roman"/>
                <w:b/>
                <w:spacing w:val="-2"/>
                <w:sz w:val="24"/>
                <w:lang w:val="ru-RU"/>
              </w:rPr>
              <w:t xml:space="preserve"> №9</w:t>
            </w:r>
          </w:p>
        </w:tc>
        <w:tc>
          <w:tcPr>
            <w:tcW w:w="1478"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spacing w:before="46"/>
              <w:ind w:right="848"/>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166</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78"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5"/>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167</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78"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168</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78" w:type="dxa"/>
          </w:tcPr>
          <w:p w:rsidR="00897DC8" w:rsidRPr="00897DC8" w:rsidRDefault="00897DC8" w:rsidP="00897DC8">
            <w:pPr>
              <w:spacing w:before="43"/>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3"/>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169</w:t>
            </w:r>
          </w:p>
        </w:tc>
        <w:tc>
          <w:tcPr>
            <w:tcW w:w="5187"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78" w:type="dxa"/>
          </w:tcPr>
          <w:p w:rsidR="00897DC8" w:rsidRPr="00897DC8" w:rsidRDefault="00897DC8" w:rsidP="00897DC8">
            <w:pPr>
              <w:spacing w:before="43"/>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1010" w:type="dxa"/>
          </w:tcPr>
          <w:p w:rsidR="00897DC8" w:rsidRPr="00897DC8" w:rsidRDefault="00897DC8" w:rsidP="00897DC8">
            <w:pPr>
              <w:spacing w:before="46"/>
              <w:ind w:right="1"/>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170</w:t>
            </w:r>
          </w:p>
        </w:tc>
        <w:tc>
          <w:tcPr>
            <w:tcW w:w="5187"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78"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19" w:type="dxa"/>
          </w:tcPr>
          <w:p w:rsidR="00897DC8" w:rsidRPr="00897DC8" w:rsidRDefault="00897DC8" w:rsidP="00897DC8">
            <w:pPr>
              <w:rPr>
                <w:rFonts w:ascii="Times New Roman" w:eastAsia="Times New Roman" w:hAnsi="Times New Roman" w:cs="Times New Roman"/>
                <w:sz w:val="24"/>
              </w:rPr>
            </w:pPr>
          </w:p>
        </w:tc>
        <w:tc>
          <w:tcPr>
            <w:tcW w:w="2081" w:type="dxa"/>
          </w:tcPr>
          <w:p w:rsidR="00897DC8" w:rsidRPr="00897DC8" w:rsidRDefault="00897DC8" w:rsidP="00897DC8">
            <w:pPr>
              <w:rPr>
                <w:rFonts w:ascii="Times New Roman" w:eastAsia="Times New Roman" w:hAnsi="Times New Roman" w:cs="Times New Roman"/>
                <w:sz w:val="24"/>
              </w:rPr>
            </w:pPr>
          </w:p>
        </w:tc>
        <w:tc>
          <w:tcPr>
            <w:tcW w:w="1437"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551"/>
        </w:trPr>
        <w:tc>
          <w:tcPr>
            <w:tcW w:w="6197" w:type="dxa"/>
            <w:gridSpan w:val="2"/>
          </w:tcPr>
          <w:p w:rsidR="00897DC8" w:rsidRPr="00897DC8" w:rsidRDefault="00897DC8" w:rsidP="00897DC8">
            <w:pPr>
              <w:spacing w:before="139"/>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ОБЩЕЕ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КОЛИЧЕСТВО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ЧАСОВ</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ПРОГРАММЕ</w:t>
            </w:r>
          </w:p>
        </w:tc>
        <w:tc>
          <w:tcPr>
            <w:tcW w:w="1478" w:type="dxa"/>
          </w:tcPr>
          <w:p w:rsidR="00897DC8" w:rsidRPr="00897DC8" w:rsidRDefault="00897DC8" w:rsidP="00897DC8">
            <w:pPr>
              <w:spacing w:before="139"/>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170</w:t>
            </w:r>
          </w:p>
        </w:tc>
        <w:tc>
          <w:tcPr>
            <w:tcW w:w="2019" w:type="dxa"/>
          </w:tcPr>
          <w:p w:rsidR="00897DC8" w:rsidRPr="00897DC8" w:rsidRDefault="00897DC8" w:rsidP="00897DC8">
            <w:pPr>
              <w:spacing w:before="139"/>
              <w:ind w:right="848"/>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9</w:t>
            </w:r>
          </w:p>
        </w:tc>
        <w:tc>
          <w:tcPr>
            <w:tcW w:w="2081" w:type="dxa"/>
          </w:tcPr>
          <w:p w:rsidR="00897DC8" w:rsidRPr="00897DC8" w:rsidRDefault="00897DC8" w:rsidP="00897DC8">
            <w:pPr>
              <w:spacing w:before="139"/>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6</w:t>
            </w:r>
          </w:p>
        </w:tc>
        <w:tc>
          <w:tcPr>
            <w:tcW w:w="1437"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67" w:after="50" w:line="240" w:lineRule="auto"/>
        <w:rPr>
          <w:rFonts w:ascii="Times New Roman" w:eastAsia="Times New Roman" w:hAnsi="Times New Roman" w:cs="Times New Roman"/>
          <w:b/>
          <w:sz w:val="28"/>
        </w:rPr>
      </w:pPr>
      <w:r w:rsidRPr="00897DC8">
        <w:rPr>
          <w:rFonts w:ascii="Times New Roman" w:eastAsia="Times New Roman" w:hAnsi="Times New Roman" w:cs="Times New Roman"/>
          <w:b/>
          <w:sz w:val="28"/>
        </w:rPr>
        <w:t>6</w:t>
      </w:r>
      <w:r w:rsidRPr="00897DC8">
        <w:rPr>
          <w:rFonts w:ascii="Times New Roman" w:eastAsia="Times New Roman" w:hAnsi="Times New Roman" w:cs="Times New Roman"/>
          <w:b/>
          <w:spacing w:val="1"/>
          <w:sz w:val="28"/>
        </w:rPr>
        <w:t xml:space="preserve"> </w:t>
      </w:r>
      <w:r w:rsidRPr="00897DC8">
        <w:rPr>
          <w:rFonts w:ascii="Times New Roman" w:eastAsia="Times New Roman" w:hAnsi="Times New Roman" w:cs="Times New Roman"/>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362"/>
        </w:trPr>
        <w:tc>
          <w:tcPr>
            <w:tcW w:w="974" w:type="dxa"/>
            <w:vMerge w:val="restart"/>
          </w:tcPr>
          <w:p w:rsidR="00897DC8" w:rsidRPr="00897DC8" w:rsidRDefault="00897DC8" w:rsidP="00897DC8">
            <w:pPr>
              <w:spacing w:before="228" w:line="276" w:lineRule="auto"/>
              <w:ind w:right="382"/>
              <w:rPr>
                <w:rFonts w:ascii="Times New Roman" w:eastAsia="Times New Roman" w:hAnsi="Times New Roman" w:cs="Times New Roman"/>
                <w:b/>
                <w:sz w:val="24"/>
              </w:rPr>
            </w:pPr>
            <w:r w:rsidRPr="00897DC8">
              <w:rPr>
                <w:rFonts w:ascii="Times New Roman" w:eastAsia="Times New Roman" w:hAnsi="Times New Roman" w:cs="Times New Roman"/>
                <w:b/>
                <w:spacing w:val="-10"/>
                <w:sz w:val="24"/>
              </w:rPr>
              <w:t xml:space="preserve">№ </w:t>
            </w:r>
            <w:r w:rsidRPr="00897DC8">
              <w:rPr>
                <w:rFonts w:ascii="Times New Roman" w:eastAsia="Times New Roman" w:hAnsi="Times New Roman" w:cs="Times New Roman"/>
                <w:b/>
                <w:spacing w:val="-4"/>
                <w:sz w:val="24"/>
              </w:rPr>
              <w:t>п/п</w:t>
            </w:r>
          </w:p>
        </w:tc>
        <w:tc>
          <w:tcPr>
            <w:tcW w:w="5223" w:type="dxa"/>
            <w:vMerge w:val="restart"/>
          </w:tcPr>
          <w:p w:rsidR="00897DC8" w:rsidRPr="00897DC8" w:rsidRDefault="00897DC8" w:rsidP="00897DC8">
            <w:pPr>
              <w:spacing w:before="110"/>
              <w:rPr>
                <w:rFonts w:ascii="Times New Roman" w:eastAsia="Times New Roman" w:hAnsi="Times New Roman" w:cs="Times New Roman"/>
                <w:b/>
                <w:sz w:val="24"/>
              </w:rPr>
            </w:pPr>
          </w:p>
          <w:p w:rsidR="00897DC8" w:rsidRPr="00897DC8" w:rsidRDefault="00897DC8" w:rsidP="00897DC8">
            <w:pPr>
              <w:jc w:val="center"/>
              <w:rPr>
                <w:rFonts w:ascii="Times New Roman" w:eastAsia="Times New Roman" w:hAnsi="Times New Roman" w:cs="Times New Roman"/>
                <w:b/>
                <w:sz w:val="24"/>
              </w:rPr>
            </w:pPr>
            <w:r w:rsidRPr="00897DC8">
              <w:rPr>
                <w:rFonts w:ascii="Times New Roman" w:eastAsia="Times New Roman" w:hAnsi="Times New Roman" w:cs="Times New Roman"/>
                <w:b/>
                <w:sz w:val="24"/>
              </w:rPr>
              <w:t>Тема</w:t>
            </w:r>
            <w:r w:rsidRPr="00897DC8">
              <w:rPr>
                <w:rFonts w:ascii="Times New Roman" w:eastAsia="Times New Roman" w:hAnsi="Times New Roman" w:cs="Times New Roman"/>
                <w:b/>
                <w:spacing w:val="-1"/>
                <w:sz w:val="24"/>
              </w:rPr>
              <w:t xml:space="preserve"> </w:t>
            </w:r>
            <w:r w:rsidRPr="00897DC8">
              <w:rPr>
                <w:rFonts w:ascii="Times New Roman" w:eastAsia="Times New Roman" w:hAnsi="Times New Roman" w:cs="Times New Roman"/>
                <w:b/>
                <w:spacing w:val="-2"/>
                <w:sz w:val="24"/>
              </w:rPr>
              <w:t>урока</w:t>
            </w:r>
          </w:p>
        </w:tc>
        <w:tc>
          <w:tcPr>
            <w:tcW w:w="5493" w:type="dxa"/>
            <w:gridSpan w:val="3"/>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Количество</w:t>
            </w:r>
            <w:r w:rsidRPr="00897DC8">
              <w:rPr>
                <w:rFonts w:ascii="Times New Roman" w:eastAsia="Times New Roman" w:hAnsi="Times New Roman" w:cs="Times New Roman"/>
                <w:b/>
                <w:spacing w:val="-5"/>
                <w:sz w:val="24"/>
              </w:rPr>
              <w:t xml:space="preserve"> </w:t>
            </w:r>
            <w:r w:rsidRPr="00897DC8">
              <w:rPr>
                <w:rFonts w:ascii="Times New Roman" w:eastAsia="Times New Roman" w:hAnsi="Times New Roman" w:cs="Times New Roman"/>
                <w:b/>
                <w:spacing w:val="-4"/>
                <w:sz w:val="24"/>
              </w:rPr>
              <w:t>часов</w:t>
            </w:r>
          </w:p>
        </w:tc>
        <w:tc>
          <w:tcPr>
            <w:tcW w:w="1411" w:type="dxa"/>
            <w:vMerge w:val="restart"/>
          </w:tcPr>
          <w:p w:rsidR="00897DC8" w:rsidRPr="00897DC8" w:rsidRDefault="00897DC8" w:rsidP="00897DC8">
            <w:pPr>
              <w:spacing w:before="228" w:line="276" w:lineRule="auto"/>
              <w:ind w:right="315"/>
              <w:rPr>
                <w:rFonts w:ascii="Times New Roman" w:eastAsia="Times New Roman" w:hAnsi="Times New Roman" w:cs="Times New Roman"/>
                <w:b/>
                <w:sz w:val="24"/>
              </w:rPr>
            </w:pPr>
            <w:r w:rsidRPr="00897DC8">
              <w:rPr>
                <w:rFonts w:ascii="Times New Roman" w:eastAsia="Times New Roman" w:hAnsi="Times New Roman" w:cs="Times New Roman"/>
                <w:b/>
                <w:spacing w:val="-4"/>
                <w:sz w:val="24"/>
              </w:rPr>
              <w:t>Тип урока</w:t>
            </w:r>
          </w:p>
        </w:tc>
      </w:tr>
      <w:tr w:rsidR="00897DC8" w:rsidRPr="00897DC8" w:rsidTr="00897DC8">
        <w:trPr>
          <w:trHeight w:val="678"/>
        </w:trPr>
        <w:tc>
          <w:tcPr>
            <w:tcW w:w="974" w:type="dxa"/>
            <w:vMerge/>
            <w:tcBorders>
              <w:top w:val="nil"/>
            </w:tcBorders>
          </w:tcPr>
          <w:p w:rsidR="00897DC8" w:rsidRPr="00897DC8" w:rsidRDefault="00897DC8" w:rsidP="00897DC8">
            <w:pPr>
              <w:rPr>
                <w:rFonts w:ascii="Times New Roman" w:eastAsia="Times New Roman" w:hAnsi="Times New Roman" w:cs="Times New Roman"/>
                <w:sz w:val="2"/>
                <w:szCs w:val="2"/>
              </w:rPr>
            </w:pPr>
          </w:p>
        </w:tc>
        <w:tc>
          <w:tcPr>
            <w:tcW w:w="5223" w:type="dxa"/>
            <w:vMerge/>
            <w:tcBorders>
              <w:top w:val="nil"/>
            </w:tcBorders>
          </w:tcPr>
          <w:p w:rsidR="00897DC8" w:rsidRPr="00897DC8" w:rsidRDefault="00897DC8" w:rsidP="00897DC8">
            <w:pPr>
              <w:rPr>
                <w:rFonts w:ascii="Times New Roman" w:eastAsia="Times New Roman" w:hAnsi="Times New Roman" w:cs="Times New Roman"/>
                <w:sz w:val="2"/>
                <w:szCs w:val="2"/>
              </w:rPr>
            </w:pPr>
          </w:p>
        </w:tc>
        <w:tc>
          <w:tcPr>
            <w:tcW w:w="1444" w:type="dxa"/>
          </w:tcPr>
          <w:p w:rsidR="00897DC8" w:rsidRPr="00897DC8" w:rsidRDefault="00897DC8" w:rsidP="00897DC8">
            <w:pPr>
              <w:spacing w:before="204"/>
              <w:ind w:right="63"/>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Всего</w:t>
            </w:r>
          </w:p>
        </w:tc>
        <w:tc>
          <w:tcPr>
            <w:tcW w:w="1992" w:type="dxa"/>
          </w:tcPr>
          <w:p w:rsidR="00897DC8" w:rsidRPr="00897DC8" w:rsidRDefault="00897DC8" w:rsidP="00897DC8">
            <w:pPr>
              <w:spacing w:before="12" w:line="310" w:lineRule="atLeast"/>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Контрольные работы</w:t>
            </w:r>
          </w:p>
        </w:tc>
        <w:tc>
          <w:tcPr>
            <w:tcW w:w="2057" w:type="dxa"/>
          </w:tcPr>
          <w:p w:rsidR="00897DC8" w:rsidRPr="00897DC8" w:rsidRDefault="00897DC8" w:rsidP="00897DC8">
            <w:pPr>
              <w:spacing w:before="12" w:line="310" w:lineRule="atLeast"/>
              <w:ind w:right="173"/>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Практические работы</w:t>
            </w:r>
          </w:p>
        </w:tc>
        <w:tc>
          <w:tcPr>
            <w:tcW w:w="1411" w:type="dxa"/>
            <w:vMerge/>
            <w:tcBorders>
              <w:top w:val="nil"/>
            </w:tcBorders>
          </w:tcPr>
          <w:p w:rsidR="00897DC8" w:rsidRPr="00897DC8" w:rsidRDefault="00897DC8" w:rsidP="00897DC8">
            <w:pPr>
              <w:rPr>
                <w:rFonts w:ascii="Times New Roman" w:eastAsia="Times New Roman" w:hAnsi="Times New Roman" w:cs="Times New Roman"/>
                <w:sz w:val="2"/>
                <w:szCs w:val="2"/>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курса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5</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класса.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Натуральные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4"/>
                <w:sz w:val="24"/>
                <w:lang w:val="ru-RU"/>
              </w:rPr>
              <w:t>числа</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курса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5</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класса.</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 xml:space="preserve">Обыкновенные </w:t>
            </w:r>
            <w:r w:rsidRPr="00897DC8">
              <w:rPr>
                <w:rFonts w:ascii="Times New Roman" w:eastAsia="Times New Roman" w:hAnsi="Times New Roman" w:cs="Times New Roman"/>
                <w:spacing w:val="-2"/>
                <w:sz w:val="24"/>
                <w:lang w:val="ru-RU"/>
              </w:rPr>
              <w:t>дроби</w:t>
            </w:r>
          </w:p>
        </w:tc>
        <w:tc>
          <w:tcPr>
            <w:tcW w:w="1444"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5223"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курса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5</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класса.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Десятичные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дроби</w:t>
            </w:r>
          </w:p>
        </w:tc>
        <w:tc>
          <w:tcPr>
            <w:tcW w:w="1444" w:type="dxa"/>
          </w:tcPr>
          <w:p w:rsidR="00897DC8" w:rsidRPr="00897DC8" w:rsidRDefault="00897DC8" w:rsidP="00897DC8">
            <w:pPr>
              <w:spacing w:before="43"/>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5223"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курса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5</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класса.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Геометрические </w:t>
            </w:r>
            <w:r w:rsidRPr="00897DC8">
              <w:rPr>
                <w:rFonts w:ascii="Times New Roman" w:eastAsia="Times New Roman" w:hAnsi="Times New Roman" w:cs="Times New Roman"/>
                <w:spacing w:val="-2"/>
                <w:sz w:val="24"/>
                <w:lang w:val="ru-RU"/>
              </w:rPr>
              <w:t>фигуры</w:t>
            </w:r>
          </w:p>
        </w:tc>
        <w:tc>
          <w:tcPr>
            <w:tcW w:w="1444"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Среднее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арифметическое</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6</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Проценты.</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процентов</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от</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4"/>
                <w:sz w:val="24"/>
                <w:lang w:val="ru-RU"/>
              </w:rPr>
              <w:t>числа</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7</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 xml:space="preserve">его </w:t>
            </w:r>
            <w:r w:rsidRPr="00897DC8">
              <w:rPr>
                <w:rFonts w:ascii="Times New Roman" w:eastAsia="Times New Roman" w:hAnsi="Times New Roman" w:cs="Times New Roman"/>
                <w:spacing w:val="-2"/>
                <w:sz w:val="24"/>
                <w:lang w:val="ru-RU"/>
              </w:rPr>
              <w:t>процентам</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Нахождение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процентного</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отношения</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9</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тему</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"Проценты"</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Круговые</w:t>
            </w:r>
            <w:r w:rsidRPr="00897DC8">
              <w:rPr>
                <w:rFonts w:ascii="Times New Roman" w:eastAsia="Times New Roman" w:hAnsi="Times New Roman" w:cs="Times New Roman"/>
                <w:spacing w:val="-2"/>
                <w:sz w:val="24"/>
              </w:rPr>
              <w:t xml:space="preserve"> диаграммы</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Представление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числовой</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информации</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в круговых диаграммах</w:t>
            </w:r>
          </w:p>
        </w:tc>
        <w:tc>
          <w:tcPr>
            <w:tcW w:w="1444"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 xml:space="preserve">Виды </w:t>
            </w:r>
            <w:r w:rsidRPr="00897DC8">
              <w:rPr>
                <w:rFonts w:ascii="Times New Roman" w:eastAsia="Times New Roman" w:hAnsi="Times New Roman" w:cs="Times New Roman"/>
                <w:spacing w:val="-2"/>
                <w:sz w:val="24"/>
              </w:rPr>
              <w:t>треугольников</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w:t>
            </w:r>
          </w:p>
        </w:tc>
        <w:tc>
          <w:tcPr>
            <w:tcW w:w="5223"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1</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Простые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z w:val="24"/>
              </w:rPr>
              <w:t>составные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4"/>
                <w:sz w:val="24"/>
              </w:rPr>
              <w:t>числа</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Разложение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простые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множители</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 тренировочных задач на тему "Разложение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простые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множители"</w:t>
            </w:r>
          </w:p>
        </w:tc>
        <w:tc>
          <w:tcPr>
            <w:tcW w:w="1444"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Наибольший</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общий</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делитель</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06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19</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Алгоритм</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нахождения</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5"/>
                <w:sz w:val="24"/>
              </w:rPr>
              <w:t>НОД</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20</w:t>
            </w:r>
          </w:p>
        </w:tc>
        <w:tc>
          <w:tcPr>
            <w:tcW w:w="5223"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Взаимно</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простые</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числа</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21</w:t>
            </w:r>
          </w:p>
        </w:tc>
        <w:tc>
          <w:tcPr>
            <w:tcW w:w="5223"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pacing w:val="-5"/>
                <w:sz w:val="24"/>
                <w:lang w:val="ru-RU"/>
              </w:rPr>
              <w:t>НОД</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413"/>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22</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Наименьшее</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общее</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кратное</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 xml:space="preserve">натуральных </w:t>
            </w:r>
            <w:r w:rsidRPr="00897DC8">
              <w:rPr>
                <w:rFonts w:ascii="Times New Roman" w:eastAsia="Times New Roman" w:hAnsi="Times New Roman" w:cs="Times New Roman"/>
                <w:spacing w:val="-2"/>
                <w:sz w:val="24"/>
                <w:lang w:val="ru-RU"/>
              </w:rPr>
              <w:t>чисел</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23</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Алгоритм</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нахождения</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5"/>
                <w:sz w:val="24"/>
              </w:rPr>
              <w:t>НОК</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24</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pacing w:val="-5"/>
                <w:sz w:val="24"/>
                <w:lang w:val="ru-RU"/>
              </w:rPr>
              <w:t>НОК</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Нахождение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НОД</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5"/>
                <w:sz w:val="24"/>
              </w:rPr>
              <w:t>НОК</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26</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27</w:t>
            </w:r>
          </w:p>
        </w:tc>
        <w:tc>
          <w:tcPr>
            <w:tcW w:w="5223"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2</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Наименьший</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общий</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знаменатель</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29</w:t>
            </w:r>
          </w:p>
        </w:tc>
        <w:tc>
          <w:tcPr>
            <w:tcW w:w="5223" w:type="dxa"/>
          </w:tcPr>
          <w:p w:rsidR="00897DC8" w:rsidRPr="00897DC8" w:rsidRDefault="00897DC8" w:rsidP="00897DC8">
            <w:pPr>
              <w:spacing w:before="2"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Приведение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к</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наименьшему</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общему </w:t>
            </w:r>
            <w:r w:rsidRPr="00897DC8">
              <w:rPr>
                <w:rFonts w:ascii="Times New Roman" w:eastAsia="Times New Roman" w:hAnsi="Times New Roman" w:cs="Times New Roman"/>
                <w:spacing w:val="-2"/>
                <w:sz w:val="24"/>
                <w:lang w:val="ru-RU"/>
              </w:rPr>
              <w:t>знаменателю</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30</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Сравнение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обыкновенных</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дробей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31</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Сложение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обыкновенных</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дробей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32</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обыкновенных </w:t>
            </w:r>
            <w:r w:rsidRPr="00897DC8">
              <w:rPr>
                <w:rFonts w:ascii="Times New Roman" w:eastAsia="Times New Roman" w:hAnsi="Times New Roman" w:cs="Times New Roman"/>
                <w:spacing w:val="-2"/>
                <w:sz w:val="24"/>
                <w:lang w:val="ru-RU"/>
              </w:rPr>
              <w:t>дробей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33</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сложение обыкновенных дробей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34</w:t>
            </w:r>
          </w:p>
        </w:tc>
        <w:tc>
          <w:tcPr>
            <w:tcW w:w="5223"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Вычитание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обыкновенных</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дробей</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35</w:t>
            </w:r>
          </w:p>
        </w:tc>
        <w:tc>
          <w:tcPr>
            <w:tcW w:w="5223" w:type="dxa"/>
          </w:tcPr>
          <w:p w:rsidR="00897DC8" w:rsidRPr="00897DC8" w:rsidRDefault="00897DC8" w:rsidP="00897DC8">
            <w:pPr>
              <w:spacing w:line="32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вычитание обыкновенных дробей</w:t>
            </w:r>
          </w:p>
        </w:tc>
        <w:tc>
          <w:tcPr>
            <w:tcW w:w="1444" w:type="dxa"/>
          </w:tcPr>
          <w:p w:rsidR="00897DC8" w:rsidRPr="00897DC8" w:rsidRDefault="00897DC8" w:rsidP="00897DC8">
            <w:pPr>
              <w:spacing w:before="20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36</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вычитание обыкновенных дробей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37</w:t>
            </w:r>
          </w:p>
        </w:tc>
        <w:tc>
          <w:tcPr>
            <w:tcW w:w="5223" w:type="dxa"/>
          </w:tcPr>
          <w:p w:rsidR="00897DC8" w:rsidRPr="00897DC8" w:rsidRDefault="00897DC8" w:rsidP="00897DC8">
            <w:pPr>
              <w:spacing w:before="45"/>
              <w:rPr>
                <w:rFonts w:ascii="Times New Roman" w:eastAsia="Times New Roman" w:hAnsi="Times New Roman" w:cs="Times New Roman"/>
                <w:sz w:val="24"/>
              </w:rPr>
            </w:pPr>
            <w:r w:rsidRPr="00897DC8">
              <w:rPr>
                <w:rFonts w:ascii="Times New Roman" w:eastAsia="Times New Roman" w:hAnsi="Times New Roman" w:cs="Times New Roman"/>
                <w:sz w:val="24"/>
              </w:rPr>
              <w:t>Действие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сложения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смешанных</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чисел</w:t>
            </w:r>
          </w:p>
        </w:tc>
        <w:tc>
          <w:tcPr>
            <w:tcW w:w="1444" w:type="dxa"/>
          </w:tcPr>
          <w:p w:rsidR="00897DC8" w:rsidRPr="00897DC8" w:rsidRDefault="00897DC8" w:rsidP="00897DC8">
            <w:pPr>
              <w:spacing w:before="4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Действие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вычитания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смешанных</w:t>
            </w:r>
            <w:r w:rsidRPr="00897DC8">
              <w:rPr>
                <w:rFonts w:ascii="Times New Roman" w:eastAsia="Times New Roman" w:hAnsi="Times New Roman" w:cs="Times New Roman"/>
                <w:spacing w:val="-4"/>
                <w:sz w:val="24"/>
              </w:rPr>
              <w:t xml:space="preserve"> чисел</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39</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действия сложения</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pacing w:val="-10"/>
                <w:sz w:val="24"/>
                <w:lang w:val="ru-RU"/>
              </w:rPr>
              <w:t>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364"/>
        </w:trPr>
        <w:tc>
          <w:tcPr>
            <w:tcW w:w="974" w:type="dxa"/>
          </w:tcPr>
          <w:p w:rsidR="00897DC8" w:rsidRPr="00897DC8" w:rsidRDefault="00897DC8" w:rsidP="00897DC8">
            <w:pPr>
              <w:rPr>
                <w:rFonts w:ascii="Times New Roman" w:eastAsia="Times New Roman" w:hAnsi="Times New Roman" w:cs="Times New Roman"/>
                <w:sz w:val="24"/>
              </w:rPr>
            </w:pP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вычитания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смешанных</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чисел</w:t>
            </w:r>
          </w:p>
        </w:tc>
        <w:tc>
          <w:tcPr>
            <w:tcW w:w="1444" w:type="dxa"/>
          </w:tcPr>
          <w:p w:rsidR="00897DC8" w:rsidRPr="00897DC8" w:rsidRDefault="00897DC8" w:rsidP="00897DC8">
            <w:pPr>
              <w:rPr>
                <w:rFonts w:ascii="Times New Roman" w:eastAsia="Times New Roman" w:hAnsi="Times New Roman" w:cs="Times New Roman"/>
                <w:sz w:val="24"/>
              </w:rPr>
            </w:pP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40</w:t>
            </w:r>
          </w:p>
        </w:tc>
        <w:tc>
          <w:tcPr>
            <w:tcW w:w="5223"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действия</w:t>
            </w:r>
          </w:p>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вычитания</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смешанных</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pacing w:val="-4"/>
                <w:sz w:val="24"/>
                <w:lang w:val="ru-RU"/>
              </w:rPr>
              <w:t>чисел</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41</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42</w:t>
            </w:r>
          </w:p>
        </w:tc>
        <w:tc>
          <w:tcPr>
            <w:tcW w:w="5223"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3</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6"/>
              <w:ind w:right="83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43</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Действие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умножения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смешанных</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чисел</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44</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действие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умножения смешанных чисел</w:t>
            </w:r>
          </w:p>
        </w:tc>
        <w:tc>
          <w:tcPr>
            <w:tcW w:w="1444" w:type="dxa"/>
          </w:tcPr>
          <w:p w:rsidR="00897DC8" w:rsidRPr="00897DC8" w:rsidRDefault="00897DC8" w:rsidP="00897DC8">
            <w:pPr>
              <w:spacing w:before="20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Нахождение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дроби</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z w:val="24"/>
              </w:rPr>
              <w:t>от</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числа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46</w:t>
            </w:r>
          </w:p>
        </w:tc>
        <w:tc>
          <w:tcPr>
            <w:tcW w:w="5223" w:type="dxa"/>
          </w:tcPr>
          <w:p w:rsidR="00897DC8" w:rsidRPr="00897DC8" w:rsidRDefault="00897DC8" w:rsidP="00897DC8">
            <w:pPr>
              <w:spacing w:before="2" w:line="32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от</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Решение текстовых задач</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47</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текстовых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задач</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48</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Распределительное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свойство</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умножения относительно сложения</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49</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Распределительное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свойство</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умножения относительно вычитания</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2"/>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50</w:t>
            </w:r>
          </w:p>
        </w:tc>
        <w:tc>
          <w:tcPr>
            <w:tcW w:w="5223" w:type="dxa"/>
          </w:tcPr>
          <w:p w:rsidR="00897DC8" w:rsidRPr="00897DC8" w:rsidRDefault="00897DC8" w:rsidP="00897DC8">
            <w:pPr>
              <w:spacing w:line="320" w:lineRule="atLeast"/>
              <w:rPr>
                <w:rFonts w:ascii="Times New Roman" w:eastAsia="Times New Roman" w:hAnsi="Times New Roman" w:cs="Times New Roman"/>
                <w:sz w:val="24"/>
              </w:rPr>
            </w:pPr>
            <w:r w:rsidRPr="00897DC8">
              <w:rPr>
                <w:rFonts w:ascii="Times New Roman" w:eastAsia="Times New Roman" w:hAnsi="Times New Roman" w:cs="Times New Roman"/>
                <w:sz w:val="24"/>
              </w:rPr>
              <w:t>Применение</w:t>
            </w:r>
            <w:r w:rsidRPr="00897DC8">
              <w:rPr>
                <w:rFonts w:ascii="Times New Roman" w:eastAsia="Times New Roman" w:hAnsi="Times New Roman" w:cs="Times New Roman"/>
                <w:spacing w:val="-15"/>
                <w:sz w:val="24"/>
              </w:rPr>
              <w:t xml:space="preserve"> </w:t>
            </w:r>
            <w:r w:rsidRPr="00897DC8">
              <w:rPr>
                <w:rFonts w:ascii="Times New Roman" w:eastAsia="Times New Roman" w:hAnsi="Times New Roman" w:cs="Times New Roman"/>
                <w:sz w:val="24"/>
              </w:rPr>
              <w:t>распределительного</w:t>
            </w:r>
            <w:r w:rsidRPr="00897DC8">
              <w:rPr>
                <w:rFonts w:ascii="Times New Roman" w:eastAsia="Times New Roman" w:hAnsi="Times New Roman" w:cs="Times New Roman"/>
                <w:spacing w:val="-15"/>
                <w:sz w:val="24"/>
              </w:rPr>
              <w:t xml:space="preserve"> </w:t>
            </w:r>
            <w:r w:rsidRPr="00897DC8">
              <w:rPr>
                <w:rFonts w:ascii="Times New Roman" w:eastAsia="Times New Roman" w:hAnsi="Times New Roman" w:cs="Times New Roman"/>
                <w:sz w:val="24"/>
              </w:rPr>
              <w:t xml:space="preserve">свойства </w:t>
            </w:r>
            <w:r w:rsidRPr="00897DC8">
              <w:rPr>
                <w:rFonts w:ascii="Times New Roman" w:eastAsia="Times New Roman" w:hAnsi="Times New Roman" w:cs="Times New Roman"/>
                <w:spacing w:val="-2"/>
                <w:sz w:val="24"/>
              </w:rPr>
              <w:t>умножения</w:t>
            </w:r>
          </w:p>
        </w:tc>
        <w:tc>
          <w:tcPr>
            <w:tcW w:w="1444" w:type="dxa"/>
          </w:tcPr>
          <w:p w:rsidR="00897DC8" w:rsidRPr="00897DC8" w:rsidRDefault="00897DC8" w:rsidP="00897DC8">
            <w:pPr>
              <w:spacing w:before="202"/>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51</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Действие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деления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смешанных</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чисел</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52</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примеров</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действие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деления смешанных чисел</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53</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текстовых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задач</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54</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его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дроби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текстовых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задач</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56</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Основные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задачи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дроби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57</w:t>
            </w:r>
          </w:p>
        </w:tc>
        <w:tc>
          <w:tcPr>
            <w:tcW w:w="5223"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58</w:t>
            </w:r>
          </w:p>
        </w:tc>
        <w:tc>
          <w:tcPr>
            <w:tcW w:w="5223" w:type="dxa"/>
          </w:tcPr>
          <w:p w:rsidR="00897DC8" w:rsidRPr="00897DC8" w:rsidRDefault="00897DC8" w:rsidP="00897DC8">
            <w:pPr>
              <w:spacing w:before="43"/>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4</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3"/>
              <w:ind w:right="833"/>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59</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Дробные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выражения</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60</w:t>
            </w:r>
          </w:p>
        </w:tc>
        <w:tc>
          <w:tcPr>
            <w:tcW w:w="5223"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Нахождение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значения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дробного</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выражения</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61</w:t>
            </w:r>
          </w:p>
        </w:tc>
        <w:tc>
          <w:tcPr>
            <w:tcW w:w="5223"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Буквенные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выражения</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62</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Нахождение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значений</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выражений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63</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со</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 xml:space="preserve">смешанными </w:t>
            </w:r>
            <w:r w:rsidRPr="00897DC8">
              <w:rPr>
                <w:rFonts w:ascii="Times New Roman" w:eastAsia="Times New Roman" w:hAnsi="Times New Roman" w:cs="Times New Roman"/>
                <w:spacing w:val="-2"/>
                <w:sz w:val="24"/>
                <w:lang w:val="ru-RU"/>
              </w:rPr>
              <w:t>числами</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64</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Призма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 xml:space="preserve">и </w:t>
            </w:r>
            <w:r w:rsidRPr="00897DC8">
              <w:rPr>
                <w:rFonts w:ascii="Times New Roman" w:eastAsia="Times New Roman" w:hAnsi="Times New Roman" w:cs="Times New Roman"/>
                <w:spacing w:val="-2"/>
                <w:sz w:val="24"/>
              </w:rPr>
              <w:t>пирамида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Отношения</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66</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Пропорция</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67</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отношения</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пропорции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Прямая</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z w:val="24"/>
              </w:rPr>
              <w:t>пропорциональная</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2"/>
                <w:sz w:val="24"/>
              </w:rPr>
              <w:t>зависимости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69</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Обратная</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z w:val="24"/>
              </w:rPr>
              <w:t>пропорциональная</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pacing w:val="-2"/>
                <w:sz w:val="24"/>
              </w:rPr>
              <w:t>зависимость</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70</w:t>
            </w:r>
          </w:p>
        </w:tc>
        <w:tc>
          <w:tcPr>
            <w:tcW w:w="5223"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pacing w:val="-2"/>
                <w:sz w:val="24"/>
              </w:rPr>
              <w:t>Масштаб</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71</w:t>
            </w:r>
          </w:p>
        </w:tc>
        <w:tc>
          <w:tcPr>
            <w:tcW w:w="5223"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отношения,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пропорции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 xml:space="preserve">и </w:t>
            </w:r>
            <w:r w:rsidRPr="00897DC8">
              <w:rPr>
                <w:rFonts w:ascii="Times New Roman" w:eastAsia="Times New Roman" w:hAnsi="Times New Roman" w:cs="Times New Roman"/>
                <w:spacing w:val="-2"/>
                <w:sz w:val="24"/>
                <w:lang w:val="ru-RU"/>
              </w:rPr>
              <w:t>масштаб</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72</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73</w:t>
            </w:r>
          </w:p>
        </w:tc>
        <w:tc>
          <w:tcPr>
            <w:tcW w:w="5223"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5</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74</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Осевая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центральная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симметрии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Построение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симметричных</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фигур</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76</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Симметрия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в</w:t>
            </w:r>
            <w:r w:rsidRPr="00897DC8">
              <w:rPr>
                <w:rFonts w:ascii="Times New Roman" w:eastAsia="Times New Roman" w:hAnsi="Times New Roman" w:cs="Times New Roman"/>
                <w:spacing w:val="-2"/>
                <w:sz w:val="24"/>
              </w:rPr>
              <w:t xml:space="preserve"> пространстве</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77</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Практическая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работа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"Осевая</w:t>
            </w:r>
            <w:r w:rsidRPr="00897DC8">
              <w:rPr>
                <w:rFonts w:ascii="Times New Roman" w:eastAsia="Times New Roman" w:hAnsi="Times New Roman" w:cs="Times New Roman"/>
                <w:spacing w:val="-2"/>
                <w:sz w:val="24"/>
              </w:rPr>
              <w:t xml:space="preserve"> симметрия"</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spacing w:before="46"/>
              <w:ind w:right="867"/>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Длина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окружности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79</w:t>
            </w:r>
          </w:p>
        </w:tc>
        <w:tc>
          <w:tcPr>
            <w:tcW w:w="5223" w:type="dxa"/>
          </w:tcPr>
          <w:p w:rsidR="00897DC8" w:rsidRPr="00897DC8" w:rsidRDefault="00897DC8" w:rsidP="00897DC8">
            <w:pPr>
              <w:spacing w:before="2"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Практическая</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работа</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"Отношение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длины окружности к ее диаметру"</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spacing w:before="204"/>
              <w:ind w:right="867"/>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80</w:t>
            </w:r>
          </w:p>
        </w:tc>
        <w:tc>
          <w:tcPr>
            <w:tcW w:w="5223" w:type="dxa"/>
          </w:tcPr>
          <w:p w:rsidR="00897DC8" w:rsidRPr="00897DC8" w:rsidRDefault="00897DC8" w:rsidP="00897DC8">
            <w:pPr>
              <w:spacing w:before="45"/>
              <w:rPr>
                <w:rFonts w:ascii="Times New Roman" w:eastAsia="Times New Roman" w:hAnsi="Times New Roman" w:cs="Times New Roman"/>
                <w:sz w:val="24"/>
              </w:rPr>
            </w:pPr>
            <w:r w:rsidRPr="00897DC8">
              <w:rPr>
                <w:rFonts w:ascii="Times New Roman" w:eastAsia="Times New Roman" w:hAnsi="Times New Roman" w:cs="Times New Roman"/>
                <w:sz w:val="24"/>
              </w:rPr>
              <w:t>Площадь</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круга</w:t>
            </w:r>
          </w:p>
        </w:tc>
        <w:tc>
          <w:tcPr>
            <w:tcW w:w="1444" w:type="dxa"/>
          </w:tcPr>
          <w:p w:rsidR="00897DC8" w:rsidRPr="00897DC8" w:rsidRDefault="00897DC8" w:rsidP="00897DC8">
            <w:pPr>
              <w:spacing w:before="4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81</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Практическая</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работа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"Площадь</w:t>
            </w:r>
            <w:r w:rsidRPr="00897DC8">
              <w:rPr>
                <w:rFonts w:ascii="Times New Roman" w:eastAsia="Times New Roman" w:hAnsi="Times New Roman" w:cs="Times New Roman"/>
                <w:spacing w:val="-2"/>
                <w:sz w:val="24"/>
              </w:rPr>
              <w:t xml:space="preserve"> круга"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spacing w:before="46"/>
              <w:ind w:right="867"/>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82</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Положительные</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отрицательные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4"/>
                <w:sz w:val="24"/>
              </w:rPr>
              <w:t>числа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83</w:t>
            </w:r>
          </w:p>
        </w:tc>
        <w:tc>
          <w:tcPr>
            <w:tcW w:w="5223"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Положительные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отрицательные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 координатной прямой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84</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Противоположные</w:t>
            </w:r>
            <w:r w:rsidRPr="00897DC8">
              <w:rPr>
                <w:rFonts w:ascii="Times New Roman" w:eastAsia="Times New Roman" w:hAnsi="Times New Roman" w:cs="Times New Roman"/>
                <w:spacing w:val="-11"/>
                <w:sz w:val="24"/>
              </w:rPr>
              <w:t xml:space="preserve"> </w:t>
            </w:r>
            <w:r w:rsidRPr="00897DC8">
              <w:rPr>
                <w:rFonts w:ascii="Times New Roman" w:eastAsia="Times New Roman" w:hAnsi="Times New Roman" w:cs="Times New Roman"/>
                <w:spacing w:val="-2"/>
                <w:sz w:val="24"/>
              </w:rPr>
              <w:t>числа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Целые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числа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86</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Модуль</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4"/>
                <w:sz w:val="24"/>
              </w:rPr>
              <w:t>числа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87</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Геометрическая</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интерпретация</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модуля</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4"/>
                <w:sz w:val="24"/>
              </w:rPr>
              <w:t>числа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88</w:t>
            </w:r>
          </w:p>
        </w:tc>
        <w:tc>
          <w:tcPr>
            <w:tcW w:w="5223" w:type="dxa"/>
          </w:tcPr>
          <w:p w:rsidR="00897DC8" w:rsidRPr="00897DC8" w:rsidRDefault="00897DC8" w:rsidP="00897DC8">
            <w:pPr>
              <w:spacing w:before="12" w:line="310" w:lineRule="atLeast"/>
              <w:ind w:right="8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Примеры</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разверток</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многогранников,</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цилиндра и конуса</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89</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90</w:t>
            </w:r>
          </w:p>
        </w:tc>
        <w:tc>
          <w:tcPr>
            <w:tcW w:w="5223" w:type="dxa"/>
          </w:tcPr>
          <w:p w:rsidR="00897DC8" w:rsidRPr="00897DC8" w:rsidRDefault="00897DC8" w:rsidP="00897DC8">
            <w:pPr>
              <w:spacing w:before="43"/>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6</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3"/>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91</w:t>
            </w:r>
          </w:p>
        </w:tc>
        <w:tc>
          <w:tcPr>
            <w:tcW w:w="5223"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Сравнение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положительных</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 xml:space="preserve">отрицательных </w:t>
            </w:r>
            <w:r w:rsidRPr="00897DC8">
              <w:rPr>
                <w:rFonts w:ascii="Times New Roman" w:eastAsia="Times New Roman" w:hAnsi="Times New Roman" w:cs="Times New Roman"/>
                <w:spacing w:val="-2"/>
                <w:sz w:val="24"/>
                <w:lang w:val="ru-RU"/>
              </w:rPr>
              <w:t>чисел</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92</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Сравнение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положительных</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отрицательных чисел с помощью координатной прямой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93</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сравнение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положительных</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и отрицательных чисел</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94</w:t>
            </w:r>
          </w:p>
        </w:tc>
        <w:tc>
          <w:tcPr>
            <w:tcW w:w="5223"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Изменение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величин</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95</w:t>
            </w:r>
          </w:p>
        </w:tc>
        <w:tc>
          <w:tcPr>
            <w:tcW w:w="5223" w:type="dxa"/>
          </w:tcPr>
          <w:p w:rsidR="00897DC8" w:rsidRPr="00897DC8" w:rsidRDefault="00897DC8" w:rsidP="00897DC8">
            <w:pPr>
              <w:spacing w:line="32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вида</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rPr>
              <w:t>b</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помощью координатной прямой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96</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вида</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w:t>
            </w:r>
            <w:r w:rsidRPr="00897DC8">
              <w:rPr>
                <w:rFonts w:ascii="Times New Roman" w:eastAsia="Times New Roman" w:hAnsi="Times New Roman" w:cs="Times New Roman"/>
                <w:sz w:val="24"/>
              </w:rPr>
              <w:t>b</w:t>
            </w:r>
            <w:r w:rsidRPr="00897DC8">
              <w:rPr>
                <w:rFonts w:ascii="Times New Roman" w:eastAsia="Times New Roman" w:hAnsi="Times New Roman" w:cs="Times New Roman"/>
                <w:sz w:val="24"/>
                <w:lang w:val="ru-RU"/>
              </w:rPr>
              <w:t>)</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помощью координатной прямой</w:t>
            </w:r>
          </w:p>
        </w:tc>
        <w:tc>
          <w:tcPr>
            <w:tcW w:w="1444" w:type="dxa"/>
          </w:tcPr>
          <w:p w:rsidR="00897DC8" w:rsidRPr="00897DC8" w:rsidRDefault="00897DC8" w:rsidP="00897DC8">
            <w:pPr>
              <w:spacing w:before="20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97</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вида</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помощью координатной прямой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993"/>
        </w:trPr>
        <w:tc>
          <w:tcPr>
            <w:tcW w:w="974" w:type="dxa"/>
          </w:tcPr>
          <w:p w:rsidR="00897DC8" w:rsidRPr="00897DC8" w:rsidRDefault="00897DC8" w:rsidP="00897DC8">
            <w:pPr>
              <w:spacing w:before="86"/>
              <w:rPr>
                <w:rFonts w:ascii="Times New Roman" w:eastAsia="Times New Roman" w:hAnsi="Times New Roman" w:cs="Times New Roman"/>
                <w:b/>
                <w:sz w:val="24"/>
              </w:rPr>
            </w:pPr>
          </w:p>
          <w:p w:rsidR="00897DC8" w:rsidRPr="00897DC8" w:rsidRDefault="00897DC8" w:rsidP="00897DC8">
            <w:pPr>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98</w:t>
            </w:r>
          </w:p>
        </w:tc>
        <w:tc>
          <w:tcPr>
            <w:tcW w:w="5223"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Закрепление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навыков</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сложения</w:t>
            </w:r>
          </w:p>
          <w:p w:rsidR="00897DC8" w:rsidRPr="00897DC8" w:rsidRDefault="00897DC8" w:rsidP="00897DC8">
            <w:pPr>
              <w:spacing w:before="9"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положительных</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отрицательных</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с помощью координатной прямой</w:t>
            </w:r>
          </w:p>
        </w:tc>
        <w:tc>
          <w:tcPr>
            <w:tcW w:w="1444" w:type="dxa"/>
          </w:tcPr>
          <w:p w:rsidR="00897DC8" w:rsidRPr="00897DC8" w:rsidRDefault="00897DC8" w:rsidP="00897DC8">
            <w:pPr>
              <w:spacing w:before="86"/>
              <w:rPr>
                <w:rFonts w:ascii="Times New Roman" w:eastAsia="Times New Roman" w:hAnsi="Times New Roman" w:cs="Times New Roman"/>
                <w:b/>
                <w:sz w:val="24"/>
                <w:lang w:val="ru-RU"/>
              </w:rPr>
            </w:pPr>
          </w:p>
          <w:p w:rsidR="00897DC8" w:rsidRPr="00897DC8" w:rsidRDefault="00897DC8" w:rsidP="00897DC8">
            <w:pPr>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99</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Сложение</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отрицательных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4"/>
                <w:sz w:val="24"/>
              </w:rPr>
              <w:t>чисел</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100</w:t>
            </w:r>
          </w:p>
        </w:tc>
        <w:tc>
          <w:tcPr>
            <w:tcW w:w="5223"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теме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"Сложение отрицательных чисел"</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101</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разными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знаками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102</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Алгоритм</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сложения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разными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знаками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103</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теме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с разными знаками"</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104</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Действие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вычитания</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105</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длины</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отрезка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 xml:space="preserve">координатной </w:t>
            </w:r>
            <w:r w:rsidRPr="00897DC8">
              <w:rPr>
                <w:rFonts w:ascii="Times New Roman" w:eastAsia="Times New Roman" w:hAnsi="Times New Roman" w:cs="Times New Roman"/>
                <w:spacing w:val="-2"/>
                <w:sz w:val="24"/>
                <w:lang w:val="ru-RU"/>
              </w:rPr>
              <w:t>прямой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106</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теме "Действие</w:t>
            </w:r>
            <w:r w:rsidRPr="00897DC8">
              <w:rPr>
                <w:rFonts w:ascii="Times New Roman" w:eastAsia="Times New Roman" w:hAnsi="Times New Roman" w:cs="Times New Roman"/>
                <w:spacing w:val="-2"/>
                <w:sz w:val="24"/>
                <w:lang w:val="ru-RU"/>
              </w:rPr>
              <w:t xml:space="preserve"> вычитания"</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107</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Действие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умножения.</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двух</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 разными знаками</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Умножение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двух</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отрицательных</w:t>
            </w:r>
            <w:r w:rsidRPr="00897DC8">
              <w:rPr>
                <w:rFonts w:ascii="Times New Roman" w:eastAsia="Times New Roman" w:hAnsi="Times New Roman" w:cs="Times New Roman"/>
                <w:spacing w:val="-4"/>
                <w:sz w:val="24"/>
              </w:rPr>
              <w:t xml:space="preserve"> чисел</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109</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теме</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"Действие</w:t>
            </w:r>
            <w:r w:rsidRPr="00897DC8">
              <w:rPr>
                <w:rFonts w:ascii="Times New Roman" w:eastAsia="Times New Roman" w:hAnsi="Times New Roman" w:cs="Times New Roman"/>
                <w:spacing w:val="-2"/>
                <w:sz w:val="24"/>
                <w:lang w:val="ru-RU"/>
              </w:rPr>
              <w:t xml:space="preserve"> умножения"</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110</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Действие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деления.</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двух</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с разными знаками"</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111</w:t>
            </w:r>
          </w:p>
        </w:tc>
        <w:tc>
          <w:tcPr>
            <w:tcW w:w="5223"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Деление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двух</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отрицательных</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4"/>
                <w:sz w:val="24"/>
              </w:rPr>
              <w:t>чисел</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112</w:t>
            </w:r>
          </w:p>
        </w:tc>
        <w:tc>
          <w:tcPr>
            <w:tcW w:w="5223"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теме</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"Действие</w:t>
            </w:r>
            <w:r w:rsidRPr="00897DC8">
              <w:rPr>
                <w:rFonts w:ascii="Times New Roman" w:eastAsia="Times New Roman" w:hAnsi="Times New Roman" w:cs="Times New Roman"/>
                <w:spacing w:val="-2"/>
                <w:sz w:val="24"/>
                <w:lang w:val="ru-RU"/>
              </w:rPr>
              <w:t xml:space="preserve"> деления"</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113</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114</w:t>
            </w:r>
          </w:p>
        </w:tc>
        <w:tc>
          <w:tcPr>
            <w:tcW w:w="5223"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7</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Цилиндр,</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z w:val="24"/>
              </w:rPr>
              <w:t>шар</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z w:val="24"/>
              </w:rPr>
              <w:t xml:space="preserve">и </w:t>
            </w:r>
            <w:r w:rsidRPr="00897DC8">
              <w:rPr>
                <w:rFonts w:ascii="Times New Roman" w:eastAsia="Times New Roman" w:hAnsi="Times New Roman" w:cs="Times New Roman"/>
                <w:spacing w:val="-2"/>
                <w:sz w:val="24"/>
              </w:rPr>
              <w:t>сфера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116</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Прямоугольный</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z w:val="24"/>
              </w:rPr>
              <w:t>параллелепипед,</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5"/>
                <w:sz w:val="24"/>
              </w:rPr>
              <w:t>куб</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117</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Изображение</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z w:val="24"/>
              </w:rPr>
              <w:t>пространственных</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фигур</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118</w:t>
            </w:r>
          </w:p>
        </w:tc>
        <w:tc>
          <w:tcPr>
            <w:tcW w:w="5223" w:type="dxa"/>
          </w:tcPr>
          <w:p w:rsidR="00897DC8" w:rsidRPr="00897DC8" w:rsidRDefault="00897DC8" w:rsidP="00897DC8">
            <w:pPr>
              <w:spacing w:before="45"/>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Понятие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объема,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единицы</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измерения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объема</w:t>
            </w:r>
          </w:p>
        </w:tc>
        <w:tc>
          <w:tcPr>
            <w:tcW w:w="1444" w:type="dxa"/>
          </w:tcPr>
          <w:p w:rsidR="00897DC8" w:rsidRPr="00897DC8" w:rsidRDefault="00897DC8" w:rsidP="00897DC8">
            <w:pPr>
              <w:spacing w:before="4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119</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Объем</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z w:val="24"/>
              </w:rPr>
              <w:t>прямоугольного</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параллелепипеда,</w:t>
            </w:r>
            <w:r w:rsidRPr="00897DC8">
              <w:rPr>
                <w:rFonts w:ascii="Times New Roman" w:eastAsia="Times New Roman" w:hAnsi="Times New Roman" w:cs="Times New Roman"/>
                <w:spacing w:val="-4"/>
                <w:sz w:val="24"/>
              </w:rPr>
              <w:t xml:space="preserve"> куба</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120</w:t>
            </w:r>
          </w:p>
        </w:tc>
        <w:tc>
          <w:tcPr>
            <w:tcW w:w="5223" w:type="dxa"/>
          </w:tcPr>
          <w:p w:rsidR="00897DC8" w:rsidRPr="00897DC8" w:rsidRDefault="00897DC8" w:rsidP="00897DC8">
            <w:pPr>
              <w:spacing w:before="2"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Практическая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работа</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"Создание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моделей пространственных фигур"</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spacing w:before="204"/>
              <w:ind w:right="867"/>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121</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Рациональное</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4"/>
                <w:sz w:val="24"/>
              </w:rPr>
              <w:t>число</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122</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Периодическая</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pacing w:val="-2"/>
                <w:sz w:val="24"/>
              </w:rPr>
              <w:t>дробь</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123</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Переместительное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свойство</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сложения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 xml:space="preserve">и </w:t>
            </w:r>
            <w:r w:rsidRPr="00897DC8">
              <w:rPr>
                <w:rFonts w:ascii="Times New Roman" w:eastAsia="Times New Roman" w:hAnsi="Times New Roman" w:cs="Times New Roman"/>
                <w:spacing w:val="-2"/>
                <w:sz w:val="24"/>
                <w:lang w:val="ru-RU"/>
              </w:rPr>
              <w:t>умножения</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2"/>
        </w:trPr>
        <w:tc>
          <w:tcPr>
            <w:tcW w:w="974" w:type="dxa"/>
          </w:tcPr>
          <w:p w:rsidR="00897DC8" w:rsidRPr="00897DC8" w:rsidRDefault="00897DC8" w:rsidP="00897DC8">
            <w:pPr>
              <w:spacing w:before="20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124</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Сочетательное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свойство</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сложения</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 xml:space="preserve">и </w:t>
            </w:r>
            <w:r w:rsidRPr="00897DC8">
              <w:rPr>
                <w:rFonts w:ascii="Times New Roman" w:eastAsia="Times New Roman" w:hAnsi="Times New Roman" w:cs="Times New Roman"/>
                <w:spacing w:val="-2"/>
                <w:sz w:val="24"/>
                <w:lang w:val="ru-RU"/>
              </w:rPr>
              <w:t>умножения</w:t>
            </w:r>
          </w:p>
        </w:tc>
        <w:tc>
          <w:tcPr>
            <w:tcW w:w="1444" w:type="dxa"/>
          </w:tcPr>
          <w:p w:rsidR="00897DC8" w:rsidRPr="00897DC8" w:rsidRDefault="00897DC8" w:rsidP="00897DC8">
            <w:pPr>
              <w:spacing w:before="20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125</w:t>
            </w:r>
          </w:p>
        </w:tc>
        <w:tc>
          <w:tcPr>
            <w:tcW w:w="5223"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переместительное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и сочетательное свойства</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126</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Распределительное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свойство</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умножения</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127</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распределительное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свойство </w:t>
            </w:r>
            <w:r w:rsidRPr="00897DC8">
              <w:rPr>
                <w:rFonts w:ascii="Times New Roman" w:eastAsia="Times New Roman" w:hAnsi="Times New Roman" w:cs="Times New Roman"/>
                <w:spacing w:val="-2"/>
                <w:sz w:val="24"/>
                <w:lang w:val="ru-RU"/>
              </w:rPr>
              <w:t>умножения</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128</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Свойства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действий</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рациональными</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числами: </w:t>
            </w:r>
            <w:r w:rsidRPr="00897DC8">
              <w:rPr>
                <w:rFonts w:ascii="Times New Roman" w:eastAsia="Times New Roman" w:hAnsi="Times New Roman" w:cs="Times New Roman"/>
                <w:spacing w:val="-2"/>
                <w:sz w:val="24"/>
                <w:lang w:val="ru-RU"/>
              </w:rPr>
              <w:t>закрепление</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129</w:t>
            </w:r>
          </w:p>
        </w:tc>
        <w:tc>
          <w:tcPr>
            <w:tcW w:w="5223"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Практическая</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работа:</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"Положительные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и отрицательные числа"</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spacing w:before="204"/>
              <w:ind w:right="867"/>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130</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131</w:t>
            </w:r>
          </w:p>
        </w:tc>
        <w:tc>
          <w:tcPr>
            <w:tcW w:w="5223"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8</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9"/>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132</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Раскрытие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скобок</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со</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знаком</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 xml:space="preserve">перед </w:t>
            </w:r>
            <w:r w:rsidRPr="00897DC8">
              <w:rPr>
                <w:rFonts w:ascii="Times New Roman" w:eastAsia="Times New Roman" w:hAnsi="Times New Roman" w:cs="Times New Roman"/>
                <w:spacing w:val="-2"/>
                <w:sz w:val="24"/>
                <w:lang w:val="ru-RU"/>
              </w:rPr>
              <w:t>скобками</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133</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Раскрытие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скобок</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со</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знаком</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 xml:space="preserve">перед </w:t>
            </w:r>
            <w:r w:rsidRPr="00897DC8">
              <w:rPr>
                <w:rFonts w:ascii="Times New Roman" w:eastAsia="Times New Roman" w:hAnsi="Times New Roman" w:cs="Times New Roman"/>
                <w:spacing w:val="-2"/>
                <w:sz w:val="24"/>
                <w:lang w:val="ru-RU"/>
              </w:rPr>
              <w:t>скобками</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134</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Коэффициент</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135</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Упрощение</w:t>
            </w:r>
            <w:r w:rsidRPr="00897DC8">
              <w:rPr>
                <w:rFonts w:ascii="Times New Roman" w:eastAsia="Times New Roman" w:hAnsi="Times New Roman" w:cs="Times New Roman"/>
                <w:spacing w:val="-2"/>
                <w:sz w:val="24"/>
              </w:rPr>
              <w:t xml:space="preserve"> выражений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136</w:t>
            </w:r>
          </w:p>
        </w:tc>
        <w:tc>
          <w:tcPr>
            <w:tcW w:w="5223" w:type="dxa"/>
          </w:tcPr>
          <w:p w:rsidR="00897DC8" w:rsidRPr="00897DC8" w:rsidRDefault="00897DC8" w:rsidP="00897DC8">
            <w:pPr>
              <w:spacing w:before="45"/>
              <w:rPr>
                <w:rFonts w:ascii="Times New Roman" w:eastAsia="Times New Roman" w:hAnsi="Times New Roman" w:cs="Times New Roman"/>
                <w:sz w:val="24"/>
              </w:rPr>
            </w:pPr>
            <w:r w:rsidRPr="00897DC8">
              <w:rPr>
                <w:rFonts w:ascii="Times New Roman" w:eastAsia="Times New Roman" w:hAnsi="Times New Roman" w:cs="Times New Roman"/>
                <w:sz w:val="24"/>
              </w:rPr>
              <w:t>Подобные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2"/>
                <w:sz w:val="24"/>
              </w:rPr>
              <w:t>слагаемые</w:t>
            </w:r>
          </w:p>
        </w:tc>
        <w:tc>
          <w:tcPr>
            <w:tcW w:w="1444" w:type="dxa"/>
          </w:tcPr>
          <w:p w:rsidR="00897DC8" w:rsidRPr="00897DC8" w:rsidRDefault="00897DC8" w:rsidP="00897DC8">
            <w:pPr>
              <w:spacing w:before="4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59"/>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137</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Приведение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подобных</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слагаемых</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уравнений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139</w:t>
            </w:r>
          </w:p>
        </w:tc>
        <w:tc>
          <w:tcPr>
            <w:tcW w:w="5223"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Линейное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уравнение</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3"/>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140</w:t>
            </w:r>
          </w:p>
        </w:tc>
        <w:tc>
          <w:tcPr>
            <w:tcW w:w="5223"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Урок-практикум</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решению</w:t>
            </w:r>
            <w:r w:rsidRPr="00897DC8">
              <w:rPr>
                <w:rFonts w:ascii="Times New Roman" w:eastAsia="Times New Roman" w:hAnsi="Times New Roman" w:cs="Times New Roman"/>
                <w:spacing w:val="-2"/>
                <w:sz w:val="24"/>
                <w:lang w:val="ru-RU"/>
              </w:rPr>
              <w:t xml:space="preserve"> уравнений</w:t>
            </w:r>
          </w:p>
        </w:tc>
        <w:tc>
          <w:tcPr>
            <w:tcW w:w="1444" w:type="dxa"/>
          </w:tcPr>
          <w:p w:rsidR="00897DC8" w:rsidRPr="00897DC8" w:rsidRDefault="00897DC8" w:rsidP="00897DC8">
            <w:pPr>
              <w:spacing w:before="43"/>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141</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Упрощение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выражений</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2"/>
                <w:sz w:val="24"/>
                <w:lang w:val="ru-RU"/>
              </w:rPr>
              <w:t xml:space="preserve"> уравнений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142</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Урок-практикум</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упрощению</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выражений</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и решению уравнений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143</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Урок</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закрепления</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решений</w:t>
            </w:r>
            <w:r w:rsidRPr="00897DC8">
              <w:rPr>
                <w:rFonts w:ascii="Times New Roman" w:eastAsia="Times New Roman" w:hAnsi="Times New Roman" w:cs="Times New Roman"/>
                <w:spacing w:val="-2"/>
                <w:sz w:val="24"/>
              </w:rPr>
              <w:t xml:space="preserve"> уравнений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144</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текстовых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задач</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1"/>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145</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Урок-практикум</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решению</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задач с помощью составления уравнений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146</w:t>
            </w:r>
          </w:p>
        </w:tc>
        <w:tc>
          <w:tcPr>
            <w:tcW w:w="5223" w:type="dxa"/>
          </w:tcPr>
          <w:p w:rsidR="00897DC8" w:rsidRPr="00897DC8" w:rsidRDefault="00897DC8" w:rsidP="00897DC8">
            <w:pPr>
              <w:spacing w:line="32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закрепления</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решению</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текстовых задач с помощью составления уравнений</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147</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Практическая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работа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уравнений"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spacing w:before="46"/>
              <w:ind w:right="867"/>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148</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149</w:t>
            </w:r>
          </w:p>
        </w:tc>
        <w:tc>
          <w:tcPr>
            <w:tcW w:w="5223"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10"/>
                <w:sz w:val="24"/>
              </w:rPr>
              <w:t>9</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150</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Перпендикулярные</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2"/>
                <w:sz w:val="24"/>
              </w:rPr>
              <w:t>прямые</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151</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Перпендикулярные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2"/>
                <w:sz w:val="24"/>
              </w:rPr>
              <w:t>отрезки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152</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Параллельные</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2"/>
                <w:sz w:val="24"/>
              </w:rPr>
              <w:t>прямые</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153</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Параллельные</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2"/>
                <w:sz w:val="24"/>
              </w:rPr>
              <w:t>отрезки</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154</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Координатная</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2"/>
                <w:sz w:val="24"/>
              </w:rPr>
              <w:t>плоскость</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2"/>
        </w:trPr>
        <w:tc>
          <w:tcPr>
            <w:tcW w:w="974" w:type="dxa"/>
          </w:tcPr>
          <w:p w:rsidR="00897DC8" w:rsidRPr="00897DC8" w:rsidRDefault="00897DC8" w:rsidP="00897DC8">
            <w:pPr>
              <w:spacing w:before="205"/>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155</w:t>
            </w:r>
          </w:p>
        </w:tc>
        <w:tc>
          <w:tcPr>
            <w:tcW w:w="5223" w:type="dxa"/>
          </w:tcPr>
          <w:p w:rsidR="00897DC8" w:rsidRPr="00897DC8" w:rsidRDefault="00897DC8" w:rsidP="00897DC8">
            <w:pPr>
              <w:spacing w:before="2"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Координаты</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точки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плоскости,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абсцисса</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 xml:space="preserve">и </w:t>
            </w:r>
            <w:r w:rsidRPr="00897DC8">
              <w:rPr>
                <w:rFonts w:ascii="Times New Roman" w:eastAsia="Times New Roman" w:hAnsi="Times New Roman" w:cs="Times New Roman"/>
                <w:spacing w:val="-2"/>
                <w:sz w:val="24"/>
                <w:lang w:val="ru-RU"/>
              </w:rPr>
              <w:t>ордината</w:t>
            </w:r>
          </w:p>
        </w:tc>
        <w:tc>
          <w:tcPr>
            <w:tcW w:w="1444" w:type="dxa"/>
          </w:tcPr>
          <w:p w:rsidR="00897DC8" w:rsidRPr="00897DC8" w:rsidRDefault="00897DC8" w:rsidP="00897DC8">
            <w:pPr>
              <w:spacing w:before="205"/>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156</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График</w:t>
            </w:r>
          </w:p>
        </w:tc>
        <w:tc>
          <w:tcPr>
            <w:tcW w:w="1444" w:type="dxa"/>
          </w:tcPr>
          <w:p w:rsidR="00897DC8" w:rsidRPr="00897DC8" w:rsidRDefault="00897DC8" w:rsidP="00897DC8">
            <w:pPr>
              <w:spacing w:before="46"/>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157</w:t>
            </w:r>
          </w:p>
        </w:tc>
        <w:tc>
          <w:tcPr>
            <w:tcW w:w="5223" w:type="dxa"/>
          </w:tcPr>
          <w:p w:rsidR="00897DC8" w:rsidRPr="00897DC8" w:rsidRDefault="00897DC8" w:rsidP="00897DC8">
            <w:pPr>
              <w:spacing w:before="12" w:line="31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Представление</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числовой</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информации</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 xml:space="preserve">на </w:t>
            </w:r>
            <w:r w:rsidRPr="00897DC8">
              <w:rPr>
                <w:rFonts w:ascii="Times New Roman" w:eastAsia="Times New Roman" w:hAnsi="Times New Roman" w:cs="Times New Roman"/>
                <w:spacing w:val="-2"/>
                <w:sz w:val="24"/>
                <w:lang w:val="ru-RU"/>
              </w:rPr>
              <w:t>графиках</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6"/>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158</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Практическая</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работа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"Построение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точек</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и фигур на координатной плоскости"</w:t>
            </w:r>
          </w:p>
        </w:tc>
        <w:tc>
          <w:tcPr>
            <w:tcW w:w="1444" w:type="dxa"/>
          </w:tcPr>
          <w:p w:rsidR="00897DC8" w:rsidRPr="00897DC8" w:rsidRDefault="00897DC8" w:rsidP="00897DC8">
            <w:pPr>
              <w:spacing w:before="204"/>
              <w:ind w:right="562"/>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spacing w:before="204"/>
              <w:ind w:right="867"/>
              <w:jc w:val="right"/>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5223"/>
        <w:gridCol w:w="1444"/>
        <w:gridCol w:w="1992"/>
        <w:gridCol w:w="2057"/>
        <w:gridCol w:w="1411"/>
      </w:tblGrid>
      <w:tr w:rsidR="00897DC8" w:rsidRPr="00897DC8" w:rsidTr="00897DC8">
        <w:trPr>
          <w:trHeight w:val="364"/>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159</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Четырехугольник.</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z w:val="24"/>
              </w:rPr>
              <w:t>Прямоугольник.</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2"/>
                <w:sz w:val="24"/>
              </w:rPr>
              <w:t>Квадрат</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160</w:t>
            </w:r>
          </w:p>
        </w:tc>
        <w:tc>
          <w:tcPr>
            <w:tcW w:w="5223" w:type="dxa"/>
          </w:tcPr>
          <w:p w:rsidR="00897DC8" w:rsidRPr="00897DC8" w:rsidRDefault="00897DC8" w:rsidP="00897DC8">
            <w:pPr>
              <w:spacing w:line="32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Периметр</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многоугольника.</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Площадь</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фигуры. Периметр и площадь прямоугольника</w:t>
            </w:r>
          </w:p>
        </w:tc>
        <w:tc>
          <w:tcPr>
            <w:tcW w:w="1444"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161</w:t>
            </w:r>
          </w:p>
        </w:tc>
        <w:tc>
          <w:tcPr>
            <w:tcW w:w="5223" w:type="dxa"/>
          </w:tcPr>
          <w:p w:rsidR="00897DC8" w:rsidRPr="00897DC8" w:rsidRDefault="00897DC8" w:rsidP="00897DC8">
            <w:pPr>
              <w:spacing w:before="12" w:line="310" w:lineRule="atLeast"/>
              <w:ind w:right="8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курса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6</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класса.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Отношения и пропорции</w:t>
            </w:r>
          </w:p>
        </w:tc>
        <w:tc>
          <w:tcPr>
            <w:tcW w:w="1444"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82"/>
        </w:trPr>
        <w:tc>
          <w:tcPr>
            <w:tcW w:w="974" w:type="dxa"/>
          </w:tcPr>
          <w:p w:rsidR="00897DC8" w:rsidRPr="00897DC8" w:rsidRDefault="00897DC8" w:rsidP="00897DC8">
            <w:pPr>
              <w:spacing w:before="204"/>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162</w:t>
            </w:r>
          </w:p>
        </w:tc>
        <w:tc>
          <w:tcPr>
            <w:tcW w:w="5223" w:type="dxa"/>
          </w:tcPr>
          <w:p w:rsidR="00897DC8" w:rsidRPr="00897DC8" w:rsidRDefault="00897DC8" w:rsidP="00897DC8">
            <w:pPr>
              <w:spacing w:before="12" w:line="31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курса</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6</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класса.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Решение </w:t>
            </w:r>
            <w:r w:rsidRPr="00897DC8">
              <w:rPr>
                <w:rFonts w:ascii="Times New Roman" w:eastAsia="Times New Roman" w:hAnsi="Times New Roman" w:cs="Times New Roman"/>
                <w:spacing w:val="-2"/>
                <w:sz w:val="24"/>
                <w:lang w:val="ru-RU"/>
              </w:rPr>
              <w:t>уравнений</w:t>
            </w:r>
          </w:p>
        </w:tc>
        <w:tc>
          <w:tcPr>
            <w:tcW w:w="1444" w:type="dxa"/>
          </w:tcPr>
          <w:p w:rsidR="00897DC8" w:rsidRPr="00897DC8" w:rsidRDefault="00897DC8" w:rsidP="00897DC8">
            <w:pPr>
              <w:spacing w:before="204"/>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678"/>
        </w:trPr>
        <w:tc>
          <w:tcPr>
            <w:tcW w:w="974" w:type="dxa"/>
          </w:tcPr>
          <w:p w:rsidR="00897DC8" w:rsidRPr="00897DC8" w:rsidRDefault="00897DC8" w:rsidP="00897DC8">
            <w:pPr>
              <w:spacing w:before="202"/>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163</w:t>
            </w:r>
          </w:p>
        </w:tc>
        <w:tc>
          <w:tcPr>
            <w:tcW w:w="5223" w:type="dxa"/>
          </w:tcPr>
          <w:p w:rsidR="00897DC8" w:rsidRPr="00897DC8" w:rsidRDefault="00897DC8" w:rsidP="00897DC8">
            <w:pPr>
              <w:spacing w:line="320" w:lineRule="atLeast"/>
              <w:ind w:right="218"/>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Повторение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курса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6</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класса.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 xml:space="preserve">Рациональные </w:t>
            </w:r>
            <w:r w:rsidRPr="00897DC8">
              <w:rPr>
                <w:rFonts w:ascii="Times New Roman" w:eastAsia="Times New Roman" w:hAnsi="Times New Roman" w:cs="Times New Roman"/>
                <w:spacing w:val="-4"/>
                <w:sz w:val="24"/>
                <w:lang w:val="ru-RU"/>
              </w:rPr>
              <w:t>числа</w:t>
            </w:r>
          </w:p>
        </w:tc>
        <w:tc>
          <w:tcPr>
            <w:tcW w:w="1444" w:type="dxa"/>
          </w:tcPr>
          <w:p w:rsidR="00897DC8" w:rsidRPr="00897DC8" w:rsidRDefault="00897DC8" w:rsidP="00897DC8">
            <w:pPr>
              <w:spacing w:before="20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164</w:t>
            </w:r>
          </w:p>
        </w:tc>
        <w:tc>
          <w:tcPr>
            <w:tcW w:w="5223"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Урок</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обобщения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систематизации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знаний</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165</w:t>
            </w:r>
          </w:p>
        </w:tc>
        <w:tc>
          <w:tcPr>
            <w:tcW w:w="5223" w:type="dxa"/>
          </w:tcPr>
          <w:p w:rsidR="00897DC8" w:rsidRPr="00897DC8" w:rsidRDefault="00897DC8" w:rsidP="00897DC8">
            <w:pPr>
              <w:spacing w:before="46"/>
              <w:rPr>
                <w:rFonts w:ascii="Times New Roman" w:eastAsia="Times New Roman" w:hAnsi="Times New Roman" w:cs="Times New Roman"/>
                <w:b/>
                <w:sz w:val="24"/>
              </w:rPr>
            </w:pPr>
            <w:r w:rsidRPr="00897DC8">
              <w:rPr>
                <w:rFonts w:ascii="Times New Roman" w:eastAsia="Times New Roman" w:hAnsi="Times New Roman" w:cs="Times New Roman"/>
                <w:b/>
                <w:sz w:val="24"/>
              </w:rPr>
              <w:t>Контрольная</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z w:val="24"/>
              </w:rPr>
              <w:t>работа</w:t>
            </w:r>
            <w:r w:rsidRPr="00897DC8">
              <w:rPr>
                <w:rFonts w:ascii="Times New Roman" w:eastAsia="Times New Roman" w:hAnsi="Times New Roman" w:cs="Times New Roman"/>
                <w:b/>
                <w:spacing w:val="-3"/>
                <w:sz w:val="24"/>
              </w:rPr>
              <w:t xml:space="preserve"> </w:t>
            </w:r>
            <w:r w:rsidRPr="00897DC8">
              <w:rPr>
                <w:rFonts w:ascii="Times New Roman" w:eastAsia="Times New Roman" w:hAnsi="Times New Roman" w:cs="Times New Roman"/>
                <w:b/>
                <w:sz w:val="24"/>
              </w:rPr>
              <w:t>№</w:t>
            </w:r>
            <w:r w:rsidRPr="00897DC8">
              <w:rPr>
                <w:rFonts w:ascii="Times New Roman" w:eastAsia="Times New Roman" w:hAnsi="Times New Roman" w:cs="Times New Roman"/>
                <w:b/>
                <w:spacing w:val="-2"/>
                <w:sz w:val="24"/>
              </w:rPr>
              <w:t xml:space="preserve"> </w:t>
            </w:r>
            <w:r w:rsidRPr="00897DC8">
              <w:rPr>
                <w:rFonts w:ascii="Times New Roman" w:eastAsia="Times New Roman" w:hAnsi="Times New Roman" w:cs="Times New Roman"/>
                <w:b/>
                <w:spacing w:val="-5"/>
                <w:sz w:val="24"/>
              </w:rPr>
              <w:t>10</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166</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167</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168</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169</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362"/>
        </w:trPr>
        <w:tc>
          <w:tcPr>
            <w:tcW w:w="974" w:type="dxa"/>
          </w:tcPr>
          <w:p w:rsidR="00897DC8" w:rsidRPr="00897DC8" w:rsidRDefault="00897DC8" w:rsidP="00897DC8">
            <w:pPr>
              <w:spacing w:before="46"/>
              <w:ind w:right="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170</w:t>
            </w:r>
          </w:p>
        </w:tc>
        <w:tc>
          <w:tcPr>
            <w:tcW w:w="5223"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Резерв</w:t>
            </w:r>
          </w:p>
        </w:tc>
        <w:tc>
          <w:tcPr>
            <w:tcW w:w="1444" w:type="dxa"/>
          </w:tcPr>
          <w:p w:rsidR="00897DC8" w:rsidRPr="00897DC8" w:rsidRDefault="00897DC8" w:rsidP="00897DC8">
            <w:pPr>
              <w:spacing w:before="46"/>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1992" w:type="dxa"/>
          </w:tcPr>
          <w:p w:rsidR="00897DC8" w:rsidRPr="00897DC8" w:rsidRDefault="00897DC8" w:rsidP="00897DC8">
            <w:pPr>
              <w:rPr>
                <w:rFonts w:ascii="Times New Roman" w:eastAsia="Times New Roman" w:hAnsi="Times New Roman" w:cs="Times New Roman"/>
                <w:sz w:val="24"/>
              </w:rPr>
            </w:pPr>
          </w:p>
        </w:tc>
        <w:tc>
          <w:tcPr>
            <w:tcW w:w="2057" w:type="dxa"/>
          </w:tcPr>
          <w:p w:rsidR="00897DC8" w:rsidRPr="00897DC8" w:rsidRDefault="00897DC8" w:rsidP="00897DC8">
            <w:pPr>
              <w:rPr>
                <w:rFonts w:ascii="Times New Roman" w:eastAsia="Times New Roman" w:hAnsi="Times New Roman" w:cs="Times New Roman"/>
                <w:sz w:val="24"/>
              </w:rPr>
            </w:pPr>
          </w:p>
        </w:tc>
        <w:tc>
          <w:tcPr>
            <w:tcW w:w="1411" w:type="dxa"/>
          </w:tcPr>
          <w:p w:rsidR="00897DC8" w:rsidRPr="00897DC8" w:rsidRDefault="00897DC8" w:rsidP="00897DC8">
            <w:pPr>
              <w:rPr>
                <w:rFonts w:ascii="Times New Roman" w:eastAsia="Times New Roman" w:hAnsi="Times New Roman" w:cs="Times New Roman"/>
                <w:sz w:val="24"/>
              </w:rPr>
            </w:pPr>
          </w:p>
        </w:tc>
      </w:tr>
      <w:tr w:rsidR="00897DC8" w:rsidRPr="00897DC8" w:rsidTr="00897DC8">
        <w:trPr>
          <w:trHeight w:val="551"/>
        </w:trPr>
        <w:tc>
          <w:tcPr>
            <w:tcW w:w="6197" w:type="dxa"/>
            <w:gridSpan w:val="2"/>
          </w:tcPr>
          <w:p w:rsidR="00897DC8" w:rsidRPr="00897DC8" w:rsidRDefault="00897DC8" w:rsidP="00897DC8">
            <w:pPr>
              <w:spacing w:before="142"/>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ОБЩЕЕ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КОЛИЧЕСТВО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ЧАСОВ</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2"/>
                <w:sz w:val="24"/>
                <w:lang w:val="ru-RU"/>
              </w:rPr>
              <w:t xml:space="preserve"> ПРОГРАММЕ</w:t>
            </w:r>
          </w:p>
        </w:tc>
        <w:tc>
          <w:tcPr>
            <w:tcW w:w="1444" w:type="dxa"/>
          </w:tcPr>
          <w:p w:rsidR="00897DC8" w:rsidRPr="00897DC8" w:rsidRDefault="00897DC8" w:rsidP="00897DC8">
            <w:pPr>
              <w:spacing w:before="142"/>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170</w:t>
            </w:r>
          </w:p>
        </w:tc>
        <w:tc>
          <w:tcPr>
            <w:tcW w:w="1992" w:type="dxa"/>
          </w:tcPr>
          <w:p w:rsidR="00897DC8" w:rsidRPr="00897DC8" w:rsidRDefault="00897DC8" w:rsidP="00897DC8">
            <w:pPr>
              <w:spacing w:before="142"/>
              <w:rPr>
                <w:rFonts w:ascii="Times New Roman" w:eastAsia="Times New Roman" w:hAnsi="Times New Roman" w:cs="Times New Roman"/>
                <w:sz w:val="24"/>
              </w:rPr>
            </w:pPr>
            <w:r w:rsidRPr="00897DC8">
              <w:rPr>
                <w:rFonts w:ascii="Times New Roman" w:eastAsia="Times New Roman" w:hAnsi="Times New Roman" w:cs="Times New Roman"/>
                <w:spacing w:val="-5"/>
                <w:sz w:val="24"/>
              </w:rPr>
              <w:t>10</w:t>
            </w:r>
          </w:p>
        </w:tc>
        <w:tc>
          <w:tcPr>
            <w:tcW w:w="2057" w:type="dxa"/>
          </w:tcPr>
          <w:p w:rsidR="00897DC8" w:rsidRPr="00897DC8" w:rsidRDefault="00897DC8" w:rsidP="00897DC8">
            <w:pPr>
              <w:spacing w:before="142"/>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7</w:t>
            </w:r>
          </w:p>
        </w:tc>
        <w:tc>
          <w:tcPr>
            <w:tcW w:w="1411" w:type="dxa"/>
          </w:tcPr>
          <w:p w:rsidR="00897DC8" w:rsidRPr="00897DC8" w:rsidRDefault="00897DC8" w:rsidP="00897DC8">
            <w:pPr>
              <w:rPr>
                <w:rFonts w:ascii="Times New Roman" w:eastAsia="Times New Roman" w:hAnsi="Times New Roman" w:cs="Times New Roman"/>
                <w:sz w:val="24"/>
              </w:rPr>
            </w:pP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6390" w:h="11910" w:orient="landscape"/>
          <w:pgMar w:top="1100" w:right="850" w:bottom="280" w:left="1559" w:header="720" w:footer="720" w:gutter="0"/>
          <w:cols w:space="720"/>
        </w:sectPr>
      </w:pP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17"/>
          <w:szCs w:val="28"/>
        </w:rPr>
        <w:sectPr w:rsidR="00897DC8" w:rsidRPr="00897DC8">
          <w:pgSz w:w="16390" w:h="11910" w:orient="landscape"/>
          <w:pgMar w:top="1340" w:right="850" w:bottom="280" w:left="1559" w:header="720" w:footer="720" w:gutter="0"/>
          <w:cols w:space="720"/>
        </w:sectPr>
      </w:pPr>
    </w:p>
    <w:p w:rsidR="00897DC8" w:rsidRPr="00897DC8" w:rsidRDefault="00897DC8" w:rsidP="00897DC8">
      <w:pPr>
        <w:widowControl w:val="0"/>
        <w:autoSpaceDE w:val="0"/>
        <w:autoSpaceDN w:val="0"/>
        <w:spacing w:before="71" w:after="0" w:line="336" w:lineRule="auto"/>
        <w:rPr>
          <w:rFonts w:ascii="Times New Roman" w:eastAsia="Times New Roman" w:hAnsi="Times New Roman" w:cs="Times New Roman"/>
          <w:b/>
          <w:sz w:val="28"/>
        </w:rPr>
      </w:pPr>
      <w:r w:rsidRPr="00897DC8">
        <w:rPr>
          <w:rFonts w:ascii="Times New Roman" w:eastAsia="Times New Roman" w:hAnsi="Times New Roman" w:cs="Times New Roman"/>
          <w:b/>
          <w:sz w:val="28"/>
        </w:rPr>
        <w:t>ПРОВЕРЯЕМЫЕ</w:t>
      </w:r>
      <w:r w:rsidRPr="00897DC8">
        <w:rPr>
          <w:rFonts w:ascii="Times New Roman" w:eastAsia="Times New Roman" w:hAnsi="Times New Roman" w:cs="Times New Roman"/>
          <w:b/>
          <w:spacing w:val="-11"/>
          <w:sz w:val="28"/>
        </w:rPr>
        <w:t xml:space="preserve"> </w:t>
      </w:r>
      <w:r w:rsidRPr="00897DC8">
        <w:rPr>
          <w:rFonts w:ascii="Times New Roman" w:eastAsia="Times New Roman" w:hAnsi="Times New Roman" w:cs="Times New Roman"/>
          <w:b/>
          <w:sz w:val="28"/>
        </w:rPr>
        <w:t>ТРЕБОВАНИЯ</w:t>
      </w:r>
      <w:r w:rsidRPr="00897DC8">
        <w:rPr>
          <w:rFonts w:ascii="Times New Roman" w:eastAsia="Times New Roman" w:hAnsi="Times New Roman" w:cs="Times New Roman"/>
          <w:b/>
          <w:spacing w:val="-11"/>
          <w:sz w:val="28"/>
        </w:rPr>
        <w:t xml:space="preserve"> </w:t>
      </w:r>
      <w:r w:rsidRPr="00897DC8">
        <w:rPr>
          <w:rFonts w:ascii="Times New Roman" w:eastAsia="Times New Roman" w:hAnsi="Times New Roman" w:cs="Times New Roman"/>
          <w:b/>
          <w:sz w:val="28"/>
        </w:rPr>
        <w:t>К</w:t>
      </w:r>
      <w:r w:rsidRPr="00897DC8">
        <w:rPr>
          <w:rFonts w:ascii="Times New Roman" w:eastAsia="Times New Roman" w:hAnsi="Times New Roman" w:cs="Times New Roman"/>
          <w:b/>
          <w:spacing w:val="-8"/>
          <w:sz w:val="28"/>
        </w:rPr>
        <w:t xml:space="preserve"> </w:t>
      </w:r>
      <w:r w:rsidRPr="00897DC8">
        <w:rPr>
          <w:rFonts w:ascii="Times New Roman" w:eastAsia="Times New Roman" w:hAnsi="Times New Roman" w:cs="Times New Roman"/>
          <w:b/>
          <w:sz w:val="28"/>
        </w:rPr>
        <w:t>РЕЗУЛЬТАТАМ</w:t>
      </w:r>
      <w:r w:rsidRPr="00897DC8">
        <w:rPr>
          <w:rFonts w:ascii="Times New Roman" w:eastAsia="Times New Roman" w:hAnsi="Times New Roman" w:cs="Times New Roman"/>
          <w:b/>
          <w:spacing w:val="-9"/>
          <w:sz w:val="28"/>
        </w:rPr>
        <w:t xml:space="preserve"> </w:t>
      </w:r>
      <w:r w:rsidRPr="00897DC8">
        <w:rPr>
          <w:rFonts w:ascii="Times New Roman" w:eastAsia="Times New Roman" w:hAnsi="Times New Roman" w:cs="Times New Roman"/>
          <w:b/>
          <w:sz w:val="28"/>
        </w:rPr>
        <w:t>ОСВОЕНИЯ ОСНОВНОЙ ОБРАЗОВАТЕЛЬНОЙ ПРОГРАММЫ</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8"/>
          <w:szCs w:val="28"/>
        </w:rPr>
      </w:pPr>
    </w:p>
    <w:p w:rsidR="00897DC8" w:rsidRPr="00897DC8" w:rsidRDefault="00897DC8" w:rsidP="00897DC8">
      <w:pPr>
        <w:widowControl w:val="0"/>
        <w:autoSpaceDE w:val="0"/>
        <w:autoSpaceDN w:val="0"/>
        <w:spacing w:before="132" w:after="0" w:line="240" w:lineRule="auto"/>
        <w:rPr>
          <w:rFonts w:ascii="Times New Roman" w:eastAsia="Times New Roman" w:hAnsi="Times New Roman" w:cs="Times New Roman"/>
          <w:b/>
          <w:sz w:val="28"/>
          <w:szCs w:val="28"/>
        </w:rPr>
      </w:pPr>
    </w:p>
    <w:p w:rsidR="00897DC8" w:rsidRPr="00897DC8" w:rsidRDefault="00897DC8" w:rsidP="00897DC8">
      <w:pPr>
        <w:widowControl w:val="0"/>
        <w:numPr>
          <w:ilvl w:val="0"/>
          <w:numId w:val="17"/>
        </w:numPr>
        <w:tabs>
          <w:tab w:val="left" w:pos="333"/>
        </w:tabs>
        <w:autoSpaceDE w:val="0"/>
        <w:autoSpaceDN w:val="0"/>
        <w:spacing w:after="0" w:line="240" w:lineRule="auto"/>
        <w:ind w:hanging="211"/>
        <w:rPr>
          <w:rFonts w:ascii="Times New Roman" w:eastAsia="Times New Roman" w:hAnsi="Times New Roman" w:cs="Times New Roman"/>
          <w:b/>
          <w:sz w:val="28"/>
        </w:rPr>
      </w:pPr>
      <w:r w:rsidRPr="00897DC8">
        <w:rPr>
          <w:rFonts w:ascii="Times New Roman" w:eastAsia="Times New Roman" w:hAnsi="Times New Roman" w:cs="Times New Roman"/>
          <w:b/>
          <w:spacing w:val="-2"/>
          <w:sz w:val="28"/>
        </w:rPr>
        <w:t>КЛАСС</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0"/>
          <w:szCs w:val="28"/>
        </w:rPr>
      </w:pPr>
    </w:p>
    <w:p w:rsidR="00897DC8" w:rsidRPr="00897DC8" w:rsidRDefault="00897DC8" w:rsidP="00897DC8">
      <w:pPr>
        <w:widowControl w:val="0"/>
        <w:autoSpaceDE w:val="0"/>
        <w:autoSpaceDN w:val="0"/>
        <w:spacing w:before="175" w:after="0" w:line="240" w:lineRule="auto"/>
        <w:rPr>
          <w:rFonts w:ascii="Times New Roman" w:eastAsia="Times New Roman" w:hAnsi="Times New Roman" w:cs="Times New Roman"/>
          <w:b/>
          <w:sz w:val="20"/>
          <w:szCs w:val="28"/>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65"/>
        <w:gridCol w:w="7515"/>
      </w:tblGrid>
      <w:tr w:rsidR="00897DC8" w:rsidRPr="00897DC8" w:rsidTr="00897DC8">
        <w:trPr>
          <w:trHeight w:val="998"/>
        </w:trPr>
        <w:tc>
          <w:tcPr>
            <w:tcW w:w="1865" w:type="dxa"/>
          </w:tcPr>
          <w:p w:rsidR="00897DC8" w:rsidRPr="00897DC8" w:rsidRDefault="00897DC8" w:rsidP="00897DC8">
            <w:pPr>
              <w:spacing w:before="46"/>
              <w:ind w:right="8"/>
              <w:jc w:val="center"/>
              <w:rPr>
                <w:rFonts w:ascii="Times New Roman" w:eastAsia="Times New Roman" w:hAnsi="Times New Roman" w:cs="Times New Roman"/>
                <w:b/>
                <w:sz w:val="24"/>
              </w:rPr>
            </w:pPr>
            <w:r w:rsidRPr="00897DC8">
              <w:rPr>
                <w:rFonts w:ascii="Times New Roman" w:eastAsia="Times New Roman" w:hAnsi="Times New Roman" w:cs="Times New Roman"/>
                <w:b/>
                <w:spacing w:val="-5"/>
                <w:sz w:val="24"/>
              </w:rPr>
              <w:t>Код</w:t>
            </w:r>
          </w:p>
          <w:p w:rsidR="00897DC8" w:rsidRPr="00897DC8" w:rsidRDefault="00897DC8" w:rsidP="00897DC8">
            <w:pPr>
              <w:spacing w:before="7" w:line="310" w:lineRule="atLeast"/>
              <w:ind w:right="8"/>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проверяемого результата</w:t>
            </w:r>
          </w:p>
        </w:tc>
        <w:tc>
          <w:tcPr>
            <w:tcW w:w="7515" w:type="dxa"/>
          </w:tcPr>
          <w:p w:rsidR="00897DC8" w:rsidRPr="00897DC8" w:rsidRDefault="00897DC8" w:rsidP="00897DC8">
            <w:pPr>
              <w:spacing w:before="204" w:line="276" w:lineRule="auto"/>
              <w:rPr>
                <w:rFonts w:ascii="Times New Roman" w:eastAsia="Times New Roman" w:hAnsi="Times New Roman" w:cs="Times New Roman"/>
                <w:b/>
                <w:sz w:val="24"/>
                <w:lang w:val="ru-RU"/>
              </w:rPr>
            </w:pPr>
            <w:r w:rsidRPr="00897DC8">
              <w:rPr>
                <w:rFonts w:ascii="Times New Roman" w:eastAsia="Times New Roman" w:hAnsi="Times New Roman" w:cs="Times New Roman"/>
                <w:b/>
                <w:sz w:val="24"/>
                <w:lang w:val="ru-RU"/>
              </w:rPr>
              <w:t>Проверяемые предметные результаты освоения основной образовательной</w:t>
            </w:r>
            <w:r w:rsidRPr="00897DC8">
              <w:rPr>
                <w:rFonts w:ascii="Times New Roman" w:eastAsia="Times New Roman" w:hAnsi="Times New Roman" w:cs="Times New Roman"/>
                <w:b/>
                <w:spacing w:val="-10"/>
                <w:sz w:val="24"/>
                <w:lang w:val="ru-RU"/>
              </w:rPr>
              <w:t xml:space="preserve"> </w:t>
            </w:r>
            <w:r w:rsidRPr="00897DC8">
              <w:rPr>
                <w:rFonts w:ascii="Times New Roman" w:eastAsia="Times New Roman" w:hAnsi="Times New Roman" w:cs="Times New Roman"/>
                <w:b/>
                <w:sz w:val="24"/>
                <w:lang w:val="ru-RU"/>
              </w:rPr>
              <w:t>программы</w:t>
            </w:r>
            <w:r w:rsidRPr="00897DC8">
              <w:rPr>
                <w:rFonts w:ascii="Times New Roman" w:eastAsia="Times New Roman" w:hAnsi="Times New Roman" w:cs="Times New Roman"/>
                <w:b/>
                <w:spacing w:val="-11"/>
                <w:sz w:val="24"/>
                <w:lang w:val="ru-RU"/>
              </w:rPr>
              <w:t xml:space="preserve"> </w:t>
            </w:r>
            <w:r w:rsidRPr="00897DC8">
              <w:rPr>
                <w:rFonts w:ascii="Times New Roman" w:eastAsia="Times New Roman" w:hAnsi="Times New Roman" w:cs="Times New Roman"/>
                <w:b/>
                <w:sz w:val="24"/>
                <w:lang w:val="ru-RU"/>
              </w:rPr>
              <w:t>основного</w:t>
            </w:r>
            <w:r w:rsidRPr="00897DC8">
              <w:rPr>
                <w:rFonts w:ascii="Times New Roman" w:eastAsia="Times New Roman" w:hAnsi="Times New Roman" w:cs="Times New Roman"/>
                <w:b/>
                <w:spacing w:val="-10"/>
                <w:sz w:val="24"/>
                <w:lang w:val="ru-RU"/>
              </w:rPr>
              <w:t xml:space="preserve"> </w:t>
            </w:r>
            <w:r w:rsidRPr="00897DC8">
              <w:rPr>
                <w:rFonts w:ascii="Times New Roman" w:eastAsia="Times New Roman" w:hAnsi="Times New Roman" w:cs="Times New Roman"/>
                <w:b/>
                <w:sz w:val="24"/>
                <w:lang w:val="ru-RU"/>
              </w:rPr>
              <w:t>общего</w:t>
            </w:r>
            <w:r w:rsidRPr="00897DC8">
              <w:rPr>
                <w:rFonts w:ascii="Times New Roman" w:eastAsia="Times New Roman" w:hAnsi="Times New Roman" w:cs="Times New Roman"/>
                <w:b/>
                <w:spacing w:val="-10"/>
                <w:sz w:val="24"/>
                <w:lang w:val="ru-RU"/>
              </w:rPr>
              <w:t xml:space="preserve"> </w:t>
            </w:r>
            <w:r w:rsidRPr="00897DC8">
              <w:rPr>
                <w:rFonts w:ascii="Times New Roman" w:eastAsia="Times New Roman" w:hAnsi="Times New Roman" w:cs="Times New Roman"/>
                <w:b/>
                <w:sz w:val="24"/>
                <w:lang w:val="ru-RU"/>
              </w:rPr>
              <w:t>образования</w:t>
            </w:r>
          </w:p>
        </w:tc>
      </w:tr>
      <w:tr w:rsidR="00897DC8" w:rsidRPr="00897DC8" w:rsidTr="00897DC8">
        <w:trPr>
          <w:trHeight w:val="429"/>
        </w:trPr>
        <w:tc>
          <w:tcPr>
            <w:tcW w:w="1865" w:type="dxa"/>
          </w:tcPr>
          <w:p w:rsidR="00897DC8" w:rsidRPr="00897DC8" w:rsidRDefault="00897DC8" w:rsidP="00897DC8">
            <w:pPr>
              <w:spacing w:before="43"/>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7515"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Числа</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вычисления</w:t>
            </w:r>
          </w:p>
        </w:tc>
      </w:tr>
      <w:tr w:rsidR="00897DC8" w:rsidRPr="00897DC8" w:rsidTr="00897DC8">
        <w:trPr>
          <w:trHeight w:val="818"/>
        </w:trPr>
        <w:tc>
          <w:tcPr>
            <w:tcW w:w="1865" w:type="dxa"/>
          </w:tcPr>
          <w:p w:rsidR="00897DC8" w:rsidRPr="00897DC8" w:rsidRDefault="00897DC8" w:rsidP="00897DC8">
            <w:pPr>
              <w:spacing w:before="240"/>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w:t>
            </w:r>
          </w:p>
        </w:tc>
        <w:tc>
          <w:tcPr>
            <w:tcW w:w="7515" w:type="dxa"/>
          </w:tcPr>
          <w:p w:rsidR="00897DC8" w:rsidRPr="00897DC8" w:rsidRDefault="00897DC8" w:rsidP="00897DC8">
            <w:pPr>
              <w:tabs>
                <w:tab w:val="left" w:pos="1664"/>
                <w:tab w:val="left" w:pos="2024"/>
                <w:tab w:val="left" w:pos="3326"/>
                <w:tab w:val="left" w:pos="4820"/>
                <w:tab w:val="left" w:pos="6013"/>
                <w:tab w:val="left" w:pos="7298"/>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Понимать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правильно</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употреблять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термины,</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связанные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с</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натуральными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числами,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обыкновенными</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десятичными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дробями</w:t>
            </w:r>
          </w:p>
        </w:tc>
      </w:tr>
      <w:tr w:rsidR="00897DC8" w:rsidRPr="00897DC8" w:rsidTr="00897DC8">
        <w:trPr>
          <w:trHeight w:val="818"/>
        </w:trPr>
        <w:tc>
          <w:tcPr>
            <w:tcW w:w="1865" w:type="dxa"/>
          </w:tcPr>
          <w:p w:rsidR="00897DC8" w:rsidRPr="00897DC8" w:rsidRDefault="00897DC8" w:rsidP="00897DC8">
            <w:pPr>
              <w:spacing w:before="240"/>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Сравнивать</w:t>
            </w:r>
            <w:r w:rsidRPr="00897DC8">
              <w:rPr>
                <w:rFonts w:ascii="Times New Roman" w:eastAsia="Times New Roman" w:hAnsi="Times New Roman" w:cs="Times New Roman"/>
                <w:spacing w:val="59"/>
                <w:w w:val="15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z w:val="24"/>
                <w:lang w:val="ru-RU"/>
              </w:rPr>
              <w:t>упорядочивать</w:t>
            </w:r>
            <w:r w:rsidRPr="00897DC8">
              <w:rPr>
                <w:rFonts w:ascii="Times New Roman" w:eastAsia="Times New Roman" w:hAnsi="Times New Roman" w:cs="Times New Roman"/>
                <w:spacing w:val="63"/>
                <w:w w:val="150"/>
                <w:sz w:val="24"/>
                <w:lang w:val="ru-RU"/>
              </w:rPr>
              <w:t xml:space="preserve"> </w:t>
            </w:r>
            <w:r w:rsidRPr="00897DC8">
              <w:rPr>
                <w:rFonts w:ascii="Times New Roman" w:eastAsia="Times New Roman" w:hAnsi="Times New Roman" w:cs="Times New Roman"/>
                <w:sz w:val="24"/>
                <w:lang w:val="ru-RU"/>
              </w:rPr>
              <w:t>натуральные</w:t>
            </w:r>
            <w:r w:rsidRPr="00897DC8">
              <w:rPr>
                <w:rFonts w:ascii="Times New Roman" w:eastAsia="Times New Roman" w:hAnsi="Times New Roman" w:cs="Times New Roman"/>
                <w:spacing w:val="61"/>
                <w:w w:val="15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62"/>
                <w:w w:val="150"/>
                <w:sz w:val="24"/>
                <w:lang w:val="ru-RU"/>
              </w:rPr>
              <w:t xml:space="preserve"> </w:t>
            </w:r>
            <w:r w:rsidRPr="00897DC8">
              <w:rPr>
                <w:rFonts w:ascii="Times New Roman" w:eastAsia="Times New Roman" w:hAnsi="Times New Roman" w:cs="Times New Roman"/>
                <w:sz w:val="24"/>
                <w:lang w:val="ru-RU"/>
              </w:rPr>
              <w:t>сравнивать</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pacing w:val="-10"/>
                <w:sz w:val="24"/>
                <w:lang w:val="ru-RU"/>
              </w:rPr>
              <w:t>в</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простейших</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случаях</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обыкновенные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десятичные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дроби</w:t>
            </w:r>
          </w:p>
        </w:tc>
      </w:tr>
      <w:tr w:rsidR="00897DC8" w:rsidRPr="00897DC8" w:rsidTr="00897DC8">
        <w:trPr>
          <w:trHeight w:val="1205"/>
        </w:trPr>
        <w:tc>
          <w:tcPr>
            <w:tcW w:w="1865" w:type="dxa"/>
          </w:tcPr>
          <w:p w:rsidR="00897DC8" w:rsidRPr="00897DC8" w:rsidRDefault="00897DC8" w:rsidP="00897DC8">
            <w:pPr>
              <w:spacing w:before="156"/>
              <w:rPr>
                <w:rFonts w:ascii="Times New Roman" w:eastAsia="Times New Roman" w:hAnsi="Times New Roman" w:cs="Times New Roman"/>
                <w:b/>
                <w:sz w:val="24"/>
                <w:lang w:val="ru-RU"/>
              </w:rPr>
            </w:pPr>
          </w:p>
          <w:p w:rsidR="00897DC8" w:rsidRPr="00897DC8" w:rsidRDefault="00897DC8" w:rsidP="00897DC8">
            <w:pPr>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w:t>
            </w:r>
          </w:p>
        </w:tc>
        <w:tc>
          <w:tcPr>
            <w:tcW w:w="7515" w:type="dxa"/>
          </w:tcPr>
          <w:p w:rsidR="00897DC8" w:rsidRPr="00897DC8" w:rsidRDefault="00897DC8" w:rsidP="00897DC8">
            <w:pPr>
              <w:tabs>
                <w:tab w:val="left" w:pos="1873"/>
                <w:tab w:val="left" w:pos="2712"/>
                <w:tab w:val="left" w:pos="3202"/>
                <w:tab w:val="left" w:pos="4904"/>
                <w:tab w:val="left" w:pos="6276"/>
                <w:tab w:val="left" w:pos="7293"/>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Соотносить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точку</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5"/>
                <w:sz w:val="24"/>
                <w:lang w:val="ru-RU"/>
              </w:rPr>
              <w:t>на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координатной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(числовой)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прямой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с</w:t>
            </w:r>
          </w:p>
          <w:p w:rsidR="00897DC8" w:rsidRPr="00897DC8" w:rsidRDefault="00897DC8" w:rsidP="00897DC8">
            <w:pPr>
              <w:spacing w:before="6" w:line="38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соответствующим</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ей</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числом</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изображать</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натуральные</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числа точками на координатной (числовой) прямой</w:t>
            </w:r>
          </w:p>
        </w:tc>
      </w:tr>
      <w:tr w:rsidR="00897DC8" w:rsidRPr="00897DC8" w:rsidTr="00897DC8">
        <w:trPr>
          <w:trHeight w:val="818"/>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Выполнять</w:t>
            </w:r>
            <w:r w:rsidRPr="00897DC8">
              <w:rPr>
                <w:rFonts w:ascii="Times New Roman" w:eastAsia="Times New Roman" w:hAnsi="Times New Roman" w:cs="Times New Roman"/>
                <w:spacing w:val="36"/>
                <w:sz w:val="24"/>
                <w:lang w:val="ru-RU"/>
              </w:rPr>
              <w:t xml:space="preserve"> </w:t>
            </w: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37"/>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37"/>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37"/>
                <w:sz w:val="24"/>
                <w:lang w:val="ru-RU"/>
              </w:rPr>
              <w:t xml:space="preserve"> </w:t>
            </w:r>
            <w:r w:rsidRPr="00897DC8">
              <w:rPr>
                <w:rFonts w:ascii="Times New Roman" w:eastAsia="Times New Roman" w:hAnsi="Times New Roman" w:cs="Times New Roman"/>
                <w:sz w:val="24"/>
                <w:lang w:val="ru-RU"/>
              </w:rPr>
              <w:t>натуральными</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z w:val="24"/>
                <w:lang w:val="ru-RU"/>
              </w:rPr>
              <w:t>числами,</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pacing w:val="-10"/>
                <w:sz w:val="24"/>
                <w:lang w:val="ru-RU"/>
              </w:rPr>
              <w:t>с</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обыкновенными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дробями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простейших</w:t>
            </w:r>
            <w:r w:rsidRPr="00897DC8">
              <w:rPr>
                <w:rFonts w:ascii="Times New Roman" w:eastAsia="Times New Roman" w:hAnsi="Times New Roman" w:cs="Times New Roman"/>
                <w:spacing w:val="-2"/>
                <w:sz w:val="24"/>
                <w:lang w:val="ru-RU"/>
              </w:rPr>
              <w:t xml:space="preserve"> случаях</w:t>
            </w:r>
          </w:p>
        </w:tc>
      </w:tr>
      <w:tr w:rsidR="00897DC8" w:rsidRPr="00897DC8" w:rsidTr="00897DC8">
        <w:trPr>
          <w:trHeight w:val="429"/>
        </w:trPr>
        <w:tc>
          <w:tcPr>
            <w:tcW w:w="1865" w:type="dxa"/>
          </w:tcPr>
          <w:p w:rsidR="00897DC8" w:rsidRPr="00897DC8" w:rsidRDefault="00897DC8" w:rsidP="00897DC8">
            <w:pPr>
              <w:spacing w:before="43"/>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w:t>
            </w:r>
          </w:p>
        </w:tc>
        <w:tc>
          <w:tcPr>
            <w:tcW w:w="7515"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Выполнять</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проверку,</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прикидку</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результата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вычислений</w:t>
            </w:r>
          </w:p>
        </w:tc>
      </w:tr>
      <w:tr w:rsidR="00897DC8" w:rsidRPr="00897DC8" w:rsidTr="00897DC8">
        <w:trPr>
          <w:trHeight w:val="431"/>
        </w:trPr>
        <w:tc>
          <w:tcPr>
            <w:tcW w:w="1865" w:type="dxa"/>
          </w:tcPr>
          <w:p w:rsidR="00897DC8" w:rsidRPr="00897DC8" w:rsidRDefault="00897DC8" w:rsidP="00897DC8">
            <w:pPr>
              <w:spacing w:before="46"/>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w:t>
            </w:r>
          </w:p>
        </w:tc>
        <w:tc>
          <w:tcPr>
            <w:tcW w:w="7515"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Округлять</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натуральные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4"/>
                <w:sz w:val="24"/>
              </w:rPr>
              <w:t>числа</w:t>
            </w:r>
          </w:p>
        </w:tc>
      </w:tr>
      <w:tr w:rsidR="00897DC8" w:rsidRPr="00897DC8" w:rsidTr="00897DC8">
        <w:trPr>
          <w:trHeight w:val="431"/>
        </w:trPr>
        <w:tc>
          <w:tcPr>
            <w:tcW w:w="1865" w:type="dxa"/>
          </w:tcPr>
          <w:p w:rsidR="00897DC8" w:rsidRPr="00897DC8" w:rsidRDefault="00897DC8" w:rsidP="00897DC8">
            <w:pPr>
              <w:spacing w:before="46"/>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7515"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текстовых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задач</w:t>
            </w:r>
          </w:p>
        </w:tc>
      </w:tr>
      <w:tr w:rsidR="00897DC8" w:rsidRPr="00897DC8" w:rsidTr="00897DC8">
        <w:trPr>
          <w:trHeight w:val="818"/>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2.1</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Решать</w:t>
            </w:r>
            <w:r w:rsidRPr="00897DC8">
              <w:rPr>
                <w:rFonts w:ascii="Times New Roman" w:eastAsia="Times New Roman" w:hAnsi="Times New Roman" w:cs="Times New Roman"/>
                <w:spacing w:val="21"/>
                <w:sz w:val="24"/>
                <w:lang w:val="ru-RU"/>
              </w:rPr>
              <w:t xml:space="preserve"> </w:t>
            </w:r>
            <w:r w:rsidRPr="00897DC8">
              <w:rPr>
                <w:rFonts w:ascii="Times New Roman" w:eastAsia="Times New Roman" w:hAnsi="Times New Roman" w:cs="Times New Roman"/>
                <w:sz w:val="24"/>
                <w:lang w:val="ru-RU"/>
              </w:rPr>
              <w:t>текстовые</w:t>
            </w:r>
            <w:r w:rsidRPr="00897DC8">
              <w:rPr>
                <w:rFonts w:ascii="Times New Roman" w:eastAsia="Times New Roman" w:hAnsi="Times New Roman" w:cs="Times New Roman"/>
                <w:spacing w:val="20"/>
                <w:sz w:val="24"/>
                <w:lang w:val="ru-RU"/>
              </w:rPr>
              <w:t xml:space="preserve"> </w:t>
            </w:r>
            <w:r w:rsidRPr="00897DC8">
              <w:rPr>
                <w:rFonts w:ascii="Times New Roman" w:eastAsia="Times New Roman" w:hAnsi="Times New Roman" w:cs="Times New Roman"/>
                <w:sz w:val="24"/>
                <w:lang w:val="ru-RU"/>
              </w:rPr>
              <w:t>задачи</w:t>
            </w:r>
            <w:r w:rsidRPr="00897DC8">
              <w:rPr>
                <w:rFonts w:ascii="Times New Roman" w:eastAsia="Times New Roman" w:hAnsi="Times New Roman" w:cs="Times New Roman"/>
                <w:spacing w:val="22"/>
                <w:sz w:val="24"/>
                <w:lang w:val="ru-RU"/>
              </w:rPr>
              <w:t xml:space="preserve"> </w:t>
            </w:r>
            <w:r w:rsidRPr="00897DC8">
              <w:rPr>
                <w:rFonts w:ascii="Times New Roman" w:eastAsia="Times New Roman" w:hAnsi="Times New Roman" w:cs="Times New Roman"/>
                <w:sz w:val="24"/>
                <w:lang w:val="ru-RU"/>
              </w:rPr>
              <w:t>арифметическим</w:t>
            </w:r>
            <w:r w:rsidRPr="00897DC8">
              <w:rPr>
                <w:rFonts w:ascii="Times New Roman" w:eastAsia="Times New Roman" w:hAnsi="Times New Roman" w:cs="Times New Roman"/>
                <w:spacing w:val="21"/>
                <w:sz w:val="24"/>
                <w:lang w:val="ru-RU"/>
              </w:rPr>
              <w:t xml:space="preserve"> </w:t>
            </w:r>
            <w:r w:rsidRPr="00897DC8">
              <w:rPr>
                <w:rFonts w:ascii="Times New Roman" w:eastAsia="Times New Roman" w:hAnsi="Times New Roman" w:cs="Times New Roman"/>
                <w:sz w:val="24"/>
                <w:lang w:val="ru-RU"/>
              </w:rPr>
              <w:t>способом</w:t>
            </w:r>
            <w:r w:rsidRPr="00897DC8">
              <w:rPr>
                <w:rFonts w:ascii="Times New Roman" w:eastAsia="Times New Roman" w:hAnsi="Times New Roman" w:cs="Times New Roman"/>
                <w:spacing w:val="21"/>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2"/>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21"/>
                <w:sz w:val="24"/>
                <w:lang w:val="ru-RU"/>
              </w:rPr>
              <w:t xml:space="preserve"> </w:t>
            </w:r>
            <w:r w:rsidRPr="00897DC8">
              <w:rPr>
                <w:rFonts w:ascii="Times New Roman" w:eastAsia="Times New Roman" w:hAnsi="Times New Roman" w:cs="Times New Roman"/>
                <w:spacing w:val="-2"/>
                <w:sz w:val="24"/>
                <w:lang w:val="ru-RU"/>
              </w:rPr>
              <w:t>помощью</w:t>
            </w:r>
          </w:p>
          <w:p w:rsidR="00897DC8" w:rsidRPr="00897DC8" w:rsidRDefault="00897DC8" w:rsidP="00897DC8">
            <w:pPr>
              <w:spacing w:before="1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организованного</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конечного</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перебора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всех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возможных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вариантов</w:t>
            </w:r>
          </w:p>
        </w:tc>
      </w:tr>
      <w:tr w:rsidR="00897DC8" w:rsidRPr="00897DC8" w:rsidTr="00897DC8">
        <w:trPr>
          <w:trHeight w:val="818"/>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2.2</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Решать</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z w:val="24"/>
                <w:lang w:val="ru-RU"/>
              </w:rPr>
              <w:t>задачи,</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z w:val="24"/>
                <w:lang w:val="ru-RU"/>
              </w:rPr>
              <w:t>содержащие</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z w:val="24"/>
                <w:lang w:val="ru-RU"/>
              </w:rPr>
              <w:t>зависимости,</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z w:val="24"/>
                <w:lang w:val="ru-RU"/>
              </w:rPr>
              <w:t>связывающие</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pacing w:val="-2"/>
                <w:sz w:val="24"/>
                <w:lang w:val="ru-RU"/>
              </w:rPr>
              <w:t>величины:</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скорость,</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время,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расстояние,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цена,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количество,</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стоимость</w:t>
            </w:r>
          </w:p>
        </w:tc>
      </w:tr>
      <w:tr w:rsidR="00897DC8" w:rsidRPr="00897DC8" w:rsidTr="00897DC8">
        <w:trPr>
          <w:trHeight w:val="818"/>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2.3</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Использовать</w:t>
            </w:r>
            <w:r w:rsidRPr="00897DC8">
              <w:rPr>
                <w:rFonts w:ascii="Times New Roman" w:eastAsia="Times New Roman" w:hAnsi="Times New Roman" w:cs="Times New Roman"/>
                <w:spacing w:val="59"/>
                <w:sz w:val="24"/>
                <w:lang w:val="ru-RU"/>
              </w:rPr>
              <w:t xml:space="preserve"> </w:t>
            </w:r>
            <w:r w:rsidRPr="00897DC8">
              <w:rPr>
                <w:rFonts w:ascii="Times New Roman" w:eastAsia="Times New Roman" w:hAnsi="Times New Roman" w:cs="Times New Roman"/>
                <w:sz w:val="24"/>
                <w:lang w:val="ru-RU"/>
              </w:rPr>
              <w:t>краткие</w:t>
            </w:r>
            <w:r w:rsidRPr="00897DC8">
              <w:rPr>
                <w:rFonts w:ascii="Times New Roman" w:eastAsia="Times New Roman" w:hAnsi="Times New Roman" w:cs="Times New Roman"/>
                <w:spacing w:val="57"/>
                <w:sz w:val="24"/>
                <w:lang w:val="ru-RU"/>
              </w:rPr>
              <w:t xml:space="preserve"> </w:t>
            </w:r>
            <w:r w:rsidRPr="00897DC8">
              <w:rPr>
                <w:rFonts w:ascii="Times New Roman" w:eastAsia="Times New Roman" w:hAnsi="Times New Roman" w:cs="Times New Roman"/>
                <w:sz w:val="24"/>
                <w:lang w:val="ru-RU"/>
              </w:rPr>
              <w:t>записи,</w:t>
            </w:r>
            <w:r w:rsidRPr="00897DC8">
              <w:rPr>
                <w:rFonts w:ascii="Times New Roman" w:eastAsia="Times New Roman" w:hAnsi="Times New Roman" w:cs="Times New Roman"/>
                <w:spacing w:val="58"/>
                <w:sz w:val="24"/>
                <w:lang w:val="ru-RU"/>
              </w:rPr>
              <w:t xml:space="preserve"> </w:t>
            </w:r>
            <w:r w:rsidRPr="00897DC8">
              <w:rPr>
                <w:rFonts w:ascii="Times New Roman" w:eastAsia="Times New Roman" w:hAnsi="Times New Roman" w:cs="Times New Roman"/>
                <w:sz w:val="24"/>
                <w:lang w:val="ru-RU"/>
              </w:rPr>
              <w:t>схемы,</w:t>
            </w:r>
            <w:r w:rsidRPr="00897DC8">
              <w:rPr>
                <w:rFonts w:ascii="Times New Roman" w:eastAsia="Times New Roman" w:hAnsi="Times New Roman" w:cs="Times New Roman"/>
                <w:spacing w:val="58"/>
                <w:sz w:val="24"/>
                <w:lang w:val="ru-RU"/>
              </w:rPr>
              <w:t xml:space="preserve"> </w:t>
            </w:r>
            <w:r w:rsidRPr="00897DC8">
              <w:rPr>
                <w:rFonts w:ascii="Times New Roman" w:eastAsia="Times New Roman" w:hAnsi="Times New Roman" w:cs="Times New Roman"/>
                <w:sz w:val="24"/>
                <w:lang w:val="ru-RU"/>
              </w:rPr>
              <w:t>таблицы,</w:t>
            </w:r>
            <w:r w:rsidRPr="00897DC8">
              <w:rPr>
                <w:rFonts w:ascii="Times New Roman" w:eastAsia="Times New Roman" w:hAnsi="Times New Roman" w:cs="Times New Roman"/>
                <w:spacing w:val="57"/>
                <w:sz w:val="24"/>
                <w:lang w:val="ru-RU"/>
              </w:rPr>
              <w:t xml:space="preserve"> </w:t>
            </w:r>
            <w:r w:rsidRPr="00897DC8">
              <w:rPr>
                <w:rFonts w:ascii="Times New Roman" w:eastAsia="Times New Roman" w:hAnsi="Times New Roman" w:cs="Times New Roman"/>
                <w:sz w:val="24"/>
                <w:lang w:val="ru-RU"/>
              </w:rPr>
              <w:t>обозначения</w:t>
            </w:r>
            <w:r w:rsidRPr="00897DC8">
              <w:rPr>
                <w:rFonts w:ascii="Times New Roman" w:eastAsia="Times New Roman" w:hAnsi="Times New Roman" w:cs="Times New Roman"/>
                <w:spacing w:val="59"/>
                <w:sz w:val="24"/>
                <w:lang w:val="ru-RU"/>
              </w:rPr>
              <w:t xml:space="preserve"> </w:t>
            </w:r>
            <w:r w:rsidRPr="00897DC8">
              <w:rPr>
                <w:rFonts w:ascii="Times New Roman" w:eastAsia="Times New Roman" w:hAnsi="Times New Roman" w:cs="Times New Roman"/>
                <w:spacing w:val="-5"/>
                <w:sz w:val="24"/>
                <w:lang w:val="ru-RU"/>
              </w:rPr>
              <w:t>при</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решении</w:t>
            </w:r>
            <w:r w:rsidRPr="00897DC8">
              <w:rPr>
                <w:rFonts w:ascii="Times New Roman" w:eastAsia="Times New Roman" w:hAnsi="Times New Roman" w:cs="Times New Roman"/>
                <w:spacing w:val="-2"/>
                <w:sz w:val="24"/>
              </w:rPr>
              <w:t xml:space="preserve"> задач</w:t>
            </w:r>
          </w:p>
        </w:tc>
      </w:tr>
      <w:tr w:rsidR="00897DC8" w:rsidRPr="00897DC8" w:rsidTr="00897DC8">
        <w:trPr>
          <w:trHeight w:val="1202"/>
        </w:trPr>
        <w:tc>
          <w:tcPr>
            <w:tcW w:w="1865" w:type="dxa"/>
          </w:tcPr>
          <w:p w:rsidR="00897DC8" w:rsidRPr="00897DC8" w:rsidRDefault="00897DC8" w:rsidP="00897DC8">
            <w:pPr>
              <w:spacing w:before="154"/>
              <w:rPr>
                <w:rFonts w:ascii="Times New Roman" w:eastAsia="Times New Roman" w:hAnsi="Times New Roman" w:cs="Times New Roman"/>
                <w:b/>
                <w:sz w:val="24"/>
              </w:rPr>
            </w:pPr>
          </w:p>
          <w:p w:rsidR="00897DC8" w:rsidRPr="00897DC8" w:rsidRDefault="00897DC8" w:rsidP="00897DC8">
            <w:pPr>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2.4</w:t>
            </w:r>
          </w:p>
        </w:tc>
        <w:tc>
          <w:tcPr>
            <w:tcW w:w="7515"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Пользоваться</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z w:val="24"/>
                <w:lang w:val="ru-RU"/>
              </w:rPr>
              <w:t>основными</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z w:val="24"/>
                <w:lang w:val="ru-RU"/>
              </w:rPr>
              <w:t>единицами</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z w:val="24"/>
                <w:lang w:val="ru-RU"/>
              </w:rPr>
              <w:t>измерения:</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z w:val="24"/>
                <w:lang w:val="ru-RU"/>
              </w:rPr>
              <w:t>цены,</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pacing w:val="-2"/>
                <w:sz w:val="24"/>
                <w:lang w:val="ru-RU"/>
              </w:rPr>
              <w:t>массы,</w:t>
            </w:r>
          </w:p>
          <w:p w:rsidR="00897DC8" w:rsidRPr="00897DC8" w:rsidRDefault="00897DC8" w:rsidP="00897DC8">
            <w:pPr>
              <w:spacing w:before="7" w:line="38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расстояния, времени, скорости, выражать одни единицы величины через другие</w:t>
            </w:r>
          </w:p>
        </w:tc>
      </w:tr>
      <w:tr w:rsidR="00897DC8" w:rsidRPr="00897DC8" w:rsidTr="00897DC8">
        <w:trPr>
          <w:trHeight w:val="1202"/>
        </w:trPr>
        <w:tc>
          <w:tcPr>
            <w:tcW w:w="1865" w:type="dxa"/>
          </w:tcPr>
          <w:p w:rsidR="00897DC8" w:rsidRPr="00897DC8" w:rsidRDefault="00897DC8" w:rsidP="00897DC8">
            <w:pPr>
              <w:spacing w:before="156"/>
              <w:rPr>
                <w:rFonts w:ascii="Times New Roman" w:eastAsia="Times New Roman" w:hAnsi="Times New Roman" w:cs="Times New Roman"/>
                <w:b/>
                <w:sz w:val="24"/>
                <w:lang w:val="ru-RU"/>
              </w:rPr>
            </w:pPr>
          </w:p>
          <w:p w:rsidR="00897DC8" w:rsidRPr="00897DC8" w:rsidRDefault="00897DC8" w:rsidP="00897DC8">
            <w:pPr>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2.5</w:t>
            </w:r>
          </w:p>
        </w:tc>
        <w:tc>
          <w:tcPr>
            <w:tcW w:w="7515" w:type="dxa"/>
          </w:tcPr>
          <w:p w:rsidR="00897DC8" w:rsidRPr="00897DC8" w:rsidRDefault="00897DC8" w:rsidP="00897DC8">
            <w:pPr>
              <w:tabs>
                <w:tab w:val="left" w:pos="2147"/>
                <w:tab w:val="left" w:pos="2459"/>
                <w:tab w:val="left" w:pos="2924"/>
                <w:tab w:val="left" w:pos="4155"/>
                <w:tab w:val="left" w:pos="4323"/>
                <w:tab w:val="left" w:pos="4745"/>
                <w:tab w:val="left" w:pos="5997"/>
                <w:tab w:val="left" w:pos="6251"/>
              </w:tabs>
              <w:spacing w:before="46" w:line="336" w:lineRule="auto"/>
              <w:ind w:right="98"/>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Извлекать,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анализировать,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оценивать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информацию, представленную</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таблице,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5"/>
                <w:sz w:val="24"/>
                <w:lang w:val="ru-RU"/>
              </w:rPr>
              <w:t>на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столбчатой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диаграмме,</w:t>
            </w:r>
          </w:p>
          <w:p w:rsidR="00897DC8" w:rsidRPr="00897DC8" w:rsidRDefault="00897DC8" w:rsidP="00897DC8">
            <w:pPr>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интерпретировать</w:t>
            </w:r>
            <w:r w:rsidRPr="00897DC8">
              <w:rPr>
                <w:rFonts w:ascii="Times New Roman" w:eastAsia="Times New Roman" w:hAnsi="Times New Roman" w:cs="Times New Roman"/>
                <w:spacing w:val="70"/>
                <w:sz w:val="24"/>
                <w:lang w:val="ru-RU"/>
              </w:rPr>
              <w:t xml:space="preserve"> </w:t>
            </w:r>
            <w:r w:rsidRPr="00897DC8">
              <w:rPr>
                <w:rFonts w:ascii="Times New Roman" w:eastAsia="Times New Roman" w:hAnsi="Times New Roman" w:cs="Times New Roman"/>
                <w:sz w:val="24"/>
                <w:lang w:val="ru-RU"/>
              </w:rPr>
              <w:t>представленные</w:t>
            </w:r>
            <w:r w:rsidRPr="00897DC8">
              <w:rPr>
                <w:rFonts w:ascii="Times New Roman" w:eastAsia="Times New Roman" w:hAnsi="Times New Roman" w:cs="Times New Roman"/>
                <w:spacing w:val="70"/>
                <w:sz w:val="24"/>
                <w:lang w:val="ru-RU"/>
              </w:rPr>
              <w:t xml:space="preserve"> </w:t>
            </w:r>
            <w:r w:rsidRPr="00897DC8">
              <w:rPr>
                <w:rFonts w:ascii="Times New Roman" w:eastAsia="Times New Roman" w:hAnsi="Times New Roman" w:cs="Times New Roman"/>
                <w:sz w:val="24"/>
                <w:lang w:val="ru-RU"/>
              </w:rPr>
              <w:t>данные,</w:t>
            </w:r>
            <w:r w:rsidRPr="00897DC8">
              <w:rPr>
                <w:rFonts w:ascii="Times New Roman" w:eastAsia="Times New Roman" w:hAnsi="Times New Roman" w:cs="Times New Roman"/>
                <w:spacing w:val="71"/>
                <w:sz w:val="24"/>
                <w:lang w:val="ru-RU"/>
              </w:rPr>
              <w:t xml:space="preserve"> </w:t>
            </w:r>
            <w:r w:rsidRPr="00897DC8">
              <w:rPr>
                <w:rFonts w:ascii="Times New Roman" w:eastAsia="Times New Roman" w:hAnsi="Times New Roman" w:cs="Times New Roman"/>
                <w:sz w:val="24"/>
                <w:lang w:val="ru-RU"/>
              </w:rPr>
              <w:t>использовать</w:t>
            </w:r>
            <w:r w:rsidRPr="00897DC8">
              <w:rPr>
                <w:rFonts w:ascii="Times New Roman" w:eastAsia="Times New Roman" w:hAnsi="Times New Roman" w:cs="Times New Roman"/>
                <w:spacing w:val="73"/>
                <w:sz w:val="24"/>
                <w:lang w:val="ru-RU"/>
              </w:rPr>
              <w:t xml:space="preserve"> </w:t>
            </w:r>
            <w:r w:rsidRPr="00897DC8">
              <w:rPr>
                <w:rFonts w:ascii="Times New Roman" w:eastAsia="Times New Roman" w:hAnsi="Times New Roman" w:cs="Times New Roman"/>
                <w:spacing w:val="-2"/>
                <w:sz w:val="24"/>
                <w:lang w:val="ru-RU"/>
              </w:rPr>
              <w:t>данные</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1910" w:h="16390"/>
          <w:pgMar w:top="1060" w:right="708" w:bottom="1097"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65"/>
        <w:gridCol w:w="7515"/>
      </w:tblGrid>
      <w:tr w:rsidR="00897DC8" w:rsidRPr="00897DC8" w:rsidTr="00897DC8">
        <w:trPr>
          <w:trHeight w:val="432"/>
        </w:trPr>
        <w:tc>
          <w:tcPr>
            <w:tcW w:w="1865" w:type="dxa"/>
          </w:tcPr>
          <w:p w:rsidR="00897DC8" w:rsidRPr="00897DC8" w:rsidRDefault="00897DC8" w:rsidP="00897DC8">
            <w:pPr>
              <w:rPr>
                <w:rFonts w:ascii="Times New Roman" w:eastAsia="Times New Roman" w:hAnsi="Times New Roman" w:cs="Times New Roman"/>
                <w:sz w:val="24"/>
                <w:lang w:val="ru-RU"/>
              </w:rPr>
            </w:pPr>
          </w:p>
        </w:tc>
        <w:tc>
          <w:tcPr>
            <w:tcW w:w="7515"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при</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решении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задач</w:t>
            </w:r>
          </w:p>
        </w:tc>
      </w:tr>
      <w:tr w:rsidR="00897DC8" w:rsidRPr="00897DC8" w:rsidTr="00897DC8">
        <w:trPr>
          <w:trHeight w:val="431"/>
        </w:trPr>
        <w:tc>
          <w:tcPr>
            <w:tcW w:w="1865" w:type="dxa"/>
          </w:tcPr>
          <w:p w:rsidR="00897DC8" w:rsidRPr="00897DC8" w:rsidRDefault="00897DC8" w:rsidP="00897DC8">
            <w:pPr>
              <w:spacing w:before="46"/>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7515"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Наглядная</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геометрия</w:t>
            </w:r>
          </w:p>
        </w:tc>
      </w:tr>
      <w:tr w:rsidR="00897DC8" w:rsidRPr="00897DC8" w:rsidTr="00897DC8">
        <w:trPr>
          <w:trHeight w:val="818"/>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3.1</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Пользоваться</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геометрическими</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понятиями: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точка,</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прямая,</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pacing w:val="-2"/>
                <w:sz w:val="24"/>
                <w:lang w:val="ru-RU"/>
              </w:rPr>
              <w:t>отрезок,</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луч,</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угол,</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многоугольник,</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окружность,</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4"/>
                <w:sz w:val="24"/>
                <w:lang w:val="ru-RU"/>
              </w:rPr>
              <w:t>круг</w:t>
            </w:r>
          </w:p>
        </w:tc>
      </w:tr>
      <w:tr w:rsidR="00897DC8" w:rsidRPr="00897DC8" w:rsidTr="00897DC8">
        <w:trPr>
          <w:trHeight w:val="818"/>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3.2</w:t>
            </w:r>
          </w:p>
        </w:tc>
        <w:tc>
          <w:tcPr>
            <w:tcW w:w="7515" w:type="dxa"/>
          </w:tcPr>
          <w:p w:rsidR="00897DC8" w:rsidRPr="00897DC8" w:rsidRDefault="00897DC8" w:rsidP="00897DC8">
            <w:pPr>
              <w:tabs>
                <w:tab w:val="left" w:pos="1739"/>
                <w:tab w:val="left" w:pos="2856"/>
                <w:tab w:val="left" w:pos="3988"/>
                <w:tab w:val="left" w:pos="5629"/>
                <w:tab w:val="left" w:pos="6399"/>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Приводить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примеры</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объектов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окружающего</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мира,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имеющих</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форму</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изученных</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геометрических</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фигур</w:t>
            </w:r>
          </w:p>
        </w:tc>
      </w:tr>
      <w:tr w:rsidR="00897DC8" w:rsidRPr="00897DC8" w:rsidTr="00897DC8">
        <w:trPr>
          <w:trHeight w:val="1205"/>
        </w:trPr>
        <w:tc>
          <w:tcPr>
            <w:tcW w:w="1865" w:type="dxa"/>
          </w:tcPr>
          <w:p w:rsidR="00897DC8" w:rsidRPr="00897DC8" w:rsidRDefault="00897DC8" w:rsidP="00897DC8">
            <w:pPr>
              <w:spacing w:before="156"/>
              <w:rPr>
                <w:rFonts w:ascii="Times New Roman" w:eastAsia="Times New Roman" w:hAnsi="Times New Roman" w:cs="Times New Roman"/>
                <w:b/>
                <w:sz w:val="24"/>
              </w:rPr>
            </w:pPr>
          </w:p>
          <w:p w:rsidR="00897DC8" w:rsidRPr="00897DC8" w:rsidRDefault="00897DC8" w:rsidP="00897DC8">
            <w:pPr>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3.3</w:t>
            </w:r>
          </w:p>
        </w:tc>
        <w:tc>
          <w:tcPr>
            <w:tcW w:w="7515" w:type="dxa"/>
          </w:tcPr>
          <w:p w:rsidR="00897DC8" w:rsidRPr="00897DC8" w:rsidRDefault="00897DC8" w:rsidP="00897DC8">
            <w:pPr>
              <w:tabs>
                <w:tab w:val="left" w:pos="2048"/>
                <w:tab w:val="left" w:pos="3845"/>
                <w:tab w:val="left" w:pos="5159"/>
                <w:tab w:val="left" w:pos="5495"/>
                <w:tab w:val="left" w:pos="6517"/>
              </w:tabs>
              <w:spacing w:before="46" w:line="336" w:lineRule="auto"/>
              <w:ind w:right="100"/>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Использовать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терминологию,</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связанную</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с</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углами: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 xml:space="preserve">вершина </w:t>
            </w:r>
            <w:r w:rsidRPr="00897DC8">
              <w:rPr>
                <w:rFonts w:ascii="Times New Roman" w:eastAsia="Times New Roman" w:hAnsi="Times New Roman" w:cs="Times New Roman"/>
                <w:sz w:val="24"/>
                <w:lang w:val="ru-RU"/>
              </w:rPr>
              <w:t>сторона; с</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многоугольниками: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угол,</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вершина,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сторона,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диагональ;</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10"/>
                <w:sz w:val="24"/>
                <w:lang w:val="ru-RU"/>
              </w:rPr>
              <w:t>с</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z w:val="24"/>
              </w:rPr>
              <w:t>окружностью:</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радиус,</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диаметр,</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центр</w:t>
            </w:r>
          </w:p>
        </w:tc>
      </w:tr>
      <w:tr w:rsidR="00897DC8" w:rsidRPr="00897DC8" w:rsidTr="00897DC8">
        <w:trPr>
          <w:trHeight w:val="815"/>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3.4</w:t>
            </w:r>
          </w:p>
        </w:tc>
        <w:tc>
          <w:tcPr>
            <w:tcW w:w="7515"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Изображать</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изученные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геометрические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фигуры</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нелинованной</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pacing w:val="-10"/>
                <w:sz w:val="24"/>
                <w:lang w:val="ru-RU"/>
              </w:rPr>
              <w:t>и</w:t>
            </w:r>
          </w:p>
          <w:p w:rsidR="00897DC8" w:rsidRPr="00897DC8" w:rsidRDefault="00897DC8" w:rsidP="00897DC8">
            <w:pPr>
              <w:spacing w:before="1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клетчатой</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бумаге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помощью</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циркуля</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линейки</w:t>
            </w:r>
          </w:p>
        </w:tc>
      </w:tr>
      <w:tr w:rsidR="00897DC8" w:rsidRPr="00897DC8" w:rsidTr="00897DC8">
        <w:trPr>
          <w:trHeight w:val="1204"/>
        </w:trPr>
        <w:tc>
          <w:tcPr>
            <w:tcW w:w="1865" w:type="dxa"/>
          </w:tcPr>
          <w:p w:rsidR="00897DC8" w:rsidRPr="00897DC8" w:rsidRDefault="00897DC8" w:rsidP="00897DC8">
            <w:pPr>
              <w:spacing w:before="156"/>
              <w:rPr>
                <w:rFonts w:ascii="Times New Roman" w:eastAsia="Times New Roman" w:hAnsi="Times New Roman" w:cs="Times New Roman"/>
                <w:b/>
                <w:sz w:val="24"/>
                <w:lang w:val="ru-RU"/>
              </w:rPr>
            </w:pPr>
          </w:p>
          <w:p w:rsidR="00897DC8" w:rsidRPr="00897DC8" w:rsidRDefault="00897DC8" w:rsidP="00897DC8">
            <w:pPr>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3.5</w:t>
            </w:r>
          </w:p>
        </w:tc>
        <w:tc>
          <w:tcPr>
            <w:tcW w:w="7515" w:type="dxa"/>
          </w:tcPr>
          <w:p w:rsidR="00897DC8" w:rsidRPr="00897DC8" w:rsidRDefault="00897DC8" w:rsidP="00897DC8">
            <w:pPr>
              <w:tabs>
                <w:tab w:val="left" w:pos="1636"/>
                <w:tab w:val="left" w:pos="2530"/>
                <w:tab w:val="left" w:pos="3662"/>
                <w:tab w:val="left" w:pos="5838"/>
                <w:tab w:val="left" w:pos="7298"/>
              </w:tabs>
              <w:spacing w:before="46" w:line="336" w:lineRule="auto"/>
              <w:ind w:right="102"/>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Находить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длины</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отрезков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непосредственным</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измерением</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 xml:space="preserve">с </w:t>
            </w:r>
            <w:r w:rsidRPr="00897DC8">
              <w:rPr>
                <w:rFonts w:ascii="Times New Roman" w:eastAsia="Times New Roman" w:hAnsi="Times New Roman" w:cs="Times New Roman"/>
                <w:sz w:val="24"/>
                <w:lang w:val="ru-RU"/>
              </w:rPr>
              <w:t>помощью</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z w:val="24"/>
                <w:lang w:val="ru-RU"/>
              </w:rPr>
              <w:t>линейки,</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z w:val="24"/>
                <w:lang w:val="ru-RU"/>
              </w:rPr>
              <w:t>строить</w:t>
            </w:r>
            <w:r w:rsidRPr="00897DC8">
              <w:rPr>
                <w:rFonts w:ascii="Times New Roman" w:eastAsia="Times New Roman" w:hAnsi="Times New Roman" w:cs="Times New Roman"/>
                <w:spacing w:val="26"/>
                <w:sz w:val="24"/>
                <w:lang w:val="ru-RU"/>
              </w:rPr>
              <w:t xml:space="preserve">  </w:t>
            </w:r>
            <w:r w:rsidRPr="00897DC8">
              <w:rPr>
                <w:rFonts w:ascii="Times New Roman" w:eastAsia="Times New Roman" w:hAnsi="Times New Roman" w:cs="Times New Roman"/>
                <w:sz w:val="24"/>
                <w:lang w:val="ru-RU"/>
              </w:rPr>
              <w:t>отрезки</w:t>
            </w:r>
            <w:r w:rsidRPr="00897DC8">
              <w:rPr>
                <w:rFonts w:ascii="Times New Roman" w:eastAsia="Times New Roman" w:hAnsi="Times New Roman" w:cs="Times New Roman"/>
                <w:spacing w:val="78"/>
                <w:w w:val="150"/>
                <w:sz w:val="24"/>
                <w:lang w:val="ru-RU"/>
              </w:rPr>
              <w:t xml:space="preserve"> </w:t>
            </w:r>
            <w:r w:rsidRPr="00897DC8">
              <w:rPr>
                <w:rFonts w:ascii="Times New Roman" w:eastAsia="Times New Roman" w:hAnsi="Times New Roman" w:cs="Times New Roman"/>
                <w:sz w:val="24"/>
                <w:lang w:val="ru-RU"/>
              </w:rPr>
              <w:t>заданной</w:t>
            </w:r>
            <w:r w:rsidRPr="00897DC8">
              <w:rPr>
                <w:rFonts w:ascii="Times New Roman" w:eastAsia="Times New Roman" w:hAnsi="Times New Roman" w:cs="Times New Roman"/>
                <w:spacing w:val="25"/>
                <w:sz w:val="24"/>
                <w:lang w:val="ru-RU"/>
              </w:rPr>
              <w:t xml:space="preserve">  </w:t>
            </w:r>
            <w:r w:rsidRPr="00897DC8">
              <w:rPr>
                <w:rFonts w:ascii="Times New Roman" w:eastAsia="Times New Roman" w:hAnsi="Times New Roman" w:cs="Times New Roman"/>
                <w:sz w:val="24"/>
                <w:lang w:val="ru-RU"/>
              </w:rPr>
              <w:t>длины;</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pacing w:val="-2"/>
                <w:sz w:val="24"/>
                <w:lang w:val="ru-RU"/>
              </w:rPr>
              <w:t>строить</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z w:val="24"/>
              </w:rPr>
              <w:t>окружность</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заданного</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радиуса</w:t>
            </w:r>
          </w:p>
        </w:tc>
      </w:tr>
      <w:tr w:rsidR="00897DC8" w:rsidRPr="00897DC8" w:rsidTr="00897DC8">
        <w:trPr>
          <w:trHeight w:val="818"/>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3.6</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Использовать</w:t>
            </w:r>
            <w:r w:rsidRPr="00897DC8">
              <w:rPr>
                <w:rFonts w:ascii="Times New Roman" w:eastAsia="Times New Roman" w:hAnsi="Times New Roman" w:cs="Times New Roman"/>
                <w:spacing w:val="44"/>
                <w:sz w:val="24"/>
                <w:lang w:val="ru-RU"/>
              </w:rPr>
              <w:t xml:space="preserve"> </w:t>
            </w:r>
            <w:r w:rsidRPr="00897DC8">
              <w:rPr>
                <w:rFonts w:ascii="Times New Roman" w:eastAsia="Times New Roman" w:hAnsi="Times New Roman" w:cs="Times New Roman"/>
                <w:sz w:val="24"/>
                <w:lang w:val="ru-RU"/>
              </w:rPr>
              <w:t>свойства</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сторон</w:t>
            </w:r>
            <w:r w:rsidRPr="00897DC8">
              <w:rPr>
                <w:rFonts w:ascii="Times New Roman" w:eastAsia="Times New Roman" w:hAnsi="Times New Roman" w:cs="Times New Roman"/>
                <w:spacing w:val="4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3"/>
                <w:sz w:val="24"/>
                <w:lang w:val="ru-RU"/>
              </w:rPr>
              <w:t xml:space="preserve"> </w:t>
            </w:r>
            <w:r w:rsidRPr="00897DC8">
              <w:rPr>
                <w:rFonts w:ascii="Times New Roman" w:eastAsia="Times New Roman" w:hAnsi="Times New Roman" w:cs="Times New Roman"/>
                <w:sz w:val="24"/>
                <w:lang w:val="ru-RU"/>
              </w:rPr>
              <w:t>углов</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прямоугольника,</w:t>
            </w:r>
            <w:r w:rsidRPr="00897DC8">
              <w:rPr>
                <w:rFonts w:ascii="Times New Roman" w:eastAsia="Times New Roman" w:hAnsi="Times New Roman" w:cs="Times New Roman"/>
                <w:spacing w:val="43"/>
                <w:sz w:val="24"/>
                <w:lang w:val="ru-RU"/>
              </w:rPr>
              <w:t xml:space="preserve"> </w:t>
            </w:r>
            <w:r w:rsidRPr="00897DC8">
              <w:rPr>
                <w:rFonts w:ascii="Times New Roman" w:eastAsia="Times New Roman" w:hAnsi="Times New Roman" w:cs="Times New Roman"/>
                <w:spacing w:val="-2"/>
                <w:sz w:val="24"/>
                <w:lang w:val="ru-RU"/>
              </w:rPr>
              <w:t>квадрата</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для</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их</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построения,</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вычисления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площади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периметра</w:t>
            </w:r>
          </w:p>
        </w:tc>
      </w:tr>
      <w:tr w:rsidR="00897DC8" w:rsidRPr="00897DC8" w:rsidTr="00897DC8">
        <w:trPr>
          <w:trHeight w:val="1204"/>
        </w:trPr>
        <w:tc>
          <w:tcPr>
            <w:tcW w:w="1865" w:type="dxa"/>
          </w:tcPr>
          <w:p w:rsidR="00897DC8" w:rsidRPr="00897DC8" w:rsidRDefault="00897DC8" w:rsidP="00897DC8">
            <w:pPr>
              <w:spacing w:before="156"/>
              <w:rPr>
                <w:rFonts w:ascii="Times New Roman" w:eastAsia="Times New Roman" w:hAnsi="Times New Roman" w:cs="Times New Roman"/>
                <w:b/>
                <w:sz w:val="24"/>
                <w:lang w:val="ru-RU"/>
              </w:rPr>
            </w:pPr>
          </w:p>
          <w:p w:rsidR="00897DC8" w:rsidRPr="00897DC8" w:rsidRDefault="00897DC8" w:rsidP="00897DC8">
            <w:pPr>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3.7</w:t>
            </w:r>
          </w:p>
        </w:tc>
        <w:tc>
          <w:tcPr>
            <w:tcW w:w="7515" w:type="dxa"/>
          </w:tcPr>
          <w:p w:rsidR="00897DC8" w:rsidRPr="00897DC8" w:rsidRDefault="00897DC8" w:rsidP="00897DC8">
            <w:pPr>
              <w:tabs>
                <w:tab w:val="left" w:pos="2121"/>
                <w:tab w:val="left" w:pos="2634"/>
                <w:tab w:val="left" w:pos="4786"/>
                <w:tab w:val="left" w:pos="5186"/>
                <w:tab w:val="left" w:pos="5851"/>
                <w:tab w:val="left" w:pos="6719"/>
              </w:tabs>
              <w:spacing w:before="46" w:line="336" w:lineRule="auto"/>
              <w:ind w:right="10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 xml:space="preserve">Вычислять периметр и площадь квадрата, прямоугольника, фигур, </w:t>
            </w:r>
            <w:r w:rsidRPr="00897DC8">
              <w:rPr>
                <w:rFonts w:ascii="Times New Roman" w:eastAsia="Times New Roman" w:hAnsi="Times New Roman" w:cs="Times New Roman"/>
                <w:spacing w:val="-2"/>
                <w:sz w:val="24"/>
                <w:lang w:val="ru-RU"/>
              </w:rPr>
              <w:t>составленных</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5"/>
                <w:sz w:val="24"/>
                <w:lang w:val="ru-RU"/>
              </w:rPr>
              <w:t>из</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прямоугольников,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5"/>
                <w:sz w:val="24"/>
                <w:lang w:val="ru-RU"/>
              </w:rPr>
              <w:t>том</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числе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фигур,</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z w:val="24"/>
              </w:rPr>
              <w:t>изображённых</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клетчатой</w:t>
            </w:r>
            <w:r w:rsidRPr="00897DC8">
              <w:rPr>
                <w:rFonts w:ascii="Times New Roman" w:eastAsia="Times New Roman" w:hAnsi="Times New Roman" w:cs="Times New Roman"/>
                <w:spacing w:val="-2"/>
                <w:sz w:val="24"/>
              </w:rPr>
              <w:t xml:space="preserve"> бумаге</w:t>
            </w:r>
          </w:p>
        </w:tc>
      </w:tr>
      <w:tr w:rsidR="00897DC8" w:rsidRPr="00897DC8" w:rsidTr="00897DC8">
        <w:trPr>
          <w:trHeight w:val="818"/>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3.8</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Пользоваться</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основными</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z w:val="24"/>
                <w:lang w:val="ru-RU"/>
              </w:rPr>
              <w:t>метрическими</w:t>
            </w:r>
            <w:r w:rsidRPr="00897DC8">
              <w:rPr>
                <w:rFonts w:ascii="Times New Roman" w:eastAsia="Times New Roman" w:hAnsi="Times New Roman" w:cs="Times New Roman"/>
                <w:spacing w:val="33"/>
                <w:sz w:val="24"/>
                <w:lang w:val="ru-RU"/>
              </w:rPr>
              <w:t xml:space="preserve">  </w:t>
            </w:r>
            <w:r w:rsidRPr="00897DC8">
              <w:rPr>
                <w:rFonts w:ascii="Times New Roman" w:eastAsia="Times New Roman" w:hAnsi="Times New Roman" w:cs="Times New Roman"/>
                <w:sz w:val="24"/>
                <w:lang w:val="ru-RU"/>
              </w:rPr>
              <w:t>единицами</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pacing w:val="-2"/>
                <w:sz w:val="24"/>
                <w:lang w:val="ru-RU"/>
              </w:rPr>
              <w:t>измерения</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длины,</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площади;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выражать</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одни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единицы</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величины</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через</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другие</w:t>
            </w:r>
          </w:p>
        </w:tc>
      </w:tr>
      <w:tr w:rsidR="00897DC8" w:rsidRPr="00897DC8" w:rsidTr="00897DC8">
        <w:trPr>
          <w:trHeight w:val="1202"/>
        </w:trPr>
        <w:tc>
          <w:tcPr>
            <w:tcW w:w="1865" w:type="dxa"/>
          </w:tcPr>
          <w:p w:rsidR="00897DC8" w:rsidRPr="00897DC8" w:rsidRDefault="00897DC8" w:rsidP="00897DC8">
            <w:pPr>
              <w:spacing w:before="154"/>
              <w:rPr>
                <w:rFonts w:ascii="Times New Roman" w:eastAsia="Times New Roman" w:hAnsi="Times New Roman" w:cs="Times New Roman"/>
                <w:b/>
                <w:sz w:val="24"/>
                <w:lang w:val="ru-RU"/>
              </w:rPr>
            </w:pPr>
          </w:p>
          <w:p w:rsidR="00897DC8" w:rsidRPr="00897DC8" w:rsidRDefault="00897DC8" w:rsidP="00897DC8">
            <w:pPr>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3.9</w:t>
            </w:r>
          </w:p>
        </w:tc>
        <w:tc>
          <w:tcPr>
            <w:tcW w:w="7515"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Распознавать</w:t>
            </w:r>
            <w:r w:rsidRPr="00897DC8">
              <w:rPr>
                <w:rFonts w:ascii="Times New Roman" w:eastAsia="Times New Roman" w:hAnsi="Times New Roman" w:cs="Times New Roman"/>
                <w:spacing w:val="73"/>
                <w:sz w:val="24"/>
                <w:lang w:val="ru-RU"/>
              </w:rPr>
              <w:t xml:space="preserve"> </w:t>
            </w:r>
            <w:r w:rsidRPr="00897DC8">
              <w:rPr>
                <w:rFonts w:ascii="Times New Roman" w:eastAsia="Times New Roman" w:hAnsi="Times New Roman" w:cs="Times New Roman"/>
                <w:sz w:val="24"/>
                <w:lang w:val="ru-RU"/>
              </w:rPr>
              <w:t>параллелепипед,</w:t>
            </w:r>
            <w:r w:rsidRPr="00897DC8">
              <w:rPr>
                <w:rFonts w:ascii="Times New Roman" w:eastAsia="Times New Roman" w:hAnsi="Times New Roman" w:cs="Times New Roman"/>
                <w:spacing w:val="78"/>
                <w:sz w:val="24"/>
                <w:lang w:val="ru-RU"/>
              </w:rPr>
              <w:t xml:space="preserve"> </w:t>
            </w:r>
            <w:r w:rsidRPr="00897DC8">
              <w:rPr>
                <w:rFonts w:ascii="Times New Roman" w:eastAsia="Times New Roman" w:hAnsi="Times New Roman" w:cs="Times New Roman"/>
                <w:sz w:val="24"/>
                <w:lang w:val="ru-RU"/>
              </w:rPr>
              <w:t>куб,</w:t>
            </w:r>
            <w:r w:rsidRPr="00897DC8">
              <w:rPr>
                <w:rFonts w:ascii="Times New Roman" w:eastAsia="Times New Roman" w:hAnsi="Times New Roman" w:cs="Times New Roman"/>
                <w:spacing w:val="78"/>
                <w:sz w:val="24"/>
                <w:lang w:val="ru-RU"/>
              </w:rPr>
              <w:t xml:space="preserve"> </w:t>
            </w:r>
            <w:r w:rsidRPr="00897DC8">
              <w:rPr>
                <w:rFonts w:ascii="Times New Roman" w:eastAsia="Times New Roman" w:hAnsi="Times New Roman" w:cs="Times New Roman"/>
                <w:sz w:val="24"/>
                <w:lang w:val="ru-RU"/>
              </w:rPr>
              <w:t>использовать</w:t>
            </w:r>
            <w:r w:rsidRPr="00897DC8">
              <w:rPr>
                <w:rFonts w:ascii="Times New Roman" w:eastAsia="Times New Roman" w:hAnsi="Times New Roman" w:cs="Times New Roman"/>
                <w:spacing w:val="79"/>
                <w:sz w:val="24"/>
                <w:lang w:val="ru-RU"/>
              </w:rPr>
              <w:t xml:space="preserve"> </w:t>
            </w:r>
            <w:r w:rsidRPr="00897DC8">
              <w:rPr>
                <w:rFonts w:ascii="Times New Roman" w:eastAsia="Times New Roman" w:hAnsi="Times New Roman" w:cs="Times New Roman"/>
                <w:spacing w:val="-2"/>
                <w:sz w:val="24"/>
                <w:lang w:val="ru-RU"/>
              </w:rPr>
              <w:t>терминологию:</w:t>
            </w:r>
          </w:p>
          <w:p w:rsidR="00897DC8" w:rsidRPr="00897DC8" w:rsidRDefault="00897DC8" w:rsidP="00897DC8">
            <w:pPr>
              <w:tabs>
                <w:tab w:val="left" w:pos="1684"/>
                <w:tab w:val="left" w:pos="2655"/>
                <w:tab w:val="left" w:pos="3603"/>
                <w:tab w:val="left" w:pos="5066"/>
                <w:tab w:val="left" w:pos="6327"/>
              </w:tabs>
              <w:spacing w:before="7" w:line="380" w:lineRule="atLeast"/>
              <w:ind w:right="103"/>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вершина,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ребро,</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грань,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измерения;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находить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 xml:space="preserve">измерения </w:t>
            </w:r>
            <w:r w:rsidRPr="00897DC8">
              <w:rPr>
                <w:rFonts w:ascii="Times New Roman" w:eastAsia="Times New Roman" w:hAnsi="Times New Roman" w:cs="Times New Roman"/>
                <w:sz w:val="24"/>
                <w:lang w:val="ru-RU"/>
              </w:rPr>
              <w:t>параллелепипеда, куба</w:t>
            </w:r>
          </w:p>
        </w:tc>
      </w:tr>
      <w:tr w:rsidR="00897DC8" w:rsidRPr="00897DC8" w:rsidTr="00897DC8">
        <w:trPr>
          <w:trHeight w:val="818"/>
        </w:trPr>
        <w:tc>
          <w:tcPr>
            <w:tcW w:w="1865" w:type="dxa"/>
          </w:tcPr>
          <w:p w:rsidR="00897DC8" w:rsidRPr="00897DC8" w:rsidRDefault="00897DC8" w:rsidP="00897DC8">
            <w:pPr>
              <w:spacing w:before="240"/>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4"/>
                <w:sz w:val="24"/>
              </w:rPr>
              <w:t>3.10</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Вычислять</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объём</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куба,</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параллелепипеда</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заданным</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pacing w:val="-2"/>
                <w:sz w:val="24"/>
                <w:lang w:val="ru-RU"/>
              </w:rPr>
              <w:t>измерениям,</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пользоваться</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единицами</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измерения</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объёма</w:t>
            </w:r>
          </w:p>
        </w:tc>
      </w:tr>
      <w:tr w:rsidR="00897DC8" w:rsidRPr="00897DC8" w:rsidTr="00897DC8">
        <w:trPr>
          <w:trHeight w:val="815"/>
        </w:trPr>
        <w:tc>
          <w:tcPr>
            <w:tcW w:w="1865" w:type="dxa"/>
          </w:tcPr>
          <w:p w:rsidR="00897DC8" w:rsidRPr="00897DC8" w:rsidRDefault="00897DC8" w:rsidP="00897DC8">
            <w:pPr>
              <w:spacing w:before="238"/>
              <w:ind w:right="8"/>
              <w:jc w:val="center"/>
              <w:rPr>
                <w:rFonts w:ascii="Times New Roman" w:eastAsia="Times New Roman" w:hAnsi="Times New Roman" w:cs="Times New Roman"/>
                <w:sz w:val="24"/>
              </w:rPr>
            </w:pPr>
            <w:r w:rsidRPr="00897DC8">
              <w:rPr>
                <w:rFonts w:ascii="Times New Roman" w:eastAsia="Times New Roman" w:hAnsi="Times New Roman" w:cs="Times New Roman"/>
                <w:spacing w:val="-4"/>
                <w:sz w:val="24"/>
              </w:rPr>
              <w:t>3.11</w:t>
            </w:r>
          </w:p>
        </w:tc>
        <w:tc>
          <w:tcPr>
            <w:tcW w:w="751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Решать</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несложные</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задачи</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измерение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геометрических</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величин</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pacing w:val="-10"/>
                <w:sz w:val="24"/>
                <w:lang w:val="ru-RU"/>
              </w:rPr>
              <w:t>в</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практических</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ситуациях</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type w:val="continuous"/>
          <w:pgSz w:w="11910" w:h="16390"/>
          <w:pgMar w:top="1120" w:right="708" w:bottom="280" w:left="1700" w:header="720" w:footer="720" w:gutter="0"/>
          <w:cols w:space="720"/>
        </w:sectPr>
      </w:pPr>
    </w:p>
    <w:p w:rsidR="00897DC8" w:rsidRPr="00897DC8" w:rsidRDefault="00897DC8" w:rsidP="00897DC8">
      <w:pPr>
        <w:widowControl w:val="0"/>
        <w:numPr>
          <w:ilvl w:val="0"/>
          <w:numId w:val="17"/>
        </w:numPr>
        <w:tabs>
          <w:tab w:val="left" w:pos="333"/>
        </w:tabs>
        <w:autoSpaceDE w:val="0"/>
        <w:autoSpaceDN w:val="0"/>
        <w:spacing w:before="71" w:after="0" w:line="240" w:lineRule="auto"/>
        <w:ind w:hanging="211"/>
        <w:rPr>
          <w:rFonts w:ascii="Times New Roman" w:eastAsia="Times New Roman" w:hAnsi="Times New Roman" w:cs="Times New Roman"/>
          <w:b/>
          <w:sz w:val="28"/>
        </w:rPr>
      </w:pPr>
      <w:r w:rsidRPr="00897DC8">
        <w:rPr>
          <w:rFonts w:ascii="Times New Roman" w:eastAsia="Times New Roman" w:hAnsi="Times New Roman" w:cs="Times New Roman"/>
          <w:b/>
          <w:spacing w:val="-2"/>
          <w:sz w:val="28"/>
        </w:rPr>
        <w:t>КЛАСС</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0"/>
          <w:szCs w:val="28"/>
        </w:rPr>
      </w:pPr>
    </w:p>
    <w:p w:rsidR="00897DC8" w:rsidRPr="00897DC8" w:rsidRDefault="00897DC8" w:rsidP="00897DC8">
      <w:pPr>
        <w:widowControl w:val="0"/>
        <w:autoSpaceDE w:val="0"/>
        <w:autoSpaceDN w:val="0"/>
        <w:spacing w:before="96" w:after="0" w:line="240" w:lineRule="auto"/>
        <w:rPr>
          <w:rFonts w:ascii="Times New Roman" w:eastAsia="Times New Roman" w:hAnsi="Times New Roman" w:cs="Times New Roman"/>
          <w:b/>
          <w:sz w:val="20"/>
          <w:szCs w:val="28"/>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61"/>
        <w:gridCol w:w="7521"/>
      </w:tblGrid>
      <w:tr w:rsidR="00897DC8" w:rsidRPr="00897DC8" w:rsidTr="00897DC8">
        <w:trPr>
          <w:trHeight w:val="998"/>
        </w:trPr>
        <w:tc>
          <w:tcPr>
            <w:tcW w:w="1861" w:type="dxa"/>
          </w:tcPr>
          <w:p w:rsidR="00897DC8" w:rsidRPr="00897DC8" w:rsidRDefault="00897DC8" w:rsidP="00897DC8">
            <w:pPr>
              <w:spacing w:before="46"/>
              <w:ind w:right="7"/>
              <w:jc w:val="center"/>
              <w:rPr>
                <w:rFonts w:ascii="Times New Roman" w:eastAsia="Times New Roman" w:hAnsi="Times New Roman" w:cs="Times New Roman"/>
                <w:b/>
                <w:sz w:val="24"/>
              </w:rPr>
            </w:pPr>
            <w:r w:rsidRPr="00897DC8">
              <w:rPr>
                <w:rFonts w:ascii="Times New Roman" w:eastAsia="Times New Roman" w:hAnsi="Times New Roman" w:cs="Times New Roman"/>
                <w:b/>
                <w:spacing w:val="-5"/>
                <w:sz w:val="24"/>
              </w:rPr>
              <w:t>Код</w:t>
            </w:r>
          </w:p>
          <w:p w:rsidR="00897DC8" w:rsidRPr="00897DC8" w:rsidRDefault="00897DC8" w:rsidP="00897DC8">
            <w:pPr>
              <w:spacing w:before="8" w:line="320" w:lineRule="exact"/>
              <w:ind w:right="7"/>
              <w:jc w:val="center"/>
              <w:rPr>
                <w:rFonts w:ascii="Times New Roman" w:eastAsia="Times New Roman" w:hAnsi="Times New Roman" w:cs="Times New Roman"/>
                <w:b/>
                <w:sz w:val="24"/>
              </w:rPr>
            </w:pPr>
            <w:r w:rsidRPr="00897DC8">
              <w:rPr>
                <w:rFonts w:ascii="Times New Roman" w:eastAsia="Times New Roman" w:hAnsi="Times New Roman" w:cs="Times New Roman"/>
                <w:b/>
                <w:spacing w:val="-2"/>
                <w:sz w:val="24"/>
              </w:rPr>
              <w:t>проверяемого результата</w:t>
            </w:r>
          </w:p>
        </w:tc>
        <w:tc>
          <w:tcPr>
            <w:tcW w:w="7521" w:type="dxa"/>
          </w:tcPr>
          <w:p w:rsidR="00897DC8" w:rsidRPr="00897DC8" w:rsidRDefault="00897DC8" w:rsidP="00897DC8">
            <w:pPr>
              <w:spacing w:before="204" w:line="278" w:lineRule="auto"/>
              <w:rPr>
                <w:rFonts w:ascii="Times New Roman" w:eastAsia="Times New Roman" w:hAnsi="Times New Roman" w:cs="Times New Roman"/>
                <w:b/>
                <w:sz w:val="24"/>
                <w:lang w:val="ru-RU"/>
              </w:rPr>
            </w:pPr>
            <w:r w:rsidRPr="00897DC8">
              <w:rPr>
                <w:rFonts w:ascii="Times New Roman" w:eastAsia="Times New Roman" w:hAnsi="Times New Roman" w:cs="Times New Roman"/>
                <w:b/>
                <w:sz w:val="24"/>
                <w:lang w:val="ru-RU"/>
              </w:rPr>
              <w:t>Проверяемые предметные результаты освоения основной образовательной</w:t>
            </w:r>
            <w:r w:rsidRPr="00897DC8">
              <w:rPr>
                <w:rFonts w:ascii="Times New Roman" w:eastAsia="Times New Roman" w:hAnsi="Times New Roman" w:cs="Times New Roman"/>
                <w:b/>
                <w:spacing w:val="-11"/>
                <w:sz w:val="24"/>
                <w:lang w:val="ru-RU"/>
              </w:rPr>
              <w:t xml:space="preserve"> </w:t>
            </w:r>
            <w:r w:rsidRPr="00897DC8">
              <w:rPr>
                <w:rFonts w:ascii="Times New Roman" w:eastAsia="Times New Roman" w:hAnsi="Times New Roman" w:cs="Times New Roman"/>
                <w:b/>
                <w:sz w:val="24"/>
                <w:lang w:val="ru-RU"/>
              </w:rPr>
              <w:t>программы</w:t>
            </w:r>
            <w:r w:rsidRPr="00897DC8">
              <w:rPr>
                <w:rFonts w:ascii="Times New Roman" w:eastAsia="Times New Roman" w:hAnsi="Times New Roman" w:cs="Times New Roman"/>
                <w:b/>
                <w:spacing w:val="-12"/>
                <w:sz w:val="24"/>
                <w:lang w:val="ru-RU"/>
              </w:rPr>
              <w:t xml:space="preserve"> </w:t>
            </w:r>
            <w:r w:rsidRPr="00897DC8">
              <w:rPr>
                <w:rFonts w:ascii="Times New Roman" w:eastAsia="Times New Roman" w:hAnsi="Times New Roman" w:cs="Times New Roman"/>
                <w:b/>
                <w:sz w:val="24"/>
                <w:lang w:val="ru-RU"/>
              </w:rPr>
              <w:t>основного</w:t>
            </w:r>
            <w:r w:rsidRPr="00897DC8">
              <w:rPr>
                <w:rFonts w:ascii="Times New Roman" w:eastAsia="Times New Roman" w:hAnsi="Times New Roman" w:cs="Times New Roman"/>
                <w:b/>
                <w:spacing w:val="-11"/>
                <w:sz w:val="24"/>
                <w:lang w:val="ru-RU"/>
              </w:rPr>
              <w:t xml:space="preserve"> </w:t>
            </w:r>
            <w:r w:rsidRPr="00897DC8">
              <w:rPr>
                <w:rFonts w:ascii="Times New Roman" w:eastAsia="Times New Roman" w:hAnsi="Times New Roman" w:cs="Times New Roman"/>
                <w:b/>
                <w:sz w:val="24"/>
                <w:lang w:val="ru-RU"/>
              </w:rPr>
              <w:t>общего</w:t>
            </w:r>
            <w:r w:rsidRPr="00897DC8">
              <w:rPr>
                <w:rFonts w:ascii="Times New Roman" w:eastAsia="Times New Roman" w:hAnsi="Times New Roman" w:cs="Times New Roman"/>
                <w:b/>
                <w:spacing w:val="-11"/>
                <w:sz w:val="24"/>
                <w:lang w:val="ru-RU"/>
              </w:rPr>
              <w:t xml:space="preserve"> </w:t>
            </w:r>
            <w:r w:rsidRPr="00897DC8">
              <w:rPr>
                <w:rFonts w:ascii="Times New Roman" w:eastAsia="Times New Roman" w:hAnsi="Times New Roman" w:cs="Times New Roman"/>
                <w:b/>
                <w:sz w:val="24"/>
                <w:lang w:val="ru-RU"/>
              </w:rPr>
              <w:t>образования</w:t>
            </w:r>
          </w:p>
        </w:tc>
      </w:tr>
      <w:tr w:rsidR="00897DC8" w:rsidRPr="00897DC8" w:rsidTr="00897DC8">
        <w:trPr>
          <w:trHeight w:val="402"/>
        </w:trPr>
        <w:tc>
          <w:tcPr>
            <w:tcW w:w="1861"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7521"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Числа</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вычисления</w:t>
            </w:r>
          </w:p>
        </w:tc>
      </w:tr>
      <w:tr w:rsidR="00897DC8" w:rsidRPr="00897DC8" w:rsidTr="00897DC8">
        <w:trPr>
          <w:trHeight w:val="1123"/>
        </w:trPr>
        <w:tc>
          <w:tcPr>
            <w:tcW w:w="1861" w:type="dxa"/>
          </w:tcPr>
          <w:p w:rsidR="00897DC8" w:rsidRPr="00897DC8" w:rsidRDefault="00897DC8" w:rsidP="00897DC8">
            <w:pPr>
              <w:spacing w:before="129"/>
              <w:rPr>
                <w:rFonts w:ascii="Times New Roman" w:eastAsia="Times New Roman" w:hAnsi="Times New Roman" w:cs="Times New Roman"/>
                <w:b/>
                <w:sz w:val="24"/>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Знать</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понимать</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термины,</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связанные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различными</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видами</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pacing w:val="-2"/>
                <w:sz w:val="24"/>
                <w:lang w:val="ru-RU"/>
              </w:rPr>
              <w:t>чисел</w:t>
            </w:r>
          </w:p>
          <w:p w:rsidR="00897DC8" w:rsidRPr="00897DC8" w:rsidRDefault="00897DC8" w:rsidP="00897DC8">
            <w:pPr>
              <w:spacing w:line="36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 способами их записи, переходить (если это возможно) от</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одной формы записи числа к другой</w:t>
            </w:r>
          </w:p>
        </w:tc>
      </w:tr>
      <w:tr w:rsidR="00897DC8" w:rsidRPr="00897DC8" w:rsidTr="00897DC8">
        <w:trPr>
          <w:trHeight w:val="760"/>
        </w:trPr>
        <w:tc>
          <w:tcPr>
            <w:tcW w:w="1861" w:type="dxa"/>
          </w:tcPr>
          <w:p w:rsidR="00897DC8" w:rsidRPr="00897DC8" w:rsidRDefault="00897DC8" w:rsidP="00897DC8">
            <w:pPr>
              <w:spacing w:before="223"/>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w:t>
            </w:r>
          </w:p>
        </w:tc>
        <w:tc>
          <w:tcPr>
            <w:tcW w:w="7521" w:type="dxa"/>
          </w:tcPr>
          <w:p w:rsidR="00897DC8" w:rsidRPr="00897DC8" w:rsidRDefault="00897DC8" w:rsidP="00897DC8">
            <w:pPr>
              <w:tabs>
                <w:tab w:val="left" w:pos="1810"/>
                <w:tab w:val="left" w:pos="2148"/>
                <w:tab w:val="left" w:pos="3877"/>
                <w:tab w:val="left" w:pos="4707"/>
                <w:tab w:val="left" w:pos="5556"/>
                <w:tab w:val="left" w:pos="7276"/>
              </w:tabs>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Сравнивать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упорядочивать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целые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числа,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обыкновенные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p>
          <w:p w:rsidR="00897DC8" w:rsidRPr="00897DC8" w:rsidRDefault="00897DC8" w:rsidP="00897DC8">
            <w:pPr>
              <w:spacing w:before="8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десятичные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сравнивать</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одного</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разных</w:t>
            </w:r>
            <w:r w:rsidRPr="00897DC8">
              <w:rPr>
                <w:rFonts w:ascii="Times New Roman" w:eastAsia="Times New Roman" w:hAnsi="Times New Roman" w:cs="Times New Roman"/>
                <w:spacing w:val="-2"/>
                <w:sz w:val="24"/>
                <w:lang w:val="ru-RU"/>
              </w:rPr>
              <w:t xml:space="preserve"> знаков</w:t>
            </w:r>
          </w:p>
        </w:tc>
      </w:tr>
      <w:tr w:rsidR="00897DC8" w:rsidRPr="00897DC8" w:rsidTr="00897DC8">
        <w:trPr>
          <w:trHeight w:val="1480"/>
        </w:trPr>
        <w:tc>
          <w:tcPr>
            <w:tcW w:w="1861" w:type="dxa"/>
          </w:tcPr>
          <w:p w:rsidR="00897DC8" w:rsidRPr="00897DC8" w:rsidRDefault="00897DC8" w:rsidP="00897DC8">
            <w:pPr>
              <w:rPr>
                <w:rFonts w:ascii="Times New Roman" w:eastAsia="Times New Roman" w:hAnsi="Times New Roman" w:cs="Times New Roman"/>
                <w:b/>
                <w:sz w:val="24"/>
                <w:lang w:val="ru-RU"/>
              </w:rPr>
            </w:pPr>
          </w:p>
          <w:p w:rsidR="00897DC8" w:rsidRPr="00897DC8" w:rsidRDefault="00897DC8" w:rsidP="00897DC8">
            <w:pPr>
              <w:spacing w:before="31"/>
              <w:rPr>
                <w:rFonts w:ascii="Times New Roman" w:eastAsia="Times New Roman" w:hAnsi="Times New Roman" w:cs="Times New Roman"/>
                <w:b/>
                <w:sz w:val="24"/>
                <w:lang w:val="ru-RU"/>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w:t>
            </w:r>
          </w:p>
        </w:tc>
        <w:tc>
          <w:tcPr>
            <w:tcW w:w="7521" w:type="dxa"/>
          </w:tcPr>
          <w:p w:rsidR="00897DC8" w:rsidRPr="00897DC8" w:rsidRDefault="00897DC8" w:rsidP="00897DC8">
            <w:pPr>
              <w:spacing w:before="46" w:line="312" w:lineRule="auto"/>
              <w:ind w:right="105"/>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Выполнять,</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сочетая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устные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письменные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приёмы,</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арифметические действия с натуральными и целыми числами, обыкновенными и десятичными</w:t>
            </w:r>
            <w:r w:rsidRPr="00897DC8">
              <w:rPr>
                <w:rFonts w:ascii="Times New Roman" w:eastAsia="Times New Roman" w:hAnsi="Times New Roman" w:cs="Times New Roman"/>
                <w:spacing w:val="67"/>
                <w:sz w:val="24"/>
                <w:lang w:val="ru-RU"/>
              </w:rPr>
              <w:t xml:space="preserve">  </w:t>
            </w:r>
            <w:r w:rsidRPr="00897DC8">
              <w:rPr>
                <w:rFonts w:ascii="Times New Roman" w:eastAsia="Times New Roman" w:hAnsi="Times New Roman" w:cs="Times New Roman"/>
                <w:sz w:val="24"/>
                <w:lang w:val="ru-RU"/>
              </w:rPr>
              <w:t>дробями,</w:t>
            </w:r>
            <w:r w:rsidRPr="00897DC8">
              <w:rPr>
                <w:rFonts w:ascii="Times New Roman" w:eastAsia="Times New Roman" w:hAnsi="Times New Roman" w:cs="Times New Roman"/>
                <w:spacing w:val="69"/>
                <w:sz w:val="24"/>
                <w:lang w:val="ru-RU"/>
              </w:rPr>
              <w:t xml:space="preserve">  </w:t>
            </w:r>
            <w:r w:rsidRPr="00897DC8">
              <w:rPr>
                <w:rFonts w:ascii="Times New Roman" w:eastAsia="Times New Roman" w:hAnsi="Times New Roman" w:cs="Times New Roman"/>
                <w:sz w:val="24"/>
                <w:lang w:val="ru-RU"/>
              </w:rPr>
              <w:t>положительными</w:t>
            </w:r>
            <w:r w:rsidRPr="00897DC8">
              <w:rPr>
                <w:rFonts w:ascii="Times New Roman" w:eastAsia="Times New Roman" w:hAnsi="Times New Roman" w:cs="Times New Roman"/>
                <w:spacing w:val="69"/>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70"/>
                <w:sz w:val="24"/>
                <w:lang w:val="ru-RU"/>
              </w:rPr>
              <w:t xml:space="preserve">  </w:t>
            </w:r>
            <w:r w:rsidRPr="00897DC8">
              <w:rPr>
                <w:rFonts w:ascii="Times New Roman" w:eastAsia="Times New Roman" w:hAnsi="Times New Roman" w:cs="Times New Roman"/>
                <w:spacing w:val="-2"/>
                <w:sz w:val="24"/>
                <w:lang w:val="ru-RU"/>
              </w:rPr>
              <w:t>отрицательными</w:t>
            </w:r>
          </w:p>
          <w:p w:rsidR="00897DC8" w:rsidRPr="00897DC8" w:rsidRDefault="00897DC8" w:rsidP="00897DC8">
            <w:pPr>
              <w:spacing w:before="1"/>
              <w:rPr>
                <w:rFonts w:ascii="Times New Roman" w:eastAsia="Times New Roman" w:hAnsi="Times New Roman" w:cs="Times New Roman"/>
                <w:sz w:val="24"/>
              </w:rPr>
            </w:pPr>
            <w:r w:rsidRPr="00897DC8">
              <w:rPr>
                <w:rFonts w:ascii="Times New Roman" w:eastAsia="Times New Roman" w:hAnsi="Times New Roman" w:cs="Times New Roman"/>
                <w:spacing w:val="-2"/>
                <w:sz w:val="24"/>
              </w:rPr>
              <w:t>числами</w:t>
            </w:r>
          </w:p>
        </w:tc>
      </w:tr>
      <w:tr w:rsidR="00897DC8" w:rsidRPr="00897DC8" w:rsidTr="00897DC8">
        <w:trPr>
          <w:trHeight w:val="1121"/>
        </w:trPr>
        <w:tc>
          <w:tcPr>
            <w:tcW w:w="1861" w:type="dxa"/>
          </w:tcPr>
          <w:p w:rsidR="00897DC8" w:rsidRPr="00897DC8" w:rsidRDefault="00897DC8" w:rsidP="00897DC8">
            <w:pPr>
              <w:spacing w:before="127"/>
              <w:rPr>
                <w:rFonts w:ascii="Times New Roman" w:eastAsia="Times New Roman" w:hAnsi="Times New Roman" w:cs="Times New Roman"/>
                <w:b/>
                <w:sz w:val="24"/>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w:t>
            </w:r>
          </w:p>
        </w:tc>
        <w:tc>
          <w:tcPr>
            <w:tcW w:w="7521" w:type="dxa"/>
          </w:tcPr>
          <w:p w:rsidR="00897DC8" w:rsidRPr="00897DC8" w:rsidRDefault="00897DC8" w:rsidP="00897DC8">
            <w:pPr>
              <w:tabs>
                <w:tab w:val="left" w:pos="1423"/>
                <w:tab w:val="left" w:pos="2803"/>
                <w:tab w:val="left" w:pos="4395"/>
                <w:tab w:val="left" w:pos="5782"/>
              </w:tabs>
              <w:spacing w:before="46" w:line="312" w:lineRule="auto"/>
              <w:ind w:right="107"/>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 xml:space="preserve">Вычислять значения числовых выражений, выполнять прикидку и </w:t>
            </w:r>
            <w:r w:rsidRPr="00897DC8">
              <w:rPr>
                <w:rFonts w:ascii="Times New Roman" w:eastAsia="Times New Roman" w:hAnsi="Times New Roman" w:cs="Times New Roman"/>
                <w:spacing w:val="-2"/>
                <w:sz w:val="24"/>
                <w:lang w:val="ru-RU"/>
              </w:rPr>
              <w:t>оценку</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результата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вычислений,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выполнять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преобразования</w:t>
            </w:r>
          </w:p>
          <w:p w:rsidR="00897DC8" w:rsidRPr="00897DC8" w:rsidRDefault="00897DC8" w:rsidP="00897DC8">
            <w:pPr>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числовых</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выражений</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основе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свойств</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арифметических</w:t>
            </w:r>
            <w:r w:rsidRPr="00897DC8">
              <w:rPr>
                <w:rFonts w:ascii="Times New Roman" w:eastAsia="Times New Roman" w:hAnsi="Times New Roman" w:cs="Times New Roman"/>
                <w:spacing w:val="-2"/>
                <w:sz w:val="24"/>
                <w:lang w:val="ru-RU"/>
              </w:rPr>
              <w:t xml:space="preserve"> действий</w:t>
            </w:r>
          </w:p>
        </w:tc>
      </w:tr>
      <w:tr w:rsidR="00897DC8" w:rsidRPr="00897DC8" w:rsidTr="00897DC8">
        <w:trPr>
          <w:trHeight w:val="762"/>
        </w:trPr>
        <w:tc>
          <w:tcPr>
            <w:tcW w:w="1861" w:type="dxa"/>
          </w:tcPr>
          <w:p w:rsidR="00897DC8" w:rsidRPr="00897DC8" w:rsidRDefault="00897DC8" w:rsidP="00897DC8">
            <w:pPr>
              <w:spacing w:before="22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w:t>
            </w:r>
          </w:p>
        </w:tc>
        <w:tc>
          <w:tcPr>
            <w:tcW w:w="7521" w:type="dxa"/>
          </w:tcPr>
          <w:p w:rsidR="00897DC8" w:rsidRPr="00897DC8" w:rsidRDefault="00897DC8" w:rsidP="00897DC8">
            <w:pPr>
              <w:tabs>
                <w:tab w:val="left" w:pos="1781"/>
                <w:tab w:val="left" w:pos="2700"/>
                <w:tab w:val="left" w:pos="3578"/>
                <w:tab w:val="left" w:pos="4005"/>
                <w:tab w:val="left" w:pos="5497"/>
                <w:tab w:val="left" w:pos="6466"/>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Округлять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целые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числа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десятичные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дроби,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находить</w:t>
            </w:r>
          </w:p>
          <w:p w:rsidR="00897DC8" w:rsidRPr="00897DC8" w:rsidRDefault="00897DC8" w:rsidP="00897DC8">
            <w:pPr>
              <w:spacing w:before="84"/>
              <w:rPr>
                <w:rFonts w:ascii="Times New Roman" w:eastAsia="Times New Roman" w:hAnsi="Times New Roman" w:cs="Times New Roman"/>
                <w:sz w:val="24"/>
              </w:rPr>
            </w:pPr>
            <w:r w:rsidRPr="00897DC8">
              <w:rPr>
                <w:rFonts w:ascii="Times New Roman" w:eastAsia="Times New Roman" w:hAnsi="Times New Roman" w:cs="Times New Roman"/>
                <w:sz w:val="24"/>
              </w:rPr>
              <w:t>приближения</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4"/>
                <w:sz w:val="24"/>
              </w:rPr>
              <w:t>чисел</w:t>
            </w:r>
          </w:p>
        </w:tc>
      </w:tr>
      <w:tr w:rsidR="00897DC8" w:rsidRPr="00897DC8" w:rsidTr="00897DC8">
        <w:trPr>
          <w:trHeight w:val="1123"/>
        </w:trPr>
        <w:tc>
          <w:tcPr>
            <w:tcW w:w="1861" w:type="dxa"/>
          </w:tcPr>
          <w:p w:rsidR="00897DC8" w:rsidRPr="00897DC8" w:rsidRDefault="00897DC8" w:rsidP="00897DC8">
            <w:pPr>
              <w:spacing w:before="129"/>
              <w:rPr>
                <w:rFonts w:ascii="Times New Roman" w:eastAsia="Times New Roman" w:hAnsi="Times New Roman" w:cs="Times New Roman"/>
                <w:b/>
                <w:sz w:val="24"/>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Соотносить</w:t>
            </w:r>
            <w:r w:rsidRPr="00897DC8">
              <w:rPr>
                <w:rFonts w:ascii="Times New Roman" w:eastAsia="Times New Roman" w:hAnsi="Times New Roman" w:cs="Times New Roman"/>
                <w:spacing w:val="18"/>
                <w:sz w:val="24"/>
                <w:lang w:val="ru-RU"/>
              </w:rPr>
              <w:t xml:space="preserve"> </w:t>
            </w:r>
            <w:r w:rsidRPr="00897DC8">
              <w:rPr>
                <w:rFonts w:ascii="Times New Roman" w:eastAsia="Times New Roman" w:hAnsi="Times New Roman" w:cs="Times New Roman"/>
                <w:sz w:val="24"/>
                <w:lang w:val="ru-RU"/>
              </w:rPr>
              <w:t>точку</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z w:val="24"/>
                <w:lang w:val="ru-RU"/>
              </w:rPr>
              <w:t>координатной</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z w:val="24"/>
                <w:lang w:val="ru-RU"/>
              </w:rPr>
              <w:t>прямой</w:t>
            </w:r>
            <w:r w:rsidRPr="00897DC8">
              <w:rPr>
                <w:rFonts w:ascii="Times New Roman" w:eastAsia="Times New Roman" w:hAnsi="Times New Roman" w:cs="Times New Roman"/>
                <w:spacing w:val="18"/>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соответствующим</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pacing w:val="-5"/>
                <w:sz w:val="24"/>
                <w:lang w:val="ru-RU"/>
              </w:rPr>
              <w:t>ей</w:t>
            </w:r>
          </w:p>
          <w:p w:rsidR="00897DC8" w:rsidRPr="00897DC8" w:rsidRDefault="00897DC8" w:rsidP="00897DC8">
            <w:pPr>
              <w:spacing w:before="10" w:line="35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числом</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изображать</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точками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координатной</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прямой,</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находить модуль числа</w:t>
            </w:r>
          </w:p>
        </w:tc>
      </w:tr>
      <w:tr w:rsidR="00897DC8" w:rsidRPr="00897DC8" w:rsidTr="00897DC8">
        <w:trPr>
          <w:trHeight w:val="761"/>
        </w:trPr>
        <w:tc>
          <w:tcPr>
            <w:tcW w:w="1861" w:type="dxa"/>
          </w:tcPr>
          <w:p w:rsidR="00897DC8" w:rsidRPr="00897DC8" w:rsidRDefault="00897DC8" w:rsidP="00897DC8">
            <w:pPr>
              <w:spacing w:before="224"/>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w:t>
            </w:r>
          </w:p>
        </w:tc>
        <w:tc>
          <w:tcPr>
            <w:tcW w:w="7521" w:type="dxa"/>
          </w:tcPr>
          <w:p w:rsidR="00897DC8" w:rsidRPr="00897DC8" w:rsidRDefault="00897DC8" w:rsidP="00897DC8">
            <w:pPr>
              <w:tabs>
                <w:tab w:val="left" w:pos="1872"/>
                <w:tab w:val="left" w:pos="2709"/>
                <w:tab w:val="left" w:pos="3079"/>
                <w:tab w:val="left" w:pos="4913"/>
                <w:tab w:val="left" w:pos="5976"/>
                <w:tab w:val="left" w:pos="7302"/>
              </w:tabs>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Соотносить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точку</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прямоугольной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системе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координат</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с</w:t>
            </w:r>
          </w:p>
          <w:p w:rsidR="00897DC8" w:rsidRPr="00897DC8" w:rsidRDefault="00897DC8" w:rsidP="00897DC8">
            <w:pPr>
              <w:spacing w:before="85"/>
              <w:rPr>
                <w:rFonts w:ascii="Times New Roman" w:eastAsia="Times New Roman" w:hAnsi="Times New Roman" w:cs="Times New Roman"/>
                <w:sz w:val="24"/>
              </w:rPr>
            </w:pPr>
            <w:r w:rsidRPr="00897DC8">
              <w:rPr>
                <w:rFonts w:ascii="Times New Roman" w:eastAsia="Times New Roman" w:hAnsi="Times New Roman" w:cs="Times New Roman"/>
                <w:sz w:val="24"/>
              </w:rPr>
              <w:t>координатами</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этой</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точки</w:t>
            </w:r>
          </w:p>
        </w:tc>
      </w:tr>
      <w:tr w:rsidR="00897DC8" w:rsidRPr="00897DC8" w:rsidTr="00897DC8">
        <w:trPr>
          <w:trHeight w:val="762"/>
        </w:trPr>
        <w:tc>
          <w:tcPr>
            <w:tcW w:w="1861" w:type="dxa"/>
          </w:tcPr>
          <w:p w:rsidR="00897DC8" w:rsidRPr="00897DC8" w:rsidRDefault="00897DC8" w:rsidP="00897DC8">
            <w:pPr>
              <w:spacing w:before="22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1.8</w:t>
            </w:r>
          </w:p>
        </w:tc>
        <w:tc>
          <w:tcPr>
            <w:tcW w:w="7521" w:type="dxa"/>
          </w:tcPr>
          <w:p w:rsidR="00897DC8" w:rsidRPr="00897DC8" w:rsidRDefault="00897DC8" w:rsidP="00897DC8">
            <w:pPr>
              <w:tabs>
                <w:tab w:val="left" w:pos="1781"/>
                <w:tab w:val="left" w:pos="2700"/>
                <w:tab w:val="left" w:pos="3578"/>
                <w:tab w:val="left" w:pos="4005"/>
                <w:tab w:val="left" w:pos="5497"/>
                <w:tab w:val="left" w:pos="6466"/>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Округлять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целые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числа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десятичные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дроби,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находить</w:t>
            </w:r>
          </w:p>
          <w:p w:rsidR="00897DC8" w:rsidRPr="00897DC8" w:rsidRDefault="00897DC8" w:rsidP="00897DC8">
            <w:pPr>
              <w:spacing w:before="84"/>
              <w:rPr>
                <w:rFonts w:ascii="Times New Roman" w:eastAsia="Times New Roman" w:hAnsi="Times New Roman" w:cs="Times New Roman"/>
                <w:sz w:val="24"/>
              </w:rPr>
            </w:pPr>
            <w:r w:rsidRPr="00897DC8">
              <w:rPr>
                <w:rFonts w:ascii="Times New Roman" w:eastAsia="Times New Roman" w:hAnsi="Times New Roman" w:cs="Times New Roman"/>
                <w:sz w:val="24"/>
              </w:rPr>
              <w:t>приближения</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4"/>
                <w:sz w:val="24"/>
              </w:rPr>
              <w:t>чисел</w:t>
            </w:r>
          </w:p>
        </w:tc>
      </w:tr>
      <w:tr w:rsidR="00897DC8" w:rsidRPr="00897DC8" w:rsidTr="00897DC8">
        <w:trPr>
          <w:trHeight w:val="403"/>
        </w:trPr>
        <w:tc>
          <w:tcPr>
            <w:tcW w:w="1861"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7521"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Числовые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z w:val="24"/>
              </w:rPr>
              <w:t>буквенные</w:t>
            </w:r>
            <w:r w:rsidRPr="00897DC8">
              <w:rPr>
                <w:rFonts w:ascii="Times New Roman" w:eastAsia="Times New Roman" w:hAnsi="Times New Roman" w:cs="Times New Roman"/>
                <w:spacing w:val="-2"/>
                <w:sz w:val="24"/>
              </w:rPr>
              <w:t xml:space="preserve"> выражения</w:t>
            </w:r>
          </w:p>
        </w:tc>
      </w:tr>
      <w:tr w:rsidR="00897DC8" w:rsidRPr="00897DC8" w:rsidTr="00897DC8">
        <w:trPr>
          <w:trHeight w:val="1123"/>
        </w:trPr>
        <w:tc>
          <w:tcPr>
            <w:tcW w:w="1861" w:type="dxa"/>
          </w:tcPr>
          <w:p w:rsidR="00897DC8" w:rsidRPr="00897DC8" w:rsidRDefault="00897DC8" w:rsidP="00897DC8">
            <w:pPr>
              <w:spacing w:before="129"/>
              <w:rPr>
                <w:rFonts w:ascii="Times New Roman" w:eastAsia="Times New Roman" w:hAnsi="Times New Roman" w:cs="Times New Roman"/>
                <w:b/>
                <w:sz w:val="24"/>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2.1</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Понимать</w:t>
            </w:r>
            <w:r w:rsidRPr="00897DC8">
              <w:rPr>
                <w:rFonts w:ascii="Times New Roman" w:eastAsia="Times New Roman" w:hAnsi="Times New Roman" w:cs="Times New Roman"/>
                <w:spacing w:val="47"/>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50"/>
                <w:sz w:val="24"/>
                <w:lang w:val="ru-RU"/>
              </w:rPr>
              <w:t xml:space="preserve"> </w:t>
            </w:r>
            <w:r w:rsidRPr="00897DC8">
              <w:rPr>
                <w:rFonts w:ascii="Times New Roman" w:eastAsia="Times New Roman" w:hAnsi="Times New Roman" w:cs="Times New Roman"/>
                <w:sz w:val="24"/>
                <w:lang w:val="ru-RU"/>
              </w:rPr>
              <w:t>употреблять</w:t>
            </w:r>
            <w:r w:rsidRPr="00897DC8">
              <w:rPr>
                <w:rFonts w:ascii="Times New Roman" w:eastAsia="Times New Roman" w:hAnsi="Times New Roman" w:cs="Times New Roman"/>
                <w:spacing w:val="50"/>
                <w:sz w:val="24"/>
                <w:lang w:val="ru-RU"/>
              </w:rPr>
              <w:t xml:space="preserve"> </w:t>
            </w:r>
            <w:r w:rsidRPr="00897DC8">
              <w:rPr>
                <w:rFonts w:ascii="Times New Roman" w:eastAsia="Times New Roman" w:hAnsi="Times New Roman" w:cs="Times New Roman"/>
                <w:sz w:val="24"/>
                <w:lang w:val="ru-RU"/>
              </w:rPr>
              <w:t>термины,</w:t>
            </w:r>
            <w:r w:rsidRPr="00897DC8">
              <w:rPr>
                <w:rFonts w:ascii="Times New Roman" w:eastAsia="Times New Roman" w:hAnsi="Times New Roman" w:cs="Times New Roman"/>
                <w:spacing w:val="49"/>
                <w:sz w:val="24"/>
                <w:lang w:val="ru-RU"/>
              </w:rPr>
              <w:t xml:space="preserve"> </w:t>
            </w:r>
            <w:r w:rsidRPr="00897DC8">
              <w:rPr>
                <w:rFonts w:ascii="Times New Roman" w:eastAsia="Times New Roman" w:hAnsi="Times New Roman" w:cs="Times New Roman"/>
                <w:sz w:val="24"/>
                <w:lang w:val="ru-RU"/>
              </w:rPr>
              <w:t>связанные</w:t>
            </w:r>
            <w:r w:rsidRPr="00897DC8">
              <w:rPr>
                <w:rFonts w:ascii="Times New Roman" w:eastAsia="Times New Roman" w:hAnsi="Times New Roman" w:cs="Times New Roman"/>
                <w:spacing w:val="48"/>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49"/>
                <w:sz w:val="24"/>
                <w:lang w:val="ru-RU"/>
              </w:rPr>
              <w:t xml:space="preserve"> </w:t>
            </w:r>
            <w:r w:rsidRPr="00897DC8">
              <w:rPr>
                <w:rFonts w:ascii="Times New Roman" w:eastAsia="Times New Roman" w:hAnsi="Times New Roman" w:cs="Times New Roman"/>
                <w:sz w:val="24"/>
                <w:lang w:val="ru-RU"/>
              </w:rPr>
              <w:t>записью</w:t>
            </w:r>
            <w:r w:rsidRPr="00897DC8">
              <w:rPr>
                <w:rFonts w:ascii="Times New Roman" w:eastAsia="Times New Roman" w:hAnsi="Times New Roman" w:cs="Times New Roman"/>
                <w:spacing w:val="50"/>
                <w:sz w:val="24"/>
                <w:lang w:val="ru-RU"/>
              </w:rPr>
              <w:t xml:space="preserve"> </w:t>
            </w:r>
            <w:r w:rsidRPr="00897DC8">
              <w:rPr>
                <w:rFonts w:ascii="Times New Roman" w:eastAsia="Times New Roman" w:hAnsi="Times New Roman" w:cs="Times New Roman"/>
                <w:spacing w:val="-2"/>
                <w:sz w:val="24"/>
                <w:lang w:val="ru-RU"/>
              </w:rPr>
              <w:t>степени</w:t>
            </w:r>
          </w:p>
          <w:p w:rsidR="00897DC8" w:rsidRPr="00897DC8" w:rsidRDefault="00897DC8" w:rsidP="00897DC8">
            <w:pPr>
              <w:spacing w:before="10" w:line="35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находить квадрат</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куб</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вычислять</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значения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числовых выражений, содержащих степени</w:t>
            </w:r>
          </w:p>
        </w:tc>
      </w:tr>
      <w:tr w:rsidR="00897DC8" w:rsidRPr="00897DC8" w:rsidTr="00897DC8">
        <w:trPr>
          <w:trHeight w:val="763"/>
        </w:trPr>
        <w:tc>
          <w:tcPr>
            <w:tcW w:w="1861" w:type="dxa"/>
          </w:tcPr>
          <w:p w:rsidR="00897DC8" w:rsidRPr="00897DC8" w:rsidRDefault="00897DC8" w:rsidP="00897DC8">
            <w:pPr>
              <w:spacing w:before="224"/>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2.2</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Пользоваться</w:t>
            </w:r>
            <w:r w:rsidRPr="00897DC8">
              <w:rPr>
                <w:rFonts w:ascii="Times New Roman" w:eastAsia="Times New Roman" w:hAnsi="Times New Roman" w:cs="Times New Roman"/>
                <w:spacing w:val="68"/>
                <w:sz w:val="24"/>
                <w:lang w:val="ru-RU"/>
              </w:rPr>
              <w:t xml:space="preserve"> </w:t>
            </w:r>
            <w:r w:rsidRPr="00897DC8">
              <w:rPr>
                <w:rFonts w:ascii="Times New Roman" w:eastAsia="Times New Roman" w:hAnsi="Times New Roman" w:cs="Times New Roman"/>
                <w:sz w:val="24"/>
                <w:lang w:val="ru-RU"/>
              </w:rPr>
              <w:t>признаками</w:t>
            </w:r>
            <w:r w:rsidRPr="00897DC8">
              <w:rPr>
                <w:rFonts w:ascii="Times New Roman" w:eastAsia="Times New Roman" w:hAnsi="Times New Roman" w:cs="Times New Roman"/>
                <w:spacing w:val="71"/>
                <w:sz w:val="24"/>
                <w:lang w:val="ru-RU"/>
              </w:rPr>
              <w:t xml:space="preserve"> </w:t>
            </w:r>
            <w:r w:rsidRPr="00897DC8">
              <w:rPr>
                <w:rFonts w:ascii="Times New Roman" w:eastAsia="Times New Roman" w:hAnsi="Times New Roman" w:cs="Times New Roman"/>
                <w:sz w:val="24"/>
                <w:lang w:val="ru-RU"/>
              </w:rPr>
              <w:t>делимости,</w:t>
            </w:r>
            <w:r w:rsidRPr="00897DC8">
              <w:rPr>
                <w:rFonts w:ascii="Times New Roman" w:eastAsia="Times New Roman" w:hAnsi="Times New Roman" w:cs="Times New Roman"/>
                <w:spacing w:val="70"/>
                <w:sz w:val="24"/>
                <w:lang w:val="ru-RU"/>
              </w:rPr>
              <w:t xml:space="preserve"> </w:t>
            </w:r>
            <w:r w:rsidRPr="00897DC8">
              <w:rPr>
                <w:rFonts w:ascii="Times New Roman" w:eastAsia="Times New Roman" w:hAnsi="Times New Roman" w:cs="Times New Roman"/>
                <w:sz w:val="24"/>
                <w:lang w:val="ru-RU"/>
              </w:rPr>
              <w:t>раскладывать</w:t>
            </w:r>
            <w:r w:rsidRPr="00897DC8">
              <w:rPr>
                <w:rFonts w:ascii="Times New Roman" w:eastAsia="Times New Roman" w:hAnsi="Times New Roman" w:cs="Times New Roman"/>
                <w:spacing w:val="72"/>
                <w:sz w:val="24"/>
                <w:lang w:val="ru-RU"/>
              </w:rPr>
              <w:t xml:space="preserve"> </w:t>
            </w:r>
            <w:r w:rsidRPr="00897DC8">
              <w:rPr>
                <w:rFonts w:ascii="Times New Roman" w:eastAsia="Times New Roman" w:hAnsi="Times New Roman" w:cs="Times New Roman"/>
                <w:spacing w:val="-2"/>
                <w:sz w:val="24"/>
                <w:lang w:val="ru-RU"/>
              </w:rPr>
              <w:t>натуральные</w:t>
            </w:r>
          </w:p>
          <w:p w:rsidR="00897DC8" w:rsidRPr="00897DC8" w:rsidRDefault="00897DC8" w:rsidP="00897DC8">
            <w:pPr>
              <w:spacing w:before="82"/>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простые</w:t>
            </w:r>
            <w:r w:rsidRPr="00897DC8">
              <w:rPr>
                <w:rFonts w:ascii="Times New Roman" w:eastAsia="Times New Roman" w:hAnsi="Times New Roman" w:cs="Times New Roman"/>
                <w:spacing w:val="-2"/>
                <w:sz w:val="24"/>
                <w:lang w:val="ru-RU"/>
              </w:rPr>
              <w:t xml:space="preserve"> множители</w:t>
            </w:r>
          </w:p>
        </w:tc>
      </w:tr>
      <w:tr w:rsidR="00897DC8" w:rsidRPr="00897DC8" w:rsidTr="00897DC8">
        <w:trPr>
          <w:trHeight w:val="403"/>
        </w:trPr>
        <w:tc>
          <w:tcPr>
            <w:tcW w:w="1861" w:type="dxa"/>
          </w:tcPr>
          <w:p w:rsidR="00897DC8" w:rsidRPr="00897DC8" w:rsidRDefault="00897DC8" w:rsidP="00897DC8">
            <w:pPr>
              <w:spacing w:before="43"/>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2.3</w:t>
            </w:r>
          </w:p>
        </w:tc>
        <w:tc>
          <w:tcPr>
            <w:tcW w:w="7521"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Пользоваться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масштабом,</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составлять</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пропорции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отношения</w:t>
            </w:r>
          </w:p>
        </w:tc>
      </w:tr>
      <w:tr w:rsidR="00897DC8" w:rsidRPr="00897DC8" w:rsidTr="00897DC8">
        <w:trPr>
          <w:trHeight w:val="1118"/>
        </w:trPr>
        <w:tc>
          <w:tcPr>
            <w:tcW w:w="1861" w:type="dxa"/>
          </w:tcPr>
          <w:p w:rsidR="00897DC8" w:rsidRPr="00897DC8" w:rsidRDefault="00897DC8" w:rsidP="00897DC8">
            <w:pPr>
              <w:spacing w:before="127"/>
              <w:rPr>
                <w:rFonts w:ascii="Times New Roman" w:eastAsia="Times New Roman" w:hAnsi="Times New Roman" w:cs="Times New Roman"/>
                <w:b/>
                <w:sz w:val="24"/>
                <w:lang w:val="ru-RU"/>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2.4</w:t>
            </w:r>
          </w:p>
        </w:tc>
        <w:tc>
          <w:tcPr>
            <w:tcW w:w="7521" w:type="dxa"/>
          </w:tcPr>
          <w:p w:rsidR="00897DC8" w:rsidRPr="00897DC8" w:rsidRDefault="00897DC8" w:rsidP="00897DC8">
            <w:pPr>
              <w:tabs>
                <w:tab w:val="left" w:pos="2098"/>
                <w:tab w:val="left" w:pos="3007"/>
                <w:tab w:val="left" w:pos="3638"/>
                <w:tab w:val="left" w:pos="5202"/>
                <w:tab w:val="left" w:pos="6061"/>
                <w:tab w:val="left" w:pos="6715"/>
              </w:tabs>
              <w:spacing w:before="46" w:line="312" w:lineRule="auto"/>
              <w:ind w:right="10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Использовать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буквы</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для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обозначения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чисел</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при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 xml:space="preserve">записи </w:t>
            </w:r>
            <w:r w:rsidRPr="00897DC8">
              <w:rPr>
                <w:rFonts w:ascii="Times New Roman" w:eastAsia="Times New Roman" w:hAnsi="Times New Roman" w:cs="Times New Roman"/>
                <w:sz w:val="24"/>
                <w:lang w:val="ru-RU"/>
              </w:rPr>
              <w:t>математических</w:t>
            </w:r>
            <w:r w:rsidRPr="00897DC8">
              <w:rPr>
                <w:rFonts w:ascii="Times New Roman" w:eastAsia="Times New Roman" w:hAnsi="Times New Roman" w:cs="Times New Roman"/>
                <w:spacing w:val="62"/>
                <w:sz w:val="24"/>
                <w:lang w:val="ru-RU"/>
              </w:rPr>
              <w:t xml:space="preserve"> </w:t>
            </w:r>
            <w:r w:rsidRPr="00897DC8">
              <w:rPr>
                <w:rFonts w:ascii="Times New Roman" w:eastAsia="Times New Roman" w:hAnsi="Times New Roman" w:cs="Times New Roman"/>
                <w:sz w:val="24"/>
                <w:lang w:val="ru-RU"/>
              </w:rPr>
              <w:t>выражений,</w:t>
            </w:r>
            <w:r w:rsidRPr="00897DC8">
              <w:rPr>
                <w:rFonts w:ascii="Times New Roman" w:eastAsia="Times New Roman" w:hAnsi="Times New Roman" w:cs="Times New Roman"/>
                <w:spacing w:val="65"/>
                <w:sz w:val="24"/>
                <w:lang w:val="ru-RU"/>
              </w:rPr>
              <w:t xml:space="preserve"> </w:t>
            </w:r>
            <w:r w:rsidRPr="00897DC8">
              <w:rPr>
                <w:rFonts w:ascii="Times New Roman" w:eastAsia="Times New Roman" w:hAnsi="Times New Roman" w:cs="Times New Roman"/>
                <w:sz w:val="24"/>
                <w:lang w:val="ru-RU"/>
              </w:rPr>
              <w:t>составлять</w:t>
            </w:r>
            <w:r w:rsidRPr="00897DC8">
              <w:rPr>
                <w:rFonts w:ascii="Times New Roman" w:eastAsia="Times New Roman" w:hAnsi="Times New Roman" w:cs="Times New Roman"/>
                <w:spacing w:val="63"/>
                <w:sz w:val="24"/>
                <w:lang w:val="ru-RU"/>
              </w:rPr>
              <w:t xml:space="preserve"> </w:t>
            </w:r>
            <w:r w:rsidRPr="00897DC8">
              <w:rPr>
                <w:rFonts w:ascii="Times New Roman" w:eastAsia="Times New Roman" w:hAnsi="Times New Roman" w:cs="Times New Roman"/>
                <w:sz w:val="24"/>
                <w:lang w:val="ru-RU"/>
              </w:rPr>
              <w:t>буквенные</w:t>
            </w:r>
            <w:r w:rsidRPr="00897DC8">
              <w:rPr>
                <w:rFonts w:ascii="Times New Roman" w:eastAsia="Times New Roman" w:hAnsi="Times New Roman" w:cs="Times New Roman"/>
                <w:spacing w:val="63"/>
                <w:sz w:val="24"/>
                <w:lang w:val="ru-RU"/>
              </w:rPr>
              <w:t xml:space="preserve"> </w:t>
            </w:r>
            <w:r w:rsidRPr="00897DC8">
              <w:rPr>
                <w:rFonts w:ascii="Times New Roman" w:eastAsia="Times New Roman" w:hAnsi="Times New Roman" w:cs="Times New Roman"/>
                <w:sz w:val="24"/>
                <w:lang w:val="ru-RU"/>
              </w:rPr>
              <w:t>выражения</w:t>
            </w:r>
            <w:r w:rsidRPr="00897DC8">
              <w:rPr>
                <w:rFonts w:ascii="Times New Roman" w:eastAsia="Times New Roman" w:hAnsi="Times New Roman" w:cs="Times New Roman"/>
                <w:spacing w:val="65"/>
                <w:sz w:val="24"/>
                <w:lang w:val="ru-RU"/>
              </w:rPr>
              <w:t xml:space="preserve"> </w:t>
            </w:r>
            <w:r w:rsidRPr="00897DC8">
              <w:rPr>
                <w:rFonts w:ascii="Times New Roman" w:eastAsia="Times New Roman" w:hAnsi="Times New Roman" w:cs="Times New Roman"/>
                <w:spacing w:val="-10"/>
                <w:sz w:val="24"/>
                <w:lang w:val="ru-RU"/>
              </w:rPr>
              <w:t>и</w:t>
            </w:r>
          </w:p>
          <w:p w:rsidR="00897DC8" w:rsidRPr="00897DC8" w:rsidRDefault="00897DC8" w:rsidP="00897DC8">
            <w:pPr>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формулы,</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находить</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значения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буквенных</w:t>
            </w:r>
            <w:r w:rsidRPr="00897DC8">
              <w:rPr>
                <w:rFonts w:ascii="Times New Roman" w:eastAsia="Times New Roman" w:hAnsi="Times New Roman" w:cs="Times New Roman"/>
                <w:spacing w:val="-2"/>
                <w:sz w:val="24"/>
                <w:lang w:val="ru-RU"/>
              </w:rPr>
              <w:t xml:space="preserve"> выражений</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pgSz w:w="11910" w:h="16390"/>
          <w:pgMar w:top="1060" w:right="708" w:bottom="996"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61"/>
        <w:gridCol w:w="7521"/>
      </w:tblGrid>
      <w:tr w:rsidR="00897DC8" w:rsidRPr="00897DC8" w:rsidTr="00897DC8">
        <w:trPr>
          <w:trHeight w:val="405"/>
        </w:trPr>
        <w:tc>
          <w:tcPr>
            <w:tcW w:w="1861"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2.5</w:t>
            </w:r>
          </w:p>
        </w:tc>
        <w:tc>
          <w:tcPr>
            <w:tcW w:w="7521"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Находить</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неизвестный</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компонент</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равенства</w:t>
            </w:r>
          </w:p>
        </w:tc>
      </w:tr>
      <w:tr w:rsidR="00897DC8" w:rsidRPr="00897DC8" w:rsidTr="00897DC8">
        <w:trPr>
          <w:trHeight w:val="403"/>
        </w:trPr>
        <w:tc>
          <w:tcPr>
            <w:tcW w:w="1861"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7521"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текстовых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задач</w:t>
            </w:r>
          </w:p>
        </w:tc>
      </w:tr>
      <w:tr w:rsidR="00897DC8" w:rsidRPr="00897DC8" w:rsidTr="00897DC8">
        <w:trPr>
          <w:trHeight w:val="403"/>
        </w:trPr>
        <w:tc>
          <w:tcPr>
            <w:tcW w:w="1861"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3.1</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Решать</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многошаговые</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текстовые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задачи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арифметическим</w:t>
            </w:r>
            <w:r w:rsidRPr="00897DC8">
              <w:rPr>
                <w:rFonts w:ascii="Times New Roman" w:eastAsia="Times New Roman" w:hAnsi="Times New Roman" w:cs="Times New Roman"/>
                <w:spacing w:val="-2"/>
                <w:sz w:val="24"/>
                <w:lang w:val="ru-RU"/>
              </w:rPr>
              <w:t xml:space="preserve"> способом</w:t>
            </w:r>
          </w:p>
        </w:tc>
      </w:tr>
      <w:tr w:rsidR="00897DC8" w:rsidRPr="00897DC8" w:rsidTr="00897DC8">
        <w:trPr>
          <w:trHeight w:val="1122"/>
        </w:trPr>
        <w:tc>
          <w:tcPr>
            <w:tcW w:w="1861" w:type="dxa"/>
          </w:tcPr>
          <w:p w:rsidR="00897DC8" w:rsidRPr="00897DC8" w:rsidRDefault="00897DC8" w:rsidP="00897DC8">
            <w:pPr>
              <w:spacing w:before="129"/>
              <w:rPr>
                <w:rFonts w:ascii="Times New Roman" w:eastAsia="Times New Roman" w:hAnsi="Times New Roman" w:cs="Times New Roman"/>
                <w:b/>
                <w:sz w:val="24"/>
                <w:lang w:val="ru-RU"/>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3.2</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Решать</w:t>
            </w:r>
            <w:r w:rsidRPr="00897DC8">
              <w:rPr>
                <w:rFonts w:ascii="Times New Roman" w:eastAsia="Times New Roman" w:hAnsi="Times New Roman" w:cs="Times New Roman"/>
                <w:spacing w:val="72"/>
                <w:sz w:val="24"/>
                <w:lang w:val="ru-RU"/>
              </w:rPr>
              <w:t xml:space="preserve"> </w:t>
            </w:r>
            <w:r w:rsidRPr="00897DC8">
              <w:rPr>
                <w:rFonts w:ascii="Times New Roman" w:eastAsia="Times New Roman" w:hAnsi="Times New Roman" w:cs="Times New Roman"/>
                <w:sz w:val="24"/>
                <w:lang w:val="ru-RU"/>
              </w:rPr>
              <w:t>задачи,</w:t>
            </w:r>
            <w:r w:rsidRPr="00897DC8">
              <w:rPr>
                <w:rFonts w:ascii="Times New Roman" w:eastAsia="Times New Roman" w:hAnsi="Times New Roman" w:cs="Times New Roman"/>
                <w:spacing w:val="74"/>
                <w:sz w:val="24"/>
                <w:lang w:val="ru-RU"/>
              </w:rPr>
              <w:t xml:space="preserve"> </w:t>
            </w:r>
            <w:r w:rsidRPr="00897DC8">
              <w:rPr>
                <w:rFonts w:ascii="Times New Roman" w:eastAsia="Times New Roman" w:hAnsi="Times New Roman" w:cs="Times New Roman"/>
                <w:sz w:val="24"/>
                <w:lang w:val="ru-RU"/>
              </w:rPr>
              <w:t>связанные</w:t>
            </w:r>
            <w:r w:rsidRPr="00897DC8">
              <w:rPr>
                <w:rFonts w:ascii="Times New Roman" w:eastAsia="Times New Roman" w:hAnsi="Times New Roman" w:cs="Times New Roman"/>
                <w:spacing w:val="72"/>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73"/>
                <w:sz w:val="24"/>
                <w:lang w:val="ru-RU"/>
              </w:rPr>
              <w:t xml:space="preserve"> </w:t>
            </w:r>
            <w:r w:rsidRPr="00897DC8">
              <w:rPr>
                <w:rFonts w:ascii="Times New Roman" w:eastAsia="Times New Roman" w:hAnsi="Times New Roman" w:cs="Times New Roman"/>
                <w:sz w:val="24"/>
                <w:lang w:val="ru-RU"/>
              </w:rPr>
              <w:t>отношением,</w:t>
            </w:r>
            <w:r w:rsidRPr="00897DC8">
              <w:rPr>
                <w:rFonts w:ascii="Times New Roman" w:eastAsia="Times New Roman" w:hAnsi="Times New Roman" w:cs="Times New Roman"/>
                <w:spacing w:val="74"/>
                <w:sz w:val="24"/>
                <w:lang w:val="ru-RU"/>
              </w:rPr>
              <w:t xml:space="preserve"> </w:t>
            </w:r>
            <w:r w:rsidRPr="00897DC8">
              <w:rPr>
                <w:rFonts w:ascii="Times New Roman" w:eastAsia="Times New Roman" w:hAnsi="Times New Roman" w:cs="Times New Roman"/>
                <w:spacing w:val="-2"/>
                <w:sz w:val="24"/>
                <w:lang w:val="ru-RU"/>
              </w:rPr>
              <w:t>пропорциональностью</w:t>
            </w:r>
          </w:p>
          <w:p w:rsidR="00897DC8" w:rsidRPr="00897DC8" w:rsidRDefault="00897DC8" w:rsidP="00897DC8">
            <w:pPr>
              <w:spacing w:before="10" w:line="35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величин,</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процентами,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решать</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три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основные</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задачи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pacing w:val="-2"/>
                <w:sz w:val="24"/>
                <w:lang w:val="ru-RU"/>
              </w:rPr>
              <w:t>проценты</w:t>
            </w:r>
          </w:p>
        </w:tc>
      </w:tr>
      <w:tr w:rsidR="00897DC8" w:rsidRPr="00897DC8" w:rsidTr="00897DC8">
        <w:trPr>
          <w:trHeight w:val="1838"/>
        </w:trPr>
        <w:tc>
          <w:tcPr>
            <w:tcW w:w="1861" w:type="dxa"/>
          </w:tcPr>
          <w:p w:rsidR="00897DC8" w:rsidRPr="00897DC8" w:rsidRDefault="00897DC8" w:rsidP="00897DC8">
            <w:pPr>
              <w:rPr>
                <w:rFonts w:ascii="Times New Roman" w:eastAsia="Times New Roman" w:hAnsi="Times New Roman" w:cs="Times New Roman"/>
                <w:b/>
                <w:sz w:val="24"/>
                <w:lang w:val="ru-RU"/>
              </w:rPr>
            </w:pPr>
          </w:p>
          <w:p w:rsidR="00897DC8" w:rsidRPr="00897DC8" w:rsidRDefault="00897DC8" w:rsidP="00897DC8">
            <w:pPr>
              <w:spacing w:before="212"/>
              <w:rPr>
                <w:rFonts w:ascii="Times New Roman" w:eastAsia="Times New Roman" w:hAnsi="Times New Roman" w:cs="Times New Roman"/>
                <w:b/>
                <w:sz w:val="24"/>
                <w:lang w:val="ru-RU"/>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3.3</w:t>
            </w:r>
          </w:p>
        </w:tc>
        <w:tc>
          <w:tcPr>
            <w:tcW w:w="7521" w:type="dxa"/>
          </w:tcPr>
          <w:p w:rsidR="00897DC8" w:rsidRPr="00897DC8" w:rsidRDefault="00897DC8" w:rsidP="00897DC8">
            <w:pPr>
              <w:spacing w:before="46" w:line="312" w:lineRule="auto"/>
              <w:ind w:right="102"/>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Решать задачи, содержащие зависимости, связывающие величины: скорость, время, расстояние, цену, количество, стоимость, производительность, время, объём работы, используя арифметические</w:t>
            </w:r>
            <w:r w:rsidRPr="00897DC8">
              <w:rPr>
                <w:rFonts w:ascii="Times New Roman" w:eastAsia="Times New Roman" w:hAnsi="Times New Roman" w:cs="Times New Roman"/>
                <w:spacing w:val="50"/>
                <w:w w:val="150"/>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52"/>
                <w:w w:val="150"/>
                <w:sz w:val="24"/>
                <w:lang w:val="ru-RU"/>
              </w:rPr>
              <w:t xml:space="preserve">  </w:t>
            </w:r>
            <w:r w:rsidRPr="00897DC8">
              <w:rPr>
                <w:rFonts w:ascii="Times New Roman" w:eastAsia="Times New Roman" w:hAnsi="Times New Roman" w:cs="Times New Roman"/>
                <w:sz w:val="24"/>
                <w:lang w:val="ru-RU"/>
              </w:rPr>
              <w:t>оценку,</w:t>
            </w:r>
            <w:r w:rsidRPr="00897DC8">
              <w:rPr>
                <w:rFonts w:ascii="Times New Roman" w:eastAsia="Times New Roman" w:hAnsi="Times New Roman" w:cs="Times New Roman"/>
                <w:spacing w:val="52"/>
                <w:w w:val="150"/>
                <w:sz w:val="24"/>
                <w:lang w:val="ru-RU"/>
              </w:rPr>
              <w:t xml:space="preserve">  </w:t>
            </w:r>
            <w:r w:rsidRPr="00897DC8">
              <w:rPr>
                <w:rFonts w:ascii="Times New Roman" w:eastAsia="Times New Roman" w:hAnsi="Times New Roman" w:cs="Times New Roman"/>
                <w:sz w:val="24"/>
                <w:lang w:val="ru-RU"/>
              </w:rPr>
              <w:t>прикидку;</w:t>
            </w:r>
            <w:r w:rsidRPr="00897DC8">
              <w:rPr>
                <w:rFonts w:ascii="Times New Roman" w:eastAsia="Times New Roman" w:hAnsi="Times New Roman" w:cs="Times New Roman"/>
                <w:spacing w:val="52"/>
                <w:w w:val="150"/>
                <w:sz w:val="24"/>
                <w:lang w:val="ru-RU"/>
              </w:rPr>
              <w:t xml:space="preserve">  </w:t>
            </w:r>
            <w:r w:rsidRPr="00897DC8">
              <w:rPr>
                <w:rFonts w:ascii="Times New Roman" w:eastAsia="Times New Roman" w:hAnsi="Times New Roman" w:cs="Times New Roman"/>
                <w:spacing w:val="-2"/>
                <w:sz w:val="24"/>
                <w:lang w:val="ru-RU"/>
              </w:rPr>
              <w:t>пользоваться</w:t>
            </w:r>
          </w:p>
          <w:p w:rsidR="00897DC8" w:rsidRPr="00897DC8" w:rsidRDefault="00897DC8" w:rsidP="00897DC8">
            <w:pPr>
              <w:jc w:val="both"/>
              <w:rPr>
                <w:rFonts w:ascii="Times New Roman" w:eastAsia="Times New Roman" w:hAnsi="Times New Roman" w:cs="Times New Roman"/>
                <w:sz w:val="24"/>
              </w:rPr>
            </w:pPr>
            <w:r w:rsidRPr="00897DC8">
              <w:rPr>
                <w:rFonts w:ascii="Times New Roman" w:eastAsia="Times New Roman" w:hAnsi="Times New Roman" w:cs="Times New Roman"/>
                <w:sz w:val="24"/>
              </w:rPr>
              <w:t>единицами</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измерения</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соответствующих</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величин</w:t>
            </w:r>
          </w:p>
        </w:tc>
      </w:tr>
      <w:tr w:rsidR="00897DC8" w:rsidRPr="00897DC8" w:rsidTr="00897DC8">
        <w:trPr>
          <w:trHeight w:val="403"/>
        </w:trPr>
        <w:tc>
          <w:tcPr>
            <w:tcW w:w="1861"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3.4</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Составлять</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буквенные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выражения</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условию</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задачи</w:t>
            </w:r>
          </w:p>
        </w:tc>
      </w:tr>
      <w:tr w:rsidR="00897DC8" w:rsidRPr="00897DC8" w:rsidTr="00897DC8">
        <w:trPr>
          <w:trHeight w:val="1122"/>
        </w:trPr>
        <w:tc>
          <w:tcPr>
            <w:tcW w:w="1861" w:type="dxa"/>
          </w:tcPr>
          <w:p w:rsidR="00897DC8" w:rsidRPr="00897DC8" w:rsidRDefault="00897DC8" w:rsidP="00897DC8">
            <w:pPr>
              <w:spacing w:before="129"/>
              <w:rPr>
                <w:rFonts w:ascii="Times New Roman" w:eastAsia="Times New Roman" w:hAnsi="Times New Roman" w:cs="Times New Roman"/>
                <w:b/>
                <w:sz w:val="24"/>
                <w:lang w:val="ru-RU"/>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3.5</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Извлекать</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информацию,</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z w:val="24"/>
                <w:lang w:val="ru-RU"/>
              </w:rPr>
              <w:t>представленную</w:t>
            </w:r>
            <w:r w:rsidRPr="00897DC8">
              <w:rPr>
                <w:rFonts w:ascii="Times New Roman" w:eastAsia="Times New Roman" w:hAnsi="Times New Roman" w:cs="Times New Roman"/>
                <w:spacing w:val="21"/>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z w:val="24"/>
                <w:lang w:val="ru-RU"/>
              </w:rPr>
              <w:t>таблицах,</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pacing w:val="-2"/>
                <w:sz w:val="24"/>
                <w:lang w:val="ru-RU"/>
              </w:rPr>
              <w:t>линейной,</w:t>
            </w:r>
          </w:p>
          <w:p w:rsidR="00897DC8" w:rsidRPr="00897DC8" w:rsidRDefault="00897DC8" w:rsidP="00897DC8">
            <w:pPr>
              <w:tabs>
                <w:tab w:val="left" w:pos="1923"/>
                <w:tab w:val="left" w:pos="2679"/>
                <w:tab w:val="left" w:pos="3980"/>
                <w:tab w:val="left" w:pos="5607"/>
              </w:tabs>
              <w:spacing w:before="10" w:line="350" w:lineRule="atLeast"/>
              <w:ind w:right="100"/>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столбчатой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или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круговой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диаграммах,</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 xml:space="preserve">интерпретировать </w:t>
            </w:r>
            <w:r w:rsidRPr="00897DC8">
              <w:rPr>
                <w:rFonts w:ascii="Times New Roman" w:eastAsia="Times New Roman" w:hAnsi="Times New Roman" w:cs="Times New Roman"/>
                <w:sz w:val="24"/>
                <w:lang w:val="ru-RU"/>
              </w:rPr>
              <w:t>представленные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данные,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использовать</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данные</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при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решении</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задач</w:t>
            </w:r>
          </w:p>
        </w:tc>
      </w:tr>
      <w:tr w:rsidR="00897DC8" w:rsidRPr="00897DC8" w:rsidTr="00897DC8">
        <w:trPr>
          <w:trHeight w:val="761"/>
        </w:trPr>
        <w:tc>
          <w:tcPr>
            <w:tcW w:w="1861" w:type="dxa"/>
          </w:tcPr>
          <w:p w:rsidR="00897DC8" w:rsidRPr="00897DC8" w:rsidRDefault="00897DC8" w:rsidP="00897DC8">
            <w:pPr>
              <w:spacing w:before="224"/>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3.6</w:t>
            </w:r>
          </w:p>
        </w:tc>
        <w:tc>
          <w:tcPr>
            <w:tcW w:w="7521" w:type="dxa"/>
          </w:tcPr>
          <w:p w:rsidR="00897DC8" w:rsidRPr="00897DC8" w:rsidRDefault="00897DC8" w:rsidP="00897DC8">
            <w:pPr>
              <w:tabs>
                <w:tab w:val="left" w:pos="2019"/>
                <w:tab w:val="left" w:pos="3578"/>
                <w:tab w:val="left" w:pos="3894"/>
                <w:tab w:val="left" w:pos="5098"/>
                <w:tab w:val="left" w:pos="6079"/>
                <w:tab w:val="left" w:pos="7275"/>
              </w:tabs>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Представлять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информацию</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с</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помощью</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таблиц,</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линейной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p>
          <w:p w:rsidR="00897DC8" w:rsidRPr="00897DC8" w:rsidRDefault="00897DC8" w:rsidP="00897DC8">
            <w:pPr>
              <w:spacing w:before="85"/>
              <w:rPr>
                <w:rFonts w:ascii="Times New Roman" w:eastAsia="Times New Roman" w:hAnsi="Times New Roman" w:cs="Times New Roman"/>
                <w:sz w:val="24"/>
              </w:rPr>
            </w:pPr>
            <w:r w:rsidRPr="00897DC8">
              <w:rPr>
                <w:rFonts w:ascii="Times New Roman" w:eastAsia="Times New Roman" w:hAnsi="Times New Roman" w:cs="Times New Roman"/>
                <w:sz w:val="24"/>
              </w:rPr>
              <w:t>столбчатой</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диаграмм</w:t>
            </w:r>
          </w:p>
        </w:tc>
      </w:tr>
      <w:tr w:rsidR="00897DC8" w:rsidRPr="00897DC8" w:rsidTr="00897DC8">
        <w:trPr>
          <w:trHeight w:val="405"/>
        </w:trPr>
        <w:tc>
          <w:tcPr>
            <w:tcW w:w="1861"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7521"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Наглядная</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геометрия</w:t>
            </w:r>
          </w:p>
        </w:tc>
      </w:tr>
      <w:tr w:rsidR="00897DC8" w:rsidRPr="00897DC8" w:rsidTr="00897DC8">
        <w:trPr>
          <w:trHeight w:val="1120"/>
        </w:trPr>
        <w:tc>
          <w:tcPr>
            <w:tcW w:w="1861" w:type="dxa"/>
          </w:tcPr>
          <w:p w:rsidR="00897DC8" w:rsidRPr="00897DC8" w:rsidRDefault="00897DC8" w:rsidP="00897DC8">
            <w:pPr>
              <w:spacing w:before="127"/>
              <w:rPr>
                <w:rFonts w:ascii="Times New Roman" w:eastAsia="Times New Roman" w:hAnsi="Times New Roman" w:cs="Times New Roman"/>
                <w:b/>
                <w:sz w:val="24"/>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4.1</w:t>
            </w:r>
          </w:p>
        </w:tc>
        <w:tc>
          <w:tcPr>
            <w:tcW w:w="7521" w:type="dxa"/>
          </w:tcPr>
          <w:p w:rsidR="00897DC8" w:rsidRPr="00897DC8" w:rsidRDefault="00897DC8" w:rsidP="00897DC8">
            <w:pPr>
              <w:spacing w:before="46" w:line="312" w:lineRule="auto"/>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Приводить</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примеры</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объектов</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окружающего</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мира,</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имеющих</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форму изученных</w:t>
            </w:r>
            <w:r w:rsidRPr="00897DC8">
              <w:rPr>
                <w:rFonts w:ascii="Times New Roman" w:eastAsia="Times New Roman" w:hAnsi="Times New Roman" w:cs="Times New Roman"/>
                <w:spacing w:val="72"/>
                <w:sz w:val="24"/>
                <w:lang w:val="ru-RU"/>
              </w:rPr>
              <w:t xml:space="preserve"> </w:t>
            </w:r>
            <w:r w:rsidRPr="00897DC8">
              <w:rPr>
                <w:rFonts w:ascii="Times New Roman" w:eastAsia="Times New Roman" w:hAnsi="Times New Roman" w:cs="Times New Roman"/>
                <w:sz w:val="24"/>
                <w:lang w:val="ru-RU"/>
              </w:rPr>
              <w:t>геометрических</w:t>
            </w:r>
            <w:r w:rsidRPr="00897DC8">
              <w:rPr>
                <w:rFonts w:ascii="Times New Roman" w:eastAsia="Times New Roman" w:hAnsi="Times New Roman" w:cs="Times New Roman"/>
                <w:spacing w:val="75"/>
                <w:sz w:val="24"/>
                <w:lang w:val="ru-RU"/>
              </w:rPr>
              <w:t xml:space="preserve"> </w:t>
            </w:r>
            <w:r w:rsidRPr="00897DC8">
              <w:rPr>
                <w:rFonts w:ascii="Times New Roman" w:eastAsia="Times New Roman" w:hAnsi="Times New Roman" w:cs="Times New Roman"/>
                <w:sz w:val="24"/>
                <w:lang w:val="ru-RU"/>
              </w:rPr>
              <w:t>плоских</w:t>
            </w:r>
            <w:r w:rsidRPr="00897DC8">
              <w:rPr>
                <w:rFonts w:ascii="Times New Roman" w:eastAsia="Times New Roman" w:hAnsi="Times New Roman" w:cs="Times New Roman"/>
                <w:spacing w:val="7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76"/>
                <w:sz w:val="24"/>
                <w:lang w:val="ru-RU"/>
              </w:rPr>
              <w:t xml:space="preserve"> </w:t>
            </w:r>
            <w:r w:rsidRPr="00897DC8">
              <w:rPr>
                <w:rFonts w:ascii="Times New Roman" w:eastAsia="Times New Roman" w:hAnsi="Times New Roman" w:cs="Times New Roman"/>
                <w:sz w:val="24"/>
                <w:lang w:val="ru-RU"/>
              </w:rPr>
              <w:t>пространственных</w:t>
            </w:r>
            <w:r w:rsidRPr="00897DC8">
              <w:rPr>
                <w:rFonts w:ascii="Times New Roman" w:eastAsia="Times New Roman" w:hAnsi="Times New Roman" w:cs="Times New Roman"/>
                <w:spacing w:val="75"/>
                <w:sz w:val="24"/>
                <w:lang w:val="ru-RU"/>
              </w:rPr>
              <w:t xml:space="preserve"> </w:t>
            </w:r>
            <w:r w:rsidRPr="00897DC8">
              <w:rPr>
                <w:rFonts w:ascii="Times New Roman" w:eastAsia="Times New Roman" w:hAnsi="Times New Roman" w:cs="Times New Roman"/>
                <w:spacing w:val="-2"/>
                <w:sz w:val="24"/>
                <w:lang w:val="ru-RU"/>
              </w:rPr>
              <w:t>фигур,</w:t>
            </w:r>
          </w:p>
          <w:p w:rsidR="00897DC8" w:rsidRPr="00897DC8" w:rsidRDefault="00897DC8" w:rsidP="00897DC8">
            <w:pPr>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примеры</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равных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симметричных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фигур</w:t>
            </w:r>
          </w:p>
        </w:tc>
      </w:tr>
      <w:tr w:rsidR="00897DC8" w:rsidRPr="00897DC8" w:rsidTr="00897DC8">
        <w:trPr>
          <w:trHeight w:val="1121"/>
        </w:trPr>
        <w:tc>
          <w:tcPr>
            <w:tcW w:w="1861" w:type="dxa"/>
          </w:tcPr>
          <w:p w:rsidR="00897DC8" w:rsidRPr="00897DC8" w:rsidRDefault="00897DC8" w:rsidP="00897DC8">
            <w:pPr>
              <w:spacing w:before="127"/>
              <w:rPr>
                <w:rFonts w:ascii="Times New Roman" w:eastAsia="Times New Roman" w:hAnsi="Times New Roman" w:cs="Times New Roman"/>
                <w:b/>
                <w:sz w:val="24"/>
                <w:lang w:val="ru-RU"/>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4.2</w:t>
            </w:r>
          </w:p>
        </w:tc>
        <w:tc>
          <w:tcPr>
            <w:tcW w:w="7521" w:type="dxa"/>
          </w:tcPr>
          <w:p w:rsidR="00897DC8" w:rsidRPr="00897DC8" w:rsidRDefault="00897DC8" w:rsidP="00897DC8">
            <w:pPr>
              <w:tabs>
                <w:tab w:val="left" w:pos="1839"/>
                <w:tab w:val="left" w:pos="2148"/>
                <w:tab w:val="left" w:pos="2220"/>
                <w:tab w:val="left" w:pos="2699"/>
                <w:tab w:val="left" w:pos="3347"/>
                <w:tab w:val="left" w:pos="4076"/>
                <w:tab w:val="left" w:pos="4456"/>
                <w:tab w:val="left" w:pos="5132"/>
                <w:tab w:val="left" w:pos="5577"/>
                <w:tab w:val="left" w:pos="6578"/>
                <w:tab w:val="left" w:pos="7175"/>
              </w:tabs>
              <w:spacing w:before="46" w:line="312" w:lineRule="auto"/>
              <w:ind w:right="102"/>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Изображать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с</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помощью</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циркуля,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линейки,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транспортира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6"/>
                <w:sz w:val="24"/>
                <w:lang w:val="ru-RU"/>
              </w:rPr>
              <w:t xml:space="preserve">на </w:t>
            </w:r>
            <w:r w:rsidRPr="00897DC8">
              <w:rPr>
                <w:rFonts w:ascii="Times New Roman" w:eastAsia="Times New Roman" w:hAnsi="Times New Roman" w:cs="Times New Roman"/>
                <w:spacing w:val="-2"/>
                <w:sz w:val="24"/>
                <w:lang w:val="ru-RU"/>
              </w:rPr>
              <w:t>нелинованной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клетчатой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бумаге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изученные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плоские</w:t>
            </w:r>
          </w:p>
          <w:p w:rsidR="00897DC8" w:rsidRPr="00897DC8" w:rsidRDefault="00897DC8" w:rsidP="00897DC8">
            <w:pPr>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геометрические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фигуры</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конфигурации,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симметричные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pacing w:val="-2"/>
                <w:sz w:val="24"/>
                <w:lang w:val="ru-RU"/>
              </w:rPr>
              <w:t>фигуры</w:t>
            </w:r>
          </w:p>
        </w:tc>
      </w:tr>
      <w:tr w:rsidR="00897DC8" w:rsidRPr="00897DC8" w:rsidTr="00897DC8">
        <w:trPr>
          <w:trHeight w:val="1123"/>
        </w:trPr>
        <w:tc>
          <w:tcPr>
            <w:tcW w:w="1861" w:type="dxa"/>
          </w:tcPr>
          <w:p w:rsidR="00897DC8" w:rsidRPr="00897DC8" w:rsidRDefault="00897DC8" w:rsidP="00897DC8">
            <w:pPr>
              <w:spacing w:before="129"/>
              <w:rPr>
                <w:rFonts w:ascii="Times New Roman" w:eastAsia="Times New Roman" w:hAnsi="Times New Roman" w:cs="Times New Roman"/>
                <w:b/>
                <w:sz w:val="24"/>
                <w:lang w:val="ru-RU"/>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4.3</w:t>
            </w:r>
          </w:p>
        </w:tc>
        <w:tc>
          <w:tcPr>
            <w:tcW w:w="7521" w:type="dxa"/>
          </w:tcPr>
          <w:p w:rsidR="00897DC8" w:rsidRPr="00897DC8" w:rsidRDefault="00897DC8" w:rsidP="00897DC8">
            <w:pPr>
              <w:tabs>
                <w:tab w:val="left" w:pos="2033"/>
                <w:tab w:val="left" w:pos="4062"/>
                <w:tab w:val="left" w:pos="5472"/>
                <w:tab w:val="left" w:pos="6722"/>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Пользоваться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геометрическими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понятиями: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равенство</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фигур,</w:t>
            </w:r>
          </w:p>
          <w:p w:rsidR="00897DC8" w:rsidRPr="00897DC8" w:rsidRDefault="00897DC8" w:rsidP="00897DC8">
            <w:pPr>
              <w:spacing w:before="10" w:line="350" w:lineRule="atLeast"/>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симметрия; использовать терминологию, связанную с симметрией: ось симметрии, центр симметрии</w:t>
            </w:r>
          </w:p>
        </w:tc>
      </w:tr>
      <w:tr w:rsidR="00897DC8" w:rsidRPr="00897DC8" w:rsidTr="00897DC8">
        <w:trPr>
          <w:trHeight w:val="1478"/>
        </w:trPr>
        <w:tc>
          <w:tcPr>
            <w:tcW w:w="1861" w:type="dxa"/>
          </w:tcPr>
          <w:p w:rsidR="00897DC8" w:rsidRPr="00897DC8" w:rsidRDefault="00897DC8" w:rsidP="00897DC8">
            <w:pPr>
              <w:rPr>
                <w:rFonts w:ascii="Times New Roman" w:eastAsia="Times New Roman" w:hAnsi="Times New Roman" w:cs="Times New Roman"/>
                <w:b/>
                <w:sz w:val="24"/>
                <w:lang w:val="ru-RU"/>
              </w:rPr>
            </w:pPr>
          </w:p>
          <w:p w:rsidR="00897DC8" w:rsidRPr="00897DC8" w:rsidRDefault="00897DC8" w:rsidP="00897DC8">
            <w:pPr>
              <w:spacing w:before="31"/>
              <w:rPr>
                <w:rFonts w:ascii="Times New Roman" w:eastAsia="Times New Roman" w:hAnsi="Times New Roman" w:cs="Times New Roman"/>
                <w:b/>
                <w:sz w:val="24"/>
                <w:lang w:val="ru-RU"/>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4.4</w:t>
            </w:r>
          </w:p>
        </w:tc>
        <w:tc>
          <w:tcPr>
            <w:tcW w:w="7521" w:type="dxa"/>
          </w:tcPr>
          <w:p w:rsidR="00897DC8" w:rsidRPr="00897DC8" w:rsidRDefault="00897DC8" w:rsidP="00897DC8">
            <w:pPr>
              <w:spacing w:before="46" w:line="312" w:lineRule="auto"/>
              <w:ind w:right="103"/>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Находить величины углов измерением с помощью транспортира, строить углы заданной величины, пользоваться при решении задач градусной</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мерой</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углов,</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распознавать</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чертежах</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острый,</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pacing w:val="-2"/>
                <w:sz w:val="24"/>
                <w:lang w:val="ru-RU"/>
              </w:rPr>
              <w:t>прямой,</w:t>
            </w:r>
          </w:p>
          <w:p w:rsidR="00897DC8" w:rsidRPr="00897DC8" w:rsidRDefault="00897DC8" w:rsidP="00897DC8">
            <w:pPr>
              <w:spacing w:line="275" w:lineRule="exact"/>
              <w:jc w:val="both"/>
              <w:rPr>
                <w:rFonts w:ascii="Times New Roman" w:eastAsia="Times New Roman" w:hAnsi="Times New Roman" w:cs="Times New Roman"/>
                <w:sz w:val="24"/>
              </w:rPr>
            </w:pPr>
            <w:r w:rsidRPr="00897DC8">
              <w:rPr>
                <w:rFonts w:ascii="Times New Roman" w:eastAsia="Times New Roman" w:hAnsi="Times New Roman" w:cs="Times New Roman"/>
                <w:sz w:val="24"/>
              </w:rPr>
              <w:t>развёрнутый</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тупой</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4"/>
                <w:sz w:val="24"/>
              </w:rPr>
              <w:t>углы</w:t>
            </w:r>
          </w:p>
        </w:tc>
      </w:tr>
      <w:tr w:rsidR="00897DC8" w:rsidRPr="00897DC8" w:rsidTr="00897DC8">
        <w:trPr>
          <w:trHeight w:val="1123"/>
        </w:trPr>
        <w:tc>
          <w:tcPr>
            <w:tcW w:w="1861" w:type="dxa"/>
          </w:tcPr>
          <w:p w:rsidR="00897DC8" w:rsidRPr="00897DC8" w:rsidRDefault="00897DC8" w:rsidP="00897DC8">
            <w:pPr>
              <w:spacing w:before="130"/>
              <w:rPr>
                <w:rFonts w:ascii="Times New Roman" w:eastAsia="Times New Roman" w:hAnsi="Times New Roman" w:cs="Times New Roman"/>
                <w:b/>
                <w:sz w:val="24"/>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4.5</w:t>
            </w:r>
          </w:p>
        </w:tc>
        <w:tc>
          <w:tcPr>
            <w:tcW w:w="7521" w:type="dxa"/>
          </w:tcPr>
          <w:p w:rsidR="00897DC8" w:rsidRPr="00897DC8" w:rsidRDefault="00897DC8" w:rsidP="00897DC8">
            <w:pPr>
              <w:tabs>
                <w:tab w:val="left" w:pos="1942"/>
                <w:tab w:val="left" w:pos="2966"/>
                <w:tab w:val="left" w:pos="4307"/>
                <w:tab w:val="left" w:pos="5681"/>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Вычислять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длину</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ломаной,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периметр</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многоугольника,</w:t>
            </w:r>
          </w:p>
          <w:p w:rsidR="00897DC8" w:rsidRPr="00897DC8" w:rsidRDefault="00897DC8" w:rsidP="00897DC8">
            <w:pPr>
              <w:tabs>
                <w:tab w:val="left" w:pos="2004"/>
                <w:tab w:val="left" w:pos="3380"/>
                <w:tab w:val="left" w:pos="4708"/>
                <w:tab w:val="left" w:pos="5674"/>
                <w:tab w:val="left" w:pos="6910"/>
              </w:tabs>
              <w:spacing w:before="10" w:line="350" w:lineRule="atLeast"/>
              <w:ind w:right="105"/>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пользоваться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единицами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измерения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длины,</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выражать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 xml:space="preserve">одни </w:t>
            </w:r>
            <w:r w:rsidRPr="00897DC8">
              <w:rPr>
                <w:rFonts w:ascii="Times New Roman" w:eastAsia="Times New Roman" w:hAnsi="Times New Roman" w:cs="Times New Roman"/>
                <w:sz w:val="24"/>
                <w:lang w:val="ru-RU"/>
              </w:rPr>
              <w:t>единицы измерения длины через другие</w:t>
            </w:r>
          </w:p>
        </w:tc>
      </w:tr>
      <w:tr w:rsidR="00897DC8" w:rsidRPr="00897DC8" w:rsidTr="00897DC8">
        <w:trPr>
          <w:trHeight w:val="1118"/>
        </w:trPr>
        <w:tc>
          <w:tcPr>
            <w:tcW w:w="1861" w:type="dxa"/>
          </w:tcPr>
          <w:p w:rsidR="00897DC8" w:rsidRPr="00897DC8" w:rsidRDefault="00897DC8" w:rsidP="00897DC8">
            <w:pPr>
              <w:spacing w:before="127"/>
              <w:rPr>
                <w:rFonts w:ascii="Times New Roman" w:eastAsia="Times New Roman" w:hAnsi="Times New Roman" w:cs="Times New Roman"/>
                <w:b/>
                <w:sz w:val="24"/>
                <w:lang w:val="ru-RU"/>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4.6</w:t>
            </w:r>
          </w:p>
        </w:tc>
        <w:tc>
          <w:tcPr>
            <w:tcW w:w="7521" w:type="dxa"/>
          </w:tcPr>
          <w:p w:rsidR="00897DC8" w:rsidRPr="00897DC8" w:rsidRDefault="00897DC8" w:rsidP="00897DC8">
            <w:pPr>
              <w:spacing w:before="46" w:line="312" w:lineRule="auto"/>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Находить,</w:t>
            </w:r>
            <w:r w:rsidRPr="00897DC8">
              <w:rPr>
                <w:rFonts w:ascii="Times New Roman" w:eastAsia="Times New Roman" w:hAnsi="Times New Roman" w:cs="Times New Roman"/>
                <w:spacing w:val="32"/>
                <w:sz w:val="24"/>
                <w:lang w:val="ru-RU"/>
              </w:rPr>
              <w:t xml:space="preserve"> </w:t>
            </w:r>
            <w:r w:rsidRPr="00897DC8">
              <w:rPr>
                <w:rFonts w:ascii="Times New Roman" w:eastAsia="Times New Roman" w:hAnsi="Times New Roman" w:cs="Times New Roman"/>
                <w:sz w:val="24"/>
                <w:lang w:val="ru-RU"/>
              </w:rPr>
              <w:t>используя</w:t>
            </w:r>
            <w:r w:rsidRPr="00897DC8">
              <w:rPr>
                <w:rFonts w:ascii="Times New Roman" w:eastAsia="Times New Roman" w:hAnsi="Times New Roman" w:cs="Times New Roman"/>
                <w:spacing w:val="32"/>
                <w:sz w:val="24"/>
                <w:lang w:val="ru-RU"/>
              </w:rPr>
              <w:t xml:space="preserve"> </w:t>
            </w:r>
            <w:r w:rsidRPr="00897DC8">
              <w:rPr>
                <w:rFonts w:ascii="Times New Roman" w:eastAsia="Times New Roman" w:hAnsi="Times New Roman" w:cs="Times New Roman"/>
                <w:sz w:val="24"/>
                <w:lang w:val="ru-RU"/>
              </w:rPr>
              <w:t>чертёжные</w:t>
            </w:r>
            <w:r w:rsidRPr="00897DC8">
              <w:rPr>
                <w:rFonts w:ascii="Times New Roman" w:eastAsia="Times New Roman" w:hAnsi="Times New Roman" w:cs="Times New Roman"/>
                <w:spacing w:val="31"/>
                <w:sz w:val="24"/>
                <w:lang w:val="ru-RU"/>
              </w:rPr>
              <w:t xml:space="preserve"> </w:t>
            </w:r>
            <w:r w:rsidRPr="00897DC8">
              <w:rPr>
                <w:rFonts w:ascii="Times New Roman" w:eastAsia="Times New Roman" w:hAnsi="Times New Roman" w:cs="Times New Roman"/>
                <w:sz w:val="24"/>
                <w:lang w:val="ru-RU"/>
              </w:rPr>
              <w:t>инструменты,</w:t>
            </w:r>
            <w:r w:rsidRPr="00897DC8">
              <w:rPr>
                <w:rFonts w:ascii="Times New Roman" w:eastAsia="Times New Roman" w:hAnsi="Times New Roman" w:cs="Times New Roman"/>
                <w:spacing w:val="32"/>
                <w:sz w:val="24"/>
                <w:lang w:val="ru-RU"/>
              </w:rPr>
              <w:t xml:space="preserve"> </w:t>
            </w:r>
            <w:r w:rsidRPr="00897DC8">
              <w:rPr>
                <w:rFonts w:ascii="Times New Roman" w:eastAsia="Times New Roman" w:hAnsi="Times New Roman" w:cs="Times New Roman"/>
                <w:sz w:val="24"/>
                <w:lang w:val="ru-RU"/>
              </w:rPr>
              <w:t>расстояния:</w:t>
            </w:r>
            <w:r w:rsidRPr="00897DC8">
              <w:rPr>
                <w:rFonts w:ascii="Times New Roman" w:eastAsia="Times New Roman" w:hAnsi="Times New Roman" w:cs="Times New Roman"/>
                <w:spacing w:val="32"/>
                <w:sz w:val="24"/>
                <w:lang w:val="ru-RU"/>
              </w:rPr>
              <w:t xml:space="preserve"> </w:t>
            </w:r>
            <w:r w:rsidRPr="00897DC8">
              <w:rPr>
                <w:rFonts w:ascii="Times New Roman" w:eastAsia="Times New Roman" w:hAnsi="Times New Roman" w:cs="Times New Roman"/>
                <w:sz w:val="24"/>
                <w:lang w:val="ru-RU"/>
              </w:rPr>
              <w:t>между двумя</w:t>
            </w:r>
            <w:r w:rsidRPr="00897DC8">
              <w:rPr>
                <w:rFonts w:ascii="Times New Roman" w:eastAsia="Times New Roman" w:hAnsi="Times New Roman" w:cs="Times New Roman"/>
                <w:spacing w:val="58"/>
                <w:sz w:val="24"/>
                <w:lang w:val="ru-RU"/>
              </w:rPr>
              <w:t xml:space="preserve"> </w:t>
            </w:r>
            <w:r w:rsidRPr="00897DC8">
              <w:rPr>
                <w:rFonts w:ascii="Times New Roman" w:eastAsia="Times New Roman" w:hAnsi="Times New Roman" w:cs="Times New Roman"/>
                <w:sz w:val="24"/>
                <w:lang w:val="ru-RU"/>
              </w:rPr>
              <w:t>точками,</w:t>
            </w:r>
            <w:r w:rsidRPr="00897DC8">
              <w:rPr>
                <w:rFonts w:ascii="Times New Roman" w:eastAsia="Times New Roman" w:hAnsi="Times New Roman" w:cs="Times New Roman"/>
                <w:spacing w:val="61"/>
                <w:sz w:val="24"/>
                <w:lang w:val="ru-RU"/>
              </w:rPr>
              <w:t xml:space="preserve"> </w:t>
            </w:r>
            <w:r w:rsidRPr="00897DC8">
              <w:rPr>
                <w:rFonts w:ascii="Times New Roman" w:eastAsia="Times New Roman" w:hAnsi="Times New Roman" w:cs="Times New Roman"/>
                <w:sz w:val="24"/>
                <w:lang w:val="ru-RU"/>
              </w:rPr>
              <w:t>от</w:t>
            </w:r>
            <w:r w:rsidRPr="00897DC8">
              <w:rPr>
                <w:rFonts w:ascii="Times New Roman" w:eastAsia="Times New Roman" w:hAnsi="Times New Roman" w:cs="Times New Roman"/>
                <w:spacing w:val="58"/>
                <w:sz w:val="24"/>
                <w:lang w:val="ru-RU"/>
              </w:rPr>
              <w:t xml:space="preserve"> </w:t>
            </w:r>
            <w:r w:rsidRPr="00897DC8">
              <w:rPr>
                <w:rFonts w:ascii="Times New Roman" w:eastAsia="Times New Roman" w:hAnsi="Times New Roman" w:cs="Times New Roman"/>
                <w:sz w:val="24"/>
                <w:lang w:val="ru-RU"/>
              </w:rPr>
              <w:t>точки</w:t>
            </w:r>
            <w:r w:rsidRPr="00897DC8">
              <w:rPr>
                <w:rFonts w:ascii="Times New Roman" w:eastAsia="Times New Roman" w:hAnsi="Times New Roman" w:cs="Times New Roman"/>
                <w:spacing w:val="62"/>
                <w:sz w:val="24"/>
                <w:lang w:val="ru-RU"/>
              </w:rPr>
              <w:t xml:space="preserve"> </w:t>
            </w:r>
            <w:r w:rsidRPr="00897DC8">
              <w:rPr>
                <w:rFonts w:ascii="Times New Roman" w:eastAsia="Times New Roman" w:hAnsi="Times New Roman" w:cs="Times New Roman"/>
                <w:sz w:val="24"/>
                <w:lang w:val="ru-RU"/>
              </w:rPr>
              <w:t>до</w:t>
            </w:r>
            <w:r w:rsidRPr="00897DC8">
              <w:rPr>
                <w:rFonts w:ascii="Times New Roman" w:eastAsia="Times New Roman" w:hAnsi="Times New Roman" w:cs="Times New Roman"/>
                <w:spacing w:val="58"/>
                <w:sz w:val="24"/>
                <w:lang w:val="ru-RU"/>
              </w:rPr>
              <w:t xml:space="preserve"> </w:t>
            </w:r>
            <w:r w:rsidRPr="00897DC8">
              <w:rPr>
                <w:rFonts w:ascii="Times New Roman" w:eastAsia="Times New Roman" w:hAnsi="Times New Roman" w:cs="Times New Roman"/>
                <w:sz w:val="24"/>
                <w:lang w:val="ru-RU"/>
              </w:rPr>
              <w:t>прямой,</w:t>
            </w:r>
            <w:r w:rsidRPr="00897DC8">
              <w:rPr>
                <w:rFonts w:ascii="Times New Roman" w:eastAsia="Times New Roman" w:hAnsi="Times New Roman" w:cs="Times New Roman"/>
                <w:spacing w:val="58"/>
                <w:sz w:val="24"/>
                <w:lang w:val="ru-RU"/>
              </w:rPr>
              <w:t xml:space="preserve"> </w:t>
            </w:r>
            <w:r w:rsidRPr="00897DC8">
              <w:rPr>
                <w:rFonts w:ascii="Times New Roman" w:eastAsia="Times New Roman" w:hAnsi="Times New Roman" w:cs="Times New Roman"/>
                <w:sz w:val="24"/>
                <w:lang w:val="ru-RU"/>
              </w:rPr>
              <w:t>длину</w:t>
            </w:r>
            <w:r w:rsidRPr="00897DC8">
              <w:rPr>
                <w:rFonts w:ascii="Times New Roman" w:eastAsia="Times New Roman" w:hAnsi="Times New Roman" w:cs="Times New Roman"/>
                <w:spacing w:val="57"/>
                <w:sz w:val="24"/>
                <w:lang w:val="ru-RU"/>
              </w:rPr>
              <w:t xml:space="preserve"> </w:t>
            </w:r>
            <w:r w:rsidRPr="00897DC8">
              <w:rPr>
                <w:rFonts w:ascii="Times New Roman" w:eastAsia="Times New Roman" w:hAnsi="Times New Roman" w:cs="Times New Roman"/>
                <w:sz w:val="24"/>
                <w:lang w:val="ru-RU"/>
              </w:rPr>
              <w:t>пути</w:t>
            </w:r>
            <w:r w:rsidRPr="00897DC8">
              <w:rPr>
                <w:rFonts w:ascii="Times New Roman" w:eastAsia="Times New Roman" w:hAnsi="Times New Roman" w:cs="Times New Roman"/>
                <w:spacing w:val="59"/>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65"/>
                <w:sz w:val="24"/>
                <w:lang w:val="ru-RU"/>
              </w:rPr>
              <w:t xml:space="preserve"> </w:t>
            </w:r>
            <w:r w:rsidRPr="00897DC8">
              <w:rPr>
                <w:rFonts w:ascii="Times New Roman" w:eastAsia="Times New Roman" w:hAnsi="Times New Roman" w:cs="Times New Roman"/>
                <w:spacing w:val="-2"/>
                <w:sz w:val="24"/>
                <w:lang w:val="ru-RU"/>
              </w:rPr>
              <w:t>квадратной</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pacing w:val="-2"/>
                <w:sz w:val="24"/>
              </w:rPr>
              <w:t>сетке</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type w:val="continuous"/>
          <w:pgSz w:w="11910" w:h="16390"/>
          <w:pgMar w:top="1120" w:right="708" w:bottom="28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61"/>
        <w:gridCol w:w="7521"/>
      </w:tblGrid>
      <w:tr w:rsidR="00897DC8" w:rsidRPr="00897DC8" w:rsidTr="00897DC8">
        <w:trPr>
          <w:trHeight w:val="1841"/>
        </w:trPr>
        <w:tc>
          <w:tcPr>
            <w:tcW w:w="1861" w:type="dxa"/>
          </w:tcPr>
          <w:p w:rsidR="00897DC8" w:rsidRPr="00897DC8" w:rsidRDefault="00897DC8" w:rsidP="00897DC8">
            <w:pPr>
              <w:rPr>
                <w:rFonts w:ascii="Times New Roman" w:eastAsia="Times New Roman" w:hAnsi="Times New Roman" w:cs="Times New Roman"/>
                <w:b/>
                <w:sz w:val="24"/>
              </w:rPr>
            </w:pPr>
          </w:p>
          <w:p w:rsidR="00897DC8" w:rsidRPr="00897DC8" w:rsidRDefault="00897DC8" w:rsidP="00897DC8">
            <w:pPr>
              <w:spacing w:before="211"/>
              <w:rPr>
                <w:rFonts w:ascii="Times New Roman" w:eastAsia="Times New Roman" w:hAnsi="Times New Roman" w:cs="Times New Roman"/>
                <w:b/>
                <w:sz w:val="24"/>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4.7</w:t>
            </w:r>
          </w:p>
        </w:tc>
        <w:tc>
          <w:tcPr>
            <w:tcW w:w="7521" w:type="dxa"/>
          </w:tcPr>
          <w:p w:rsidR="00897DC8" w:rsidRPr="00897DC8" w:rsidRDefault="00897DC8" w:rsidP="00897DC8">
            <w:pPr>
              <w:spacing w:before="46" w:line="312" w:lineRule="auto"/>
              <w:ind w:right="107"/>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w:t>
            </w:r>
            <w:r w:rsidRPr="00897DC8">
              <w:rPr>
                <w:rFonts w:ascii="Times New Roman" w:eastAsia="Times New Roman" w:hAnsi="Times New Roman" w:cs="Times New Roman"/>
                <w:spacing w:val="49"/>
                <w:w w:val="150"/>
                <w:sz w:val="24"/>
                <w:lang w:val="ru-RU"/>
              </w:rPr>
              <w:t xml:space="preserve">  </w:t>
            </w:r>
            <w:r w:rsidRPr="00897DC8">
              <w:rPr>
                <w:rFonts w:ascii="Times New Roman" w:eastAsia="Times New Roman" w:hAnsi="Times New Roman" w:cs="Times New Roman"/>
                <w:sz w:val="24"/>
                <w:lang w:val="ru-RU"/>
              </w:rPr>
              <w:t>измерения</w:t>
            </w:r>
            <w:r w:rsidRPr="00897DC8">
              <w:rPr>
                <w:rFonts w:ascii="Times New Roman" w:eastAsia="Times New Roman" w:hAnsi="Times New Roman" w:cs="Times New Roman"/>
                <w:spacing w:val="51"/>
                <w:w w:val="150"/>
                <w:sz w:val="24"/>
                <w:lang w:val="ru-RU"/>
              </w:rPr>
              <w:t xml:space="preserve">  </w:t>
            </w:r>
            <w:r w:rsidRPr="00897DC8">
              <w:rPr>
                <w:rFonts w:ascii="Times New Roman" w:eastAsia="Times New Roman" w:hAnsi="Times New Roman" w:cs="Times New Roman"/>
                <w:sz w:val="24"/>
                <w:lang w:val="ru-RU"/>
              </w:rPr>
              <w:t>площади,</w:t>
            </w:r>
            <w:r w:rsidRPr="00897DC8">
              <w:rPr>
                <w:rFonts w:ascii="Times New Roman" w:eastAsia="Times New Roman" w:hAnsi="Times New Roman" w:cs="Times New Roman"/>
                <w:spacing w:val="51"/>
                <w:w w:val="150"/>
                <w:sz w:val="24"/>
                <w:lang w:val="ru-RU"/>
              </w:rPr>
              <w:t xml:space="preserve">  </w:t>
            </w:r>
            <w:r w:rsidRPr="00897DC8">
              <w:rPr>
                <w:rFonts w:ascii="Times New Roman" w:eastAsia="Times New Roman" w:hAnsi="Times New Roman" w:cs="Times New Roman"/>
                <w:sz w:val="24"/>
                <w:lang w:val="ru-RU"/>
              </w:rPr>
              <w:t>выражать</w:t>
            </w:r>
            <w:r w:rsidRPr="00897DC8">
              <w:rPr>
                <w:rFonts w:ascii="Times New Roman" w:eastAsia="Times New Roman" w:hAnsi="Times New Roman" w:cs="Times New Roman"/>
                <w:spacing w:val="52"/>
                <w:w w:val="150"/>
                <w:sz w:val="24"/>
                <w:lang w:val="ru-RU"/>
              </w:rPr>
              <w:t xml:space="preserve">  </w:t>
            </w:r>
            <w:r w:rsidRPr="00897DC8">
              <w:rPr>
                <w:rFonts w:ascii="Times New Roman" w:eastAsia="Times New Roman" w:hAnsi="Times New Roman" w:cs="Times New Roman"/>
                <w:sz w:val="24"/>
                <w:lang w:val="ru-RU"/>
              </w:rPr>
              <w:t>одни</w:t>
            </w:r>
            <w:r w:rsidRPr="00897DC8">
              <w:rPr>
                <w:rFonts w:ascii="Times New Roman" w:eastAsia="Times New Roman" w:hAnsi="Times New Roman" w:cs="Times New Roman"/>
                <w:spacing w:val="52"/>
                <w:w w:val="150"/>
                <w:sz w:val="24"/>
                <w:lang w:val="ru-RU"/>
              </w:rPr>
              <w:t xml:space="preserve">  </w:t>
            </w:r>
            <w:r w:rsidRPr="00897DC8">
              <w:rPr>
                <w:rFonts w:ascii="Times New Roman" w:eastAsia="Times New Roman" w:hAnsi="Times New Roman" w:cs="Times New Roman"/>
                <w:spacing w:val="-2"/>
                <w:sz w:val="24"/>
                <w:lang w:val="ru-RU"/>
              </w:rPr>
              <w:t>единицы</w:t>
            </w:r>
          </w:p>
          <w:p w:rsidR="00897DC8" w:rsidRPr="00897DC8" w:rsidRDefault="00897DC8" w:rsidP="00897DC8">
            <w:pPr>
              <w:jc w:val="both"/>
              <w:rPr>
                <w:rFonts w:ascii="Times New Roman" w:eastAsia="Times New Roman" w:hAnsi="Times New Roman" w:cs="Times New Roman"/>
                <w:sz w:val="24"/>
              </w:rPr>
            </w:pPr>
            <w:r w:rsidRPr="00897DC8">
              <w:rPr>
                <w:rFonts w:ascii="Times New Roman" w:eastAsia="Times New Roman" w:hAnsi="Times New Roman" w:cs="Times New Roman"/>
                <w:sz w:val="24"/>
              </w:rPr>
              <w:t>измерения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площади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через</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другие</w:t>
            </w:r>
          </w:p>
        </w:tc>
      </w:tr>
      <w:tr w:rsidR="00897DC8" w:rsidRPr="00897DC8" w:rsidTr="00897DC8">
        <w:trPr>
          <w:trHeight w:val="1120"/>
        </w:trPr>
        <w:tc>
          <w:tcPr>
            <w:tcW w:w="1861" w:type="dxa"/>
          </w:tcPr>
          <w:p w:rsidR="00897DC8" w:rsidRPr="00897DC8" w:rsidRDefault="00897DC8" w:rsidP="00897DC8">
            <w:pPr>
              <w:spacing w:before="127"/>
              <w:rPr>
                <w:rFonts w:ascii="Times New Roman" w:eastAsia="Times New Roman" w:hAnsi="Times New Roman" w:cs="Times New Roman"/>
                <w:b/>
                <w:sz w:val="24"/>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4.8</w:t>
            </w:r>
          </w:p>
        </w:tc>
        <w:tc>
          <w:tcPr>
            <w:tcW w:w="7521" w:type="dxa"/>
          </w:tcPr>
          <w:p w:rsidR="00897DC8" w:rsidRPr="00897DC8" w:rsidRDefault="00897DC8" w:rsidP="00897DC8">
            <w:pPr>
              <w:tabs>
                <w:tab w:val="left" w:pos="1980"/>
                <w:tab w:val="left" w:pos="2423"/>
                <w:tab w:val="left" w:pos="3482"/>
                <w:tab w:val="left" w:pos="3819"/>
                <w:tab w:val="left" w:pos="5479"/>
                <w:tab w:val="left" w:pos="6755"/>
              </w:tabs>
              <w:spacing w:before="46" w:line="312" w:lineRule="auto"/>
              <w:ind w:right="108"/>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Распознавать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6"/>
                <w:sz w:val="24"/>
                <w:lang w:val="ru-RU"/>
              </w:rPr>
              <w:t>на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моделях</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изображениях</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пирамиду,</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 xml:space="preserve">конус, </w:t>
            </w:r>
            <w:r w:rsidRPr="00897DC8">
              <w:rPr>
                <w:rFonts w:ascii="Times New Roman" w:eastAsia="Times New Roman" w:hAnsi="Times New Roman" w:cs="Times New Roman"/>
                <w:sz w:val="24"/>
                <w:lang w:val="ru-RU"/>
              </w:rPr>
              <w:t>цилиндр,</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z w:val="24"/>
                <w:lang w:val="ru-RU"/>
              </w:rPr>
              <w:t>использовать</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терминологию:</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z w:val="24"/>
                <w:lang w:val="ru-RU"/>
              </w:rPr>
              <w:t>вершина,</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ребро,</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pacing w:val="-2"/>
                <w:sz w:val="24"/>
                <w:lang w:val="ru-RU"/>
              </w:rPr>
              <w:t>грань,</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z w:val="24"/>
              </w:rPr>
              <w:t>основание,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развёртка</w:t>
            </w:r>
          </w:p>
        </w:tc>
      </w:tr>
      <w:tr w:rsidR="00897DC8" w:rsidRPr="00897DC8" w:rsidTr="00897DC8">
        <w:trPr>
          <w:trHeight w:val="403"/>
        </w:trPr>
        <w:tc>
          <w:tcPr>
            <w:tcW w:w="1861"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4.9</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Изображать</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клетчатой</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бумаге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прямоугольный</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параллелепипед</w:t>
            </w:r>
          </w:p>
        </w:tc>
      </w:tr>
      <w:tr w:rsidR="00897DC8" w:rsidRPr="00897DC8" w:rsidTr="00897DC8">
        <w:trPr>
          <w:trHeight w:val="763"/>
        </w:trPr>
        <w:tc>
          <w:tcPr>
            <w:tcW w:w="1861" w:type="dxa"/>
          </w:tcPr>
          <w:p w:rsidR="00897DC8" w:rsidRPr="00897DC8" w:rsidRDefault="00897DC8" w:rsidP="00897DC8">
            <w:pPr>
              <w:spacing w:before="22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4"/>
                <w:sz w:val="24"/>
              </w:rPr>
              <w:t>4.10</w:t>
            </w:r>
          </w:p>
        </w:tc>
        <w:tc>
          <w:tcPr>
            <w:tcW w:w="7521" w:type="dxa"/>
          </w:tcPr>
          <w:p w:rsidR="00897DC8" w:rsidRPr="00897DC8" w:rsidRDefault="00897DC8" w:rsidP="00897DC8">
            <w:pPr>
              <w:tabs>
                <w:tab w:val="left" w:pos="1846"/>
                <w:tab w:val="left" w:pos="2781"/>
                <w:tab w:val="left" w:pos="4758"/>
                <w:tab w:val="left" w:pos="6883"/>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Вычислять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объём</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прямоугольного</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параллелепипеда,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куба,</w:t>
            </w:r>
          </w:p>
          <w:p w:rsidR="00897DC8" w:rsidRPr="00897DC8" w:rsidRDefault="00897DC8" w:rsidP="00897DC8">
            <w:pPr>
              <w:spacing w:before="8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пользоваться</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основными</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единицами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измерения</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pacing w:val="-2"/>
                <w:sz w:val="24"/>
                <w:lang w:val="ru-RU"/>
              </w:rPr>
              <w:t>объёма</w:t>
            </w:r>
          </w:p>
        </w:tc>
      </w:tr>
      <w:tr w:rsidR="00897DC8" w:rsidRPr="00897DC8" w:rsidTr="00897DC8">
        <w:trPr>
          <w:trHeight w:val="760"/>
        </w:trPr>
        <w:tc>
          <w:tcPr>
            <w:tcW w:w="1861" w:type="dxa"/>
          </w:tcPr>
          <w:p w:rsidR="00897DC8" w:rsidRPr="00897DC8" w:rsidRDefault="00897DC8" w:rsidP="00897DC8">
            <w:pPr>
              <w:spacing w:before="22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4"/>
                <w:sz w:val="24"/>
              </w:rPr>
              <w:t>4.11</w:t>
            </w:r>
          </w:p>
        </w:tc>
        <w:tc>
          <w:tcPr>
            <w:tcW w:w="7521"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Решать</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несложные</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задачи</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геометрических</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pacing w:val="-2"/>
                <w:sz w:val="24"/>
                <w:lang w:val="ru-RU"/>
              </w:rPr>
              <w:t>величин</w:t>
            </w:r>
          </w:p>
          <w:p w:rsidR="00897DC8" w:rsidRPr="00897DC8" w:rsidRDefault="00897DC8" w:rsidP="00897DC8">
            <w:pPr>
              <w:spacing w:before="84"/>
              <w:rPr>
                <w:rFonts w:ascii="Times New Roman" w:eastAsia="Times New Roman" w:hAnsi="Times New Roman" w:cs="Times New Roman"/>
                <w:sz w:val="24"/>
              </w:rPr>
            </w:pPr>
            <w:r w:rsidRPr="00897DC8">
              <w:rPr>
                <w:rFonts w:ascii="Times New Roman" w:eastAsia="Times New Roman" w:hAnsi="Times New Roman" w:cs="Times New Roman"/>
                <w:sz w:val="24"/>
              </w:rPr>
              <w:t>в</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практических</w:t>
            </w:r>
            <w:r w:rsidRPr="00897DC8">
              <w:rPr>
                <w:rFonts w:ascii="Times New Roman" w:eastAsia="Times New Roman" w:hAnsi="Times New Roman" w:cs="Times New Roman"/>
                <w:spacing w:val="-2"/>
                <w:sz w:val="24"/>
              </w:rPr>
              <w:t xml:space="preserve"> ситуациях</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type w:val="continuous"/>
          <w:pgSz w:w="11910" w:h="16390"/>
          <w:pgMar w:top="1120" w:right="708" w:bottom="280" w:left="1700" w:header="720" w:footer="720" w:gutter="0"/>
          <w:cols w:space="720"/>
        </w:sectPr>
      </w:pPr>
    </w:p>
    <w:p w:rsidR="00897DC8" w:rsidRPr="00897DC8" w:rsidRDefault="00897DC8" w:rsidP="00897DC8">
      <w:pPr>
        <w:widowControl w:val="0"/>
        <w:autoSpaceDE w:val="0"/>
        <w:autoSpaceDN w:val="0"/>
        <w:spacing w:before="71" w:after="0" w:line="240" w:lineRule="auto"/>
        <w:rPr>
          <w:rFonts w:ascii="Times New Roman" w:eastAsia="Times New Roman" w:hAnsi="Times New Roman" w:cs="Times New Roman"/>
          <w:b/>
          <w:sz w:val="28"/>
        </w:rPr>
      </w:pPr>
      <w:r w:rsidRPr="00897DC8">
        <w:rPr>
          <w:rFonts w:ascii="Times New Roman" w:eastAsia="Times New Roman" w:hAnsi="Times New Roman" w:cs="Times New Roman"/>
          <w:b/>
          <w:sz w:val="28"/>
        </w:rPr>
        <w:t>ПРОВЕРЯЕМЫЕ</w:t>
      </w:r>
      <w:r w:rsidRPr="00897DC8">
        <w:rPr>
          <w:rFonts w:ascii="Times New Roman" w:eastAsia="Times New Roman" w:hAnsi="Times New Roman" w:cs="Times New Roman"/>
          <w:b/>
          <w:spacing w:val="-10"/>
          <w:sz w:val="28"/>
        </w:rPr>
        <w:t xml:space="preserve"> </w:t>
      </w:r>
      <w:r w:rsidRPr="00897DC8">
        <w:rPr>
          <w:rFonts w:ascii="Times New Roman" w:eastAsia="Times New Roman" w:hAnsi="Times New Roman" w:cs="Times New Roman"/>
          <w:b/>
          <w:sz w:val="28"/>
        </w:rPr>
        <w:t>ЭЛЕМЕНТЫ</w:t>
      </w:r>
      <w:r w:rsidRPr="00897DC8">
        <w:rPr>
          <w:rFonts w:ascii="Times New Roman" w:eastAsia="Times New Roman" w:hAnsi="Times New Roman" w:cs="Times New Roman"/>
          <w:b/>
          <w:spacing w:val="-10"/>
          <w:sz w:val="28"/>
        </w:rPr>
        <w:t xml:space="preserve"> </w:t>
      </w:r>
      <w:r w:rsidRPr="00897DC8">
        <w:rPr>
          <w:rFonts w:ascii="Times New Roman" w:eastAsia="Times New Roman" w:hAnsi="Times New Roman" w:cs="Times New Roman"/>
          <w:b/>
          <w:spacing w:val="-2"/>
          <w:sz w:val="28"/>
        </w:rPr>
        <w:t>СОДЕРЖАНИЯ</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8"/>
          <w:szCs w:val="28"/>
        </w:rPr>
      </w:pPr>
    </w:p>
    <w:p w:rsidR="00897DC8" w:rsidRPr="00897DC8" w:rsidRDefault="00897DC8" w:rsidP="00897DC8">
      <w:pPr>
        <w:widowControl w:val="0"/>
        <w:autoSpaceDE w:val="0"/>
        <w:autoSpaceDN w:val="0"/>
        <w:spacing w:before="111" w:after="0" w:line="240" w:lineRule="auto"/>
        <w:rPr>
          <w:rFonts w:ascii="Times New Roman" w:eastAsia="Times New Roman" w:hAnsi="Times New Roman" w:cs="Times New Roman"/>
          <w:b/>
          <w:sz w:val="28"/>
          <w:szCs w:val="28"/>
        </w:rPr>
      </w:pPr>
    </w:p>
    <w:p w:rsidR="00897DC8" w:rsidRPr="00897DC8" w:rsidRDefault="00897DC8" w:rsidP="00897DC8">
      <w:pPr>
        <w:widowControl w:val="0"/>
        <w:numPr>
          <w:ilvl w:val="0"/>
          <w:numId w:val="16"/>
        </w:numPr>
        <w:tabs>
          <w:tab w:val="left" w:pos="333"/>
        </w:tabs>
        <w:autoSpaceDE w:val="0"/>
        <w:autoSpaceDN w:val="0"/>
        <w:spacing w:after="0" w:line="240" w:lineRule="auto"/>
        <w:ind w:hanging="211"/>
        <w:rPr>
          <w:rFonts w:ascii="Times New Roman" w:eastAsia="Times New Roman" w:hAnsi="Times New Roman" w:cs="Times New Roman"/>
          <w:b/>
          <w:sz w:val="28"/>
        </w:rPr>
      </w:pPr>
      <w:r w:rsidRPr="00897DC8">
        <w:rPr>
          <w:rFonts w:ascii="Times New Roman" w:eastAsia="Times New Roman" w:hAnsi="Times New Roman" w:cs="Times New Roman"/>
          <w:b/>
          <w:spacing w:val="-2"/>
          <w:sz w:val="28"/>
        </w:rPr>
        <w:t>КЛАСС</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0"/>
          <w:szCs w:val="28"/>
        </w:rPr>
      </w:pP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0"/>
          <w:szCs w:val="28"/>
        </w:rPr>
      </w:pPr>
    </w:p>
    <w:p w:rsidR="00897DC8" w:rsidRPr="00897DC8" w:rsidRDefault="00897DC8" w:rsidP="00897DC8">
      <w:pPr>
        <w:widowControl w:val="0"/>
        <w:autoSpaceDE w:val="0"/>
        <w:autoSpaceDN w:val="0"/>
        <w:spacing w:before="15" w:after="0" w:line="240" w:lineRule="auto"/>
        <w:rPr>
          <w:rFonts w:ascii="Times New Roman" w:eastAsia="Times New Roman" w:hAnsi="Times New Roman" w:cs="Times New Roman"/>
          <w:b/>
          <w:sz w:val="20"/>
          <w:szCs w:val="28"/>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7"/>
        <w:gridCol w:w="8165"/>
      </w:tblGrid>
      <w:tr w:rsidR="00897DC8" w:rsidRPr="00897DC8" w:rsidTr="00897DC8">
        <w:trPr>
          <w:trHeight w:val="362"/>
        </w:trPr>
        <w:tc>
          <w:tcPr>
            <w:tcW w:w="1217" w:type="dxa"/>
          </w:tcPr>
          <w:p w:rsidR="00897DC8" w:rsidRPr="00897DC8" w:rsidRDefault="00897DC8" w:rsidP="00897DC8">
            <w:pPr>
              <w:spacing w:before="46"/>
              <w:ind w:right="5"/>
              <w:jc w:val="center"/>
              <w:rPr>
                <w:rFonts w:ascii="Times New Roman" w:eastAsia="Times New Roman" w:hAnsi="Times New Roman" w:cs="Times New Roman"/>
                <w:b/>
                <w:sz w:val="24"/>
              </w:rPr>
            </w:pPr>
            <w:r w:rsidRPr="00897DC8">
              <w:rPr>
                <w:rFonts w:ascii="Times New Roman" w:eastAsia="Times New Roman" w:hAnsi="Times New Roman" w:cs="Times New Roman"/>
                <w:b/>
                <w:spacing w:val="-5"/>
                <w:sz w:val="24"/>
              </w:rPr>
              <w:t>Код</w:t>
            </w:r>
          </w:p>
        </w:tc>
        <w:tc>
          <w:tcPr>
            <w:tcW w:w="8165" w:type="dxa"/>
          </w:tcPr>
          <w:p w:rsidR="00897DC8" w:rsidRPr="00897DC8" w:rsidRDefault="00897DC8" w:rsidP="00897DC8">
            <w:pPr>
              <w:spacing w:before="46"/>
              <w:ind w:right="3"/>
              <w:jc w:val="center"/>
              <w:rPr>
                <w:rFonts w:ascii="Times New Roman" w:eastAsia="Times New Roman" w:hAnsi="Times New Roman" w:cs="Times New Roman"/>
                <w:b/>
                <w:sz w:val="24"/>
              </w:rPr>
            </w:pPr>
            <w:r w:rsidRPr="00897DC8">
              <w:rPr>
                <w:rFonts w:ascii="Times New Roman" w:eastAsia="Times New Roman" w:hAnsi="Times New Roman" w:cs="Times New Roman"/>
                <w:b/>
                <w:sz w:val="24"/>
              </w:rPr>
              <w:t>Проверяемый</w:t>
            </w:r>
            <w:r w:rsidRPr="00897DC8">
              <w:rPr>
                <w:rFonts w:ascii="Times New Roman" w:eastAsia="Times New Roman" w:hAnsi="Times New Roman" w:cs="Times New Roman"/>
                <w:b/>
                <w:spacing w:val="-4"/>
                <w:sz w:val="24"/>
              </w:rPr>
              <w:t xml:space="preserve"> </w:t>
            </w:r>
            <w:r w:rsidRPr="00897DC8">
              <w:rPr>
                <w:rFonts w:ascii="Times New Roman" w:eastAsia="Times New Roman" w:hAnsi="Times New Roman" w:cs="Times New Roman"/>
                <w:b/>
                <w:sz w:val="24"/>
              </w:rPr>
              <w:t>элемент</w:t>
            </w:r>
            <w:r w:rsidRPr="00897DC8">
              <w:rPr>
                <w:rFonts w:ascii="Times New Roman" w:eastAsia="Times New Roman" w:hAnsi="Times New Roman" w:cs="Times New Roman"/>
                <w:b/>
                <w:spacing w:val="-4"/>
                <w:sz w:val="24"/>
              </w:rPr>
              <w:t xml:space="preserve"> </w:t>
            </w:r>
            <w:r w:rsidRPr="00897DC8">
              <w:rPr>
                <w:rFonts w:ascii="Times New Roman" w:eastAsia="Times New Roman" w:hAnsi="Times New Roman" w:cs="Times New Roman"/>
                <w:b/>
                <w:spacing w:val="-2"/>
                <w:sz w:val="24"/>
              </w:rPr>
              <w:t>содержания</w:t>
            </w:r>
          </w:p>
        </w:tc>
      </w:tr>
      <w:tr w:rsidR="00897DC8" w:rsidRPr="00897DC8" w:rsidTr="00897DC8">
        <w:trPr>
          <w:trHeight w:val="431"/>
        </w:trPr>
        <w:tc>
          <w:tcPr>
            <w:tcW w:w="1217" w:type="dxa"/>
          </w:tcPr>
          <w:p w:rsidR="00897DC8" w:rsidRPr="00897DC8" w:rsidRDefault="00897DC8" w:rsidP="00897DC8">
            <w:pPr>
              <w:spacing w:before="46"/>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8165"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Натуральные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числа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4"/>
                <w:sz w:val="24"/>
              </w:rPr>
              <w:t>нуль</w:t>
            </w:r>
          </w:p>
        </w:tc>
      </w:tr>
      <w:tr w:rsidR="00897DC8" w:rsidRPr="00897DC8" w:rsidTr="00897DC8">
        <w:trPr>
          <w:trHeight w:val="816"/>
        </w:trPr>
        <w:tc>
          <w:tcPr>
            <w:tcW w:w="1217" w:type="dxa"/>
          </w:tcPr>
          <w:p w:rsidR="00897DC8" w:rsidRPr="00897DC8" w:rsidRDefault="00897DC8" w:rsidP="00897DC8">
            <w:pPr>
              <w:spacing w:before="238"/>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w:t>
            </w:r>
          </w:p>
        </w:tc>
        <w:tc>
          <w:tcPr>
            <w:tcW w:w="8165"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Натуральное</w:t>
            </w:r>
            <w:r w:rsidRPr="00897DC8">
              <w:rPr>
                <w:rFonts w:ascii="Times New Roman" w:eastAsia="Times New Roman" w:hAnsi="Times New Roman" w:cs="Times New Roman"/>
                <w:spacing w:val="68"/>
                <w:w w:val="150"/>
                <w:sz w:val="24"/>
                <w:lang w:val="ru-RU"/>
              </w:rPr>
              <w:t xml:space="preserve"> </w:t>
            </w:r>
            <w:r w:rsidRPr="00897DC8">
              <w:rPr>
                <w:rFonts w:ascii="Times New Roman" w:eastAsia="Times New Roman" w:hAnsi="Times New Roman" w:cs="Times New Roman"/>
                <w:sz w:val="24"/>
                <w:lang w:val="ru-RU"/>
              </w:rPr>
              <w:t>число.</w:t>
            </w:r>
            <w:r w:rsidRPr="00897DC8">
              <w:rPr>
                <w:rFonts w:ascii="Times New Roman" w:eastAsia="Times New Roman" w:hAnsi="Times New Roman" w:cs="Times New Roman"/>
                <w:spacing w:val="72"/>
                <w:w w:val="150"/>
                <w:sz w:val="24"/>
                <w:lang w:val="ru-RU"/>
              </w:rPr>
              <w:t xml:space="preserve"> </w:t>
            </w:r>
            <w:r w:rsidRPr="00897DC8">
              <w:rPr>
                <w:rFonts w:ascii="Times New Roman" w:eastAsia="Times New Roman" w:hAnsi="Times New Roman" w:cs="Times New Roman"/>
                <w:sz w:val="24"/>
                <w:lang w:val="ru-RU"/>
              </w:rPr>
              <w:t>Ряд</w:t>
            </w:r>
            <w:r w:rsidRPr="00897DC8">
              <w:rPr>
                <w:rFonts w:ascii="Times New Roman" w:eastAsia="Times New Roman" w:hAnsi="Times New Roman" w:cs="Times New Roman"/>
                <w:spacing w:val="72"/>
                <w:w w:val="150"/>
                <w:sz w:val="24"/>
                <w:lang w:val="ru-RU"/>
              </w:rPr>
              <w:t xml:space="preserve"> </w:t>
            </w:r>
            <w:r w:rsidRPr="00897DC8">
              <w:rPr>
                <w:rFonts w:ascii="Times New Roman" w:eastAsia="Times New Roman" w:hAnsi="Times New Roman" w:cs="Times New Roman"/>
                <w:sz w:val="24"/>
                <w:lang w:val="ru-RU"/>
              </w:rPr>
              <w:t>натуральных</w:t>
            </w:r>
            <w:r w:rsidRPr="00897DC8">
              <w:rPr>
                <w:rFonts w:ascii="Times New Roman" w:eastAsia="Times New Roman" w:hAnsi="Times New Roman" w:cs="Times New Roman"/>
                <w:spacing w:val="69"/>
                <w:w w:val="150"/>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72"/>
                <w:w w:val="150"/>
                <w:sz w:val="24"/>
                <w:lang w:val="ru-RU"/>
              </w:rPr>
              <w:t xml:space="preserve"> </w:t>
            </w:r>
            <w:r w:rsidRPr="00897DC8">
              <w:rPr>
                <w:rFonts w:ascii="Times New Roman" w:eastAsia="Times New Roman" w:hAnsi="Times New Roman" w:cs="Times New Roman"/>
                <w:sz w:val="24"/>
                <w:lang w:val="ru-RU"/>
              </w:rPr>
              <w:t>Число</w:t>
            </w:r>
            <w:r w:rsidRPr="00897DC8">
              <w:rPr>
                <w:rFonts w:ascii="Times New Roman" w:eastAsia="Times New Roman" w:hAnsi="Times New Roman" w:cs="Times New Roman"/>
                <w:spacing w:val="72"/>
                <w:w w:val="150"/>
                <w:sz w:val="24"/>
                <w:lang w:val="ru-RU"/>
              </w:rPr>
              <w:t xml:space="preserve"> </w:t>
            </w:r>
            <w:r w:rsidRPr="00897DC8">
              <w:rPr>
                <w:rFonts w:ascii="Times New Roman" w:eastAsia="Times New Roman" w:hAnsi="Times New Roman" w:cs="Times New Roman"/>
                <w:sz w:val="24"/>
                <w:lang w:val="ru-RU"/>
              </w:rPr>
              <w:t>0.</w:t>
            </w:r>
            <w:r w:rsidRPr="00897DC8">
              <w:rPr>
                <w:rFonts w:ascii="Times New Roman" w:eastAsia="Times New Roman" w:hAnsi="Times New Roman" w:cs="Times New Roman"/>
                <w:spacing w:val="77"/>
                <w:w w:val="150"/>
                <w:sz w:val="24"/>
                <w:lang w:val="ru-RU"/>
              </w:rPr>
              <w:t xml:space="preserve"> </w:t>
            </w:r>
            <w:r w:rsidRPr="00897DC8">
              <w:rPr>
                <w:rFonts w:ascii="Times New Roman" w:eastAsia="Times New Roman" w:hAnsi="Times New Roman" w:cs="Times New Roman"/>
                <w:spacing w:val="-2"/>
                <w:sz w:val="24"/>
                <w:lang w:val="ru-RU"/>
              </w:rPr>
              <w:t>Изображение</w:t>
            </w:r>
          </w:p>
          <w:p w:rsidR="00897DC8" w:rsidRPr="00897DC8" w:rsidRDefault="00897DC8" w:rsidP="00897DC8">
            <w:pPr>
              <w:spacing w:before="111"/>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натуральных</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точками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координатной</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(числовой)</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прямой</w:t>
            </w:r>
          </w:p>
        </w:tc>
      </w:tr>
      <w:tr w:rsidR="00897DC8" w:rsidRPr="00897DC8" w:rsidTr="00897DC8">
        <w:trPr>
          <w:trHeight w:val="818"/>
        </w:trPr>
        <w:tc>
          <w:tcPr>
            <w:tcW w:w="1217" w:type="dxa"/>
          </w:tcPr>
          <w:p w:rsidR="00897DC8" w:rsidRPr="00897DC8" w:rsidRDefault="00897DC8" w:rsidP="00897DC8">
            <w:pPr>
              <w:spacing w:before="240"/>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w:t>
            </w:r>
          </w:p>
        </w:tc>
        <w:tc>
          <w:tcPr>
            <w:tcW w:w="8165" w:type="dxa"/>
          </w:tcPr>
          <w:p w:rsidR="00897DC8" w:rsidRPr="00897DC8" w:rsidRDefault="00897DC8" w:rsidP="00897DC8">
            <w:pPr>
              <w:tabs>
                <w:tab w:val="left" w:pos="2009"/>
                <w:tab w:val="left" w:pos="3048"/>
                <w:tab w:val="left" w:pos="4391"/>
                <w:tab w:val="left" w:pos="5474"/>
                <w:tab w:val="left" w:pos="6869"/>
              </w:tabs>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lang w:val="ru-RU"/>
              </w:rPr>
              <w:t>Позиционная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система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счисления.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Римская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нумерация.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rPr>
              <w:t>Десятичная</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система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счисления</w:t>
            </w:r>
          </w:p>
        </w:tc>
      </w:tr>
      <w:tr w:rsidR="00897DC8" w:rsidRPr="00897DC8" w:rsidTr="00897DC8">
        <w:trPr>
          <w:trHeight w:val="818"/>
        </w:trPr>
        <w:tc>
          <w:tcPr>
            <w:tcW w:w="1217" w:type="dxa"/>
          </w:tcPr>
          <w:p w:rsidR="00897DC8" w:rsidRPr="00897DC8" w:rsidRDefault="00897DC8" w:rsidP="00897DC8">
            <w:pPr>
              <w:spacing w:before="240"/>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Сравнение</w:t>
            </w:r>
            <w:r w:rsidRPr="00897DC8">
              <w:rPr>
                <w:rFonts w:ascii="Times New Roman" w:eastAsia="Times New Roman" w:hAnsi="Times New Roman" w:cs="Times New Roman"/>
                <w:spacing w:val="50"/>
                <w:sz w:val="24"/>
                <w:lang w:val="ru-RU"/>
              </w:rPr>
              <w:t xml:space="preserve"> </w:t>
            </w:r>
            <w:r w:rsidRPr="00897DC8">
              <w:rPr>
                <w:rFonts w:ascii="Times New Roman" w:eastAsia="Times New Roman" w:hAnsi="Times New Roman" w:cs="Times New Roman"/>
                <w:sz w:val="24"/>
                <w:lang w:val="ru-RU"/>
              </w:rPr>
              <w:t>натуральных</w:t>
            </w:r>
            <w:r w:rsidRPr="00897DC8">
              <w:rPr>
                <w:rFonts w:ascii="Times New Roman" w:eastAsia="Times New Roman" w:hAnsi="Times New Roman" w:cs="Times New Roman"/>
                <w:spacing w:val="53"/>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56"/>
                <w:sz w:val="24"/>
                <w:lang w:val="ru-RU"/>
              </w:rPr>
              <w:t xml:space="preserve"> </w:t>
            </w:r>
            <w:r w:rsidRPr="00897DC8">
              <w:rPr>
                <w:rFonts w:ascii="Times New Roman" w:eastAsia="Times New Roman" w:hAnsi="Times New Roman" w:cs="Times New Roman"/>
                <w:sz w:val="24"/>
                <w:lang w:val="ru-RU"/>
              </w:rPr>
              <w:t>сравнение</w:t>
            </w:r>
            <w:r w:rsidRPr="00897DC8">
              <w:rPr>
                <w:rFonts w:ascii="Times New Roman" w:eastAsia="Times New Roman" w:hAnsi="Times New Roman" w:cs="Times New Roman"/>
                <w:spacing w:val="53"/>
                <w:sz w:val="24"/>
                <w:lang w:val="ru-RU"/>
              </w:rPr>
              <w:t xml:space="preserve"> </w:t>
            </w:r>
            <w:r w:rsidRPr="00897DC8">
              <w:rPr>
                <w:rFonts w:ascii="Times New Roman" w:eastAsia="Times New Roman" w:hAnsi="Times New Roman" w:cs="Times New Roman"/>
                <w:sz w:val="24"/>
                <w:lang w:val="ru-RU"/>
              </w:rPr>
              <w:t>натуральных</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5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53"/>
                <w:sz w:val="24"/>
                <w:lang w:val="ru-RU"/>
              </w:rPr>
              <w:t xml:space="preserve"> </w:t>
            </w:r>
            <w:r w:rsidRPr="00897DC8">
              <w:rPr>
                <w:rFonts w:ascii="Times New Roman" w:eastAsia="Times New Roman" w:hAnsi="Times New Roman" w:cs="Times New Roman"/>
                <w:spacing w:val="-2"/>
                <w:sz w:val="24"/>
                <w:lang w:val="ru-RU"/>
              </w:rPr>
              <w:t>нулём.</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Округление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натуральных</w:t>
            </w:r>
            <w:r w:rsidRPr="00897DC8">
              <w:rPr>
                <w:rFonts w:ascii="Times New Roman" w:eastAsia="Times New Roman" w:hAnsi="Times New Roman" w:cs="Times New Roman"/>
                <w:spacing w:val="-4"/>
                <w:sz w:val="24"/>
              </w:rPr>
              <w:t xml:space="preserve"> чисел</w:t>
            </w:r>
          </w:p>
        </w:tc>
      </w:tr>
      <w:tr w:rsidR="00897DC8" w:rsidRPr="00897DC8" w:rsidTr="00897DC8">
        <w:trPr>
          <w:trHeight w:val="1591"/>
        </w:trPr>
        <w:tc>
          <w:tcPr>
            <w:tcW w:w="1217" w:type="dxa"/>
          </w:tcPr>
          <w:p w:rsidR="00897DC8" w:rsidRPr="00897DC8" w:rsidRDefault="00897DC8" w:rsidP="00897DC8">
            <w:pPr>
              <w:rPr>
                <w:rFonts w:ascii="Times New Roman" w:eastAsia="Times New Roman" w:hAnsi="Times New Roman" w:cs="Times New Roman"/>
                <w:b/>
                <w:sz w:val="24"/>
              </w:rPr>
            </w:pPr>
          </w:p>
          <w:p w:rsidR="00897DC8" w:rsidRPr="00897DC8" w:rsidRDefault="00897DC8" w:rsidP="00897DC8">
            <w:pPr>
              <w:spacing w:before="72"/>
              <w:rPr>
                <w:rFonts w:ascii="Times New Roman" w:eastAsia="Times New Roman" w:hAnsi="Times New Roman" w:cs="Times New Roman"/>
                <w:b/>
                <w:sz w:val="24"/>
              </w:rPr>
            </w:pPr>
          </w:p>
          <w:p w:rsidR="00897DC8" w:rsidRPr="00897DC8" w:rsidRDefault="00897DC8" w:rsidP="00897DC8">
            <w:pPr>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w:t>
            </w:r>
          </w:p>
        </w:tc>
        <w:tc>
          <w:tcPr>
            <w:tcW w:w="8165" w:type="dxa"/>
          </w:tcPr>
          <w:p w:rsidR="00897DC8" w:rsidRPr="00897DC8" w:rsidRDefault="00897DC8" w:rsidP="00897DC8">
            <w:pPr>
              <w:spacing w:before="46" w:line="336" w:lineRule="auto"/>
              <w:ind w:right="95"/>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2"/>
                <w:sz w:val="24"/>
                <w:lang w:val="ru-RU"/>
              </w:rPr>
              <w:t xml:space="preserve"> </w:t>
            </w: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натуральных</w:t>
            </w:r>
            <w:r w:rsidRPr="00897DC8">
              <w:rPr>
                <w:rFonts w:ascii="Times New Roman" w:eastAsia="Times New Roman" w:hAnsi="Times New Roman" w:cs="Times New Roman"/>
                <w:spacing w:val="-14"/>
                <w:sz w:val="24"/>
                <w:lang w:val="ru-RU"/>
              </w:rPr>
              <w:t xml:space="preserve"> </w:t>
            </w:r>
            <w:r w:rsidRPr="00897DC8">
              <w:rPr>
                <w:rFonts w:ascii="Times New Roman" w:eastAsia="Times New Roman" w:hAnsi="Times New Roman" w:cs="Times New Roman"/>
                <w:sz w:val="24"/>
                <w:lang w:val="ru-RU"/>
              </w:rPr>
              <w:t>чисел.</w:t>
            </w:r>
            <w:r w:rsidRPr="00897DC8">
              <w:rPr>
                <w:rFonts w:ascii="Times New Roman" w:eastAsia="Times New Roman" w:hAnsi="Times New Roman" w:cs="Times New Roman"/>
                <w:spacing w:val="-15"/>
                <w:sz w:val="24"/>
                <w:lang w:val="ru-RU"/>
              </w:rPr>
              <w:t xml:space="preserve"> </w:t>
            </w:r>
            <w:r w:rsidRPr="00897DC8">
              <w:rPr>
                <w:rFonts w:ascii="Times New Roman" w:eastAsia="Times New Roman" w:hAnsi="Times New Roman" w:cs="Times New Roman"/>
                <w:sz w:val="24"/>
                <w:lang w:val="ru-RU"/>
              </w:rPr>
              <w:t>Свойство нуля при сложении, свойства нуля и единицы при умножении. Переместительное</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3"/>
                <w:sz w:val="24"/>
                <w:lang w:val="ru-RU"/>
              </w:rPr>
              <w:t xml:space="preserve">  </w:t>
            </w:r>
            <w:r w:rsidRPr="00897DC8">
              <w:rPr>
                <w:rFonts w:ascii="Times New Roman" w:eastAsia="Times New Roman" w:hAnsi="Times New Roman" w:cs="Times New Roman"/>
                <w:sz w:val="24"/>
                <w:lang w:val="ru-RU"/>
              </w:rPr>
              <w:t>сочетательное</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свойства</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(законы)</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сложения</w:t>
            </w:r>
            <w:r w:rsidRPr="00897DC8">
              <w:rPr>
                <w:rFonts w:ascii="Times New Roman" w:eastAsia="Times New Roman" w:hAnsi="Times New Roman" w:cs="Times New Roman"/>
                <w:spacing w:val="41"/>
                <w:sz w:val="24"/>
                <w:lang w:val="ru-RU"/>
              </w:rPr>
              <w:t xml:space="preserve">  </w:t>
            </w:r>
            <w:r w:rsidRPr="00897DC8">
              <w:rPr>
                <w:rFonts w:ascii="Times New Roman" w:eastAsia="Times New Roman" w:hAnsi="Times New Roman" w:cs="Times New Roman"/>
                <w:spacing w:val="-10"/>
                <w:sz w:val="24"/>
                <w:lang w:val="ru-RU"/>
              </w:rPr>
              <w:t>и</w:t>
            </w:r>
          </w:p>
          <w:p w:rsidR="00897DC8" w:rsidRPr="00897DC8" w:rsidRDefault="00897DC8" w:rsidP="00897DC8">
            <w:pPr>
              <w:jc w:val="both"/>
              <w:rPr>
                <w:rFonts w:ascii="Times New Roman" w:eastAsia="Times New Roman" w:hAnsi="Times New Roman" w:cs="Times New Roman"/>
                <w:sz w:val="24"/>
                <w:lang w:val="ru-RU"/>
              </w:rPr>
            </w:pPr>
            <w:r w:rsidRPr="00897DC8">
              <w:rPr>
                <w:rFonts w:ascii="Times New Roman" w:eastAsia="Times New Roman" w:hAnsi="Times New Roman" w:cs="Times New Roman"/>
                <w:spacing w:val="-4"/>
                <w:sz w:val="24"/>
                <w:lang w:val="ru-RU"/>
              </w:rPr>
              <w:t>умножения,</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4"/>
                <w:sz w:val="24"/>
                <w:lang w:val="ru-RU"/>
              </w:rPr>
              <w:t>распределительное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4"/>
                <w:sz w:val="24"/>
                <w:lang w:val="ru-RU"/>
              </w:rPr>
              <w:t>свойство</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4"/>
                <w:sz w:val="24"/>
                <w:lang w:val="ru-RU"/>
              </w:rPr>
              <w:t>(закон)</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4"/>
                <w:sz w:val="24"/>
                <w:lang w:val="ru-RU"/>
              </w:rPr>
              <w:t>умножения</w:t>
            </w:r>
          </w:p>
        </w:tc>
      </w:tr>
      <w:tr w:rsidR="00897DC8" w:rsidRPr="00897DC8" w:rsidTr="00897DC8">
        <w:trPr>
          <w:trHeight w:val="818"/>
        </w:trPr>
        <w:tc>
          <w:tcPr>
            <w:tcW w:w="1217" w:type="dxa"/>
          </w:tcPr>
          <w:p w:rsidR="00897DC8" w:rsidRPr="00897DC8" w:rsidRDefault="00897DC8" w:rsidP="00897DC8">
            <w:pPr>
              <w:spacing w:before="238"/>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1.5</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Использование</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z w:val="24"/>
                <w:lang w:val="ru-RU"/>
              </w:rPr>
              <w:t>букв</w:t>
            </w:r>
            <w:r w:rsidRPr="00897DC8">
              <w:rPr>
                <w:rFonts w:ascii="Times New Roman" w:eastAsia="Times New Roman" w:hAnsi="Times New Roman" w:cs="Times New Roman"/>
                <w:spacing w:val="20"/>
                <w:sz w:val="24"/>
                <w:lang w:val="ru-RU"/>
              </w:rPr>
              <w:t xml:space="preserve"> </w:t>
            </w:r>
            <w:r w:rsidRPr="00897DC8">
              <w:rPr>
                <w:rFonts w:ascii="Times New Roman" w:eastAsia="Times New Roman" w:hAnsi="Times New Roman" w:cs="Times New Roman"/>
                <w:sz w:val="24"/>
                <w:lang w:val="ru-RU"/>
              </w:rPr>
              <w:t>для</w:t>
            </w:r>
            <w:r w:rsidRPr="00897DC8">
              <w:rPr>
                <w:rFonts w:ascii="Times New Roman" w:eastAsia="Times New Roman" w:hAnsi="Times New Roman" w:cs="Times New Roman"/>
                <w:spacing w:val="20"/>
                <w:sz w:val="24"/>
                <w:lang w:val="ru-RU"/>
              </w:rPr>
              <w:t xml:space="preserve"> </w:t>
            </w:r>
            <w:r w:rsidRPr="00897DC8">
              <w:rPr>
                <w:rFonts w:ascii="Times New Roman" w:eastAsia="Times New Roman" w:hAnsi="Times New Roman" w:cs="Times New Roman"/>
                <w:sz w:val="24"/>
                <w:lang w:val="ru-RU"/>
              </w:rPr>
              <w:t>обозначения</w:t>
            </w:r>
            <w:r w:rsidRPr="00897DC8">
              <w:rPr>
                <w:rFonts w:ascii="Times New Roman" w:eastAsia="Times New Roman" w:hAnsi="Times New Roman" w:cs="Times New Roman"/>
                <w:spacing w:val="17"/>
                <w:sz w:val="24"/>
                <w:lang w:val="ru-RU"/>
              </w:rPr>
              <w:t xml:space="preserve"> </w:t>
            </w:r>
            <w:r w:rsidRPr="00897DC8">
              <w:rPr>
                <w:rFonts w:ascii="Times New Roman" w:eastAsia="Times New Roman" w:hAnsi="Times New Roman" w:cs="Times New Roman"/>
                <w:sz w:val="24"/>
                <w:lang w:val="ru-RU"/>
              </w:rPr>
              <w:t>неизвестного</w:t>
            </w:r>
            <w:r w:rsidRPr="00897DC8">
              <w:rPr>
                <w:rFonts w:ascii="Times New Roman" w:eastAsia="Times New Roman" w:hAnsi="Times New Roman" w:cs="Times New Roman"/>
                <w:spacing w:val="20"/>
                <w:sz w:val="24"/>
                <w:lang w:val="ru-RU"/>
              </w:rPr>
              <w:t xml:space="preserve"> </w:t>
            </w:r>
            <w:r w:rsidRPr="00897DC8">
              <w:rPr>
                <w:rFonts w:ascii="Times New Roman" w:eastAsia="Times New Roman" w:hAnsi="Times New Roman" w:cs="Times New Roman"/>
                <w:sz w:val="24"/>
                <w:lang w:val="ru-RU"/>
              </w:rPr>
              <w:t>компонента</w:t>
            </w:r>
            <w:r w:rsidRPr="00897DC8">
              <w:rPr>
                <w:rFonts w:ascii="Times New Roman" w:eastAsia="Times New Roman" w:hAnsi="Times New Roman" w:cs="Times New Roman"/>
                <w:spacing w:val="2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9"/>
                <w:sz w:val="24"/>
                <w:lang w:val="ru-RU"/>
              </w:rPr>
              <w:t xml:space="preserve"> </w:t>
            </w:r>
            <w:r w:rsidRPr="00897DC8">
              <w:rPr>
                <w:rFonts w:ascii="Times New Roman" w:eastAsia="Times New Roman" w:hAnsi="Times New Roman" w:cs="Times New Roman"/>
                <w:spacing w:val="-2"/>
                <w:sz w:val="24"/>
                <w:lang w:val="ru-RU"/>
              </w:rPr>
              <w:t>записи</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свойств</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арифметических</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действий</w:t>
            </w:r>
          </w:p>
        </w:tc>
      </w:tr>
      <w:tr w:rsidR="00897DC8" w:rsidRPr="00897DC8" w:rsidTr="00897DC8">
        <w:trPr>
          <w:trHeight w:val="1202"/>
        </w:trPr>
        <w:tc>
          <w:tcPr>
            <w:tcW w:w="1217" w:type="dxa"/>
          </w:tcPr>
          <w:p w:rsidR="00897DC8" w:rsidRPr="00897DC8" w:rsidRDefault="00897DC8" w:rsidP="00897DC8">
            <w:pPr>
              <w:spacing w:before="153"/>
              <w:rPr>
                <w:rFonts w:ascii="Times New Roman" w:eastAsia="Times New Roman" w:hAnsi="Times New Roman" w:cs="Times New Roman"/>
                <w:b/>
                <w:sz w:val="24"/>
              </w:rPr>
            </w:pPr>
          </w:p>
          <w:p w:rsidR="00897DC8" w:rsidRPr="00897DC8" w:rsidRDefault="00897DC8" w:rsidP="00897DC8">
            <w:pPr>
              <w:spacing w:before="1"/>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1.6</w:t>
            </w:r>
          </w:p>
        </w:tc>
        <w:tc>
          <w:tcPr>
            <w:tcW w:w="8165"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Делители</w:t>
            </w:r>
            <w:r w:rsidRPr="00897DC8">
              <w:rPr>
                <w:rFonts w:ascii="Times New Roman" w:eastAsia="Times New Roman" w:hAnsi="Times New Roman" w:cs="Times New Roman"/>
                <w:spacing w:val="25"/>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z w:val="24"/>
                <w:lang w:val="ru-RU"/>
              </w:rPr>
              <w:t>кратные</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z w:val="24"/>
                <w:lang w:val="ru-RU"/>
              </w:rPr>
              <w:t>разложение</w:t>
            </w:r>
            <w:r w:rsidRPr="00897DC8">
              <w:rPr>
                <w:rFonts w:ascii="Times New Roman" w:eastAsia="Times New Roman" w:hAnsi="Times New Roman" w:cs="Times New Roman"/>
                <w:spacing w:val="78"/>
                <w:w w:val="15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z w:val="24"/>
                <w:lang w:val="ru-RU"/>
              </w:rPr>
              <w:t>множители.</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z w:val="24"/>
                <w:lang w:val="ru-RU"/>
              </w:rPr>
              <w:t>Простые</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pacing w:val="-10"/>
                <w:sz w:val="24"/>
                <w:lang w:val="ru-RU"/>
              </w:rPr>
              <w:t>и</w:t>
            </w:r>
          </w:p>
          <w:p w:rsidR="00897DC8" w:rsidRPr="00897DC8" w:rsidRDefault="00897DC8" w:rsidP="00897DC8">
            <w:pPr>
              <w:spacing w:before="7" w:line="380" w:lineRule="atLeast"/>
              <w:rPr>
                <w:rFonts w:ascii="Times New Roman" w:eastAsia="Times New Roman" w:hAnsi="Times New Roman" w:cs="Times New Roman"/>
                <w:sz w:val="24"/>
              </w:rPr>
            </w:pPr>
            <w:r w:rsidRPr="00897DC8">
              <w:rPr>
                <w:rFonts w:ascii="Times New Roman" w:eastAsia="Times New Roman" w:hAnsi="Times New Roman" w:cs="Times New Roman"/>
                <w:sz w:val="24"/>
                <w:lang w:val="ru-RU"/>
              </w:rPr>
              <w:t>составные</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Признаки</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делимости</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2,</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5,</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10,</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3,</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9.</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rPr>
              <w:t>Деление</w:t>
            </w:r>
            <w:r w:rsidRPr="00897DC8">
              <w:rPr>
                <w:rFonts w:ascii="Times New Roman" w:eastAsia="Times New Roman" w:hAnsi="Times New Roman" w:cs="Times New Roman"/>
                <w:spacing w:val="80"/>
                <w:sz w:val="24"/>
              </w:rPr>
              <w:t xml:space="preserve"> </w:t>
            </w:r>
            <w:r w:rsidRPr="00897DC8">
              <w:rPr>
                <w:rFonts w:ascii="Times New Roman" w:eastAsia="Times New Roman" w:hAnsi="Times New Roman" w:cs="Times New Roman"/>
                <w:sz w:val="24"/>
              </w:rPr>
              <w:t xml:space="preserve">с </w:t>
            </w:r>
            <w:r w:rsidRPr="00897DC8">
              <w:rPr>
                <w:rFonts w:ascii="Times New Roman" w:eastAsia="Times New Roman" w:hAnsi="Times New Roman" w:cs="Times New Roman"/>
                <w:spacing w:val="-2"/>
                <w:sz w:val="24"/>
              </w:rPr>
              <w:t>остатком</w:t>
            </w:r>
          </w:p>
        </w:tc>
      </w:tr>
      <w:tr w:rsidR="00897DC8" w:rsidRPr="00897DC8" w:rsidTr="00897DC8">
        <w:trPr>
          <w:trHeight w:val="818"/>
        </w:trPr>
        <w:tc>
          <w:tcPr>
            <w:tcW w:w="1217" w:type="dxa"/>
          </w:tcPr>
          <w:p w:rsidR="00897DC8" w:rsidRPr="00897DC8" w:rsidRDefault="00897DC8" w:rsidP="00897DC8">
            <w:pPr>
              <w:spacing w:before="241"/>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1.7</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Степень</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28"/>
                <w:sz w:val="24"/>
                <w:lang w:val="ru-RU"/>
              </w:rPr>
              <w:t xml:space="preserve">  </w:t>
            </w:r>
            <w:r w:rsidRPr="00897DC8">
              <w:rPr>
                <w:rFonts w:ascii="Times New Roman" w:eastAsia="Times New Roman" w:hAnsi="Times New Roman" w:cs="Times New Roman"/>
                <w:sz w:val="24"/>
                <w:lang w:val="ru-RU"/>
              </w:rPr>
              <w:t>натуральным</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показателем.</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Запись</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виде</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pacing w:val="-2"/>
                <w:sz w:val="24"/>
                <w:lang w:val="ru-RU"/>
              </w:rPr>
              <w:t>суммы</w:t>
            </w:r>
          </w:p>
          <w:p w:rsidR="00897DC8" w:rsidRPr="00897DC8" w:rsidRDefault="00897DC8" w:rsidP="00897DC8">
            <w:pPr>
              <w:spacing w:before="111"/>
              <w:rPr>
                <w:rFonts w:ascii="Times New Roman" w:eastAsia="Times New Roman" w:hAnsi="Times New Roman" w:cs="Times New Roman"/>
                <w:sz w:val="24"/>
              </w:rPr>
            </w:pPr>
            <w:r w:rsidRPr="00897DC8">
              <w:rPr>
                <w:rFonts w:ascii="Times New Roman" w:eastAsia="Times New Roman" w:hAnsi="Times New Roman" w:cs="Times New Roman"/>
                <w:sz w:val="24"/>
              </w:rPr>
              <w:t>разрядных</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слагаемых</w:t>
            </w:r>
          </w:p>
        </w:tc>
      </w:tr>
      <w:tr w:rsidR="00897DC8" w:rsidRPr="00897DC8" w:rsidTr="00897DC8">
        <w:trPr>
          <w:trHeight w:val="1590"/>
        </w:trPr>
        <w:tc>
          <w:tcPr>
            <w:tcW w:w="1217" w:type="dxa"/>
          </w:tcPr>
          <w:p w:rsidR="00897DC8" w:rsidRPr="00897DC8" w:rsidRDefault="00897DC8" w:rsidP="00897DC8">
            <w:pPr>
              <w:rPr>
                <w:rFonts w:ascii="Times New Roman" w:eastAsia="Times New Roman" w:hAnsi="Times New Roman" w:cs="Times New Roman"/>
                <w:b/>
                <w:sz w:val="24"/>
              </w:rPr>
            </w:pPr>
          </w:p>
          <w:p w:rsidR="00897DC8" w:rsidRPr="00897DC8" w:rsidRDefault="00897DC8" w:rsidP="00897DC8">
            <w:pPr>
              <w:spacing w:before="74"/>
              <w:rPr>
                <w:rFonts w:ascii="Times New Roman" w:eastAsia="Times New Roman" w:hAnsi="Times New Roman" w:cs="Times New Roman"/>
                <w:b/>
                <w:sz w:val="24"/>
              </w:rPr>
            </w:pPr>
          </w:p>
          <w:p w:rsidR="00897DC8" w:rsidRPr="00897DC8" w:rsidRDefault="00897DC8" w:rsidP="00897DC8">
            <w:pPr>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1.8</w:t>
            </w:r>
          </w:p>
        </w:tc>
        <w:tc>
          <w:tcPr>
            <w:tcW w:w="8165" w:type="dxa"/>
          </w:tcPr>
          <w:p w:rsidR="00897DC8" w:rsidRPr="00897DC8" w:rsidRDefault="00897DC8" w:rsidP="00897DC8">
            <w:pPr>
              <w:spacing w:before="46" w:line="336" w:lineRule="auto"/>
              <w:ind w:right="101"/>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Числовое выражение. Вычисление значений числовых выражений, порядок выполнения действий. Использование при вычислениях переместительного</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сочетательного</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свойств</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(законов)</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сложения</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pacing w:val="-10"/>
                <w:sz w:val="24"/>
                <w:lang w:val="ru-RU"/>
              </w:rPr>
              <w:t>и</w:t>
            </w:r>
          </w:p>
          <w:p w:rsidR="00897DC8" w:rsidRPr="00897DC8" w:rsidRDefault="00897DC8" w:rsidP="00897DC8">
            <w:pPr>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умножения,</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распределительного</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свойства</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pacing w:val="-2"/>
                <w:sz w:val="24"/>
                <w:lang w:val="ru-RU"/>
              </w:rPr>
              <w:t>умножения</w:t>
            </w:r>
          </w:p>
        </w:tc>
      </w:tr>
      <w:tr w:rsidR="00897DC8" w:rsidRPr="00897DC8" w:rsidTr="00897DC8">
        <w:trPr>
          <w:trHeight w:val="431"/>
        </w:trPr>
        <w:tc>
          <w:tcPr>
            <w:tcW w:w="1217" w:type="dxa"/>
          </w:tcPr>
          <w:p w:rsidR="00897DC8" w:rsidRPr="00897DC8" w:rsidRDefault="00897DC8" w:rsidP="00897DC8">
            <w:pPr>
              <w:spacing w:before="46"/>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8165"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Дроби</w:t>
            </w:r>
          </w:p>
        </w:tc>
      </w:tr>
      <w:tr w:rsidR="00897DC8" w:rsidRPr="00897DC8" w:rsidTr="00897DC8">
        <w:trPr>
          <w:trHeight w:val="1975"/>
        </w:trPr>
        <w:tc>
          <w:tcPr>
            <w:tcW w:w="1217" w:type="dxa"/>
          </w:tcPr>
          <w:p w:rsidR="00897DC8" w:rsidRPr="00897DC8" w:rsidRDefault="00897DC8" w:rsidP="00897DC8">
            <w:pPr>
              <w:rPr>
                <w:rFonts w:ascii="Times New Roman" w:eastAsia="Times New Roman" w:hAnsi="Times New Roman" w:cs="Times New Roman"/>
                <w:b/>
                <w:sz w:val="24"/>
              </w:rPr>
            </w:pPr>
          </w:p>
          <w:p w:rsidR="00897DC8" w:rsidRPr="00897DC8" w:rsidRDefault="00897DC8" w:rsidP="00897DC8">
            <w:pPr>
              <w:spacing w:before="267"/>
              <w:rPr>
                <w:rFonts w:ascii="Times New Roman" w:eastAsia="Times New Roman" w:hAnsi="Times New Roman" w:cs="Times New Roman"/>
                <w:b/>
                <w:sz w:val="24"/>
              </w:rPr>
            </w:pPr>
          </w:p>
          <w:p w:rsidR="00897DC8" w:rsidRPr="00897DC8" w:rsidRDefault="00897DC8" w:rsidP="00897DC8">
            <w:pPr>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2.1</w:t>
            </w:r>
          </w:p>
        </w:tc>
        <w:tc>
          <w:tcPr>
            <w:tcW w:w="8165" w:type="dxa"/>
          </w:tcPr>
          <w:p w:rsidR="00897DC8" w:rsidRPr="00897DC8" w:rsidRDefault="00897DC8" w:rsidP="00897DC8">
            <w:pPr>
              <w:spacing w:before="46" w:line="336" w:lineRule="auto"/>
              <w:ind w:right="99"/>
              <w:jc w:val="both"/>
              <w:rPr>
                <w:rFonts w:ascii="Times New Roman" w:eastAsia="Times New Roman" w:hAnsi="Times New Roman" w:cs="Times New Roman"/>
                <w:sz w:val="24"/>
              </w:rPr>
            </w:pPr>
            <w:r w:rsidRPr="00897DC8">
              <w:rPr>
                <w:rFonts w:ascii="Times New Roman" w:eastAsia="Times New Roman" w:hAnsi="Times New Roman" w:cs="Times New Roman"/>
                <w:sz w:val="24"/>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w:t>
            </w:r>
            <w:r w:rsidRPr="00897DC8">
              <w:rPr>
                <w:rFonts w:ascii="Times New Roman" w:eastAsia="Times New Roman" w:hAnsi="Times New Roman" w:cs="Times New Roman"/>
                <w:spacing w:val="59"/>
                <w:w w:val="150"/>
                <w:sz w:val="24"/>
                <w:lang w:val="ru-RU"/>
              </w:rPr>
              <w:t xml:space="preserve"> </w:t>
            </w:r>
            <w:r w:rsidRPr="00897DC8">
              <w:rPr>
                <w:rFonts w:ascii="Times New Roman" w:eastAsia="Times New Roman" w:hAnsi="Times New Roman" w:cs="Times New Roman"/>
                <w:sz w:val="24"/>
                <w:lang w:val="ru-RU"/>
              </w:rPr>
              <w:t>целой</w:t>
            </w:r>
            <w:r w:rsidRPr="00897DC8">
              <w:rPr>
                <w:rFonts w:ascii="Times New Roman" w:eastAsia="Times New Roman" w:hAnsi="Times New Roman" w:cs="Times New Roman"/>
                <w:spacing w:val="63"/>
                <w:w w:val="150"/>
                <w:sz w:val="24"/>
                <w:lang w:val="ru-RU"/>
              </w:rPr>
              <w:t xml:space="preserve"> </w:t>
            </w:r>
            <w:r w:rsidRPr="00897DC8">
              <w:rPr>
                <w:rFonts w:ascii="Times New Roman" w:eastAsia="Times New Roman" w:hAnsi="Times New Roman" w:cs="Times New Roman"/>
                <w:sz w:val="24"/>
                <w:lang w:val="ru-RU"/>
              </w:rPr>
              <w:t>части</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62"/>
                <w:w w:val="150"/>
                <w:sz w:val="24"/>
                <w:lang w:val="ru-RU"/>
              </w:rPr>
              <w:t xml:space="preserve"> </w:t>
            </w:r>
            <w:r w:rsidRPr="00897DC8">
              <w:rPr>
                <w:rFonts w:ascii="Times New Roman" w:eastAsia="Times New Roman" w:hAnsi="Times New Roman" w:cs="Times New Roman"/>
                <w:sz w:val="24"/>
                <w:lang w:val="ru-RU"/>
              </w:rPr>
              <w:t>из</w:t>
            </w:r>
            <w:r w:rsidRPr="00897DC8">
              <w:rPr>
                <w:rFonts w:ascii="Times New Roman" w:eastAsia="Times New Roman" w:hAnsi="Times New Roman" w:cs="Times New Roman"/>
                <w:spacing w:val="61"/>
                <w:w w:val="150"/>
                <w:sz w:val="24"/>
                <w:lang w:val="ru-RU"/>
              </w:rPr>
              <w:t xml:space="preserve"> </w:t>
            </w:r>
            <w:r w:rsidRPr="00897DC8">
              <w:rPr>
                <w:rFonts w:ascii="Times New Roman" w:eastAsia="Times New Roman" w:hAnsi="Times New Roman" w:cs="Times New Roman"/>
                <w:sz w:val="24"/>
                <w:lang w:val="ru-RU"/>
              </w:rPr>
              <w:t>неправильной</w:t>
            </w:r>
            <w:r w:rsidRPr="00897DC8">
              <w:rPr>
                <w:rFonts w:ascii="Times New Roman" w:eastAsia="Times New Roman" w:hAnsi="Times New Roman" w:cs="Times New Roman"/>
                <w:spacing w:val="61"/>
                <w:w w:val="150"/>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68"/>
                <w:w w:val="150"/>
                <w:sz w:val="24"/>
                <w:lang w:val="ru-RU"/>
              </w:rPr>
              <w:t xml:space="preserve"> </w:t>
            </w:r>
            <w:r w:rsidRPr="00897DC8">
              <w:rPr>
                <w:rFonts w:ascii="Times New Roman" w:eastAsia="Times New Roman" w:hAnsi="Times New Roman" w:cs="Times New Roman"/>
                <w:spacing w:val="-2"/>
                <w:sz w:val="24"/>
              </w:rPr>
              <w:t>Изображение</w:t>
            </w:r>
          </w:p>
          <w:p w:rsidR="00897DC8" w:rsidRPr="00897DC8" w:rsidRDefault="00897DC8" w:rsidP="00897DC8">
            <w:pPr>
              <w:jc w:val="both"/>
              <w:rPr>
                <w:rFonts w:ascii="Times New Roman" w:eastAsia="Times New Roman" w:hAnsi="Times New Roman" w:cs="Times New Roman"/>
                <w:sz w:val="24"/>
              </w:rPr>
            </w:pPr>
            <w:r w:rsidRPr="00897DC8">
              <w:rPr>
                <w:rFonts w:ascii="Times New Roman" w:eastAsia="Times New Roman" w:hAnsi="Times New Roman" w:cs="Times New Roman"/>
                <w:sz w:val="24"/>
              </w:rPr>
              <w:t>дробей</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точками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числовой</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прямой</w:t>
            </w:r>
          </w:p>
        </w:tc>
      </w:tr>
    </w:tbl>
    <w:p w:rsidR="00897DC8" w:rsidRPr="00897DC8" w:rsidRDefault="00897DC8" w:rsidP="00897DC8">
      <w:pPr>
        <w:widowControl w:val="0"/>
        <w:autoSpaceDE w:val="0"/>
        <w:autoSpaceDN w:val="0"/>
        <w:spacing w:after="0" w:line="240" w:lineRule="auto"/>
        <w:jc w:val="both"/>
        <w:rPr>
          <w:rFonts w:ascii="Times New Roman" w:eastAsia="Times New Roman" w:hAnsi="Times New Roman" w:cs="Times New Roman"/>
          <w:sz w:val="24"/>
        </w:rPr>
        <w:sectPr w:rsidR="00897DC8" w:rsidRPr="00897DC8">
          <w:pgSz w:w="11910" w:h="16390"/>
          <w:pgMar w:top="1060" w:right="708" w:bottom="101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7"/>
        <w:gridCol w:w="8165"/>
      </w:tblGrid>
      <w:tr w:rsidR="00897DC8" w:rsidRPr="00897DC8" w:rsidTr="00897DC8">
        <w:trPr>
          <w:trHeight w:val="818"/>
        </w:trPr>
        <w:tc>
          <w:tcPr>
            <w:tcW w:w="1217" w:type="dxa"/>
          </w:tcPr>
          <w:p w:rsidR="00897DC8" w:rsidRPr="00897DC8" w:rsidRDefault="00897DC8" w:rsidP="00897DC8">
            <w:pPr>
              <w:spacing w:before="240"/>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2.2</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Основное</w:t>
            </w:r>
            <w:r w:rsidRPr="00897DC8">
              <w:rPr>
                <w:rFonts w:ascii="Times New Roman" w:eastAsia="Times New Roman" w:hAnsi="Times New Roman" w:cs="Times New Roman"/>
                <w:spacing w:val="51"/>
                <w:w w:val="150"/>
                <w:sz w:val="24"/>
                <w:lang w:val="ru-RU"/>
              </w:rPr>
              <w:t xml:space="preserve"> </w:t>
            </w:r>
            <w:r w:rsidRPr="00897DC8">
              <w:rPr>
                <w:rFonts w:ascii="Times New Roman" w:eastAsia="Times New Roman" w:hAnsi="Times New Roman" w:cs="Times New Roman"/>
                <w:sz w:val="24"/>
                <w:lang w:val="ru-RU"/>
              </w:rPr>
              <w:t>свойство</w:t>
            </w:r>
            <w:r w:rsidRPr="00897DC8">
              <w:rPr>
                <w:rFonts w:ascii="Times New Roman" w:eastAsia="Times New Roman" w:hAnsi="Times New Roman" w:cs="Times New Roman"/>
                <w:spacing w:val="54"/>
                <w:w w:val="150"/>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54"/>
                <w:w w:val="150"/>
                <w:sz w:val="24"/>
                <w:lang w:val="ru-RU"/>
              </w:rPr>
              <w:t xml:space="preserve"> </w:t>
            </w:r>
            <w:r w:rsidRPr="00897DC8">
              <w:rPr>
                <w:rFonts w:ascii="Times New Roman" w:eastAsia="Times New Roman" w:hAnsi="Times New Roman" w:cs="Times New Roman"/>
                <w:sz w:val="24"/>
                <w:lang w:val="ru-RU"/>
              </w:rPr>
              <w:t>Сокращение</w:t>
            </w:r>
            <w:r w:rsidRPr="00897DC8">
              <w:rPr>
                <w:rFonts w:ascii="Times New Roman" w:eastAsia="Times New Roman" w:hAnsi="Times New Roman" w:cs="Times New Roman"/>
                <w:spacing w:val="53"/>
                <w:w w:val="150"/>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54"/>
                <w:w w:val="150"/>
                <w:sz w:val="24"/>
                <w:lang w:val="ru-RU"/>
              </w:rPr>
              <w:t xml:space="preserve"> </w:t>
            </w:r>
            <w:r w:rsidRPr="00897DC8">
              <w:rPr>
                <w:rFonts w:ascii="Times New Roman" w:eastAsia="Times New Roman" w:hAnsi="Times New Roman" w:cs="Times New Roman"/>
                <w:sz w:val="24"/>
                <w:lang w:val="ru-RU"/>
              </w:rPr>
              <w:t>Приведение</w:t>
            </w:r>
            <w:r w:rsidRPr="00897DC8">
              <w:rPr>
                <w:rFonts w:ascii="Times New Roman" w:eastAsia="Times New Roman" w:hAnsi="Times New Roman" w:cs="Times New Roman"/>
                <w:spacing w:val="53"/>
                <w:w w:val="150"/>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56"/>
                <w:w w:val="150"/>
                <w:sz w:val="24"/>
                <w:lang w:val="ru-RU"/>
              </w:rPr>
              <w:t xml:space="preserve"> </w:t>
            </w:r>
            <w:r w:rsidRPr="00897DC8">
              <w:rPr>
                <w:rFonts w:ascii="Times New Roman" w:eastAsia="Times New Roman" w:hAnsi="Times New Roman" w:cs="Times New Roman"/>
                <w:spacing w:val="-10"/>
                <w:sz w:val="24"/>
                <w:lang w:val="ru-RU"/>
              </w:rPr>
              <w:t>к</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lang w:val="ru-RU"/>
              </w:rPr>
              <w:t>новому</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знаменателю.</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rPr>
              <w:t>Сравнение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дробей</w:t>
            </w:r>
          </w:p>
        </w:tc>
      </w:tr>
      <w:tr w:rsidR="00897DC8" w:rsidRPr="00897DC8" w:rsidTr="00897DC8">
        <w:trPr>
          <w:trHeight w:val="818"/>
        </w:trPr>
        <w:tc>
          <w:tcPr>
            <w:tcW w:w="1217" w:type="dxa"/>
          </w:tcPr>
          <w:p w:rsidR="00897DC8" w:rsidRPr="00897DC8" w:rsidRDefault="00897DC8" w:rsidP="00897DC8">
            <w:pPr>
              <w:spacing w:before="240"/>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2.3</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Сложение</w:t>
            </w:r>
            <w:r w:rsidRPr="00897DC8">
              <w:rPr>
                <w:rFonts w:ascii="Times New Roman" w:eastAsia="Times New Roman" w:hAnsi="Times New Roman" w:cs="Times New Roman"/>
                <w:spacing w:val="28"/>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вычитание</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32"/>
                <w:sz w:val="24"/>
                <w:lang w:val="ru-RU"/>
              </w:rPr>
              <w:t xml:space="preserve"> </w:t>
            </w:r>
            <w:r w:rsidRPr="00897DC8">
              <w:rPr>
                <w:rFonts w:ascii="Times New Roman" w:eastAsia="Times New Roman" w:hAnsi="Times New Roman" w:cs="Times New Roman"/>
                <w:sz w:val="24"/>
                <w:lang w:val="ru-RU"/>
              </w:rPr>
              <w:t>Умножение</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1"/>
                <w:sz w:val="24"/>
                <w:lang w:val="ru-RU"/>
              </w:rPr>
              <w:t xml:space="preserve"> </w:t>
            </w:r>
            <w:r w:rsidRPr="00897DC8">
              <w:rPr>
                <w:rFonts w:ascii="Times New Roman" w:eastAsia="Times New Roman" w:hAnsi="Times New Roman" w:cs="Times New Roman"/>
                <w:sz w:val="24"/>
                <w:lang w:val="ru-RU"/>
              </w:rPr>
              <w:t>деление</w:t>
            </w:r>
            <w:r w:rsidRPr="00897DC8">
              <w:rPr>
                <w:rFonts w:ascii="Times New Roman" w:eastAsia="Times New Roman" w:hAnsi="Times New Roman" w:cs="Times New Roman"/>
                <w:spacing w:val="30"/>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39"/>
                <w:sz w:val="24"/>
                <w:lang w:val="ru-RU"/>
              </w:rPr>
              <w:t xml:space="preserve"> </w:t>
            </w:r>
            <w:r w:rsidRPr="00897DC8">
              <w:rPr>
                <w:rFonts w:ascii="Times New Roman" w:eastAsia="Times New Roman" w:hAnsi="Times New Roman" w:cs="Times New Roman"/>
                <w:spacing w:val="-2"/>
                <w:sz w:val="24"/>
                <w:lang w:val="ru-RU"/>
              </w:rPr>
              <w:t>взаимно-</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обратные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части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целого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целого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его</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части</w:t>
            </w:r>
          </w:p>
        </w:tc>
      </w:tr>
      <w:tr w:rsidR="00897DC8" w:rsidRPr="00897DC8" w:rsidTr="00897DC8">
        <w:trPr>
          <w:trHeight w:val="1204"/>
        </w:trPr>
        <w:tc>
          <w:tcPr>
            <w:tcW w:w="1217" w:type="dxa"/>
          </w:tcPr>
          <w:p w:rsidR="00897DC8" w:rsidRPr="00897DC8" w:rsidRDefault="00897DC8" w:rsidP="00897DC8">
            <w:pPr>
              <w:spacing w:before="156"/>
              <w:rPr>
                <w:rFonts w:ascii="Times New Roman" w:eastAsia="Times New Roman" w:hAnsi="Times New Roman" w:cs="Times New Roman"/>
                <w:b/>
                <w:sz w:val="24"/>
                <w:lang w:val="ru-RU"/>
              </w:rPr>
            </w:pPr>
          </w:p>
          <w:p w:rsidR="00897DC8" w:rsidRPr="00897DC8" w:rsidRDefault="00897DC8" w:rsidP="00897DC8">
            <w:pPr>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2.4</w:t>
            </w:r>
          </w:p>
        </w:tc>
        <w:tc>
          <w:tcPr>
            <w:tcW w:w="8165" w:type="dxa"/>
          </w:tcPr>
          <w:p w:rsidR="00897DC8" w:rsidRPr="00897DC8" w:rsidRDefault="00897DC8" w:rsidP="00897DC8">
            <w:pPr>
              <w:spacing w:before="46" w:line="336" w:lineRule="auto"/>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Десятичная</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запись</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Представление</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десятичной</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80"/>
                <w:sz w:val="24"/>
                <w:lang w:val="ru-RU"/>
              </w:rPr>
              <w:t xml:space="preserve"> </w:t>
            </w:r>
            <w:r w:rsidRPr="00897DC8">
              <w:rPr>
                <w:rFonts w:ascii="Times New Roman" w:eastAsia="Times New Roman" w:hAnsi="Times New Roman" w:cs="Times New Roman"/>
                <w:sz w:val="24"/>
                <w:lang w:val="ru-RU"/>
              </w:rPr>
              <w:t>виде обыкновенной.</w:t>
            </w:r>
            <w:r w:rsidRPr="00897DC8">
              <w:rPr>
                <w:rFonts w:ascii="Times New Roman" w:eastAsia="Times New Roman" w:hAnsi="Times New Roman" w:cs="Times New Roman"/>
                <w:spacing w:val="60"/>
                <w:sz w:val="24"/>
                <w:lang w:val="ru-RU"/>
              </w:rPr>
              <w:t xml:space="preserve"> </w:t>
            </w:r>
            <w:r w:rsidRPr="00897DC8">
              <w:rPr>
                <w:rFonts w:ascii="Times New Roman" w:eastAsia="Times New Roman" w:hAnsi="Times New Roman" w:cs="Times New Roman"/>
                <w:sz w:val="24"/>
                <w:lang w:val="ru-RU"/>
              </w:rPr>
              <w:t>Изображение</w:t>
            </w:r>
            <w:r w:rsidRPr="00897DC8">
              <w:rPr>
                <w:rFonts w:ascii="Times New Roman" w:eastAsia="Times New Roman" w:hAnsi="Times New Roman" w:cs="Times New Roman"/>
                <w:spacing w:val="60"/>
                <w:sz w:val="24"/>
                <w:lang w:val="ru-RU"/>
              </w:rPr>
              <w:t xml:space="preserve"> </w:t>
            </w:r>
            <w:r w:rsidRPr="00897DC8">
              <w:rPr>
                <w:rFonts w:ascii="Times New Roman" w:eastAsia="Times New Roman" w:hAnsi="Times New Roman" w:cs="Times New Roman"/>
                <w:sz w:val="24"/>
                <w:lang w:val="ru-RU"/>
              </w:rPr>
              <w:t>десятичных</w:t>
            </w:r>
            <w:r w:rsidRPr="00897DC8">
              <w:rPr>
                <w:rFonts w:ascii="Times New Roman" w:eastAsia="Times New Roman" w:hAnsi="Times New Roman" w:cs="Times New Roman"/>
                <w:spacing w:val="63"/>
                <w:sz w:val="24"/>
                <w:lang w:val="ru-RU"/>
              </w:rPr>
              <w:t xml:space="preserve"> </w:t>
            </w:r>
            <w:r w:rsidRPr="00897DC8">
              <w:rPr>
                <w:rFonts w:ascii="Times New Roman" w:eastAsia="Times New Roman" w:hAnsi="Times New Roman" w:cs="Times New Roman"/>
                <w:sz w:val="24"/>
                <w:lang w:val="ru-RU"/>
              </w:rPr>
              <w:t>дробей</w:t>
            </w:r>
            <w:r w:rsidRPr="00897DC8">
              <w:rPr>
                <w:rFonts w:ascii="Times New Roman" w:eastAsia="Times New Roman" w:hAnsi="Times New Roman" w:cs="Times New Roman"/>
                <w:spacing w:val="61"/>
                <w:sz w:val="24"/>
                <w:lang w:val="ru-RU"/>
              </w:rPr>
              <w:t xml:space="preserve"> </w:t>
            </w:r>
            <w:r w:rsidRPr="00897DC8">
              <w:rPr>
                <w:rFonts w:ascii="Times New Roman" w:eastAsia="Times New Roman" w:hAnsi="Times New Roman" w:cs="Times New Roman"/>
                <w:sz w:val="24"/>
                <w:lang w:val="ru-RU"/>
              </w:rPr>
              <w:t>точками</w:t>
            </w:r>
            <w:r w:rsidRPr="00897DC8">
              <w:rPr>
                <w:rFonts w:ascii="Times New Roman" w:eastAsia="Times New Roman" w:hAnsi="Times New Roman" w:cs="Times New Roman"/>
                <w:spacing w:val="64"/>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62"/>
                <w:sz w:val="24"/>
                <w:lang w:val="ru-RU"/>
              </w:rPr>
              <w:t xml:space="preserve"> </w:t>
            </w:r>
            <w:r w:rsidRPr="00897DC8">
              <w:rPr>
                <w:rFonts w:ascii="Times New Roman" w:eastAsia="Times New Roman" w:hAnsi="Times New Roman" w:cs="Times New Roman"/>
                <w:spacing w:val="-2"/>
                <w:sz w:val="24"/>
                <w:lang w:val="ru-RU"/>
              </w:rPr>
              <w:t>числовой</w:t>
            </w:r>
          </w:p>
          <w:p w:rsidR="00897DC8" w:rsidRPr="00897DC8" w:rsidRDefault="00897DC8" w:rsidP="00897DC8">
            <w:pPr>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прямой.</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pacing w:val="-2"/>
                <w:sz w:val="24"/>
                <w:lang w:val="ru-RU"/>
              </w:rPr>
              <w:t>Сравнение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pacing w:val="-2"/>
                <w:sz w:val="24"/>
                <w:lang w:val="ru-RU"/>
              </w:rPr>
              <w:t>десятичных</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pacing w:val="-2"/>
                <w:sz w:val="24"/>
                <w:lang w:val="ru-RU"/>
              </w:rPr>
              <w:t>дробей</w:t>
            </w:r>
          </w:p>
        </w:tc>
      </w:tr>
      <w:tr w:rsidR="00897DC8" w:rsidRPr="00897DC8" w:rsidTr="00897DC8">
        <w:trPr>
          <w:trHeight w:val="818"/>
        </w:trPr>
        <w:tc>
          <w:tcPr>
            <w:tcW w:w="1217" w:type="dxa"/>
          </w:tcPr>
          <w:p w:rsidR="00897DC8" w:rsidRPr="00897DC8" w:rsidRDefault="00897DC8" w:rsidP="00897DC8">
            <w:pPr>
              <w:spacing w:before="238"/>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2.5</w:t>
            </w:r>
          </w:p>
        </w:tc>
        <w:tc>
          <w:tcPr>
            <w:tcW w:w="8165" w:type="dxa"/>
          </w:tcPr>
          <w:p w:rsidR="00897DC8" w:rsidRPr="00897DC8" w:rsidRDefault="00897DC8" w:rsidP="00897DC8">
            <w:pPr>
              <w:tabs>
                <w:tab w:val="left" w:pos="2435"/>
                <w:tab w:val="left" w:pos="3622"/>
                <w:tab w:val="left" w:pos="3994"/>
                <w:tab w:val="left" w:pos="5632"/>
                <w:tab w:val="left" w:pos="6838"/>
              </w:tabs>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lang w:val="ru-RU"/>
              </w:rPr>
              <w:t>Арифметические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действия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с</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десятичными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дробями.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rPr>
              <w:t>Округление</w:t>
            </w:r>
          </w:p>
          <w:p w:rsidR="00897DC8" w:rsidRPr="00897DC8" w:rsidRDefault="00897DC8" w:rsidP="00897DC8">
            <w:pPr>
              <w:spacing w:before="111"/>
              <w:rPr>
                <w:rFonts w:ascii="Times New Roman" w:eastAsia="Times New Roman" w:hAnsi="Times New Roman" w:cs="Times New Roman"/>
                <w:sz w:val="24"/>
              </w:rPr>
            </w:pPr>
            <w:r w:rsidRPr="00897DC8">
              <w:rPr>
                <w:rFonts w:ascii="Times New Roman" w:eastAsia="Times New Roman" w:hAnsi="Times New Roman" w:cs="Times New Roman"/>
                <w:sz w:val="24"/>
              </w:rPr>
              <w:t>десятичных</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дробей</w:t>
            </w:r>
          </w:p>
        </w:tc>
      </w:tr>
      <w:tr w:rsidR="00897DC8" w:rsidRPr="00897DC8" w:rsidTr="00897DC8">
        <w:trPr>
          <w:trHeight w:val="431"/>
        </w:trPr>
        <w:tc>
          <w:tcPr>
            <w:tcW w:w="1217" w:type="dxa"/>
          </w:tcPr>
          <w:p w:rsidR="00897DC8" w:rsidRPr="00897DC8" w:rsidRDefault="00897DC8" w:rsidP="00897DC8">
            <w:pPr>
              <w:spacing w:before="46"/>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8165"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текстовых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задач</w:t>
            </w:r>
          </w:p>
        </w:tc>
      </w:tr>
      <w:tr w:rsidR="00897DC8" w:rsidRPr="00897DC8" w:rsidTr="00897DC8">
        <w:trPr>
          <w:trHeight w:val="429"/>
        </w:trPr>
        <w:tc>
          <w:tcPr>
            <w:tcW w:w="1217" w:type="dxa"/>
          </w:tcPr>
          <w:p w:rsidR="00897DC8" w:rsidRPr="00897DC8" w:rsidRDefault="00897DC8" w:rsidP="00897DC8">
            <w:pPr>
              <w:spacing w:before="43"/>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3.1</w:t>
            </w:r>
          </w:p>
        </w:tc>
        <w:tc>
          <w:tcPr>
            <w:tcW w:w="8165"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арифметическим</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способом</w:t>
            </w:r>
          </w:p>
        </w:tc>
      </w:tr>
      <w:tr w:rsidR="00897DC8" w:rsidRPr="00897DC8" w:rsidTr="00897DC8">
        <w:trPr>
          <w:trHeight w:val="818"/>
        </w:trPr>
        <w:tc>
          <w:tcPr>
            <w:tcW w:w="1217" w:type="dxa"/>
          </w:tcPr>
          <w:p w:rsidR="00897DC8" w:rsidRPr="00897DC8" w:rsidRDefault="00897DC8" w:rsidP="00897DC8">
            <w:pPr>
              <w:spacing w:before="240"/>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3.2</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49"/>
                <w:sz w:val="24"/>
                <w:lang w:val="ru-RU"/>
              </w:rPr>
              <w:t xml:space="preserve"> </w:t>
            </w:r>
            <w:r w:rsidRPr="00897DC8">
              <w:rPr>
                <w:rFonts w:ascii="Times New Roman" w:eastAsia="Times New Roman" w:hAnsi="Times New Roman" w:cs="Times New Roman"/>
                <w:sz w:val="24"/>
                <w:lang w:val="ru-RU"/>
              </w:rPr>
              <w:t>логических</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51"/>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перебором</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всех</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pacing w:val="-2"/>
                <w:sz w:val="24"/>
                <w:lang w:val="ru-RU"/>
              </w:rPr>
              <w:t>возможных</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вариантов.</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Использование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при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решении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таблиц</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pacing w:val="-4"/>
                <w:sz w:val="24"/>
                <w:lang w:val="ru-RU"/>
              </w:rPr>
              <w:t>схем</w:t>
            </w:r>
          </w:p>
        </w:tc>
      </w:tr>
      <w:tr w:rsidR="00897DC8" w:rsidRPr="00897DC8" w:rsidTr="00897DC8">
        <w:trPr>
          <w:trHeight w:val="1591"/>
        </w:trPr>
        <w:tc>
          <w:tcPr>
            <w:tcW w:w="1217" w:type="dxa"/>
          </w:tcPr>
          <w:p w:rsidR="00897DC8" w:rsidRPr="00897DC8" w:rsidRDefault="00897DC8" w:rsidP="00897DC8">
            <w:pPr>
              <w:rPr>
                <w:rFonts w:ascii="Times New Roman" w:eastAsia="Times New Roman" w:hAnsi="Times New Roman" w:cs="Times New Roman"/>
                <w:b/>
                <w:sz w:val="24"/>
                <w:lang w:val="ru-RU"/>
              </w:rPr>
            </w:pPr>
          </w:p>
          <w:p w:rsidR="00897DC8" w:rsidRPr="00897DC8" w:rsidRDefault="00897DC8" w:rsidP="00897DC8">
            <w:pPr>
              <w:spacing w:before="72"/>
              <w:rPr>
                <w:rFonts w:ascii="Times New Roman" w:eastAsia="Times New Roman" w:hAnsi="Times New Roman" w:cs="Times New Roman"/>
                <w:b/>
                <w:sz w:val="24"/>
                <w:lang w:val="ru-RU"/>
              </w:rPr>
            </w:pPr>
          </w:p>
          <w:p w:rsidR="00897DC8" w:rsidRPr="00897DC8" w:rsidRDefault="00897DC8" w:rsidP="00897DC8">
            <w:pPr>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3.3</w:t>
            </w:r>
          </w:p>
        </w:tc>
        <w:tc>
          <w:tcPr>
            <w:tcW w:w="8165" w:type="dxa"/>
          </w:tcPr>
          <w:p w:rsidR="00897DC8" w:rsidRPr="00897DC8" w:rsidRDefault="00897DC8" w:rsidP="00897DC8">
            <w:pPr>
              <w:spacing w:before="46" w:line="336" w:lineRule="auto"/>
              <w:ind w:right="103"/>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 задач, содержащих зависимости, связывающие величины: скорость, время, расстояние, цену, количество, стоимость. Единицы измерения:</w:t>
            </w:r>
            <w:r w:rsidRPr="00897DC8">
              <w:rPr>
                <w:rFonts w:ascii="Times New Roman" w:eastAsia="Times New Roman" w:hAnsi="Times New Roman" w:cs="Times New Roman"/>
                <w:spacing w:val="39"/>
                <w:sz w:val="24"/>
                <w:lang w:val="ru-RU"/>
              </w:rPr>
              <w:t xml:space="preserve"> </w:t>
            </w:r>
            <w:r w:rsidRPr="00897DC8">
              <w:rPr>
                <w:rFonts w:ascii="Times New Roman" w:eastAsia="Times New Roman" w:hAnsi="Times New Roman" w:cs="Times New Roman"/>
                <w:sz w:val="24"/>
                <w:lang w:val="ru-RU"/>
              </w:rPr>
              <w:t>массы,</w:t>
            </w:r>
            <w:r w:rsidRPr="00897DC8">
              <w:rPr>
                <w:rFonts w:ascii="Times New Roman" w:eastAsia="Times New Roman" w:hAnsi="Times New Roman" w:cs="Times New Roman"/>
                <w:spacing w:val="41"/>
                <w:sz w:val="24"/>
                <w:lang w:val="ru-RU"/>
              </w:rPr>
              <w:t xml:space="preserve"> </w:t>
            </w:r>
            <w:r w:rsidRPr="00897DC8">
              <w:rPr>
                <w:rFonts w:ascii="Times New Roman" w:eastAsia="Times New Roman" w:hAnsi="Times New Roman" w:cs="Times New Roman"/>
                <w:sz w:val="24"/>
                <w:lang w:val="ru-RU"/>
              </w:rPr>
              <w:t>объёма,</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цены,</w:t>
            </w:r>
            <w:r w:rsidRPr="00897DC8">
              <w:rPr>
                <w:rFonts w:ascii="Times New Roman" w:eastAsia="Times New Roman" w:hAnsi="Times New Roman" w:cs="Times New Roman"/>
                <w:spacing w:val="41"/>
                <w:sz w:val="24"/>
                <w:lang w:val="ru-RU"/>
              </w:rPr>
              <w:t xml:space="preserve"> </w:t>
            </w:r>
            <w:r w:rsidRPr="00897DC8">
              <w:rPr>
                <w:rFonts w:ascii="Times New Roman" w:eastAsia="Times New Roman" w:hAnsi="Times New Roman" w:cs="Times New Roman"/>
                <w:sz w:val="24"/>
                <w:lang w:val="ru-RU"/>
              </w:rPr>
              <w:t>расстояния,</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времени,</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скорости.</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pacing w:val="-2"/>
                <w:sz w:val="24"/>
                <w:lang w:val="ru-RU"/>
              </w:rPr>
              <w:t>Связь</w:t>
            </w:r>
          </w:p>
          <w:p w:rsidR="00897DC8" w:rsidRPr="00897DC8" w:rsidRDefault="00897DC8" w:rsidP="00897DC8">
            <w:pPr>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между</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единицами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измерения</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каждой</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величины</w:t>
            </w:r>
          </w:p>
        </w:tc>
      </w:tr>
      <w:tr w:rsidR="00897DC8" w:rsidRPr="00897DC8" w:rsidTr="00897DC8">
        <w:trPr>
          <w:trHeight w:val="431"/>
        </w:trPr>
        <w:tc>
          <w:tcPr>
            <w:tcW w:w="1217" w:type="dxa"/>
          </w:tcPr>
          <w:p w:rsidR="00897DC8" w:rsidRPr="00897DC8" w:rsidRDefault="00897DC8" w:rsidP="00897DC8">
            <w:pPr>
              <w:spacing w:before="46"/>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3.4</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основных</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2"/>
                <w:sz w:val="24"/>
                <w:lang w:val="ru-RU"/>
              </w:rPr>
              <w:t xml:space="preserve"> дроби</w:t>
            </w:r>
          </w:p>
        </w:tc>
      </w:tr>
      <w:tr w:rsidR="00897DC8" w:rsidRPr="00897DC8" w:rsidTr="00897DC8">
        <w:trPr>
          <w:trHeight w:val="431"/>
        </w:trPr>
        <w:tc>
          <w:tcPr>
            <w:tcW w:w="1217" w:type="dxa"/>
          </w:tcPr>
          <w:p w:rsidR="00897DC8" w:rsidRPr="00897DC8" w:rsidRDefault="00897DC8" w:rsidP="00897DC8">
            <w:pPr>
              <w:spacing w:before="46"/>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3.5</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Представление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данных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виде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таблиц,</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столбчатых</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диаграмм</w:t>
            </w:r>
          </w:p>
        </w:tc>
      </w:tr>
      <w:tr w:rsidR="00897DC8" w:rsidRPr="00897DC8" w:rsidTr="00897DC8">
        <w:trPr>
          <w:trHeight w:val="429"/>
        </w:trPr>
        <w:tc>
          <w:tcPr>
            <w:tcW w:w="1217" w:type="dxa"/>
          </w:tcPr>
          <w:p w:rsidR="00897DC8" w:rsidRPr="00897DC8" w:rsidRDefault="00897DC8" w:rsidP="00897DC8">
            <w:pPr>
              <w:spacing w:before="43"/>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8165"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Наглядная</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геометрия</w:t>
            </w:r>
          </w:p>
        </w:tc>
      </w:tr>
      <w:tr w:rsidR="00897DC8" w:rsidRPr="00897DC8" w:rsidTr="00897DC8">
        <w:trPr>
          <w:trHeight w:val="1205"/>
        </w:trPr>
        <w:tc>
          <w:tcPr>
            <w:tcW w:w="1217" w:type="dxa"/>
          </w:tcPr>
          <w:p w:rsidR="00897DC8" w:rsidRPr="00897DC8" w:rsidRDefault="00897DC8" w:rsidP="00897DC8">
            <w:pPr>
              <w:spacing w:before="156"/>
              <w:rPr>
                <w:rFonts w:ascii="Times New Roman" w:eastAsia="Times New Roman" w:hAnsi="Times New Roman" w:cs="Times New Roman"/>
                <w:b/>
                <w:sz w:val="24"/>
              </w:rPr>
            </w:pPr>
          </w:p>
          <w:p w:rsidR="00897DC8" w:rsidRPr="00897DC8" w:rsidRDefault="00897DC8" w:rsidP="00897DC8">
            <w:pPr>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4.1</w:t>
            </w:r>
          </w:p>
        </w:tc>
        <w:tc>
          <w:tcPr>
            <w:tcW w:w="8165" w:type="dxa"/>
          </w:tcPr>
          <w:p w:rsidR="00897DC8" w:rsidRPr="00897DC8" w:rsidRDefault="00897DC8" w:rsidP="00897DC8">
            <w:pPr>
              <w:spacing w:before="46" w:line="336" w:lineRule="auto"/>
              <w:rPr>
                <w:rFonts w:ascii="Times New Roman" w:eastAsia="Times New Roman" w:hAnsi="Times New Roman" w:cs="Times New Roman"/>
                <w:sz w:val="24"/>
              </w:rPr>
            </w:pPr>
            <w:r w:rsidRPr="00897DC8">
              <w:rPr>
                <w:rFonts w:ascii="Times New Roman" w:eastAsia="Times New Roman" w:hAnsi="Times New Roman" w:cs="Times New Roman"/>
                <w:sz w:val="24"/>
                <w:lang w:val="ru-RU"/>
              </w:rPr>
              <w:t>Наглядные</w:t>
            </w:r>
            <w:r w:rsidRPr="00897DC8">
              <w:rPr>
                <w:rFonts w:ascii="Times New Roman" w:eastAsia="Times New Roman" w:hAnsi="Times New Roman" w:cs="Times New Roman"/>
                <w:spacing w:val="-11"/>
                <w:sz w:val="24"/>
                <w:lang w:val="ru-RU"/>
              </w:rPr>
              <w:t xml:space="preserve"> </w:t>
            </w:r>
            <w:r w:rsidRPr="00897DC8">
              <w:rPr>
                <w:rFonts w:ascii="Times New Roman" w:eastAsia="Times New Roman" w:hAnsi="Times New Roman" w:cs="Times New Roman"/>
                <w:sz w:val="24"/>
                <w:lang w:val="ru-RU"/>
              </w:rPr>
              <w:t>представления</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о</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фигурах</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13"/>
                <w:sz w:val="24"/>
                <w:lang w:val="ru-RU"/>
              </w:rPr>
              <w:t xml:space="preserve"> </w:t>
            </w:r>
            <w:r w:rsidRPr="00897DC8">
              <w:rPr>
                <w:rFonts w:ascii="Times New Roman" w:eastAsia="Times New Roman" w:hAnsi="Times New Roman" w:cs="Times New Roman"/>
                <w:sz w:val="24"/>
                <w:lang w:val="ru-RU"/>
              </w:rPr>
              <w:t>плоскости:</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точка,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прямая,</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отрезок, луч,</w:t>
            </w:r>
            <w:r w:rsidRPr="00897DC8">
              <w:rPr>
                <w:rFonts w:ascii="Times New Roman" w:eastAsia="Times New Roman" w:hAnsi="Times New Roman" w:cs="Times New Roman"/>
                <w:spacing w:val="75"/>
                <w:sz w:val="24"/>
                <w:lang w:val="ru-RU"/>
              </w:rPr>
              <w:t xml:space="preserve"> </w:t>
            </w:r>
            <w:r w:rsidRPr="00897DC8">
              <w:rPr>
                <w:rFonts w:ascii="Times New Roman" w:eastAsia="Times New Roman" w:hAnsi="Times New Roman" w:cs="Times New Roman"/>
                <w:sz w:val="24"/>
                <w:lang w:val="ru-RU"/>
              </w:rPr>
              <w:t>угол,</w:t>
            </w:r>
            <w:r w:rsidRPr="00897DC8">
              <w:rPr>
                <w:rFonts w:ascii="Times New Roman" w:eastAsia="Times New Roman" w:hAnsi="Times New Roman" w:cs="Times New Roman"/>
                <w:spacing w:val="75"/>
                <w:sz w:val="24"/>
                <w:lang w:val="ru-RU"/>
              </w:rPr>
              <w:t xml:space="preserve"> </w:t>
            </w:r>
            <w:r w:rsidRPr="00897DC8">
              <w:rPr>
                <w:rFonts w:ascii="Times New Roman" w:eastAsia="Times New Roman" w:hAnsi="Times New Roman" w:cs="Times New Roman"/>
                <w:sz w:val="24"/>
                <w:lang w:val="ru-RU"/>
              </w:rPr>
              <w:t>ломаная,</w:t>
            </w:r>
            <w:r w:rsidRPr="00897DC8">
              <w:rPr>
                <w:rFonts w:ascii="Times New Roman" w:eastAsia="Times New Roman" w:hAnsi="Times New Roman" w:cs="Times New Roman"/>
                <w:spacing w:val="76"/>
                <w:sz w:val="24"/>
                <w:lang w:val="ru-RU"/>
              </w:rPr>
              <w:t xml:space="preserve"> </w:t>
            </w:r>
            <w:r w:rsidRPr="00897DC8">
              <w:rPr>
                <w:rFonts w:ascii="Times New Roman" w:eastAsia="Times New Roman" w:hAnsi="Times New Roman" w:cs="Times New Roman"/>
                <w:sz w:val="24"/>
                <w:lang w:val="ru-RU"/>
              </w:rPr>
              <w:t>многоугольник,</w:t>
            </w:r>
            <w:r w:rsidRPr="00897DC8">
              <w:rPr>
                <w:rFonts w:ascii="Times New Roman" w:eastAsia="Times New Roman" w:hAnsi="Times New Roman" w:cs="Times New Roman"/>
                <w:spacing w:val="77"/>
                <w:sz w:val="24"/>
                <w:lang w:val="ru-RU"/>
              </w:rPr>
              <w:t xml:space="preserve"> </w:t>
            </w:r>
            <w:r w:rsidRPr="00897DC8">
              <w:rPr>
                <w:rFonts w:ascii="Times New Roman" w:eastAsia="Times New Roman" w:hAnsi="Times New Roman" w:cs="Times New Roman"/>
                <w:sz w:val="24"/>
                <w:lang w:val="ru-RU"/>
              </w:rPr>
              <w:t>окружность,</w:t>
            </w:r>
            <w:r w:rsidRPr="00897DC8">
              <w:rPr>
                <w:rFonts w:ascii="Times New Roman" w:eastAsia="Times New Roman" w:hAnsi="Times New Roman" w:cs="Times New Roman"/>
                <w:spacing w:val="75"/>
                <w:sz w:val="24"/>
                <w:lang w:val="ru-RU"/>
              </w:rPr>
              <w:t xml:space="preserve"> </w:t>
            </w:r>
            <w:r w:rsidRPr="00897DC8">
              <w:rPr>
                <w:rFonts w:ascii="Times New Roman" w:eastAsia="Times New Roman" w:hAnsi="Times New Roman" w:cs="Times New Roman"/>
                <w:sz w:val="24"/>
                <w:lang w:val="ru-RU"/>
              </w:rPr>
              <w:t>круг.</w:t>
            </w:r>
            <w:r w:rsidRPr="00897DC8">
              <w:rPr>
                <w:rFonts w:ascii="Times New Roman" w:eastAsia="Times New Roman" w:hAnsi="Times New Roman" w:cs="Times New Roman"/>
                <w:spacing w:val="50"/>
                <w:w w:val="150"/>
                <w:sz w:val="24"/>
                <w:lang w:val="ru-RU"/>
              </w:rPr>
              <w:t xml:space="preserve"> </w:t>
            </w:r>
            <w:r w:rsidRPr="00897DC8">
              <w:rPr>
                <w:rFonts w:ascii="Times New Roman" w:eastAsia="Times New Roman" w:hAnsi="Times New Roman" w:cs="Times New Roman"/>
                <w:sz w:val="24"/>
              </w:rPr>
              <w:t>Угол.</w:t>
            </w:r>
            <w:r w:rsidRPr="00897DC8">
              <w:rPr>
                <w:rFonts w:ascii="Times New Roman" w:eastAsia="Times New Roman" w:hAnsi="Times New Roman" w:cs="Times New Roman"/>
                <w:spacing w:val="76"/>
                <w:sz w:val="24"/>
              </w:rPr>
              <w:t xml:space="preserve"> </w:t>
            </w:r>
            <w:r w:rsidRPr="00897DC8">
              <w:rPr>
                <w:rFonts w:ascii="Times New Roman" w:eastAsia="Times New Roman" w:hAnsi="Times New Roman" w:cs="Times New Roman"/>
                <w:spacing w:val="-2"/>
                <w:sz w:val="24"/>
              </w:rPr>
              <w:t>Прямой,</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pacing w:val="-2"/>
                <w:sz w:val="24"/>
              </w:rPr>
              <w:t>острый,</w:t>
            </w:r>
            <w:r w:rsidRPr="00897DC8">
              <w:rPr>
                <w:rFonts w:ascii="Times New Roman" w:eastAsia="Times New Roman" w:hAnsi="Times New Roman" w:cs="Times New Roman"/>
                <w:spacing w:val="-13"/>
                <w:sz w:val="24"/>
              </w:rPr>
              <w:t xml:space="preserve"> </w:t>
            </w:r>
            <w:r w:rsidRPr="00897DC8">
              <w:rPr>
                <w:rFonts w:ascii="Times New Roman" w:eastAsia="Times New Roman" w:hAnsi="Times New Roman" w:cs="Times New Roman"/>
                <w:spacing w:val="-2"/>
                <w:sz w:val="24"/>
              </w:rPr>
              <w:t>тупой</w:t>
            </w:r>
            <w:r w:rsidRPr="00897DC8">
              <w:rPr>
                <w:rFonts w:ascii="Times New Roman" w:eastAsia="Times New Roman" w:hAnsi="Times New Roman" w:cs="Times New Roman"/>
                <w:spacing w:val="-13"/>
                <w:sz w:val="24"/>
              </w:rPr>
              <w:t xml:space="preserve"> </w:t>
            </w:r>
            <w:r w:rsidRPr="00897DC8">
              <w:rPr>
                <w:rFonts w:ascii="Times New Roman" w:eastAsia="Times New Roman" w:hAnsi="Times New Roman" w:cs="Times New Roman"/>
                <w:spacing w:val="-2"/>
                <w:sz w:val="24"/>
              </w:rPr>
              <w:t>и</w:t>
            </w:r>
            <w:r w:rsidRPr="00897DC8">
              <w:rPr>
                <w:rFonts w:ascii="Times New Roman" w:eastAsia="Times New Roman" w:hAnsi="Times New Roman" w:cs="Times New Roman"/>
                <w:spacing w:val="-11"/>
                <w:sz w:val="24"/>
              </w:rPr>
              <w:t xml:space="preserve"> </w:t>
            </w:r>
            <w:r w:rsidRPr="00897DC8">
              <w:rPr>
                <w:rFonts w:ascii="Times New Roman" w:eastAsia="Times New Roman" w:hAnsi="Times New Roman" w:cs="Times New Roman"/>
                <w:spacing w:val="-2"/>
                <w:sz w:val="24"/>
              </w:rPr>
              <w:t>развёрнутый</w:t>
            </w:r>
            <w:r w:rsidRPr="00897DC8">
              <w:rPr>
                <w:rFonts w:ascii="Times New Roman" w:eastAsia="Times New Roman" w:hAnsi="Times New Roman" w:cs="Times New Roman"/>
                <w:spacing w:val="-10"/>
                <w:sz w:val="24"/>
              </w:rPr>
              <w:t xml:space="preserve"> </w:t>
            </w:r>
            <w:r w:rsidRPr="00897DC8">
              <w:rPr>
                <w:rFonts w:ascii="Times New Roman" w:eastAsia="Times New Roman" w:hAnsi="Times New Roman" w:cs="Times New Roman"/>
                <w:spacing w:val="-4"/>
                <w:sz w:val="24"/>
              </w:rPr>
              <w:t>углы</w:t>
            </w:r>
          </w:p>
        </w:tc>
      </w:tr>
      <w:tr w:rsidR="00897DC8" w:rsidRPr="00897DC8" w:rsidTr="00897DC8">
        <w:trPr>
          <w:trHeight w:val="818"/>
        </w:trPr>
        <w:tc>
          <w:tcPr>
            <w:tcW w:w="1217" w:type="dxa"/>
          </w:tcPr>
          <w:p w:rsidR="00897DC8" w:rsidRPr="00897DC8" w:rsidRDefault="00897DC8" w:rsidP="00897DC8">
            <w:pPr>
              <w:spacing w:before="240"/>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4.2</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Длина</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z w:val="24"/>
                <w:lang w:val="ru-RU"/>
              </w:rPr>
              <w:t>отрезка,</w:t>
            </w:r>
            <w:r w:rsidRPr="00897DC8">
              <w:rPr>
                <w:rFonts w:ascii="Times New Roman" w:eastAsia="Times New Roman" w:hAnsi="Times New Roman" w:cs="Times New Roman"/>
                <w:spacing w:val="35"/>
                <w:sz w:val="24"/>
                <w:lang w:val="ru-RU"/>
              </w:rPr>
              <w:t xml:space="preserve"> </w:t>
            </w:r>
            <w:r w:rsidRPr="00897DC8">
              <w:rPr>
                <w:rFonts w:ascii="Times New Roman" w:eastAsia="Times New Roman" w:hAnsi="Times New Roman" w:cs="Times New Roman"/>
                <w:sz w:val="24"/>
                <w:lang w:val="ru-RU"/>
              </w:rPr>
              <w:t>метрические</w:t>
            </w:r>
            <w:r w:rsidRPr="00897DC8">
              <w:rPr>
                <w:rFonts w:ascii="Times New Roman" w:eastAsia="Times New Roman" w:hAnsi="Times New Roman" w:cs="Times New Roman"/>
                <w:spacing w:val="35"/>
                <w:sz w:val="24"/>
                <w:lang w:val="ru-RU"/>
              </w:rPr>
              <w:t xml:space="preserve"> </w:t>
            </w:r>
            <w:r w:rsidRPr="00897DC8">
              <w:rPr>
                <w:rFonts w:ascii="Times New Roman" w:eastAsia="Times New Roman" w:hAnsi="Times New Roman" w:cs="Times New Roman"/>
                <w:sz w:val="24"/>
                <w:lang w:val="ru-RU"/>
              </w:rPr>
              <w:t>единицы</w:t>
            </w:r>
            <w:r w:rsidRPr="00897DC8">
              <w:rPr>
                <w:rFonts w:ascii="Times New Roman" w:eastAsia="Times New Roman" w:hAnsi="Times New Roman" w:cs="Times New Roman"/>
                <w:spacing w:val="39"/>
                <w:sz w:val="24"/>
                <w:lang w:val="ru-RU"/>
              </w:rPr>
              <w:t xml:space="preserve"> </w:t>
            </w:r>
            <w:r w:rsidRPr="00897DC8">
              <w:rPr>
                <w:rFonts w:ascii="Times New Roman" w:eastAsia="Times New Roman" w:hAnsi="Times New Roman" w:cs="Times New Roman"/>
                <w:sz w:val="24"/>
                <w:lang w:val="ru-RU"/>
              </w:rPr>
              <w:t>длины.</w:t>
            </w:r>
            <w:r w:rsidRPr="00897DC8">
              <w:rPr>
                <w:rFonts w:ascii="Times New Roman" w:eastAsia="Times New Roman" w:hAnsi="Times New Roman" w:cs="Times New Roman"/>
                <w:spacing w:val="35"/>
                <w:sz w:val="24"/>
                <w:lang w:val="ru-RU"/>
              </w:rPr>
              <w:t xml:space="preserve"> </w:t>
            </w:r>
            <w:r w:rsidRPr="00897DC8">
              <w:rPr>
                <w:rFonts w:ascii="Times New Roman" w:eastAsia="Times New Roman" w:hAnsi="Times New Roman" w:cs="Times New Roman"/>
                <w:sz w:val="24"/>
                <w:lang w:val="ru-RU"/>
              </w:rPr>
              <w:t>Длина</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z w:val="24"/>
                <w:lang w:val="ru-RU"/>
              </w:rPr>
              <w:t>ломаной,</w:t>
            </w:r>
            <w:r w:rsidRPr="00897DC8">
              <w:rPr>
                <w:rFonts w:ascii="Times New Roman" w:eastAsia="Times New Roman" w:hAnsi="Times New Roman" w:cs="Times New Roman"/>
                <w:spacing w:val="36"/>
                <w:sz w:val="24"/>
                <w:lang w:val="ru-RU"/>
              </w:rPr>
              <w:t xml:space="preserve"> </w:t>
            </w:r>
            <w:r w:rsidRPr="00897DC8">
              <w:rPr>
                <w:rFonts w:ascii="Times New Roman" w:eastAsia="Times New Roman" w:hAnsi="Times New Roman" w:cs="Times New Roman"/>
                <w:spacing w:val="-2"/>
                <w:sz w:val="24"/>
                <w:lang w:val="ru-RU"/>
              </w:rPr>
              <w:t>периметр</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многоугольника.</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Измерение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построение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углов</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помощью</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транспортира</w:t>
            </w:r>
          </w:p>
        </w:tc>
      </w:tr>
      <w:tr w:rsidR="00897DC8" w:rsidRPr="00897DC8" w:rsidTr="00897DC8">
        <w:trPr>
          <w:trHeight w:val="818"/>
        </w:trPr>
        <w:tc>
          <w:tcPr>
            <w:tcW w:w="1217" w:type="dxa"/>
          </w:tcPr>
          <w:p w:rsidR="00897DC8" w:rsidRPr="00897DC8" w:rsidRDefault="00897DC8" w:rsidP="00897DC8">
            <w:pPr>
              <w:spacing w:before="238"/>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4.3</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Наглядные</w:t>
            </w:r>
            <w:r w:rsidRPr="00897DC8">
              <w:rPr>
                <w:rFonts w:ascii="Times New Roman" w:eastAsia="Times New Roman" w:hAnsi="Times New Roman" w:cs="Times New Roman"/>
                <w:spacing w:val="26"/>
                <w:sz w:val="24"/>
                <w:lang w:val="ru-RU"/>
              </w:rPr>
              <w:t xml:space="preserve">  </w:t>
            </w:r>
            <w:r w:rsidRPr="00897DC8">
              <w:rPr>
                <w:rFonts w:ascii="Times New Roman" w:eastAsia="Times New Roman" w:hAnsi="Times New Roman" w:cs="Times New Roman"/>
                <w:sz w:val="24"/>
                <w:lang w:val="ru-RU"/>
              </w:rPr>
              <w:t>представления</w:t>
            </w:r>
            <w:r w:rsidRPr="00897DC8">
              <w:rPr>
                <w:rFonts w:ascii="Times New Roman" w:eastAsia="Times New Roman" w:hAnsi="Times New Roman" w:cs="Times New Roman"/>
                <w:spacing w:val="28"/>
                <w:sz w:val="24"/>
                <w:lang w:val="ru-RU"/>
              </w:rPr>
              <w:t xml:space="preserve">  </w:t>
            </w:r>
            <w:r w:rsidRPr="00897DC8">
              <w:rPr>
                <w:rFonts w:ascii="Times New Roman" w:eastAsia="Times New Roman" w:hAnsi="Times New Roman" w:cs="Times New Roman"/>
                <w:sz w:val="24"/>
                <w:lang w:val="ru-RU"/>
              </w:rPr>
              <w:t>о</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z w:val="24"/>
                <w:lang w:val="ru-RU"/>
              </w:rPr>
              <w:t>фигурах</w:t>
            </w:r>
            <w:r w:rsidRPr="00897DC8">
              <w:rPr>
                <w:rFonts w:ascii="Times New Roman" w:eastAsia="Times New Roman" w:hAnsi="Times New Roman" w:cs="Times New Roman"/>
                <w:spacing w:val="2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z w:val="24"/>
                <w:lang w:val="ru-RU"/>
              </w:rPr>
              <w:t>плоскости:</w:t>
            </w:r>
            <w:r w:rsidRPr="00897DC8">
              <w:rPr>
                <w:rFonts w:ascii="Times New Roman" w:eastAsia="Times New Roman" w:hAnsi="Times New Roman" w:cs="Times New Roman"/>
                <w:spacing w:val="27"/>
                <w:sz w:val="24"/>
                <w:lang w:val="ru-RU"/>
              </w:rPr>
              <w:t xml:space="preserve">  </w:t>
            </w:r>
            <w:r w:rsidRPr="00897DC8">
              <w:rPr>
                <w:rFonts w:ascii="Times New Roman" w:eastAsia="Times New Roman" w:hAnsi="Times New Roman" w:cs="Times New Roman"/>
                <w:spacing w:val="-2"/>
                <w:sz w:val="24"/>
                <w:lang w:val="ru-RU"/>
              </w:rPr>
              <w:t>многоугольник,</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прямоугольник,</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квадрат,</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треугольник;</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о</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равенстве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pacing w:val="-2"/>
                <w:sz w:val="24"/>
                <w:lang w:val="ru-RU"/>
              </w:rPr>
              <w:t>фигур</w:t>
            </w:r>
          </w:p>
        </w:tc>
      </w:tr>
      <w:tr w:rsidR="00897DC8" w:rsidRPr="00897DC8" w:rsidTr="00897DC8">
        <w:trPr>
          <w:trHeight w:val="1591"/>
        </w:trPr>
        <w:tc>
          <w:tcPr>
            <w:tcW w:w="1217" w:type="dxa"/>
          </w:tcPr>
          <w:p w:rsidR="00897DC8" w:rsidRPr="00897DC8" w:rsidRDefault="00897DC8" w:rsidP="00897DC8">
            <w:pPr>
              <w:rPr>
                <w:rFonts w:ascii="Times New Roman" w:eastAsia="Times New Roman" w:hAnsi="Times New Roman" w:cs="Times New Roman"/>
                <w:b/>
                <w:sz w:val="24"/>
                <w:lang w:val="ru-RU"/>
              </w:rPr>
            </w:pPr>
          </w:p>
          <w:p w:rsidR="00897DC8" w:rsidRPr="00897DC8" w:rsidRDefault="00897DC8" w:rsidP="00897DC8">
            <w:pPr>
              <w:spacing w:before="72"/>
              <w:rPr>
                <w:rFonts w:ascii="Times New Roman" w:eastAsia="Times New Roman" w:hAnsi="Times New Roman" w:cs="Times New Roman"/>
                <w:b/>
                <w:sz w:val="24"/>
                <w:lang w:val="ru-RU"/>
              </w:rPr>
            </w:pPr>
          </w:p>
          <w:p w:rsidR="00897DC8" w:rsidRPr="00897DC8" w:rsidRDefault="00897DC8" w:rsidP="00897DC8">
            <w:pPr>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4.4</w:t>
            </w:r>
          </w:p>
        </w:tc>
        <w:tc>
          <w:tcPr>
            <w:tcW w:w="8165" w:type="dxa"/>
          </w:tcPr>
          <w:p w:rsidR="00897DC8" w:rsidRPr="00897DC8" w:rsidRDefault="00897DC8" w:rsidP="00897DC8">
            <w:pPr>
              <w:spacing w:before="46" w:line="336" w:lineRule="auto"/>
              <w:ind w:right="102"/>
              <w:jc w:val="both"/>
              <w:rPr>
                <w:rFonts w:ascii="Times New Roman" w:eastAsia="Times New Roman" w:hAnsi="Times New Roman" w:cs="Times New Roman"/>
                <w:sz w:val="24"/>
              </w:rPr>
            </w:pPr>
            <w:r w:rsidRPr="00897DC8">
              <w:rPr>
                <w:rFonts w:ascii="Times New Roman" w:eastAsia="Times New Roman" w:hAnsi="Times New Roman" w:cs="Times New Roman"/>
                <w:sz w:val="24"/>
                <w:lang w:val="ru-RU"/>
              </w:rPr>
              <w:t>Изображение фигур, в том числе на клетчатой бумаге. Построение конфигураций из частей прямой, окружности на нелинованной и клетчатой</w:t>
            </w:r>
            <w:r w:rsidRPr="00897DC8">
              <w:rPr>
                <w:rFonts w:ascii="Times New Roman" w:eastAsia="Times New Roman" w:hAnsi="Times New Roman" w:cs="Times New Roman"/>
                <w:spacing w:val="55"/>
                <w:sz w:val="24"/>
                <w:lang w:val="ru-RU"/>
              </w:rPr>
              <w:t xml:space="preserve">   </w:t>
            </w:r>
            <w:r w:rsidRPr="00897DC8">
              <w:rPr>
                <w:rFonts w:ascii="Times New Roman" w:eastAsia="Times New Roman" w:hAnsi="Times New Roman" w:cs="Times New Roman"/>
                <w:sz w:val="24"/>
                <w:lang w:val="ru-RU"/>
              </w:rPr>
              <w:t>бумаге.</w:t>
            </w:r>
            <w:r w:rsidRPr="00897DC8">
              <w:rPr>
                <w:rFonts w:ascii="Times New Roman" w:eastAsia="Times New Roman" w:hAnsi="Times New Roman" w:cs="Times New Roman"/>
                <w:spacing w:val="56"/>
                <w:sz w:val="24"/>
                <w:lang w:val="ru-RU"/>
              </w:rPr>
              <w:t xml:space="preserve">   </w:t>
            </w:r>
            <w:r w:rsidRPr="00897DC8">
              <w:rPr>
                <w:rFonts w:ascii="Times New Roman" w:eastAsia="Times New Roman" w:hAnsi="Times New Roman" w:cs="Times New Roman"/>
                <w:sz w:val="24"/>
              </w:rPr>
              <w:t>Использование</w:t>
            </w:r>
            <w:r w:rsidRPr="00897DC8">
              <w:rPr>
                <w:rFonts w:ascii="Times New Roman" w:eastAsia="Times New Roman" w:hAnsi="Times New Roman" w:cs="Times New Roman"/>
                <w:spacing w:val="55"/>
                <w:sz w:val="24"/>
              </w:rPr>
              <w:t xml:space="preserve">   </w:t>
            </w:r>
            <w:r w:rsidRPr="00897DC8">
              <w:rPr>
                <w:rFonts w:ascii="Times New Roman" w:eastAsia="Times New Roman" w:hAnsi="Times New Roman" w:cs="Times New Roman"/>
                <w:sz w:val="24"/>
              </w:rPr>
              <w:t>свойств</w:t>
            </w:r>
            <w:r w:rsidRPr="00897DC8">
              <w:rPr>
                <w:rFonts w:ascii="Times New Roman" w:eastAsia="Times New Roman" w:hAnsi="Times New Roman" w:cs="Times New Roman"/>
                <w:spacing w:val="55"/>
                <w:sz w:val="24"/>
              </w:rPr>
              <w:t xml:space="preserve">   </w:t>
            </w:r>
            <w:r w:rsidRPr="00897DC8">
              <w:rPr>
                <w:rFonts w:ascii="Times New Roman" w:eastAsia="Times New Roman" w:hAnsi="Times New Roman" w:cs="Times New Roman"/>
                <w:sz w:val="24"/>
              </w:rPr>
              <w:t>сторон</w:t>
            </w:r>
            <w:r w:rsidRPr="00897DC8">
              <w:rPr>
                <w:rFonts w:ascii="Times New Roman" w:eastAsia="Times New Roman" w:hAnsi="Times New Roman" w:cs="Times New Roman"/>
                <w:spacing w:val="55"/>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55"/>
                <w:sz w:val="24"/>
              </w:rPr>
              <w:t xml:space="preserve">   </w:t>
            </w:r>
            <w:r w:rsidRPr="00897DC8">
              <w:rPr>
                <w:rFonts w:ascii="Times New Roman" w:eastAsia="Times New Roman" w:hAnsi="Times New Roman" w:cs="Times New Roman"/>
                <w:spacing w:val="-2"/>
                <w:sz w:val="24"/>
              </w:rPr>
              <w:t>углов</w:t>
            </w:r>
          </w:p>
          <w:p w:rsidR="00897DC8" w:rsidRPr="00897DC8" w:rsidRDefault="00897DC8" w:rsidP="00897DC8">
            <w:pPr>
              <w:jc w:val="both"/>
              <w:rPr>
                <w:rFonts w:ascii="Times New Roman" w:eastAsia="Times New Roman" w:hAnsi="Times New Roman" w:cs="Times New Roman"/>
                <w:sz w:val="24"/>
              </w:rPr>
            </w:pPr>
            <w:r w:rsidRPr="00897DC8">
              <w:rPr>
                <w:rFonts w:ascii="Times New Roman" w:eastAsia="Times New Roman" w:hAnsi="Times New Roman" w:cs="Times New Roman"/>
                <w:sz w:val="24"/>
              </w:rPr>
              <w:t>прямоугольника,</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2"/>
                <w:sz w:val="24"/>
              </w:rPr>
              <w:t>квадрата</w:t>
            </w:r>
          </w:p>
        </w:tc>
      </w:tr>
      <w:tr w:rsidR="00897DC8" w:rsidRPr="00897DC8" w:rsidTr="00897DC8">
        <w:trPr>
          <w:trHeight w:val="1199"/>
        </w:trPr>
        <w:tc>
          <w:tcPr>
            <w:tcW w:w="1217" w:type="dxa"/>
          </w:tcPr>
          <w:p w:rsidR="00897DC8" w:rsidRPr="00897DC8" w:rsidRDefault="00897DC8" w:rsidP="00897DC8">
            <w:pPr>
              <w:spacing w:before="153"/>
              <w:rPr>
                <w:rFonts w:ascii="Times New Roman" w:eastAsia="Times New Roman" w:hAnsi="Times New Roman" w:cs="Times New Roman"/>
                <w:b/>
                <w:sz w:val="24"/>
              </w:rPr>
            </w:pPr>
          </w:p>
          <w:p w:rsidR="00897DC8" w:rsidRPr="00897DC8" w:rsidRDefault="00897DC8" w:rsidP="00897DC8">
            <w:pPr>
              <w:spacing w:before="1"/>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4.5</w:t>
            </w:r>
          </w:p>
        </w:tc>
        <w:tc>
          <w:tcPr>
            <w:tcW w:w="8165" w:type="dxa"/>
          </w:tcPr>
          <w:p w:rsidR="00897DC8" w:rsidRPr="00897DC8" w:rsidRDefault="00897DC8" w:rsidP="00897DC8">
            <w:pPr>
              <w:tabs>
                <w:tab w:val="left" w:pos="1631"/>
                <w:tab w:val="left" w:pos="3588"/>
                <w:tab w:val="left" w:pos="3998"/>
                <w:tab w:val="left" w:pos="6128"/>
                <w:tab w:val="left" w:pos="7829"/>
              </w:tabs>
              <w:spacing w:before="43" w:line="336" w:lineRule="auto"/>
              <w:ind w:right="10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Площадь</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прямоугольника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многоугольников,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составленных</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6"/>
                <w:sz w:val="24"/>
                <w:lang w:val="ru-RU"/>
              </w:rPr>
              <w:t xml:space="preserve">из </w:t>
            </w:r>
            <w:r w:rsidRPr="00897DC8">
              <w:rPr>
                <w:rFonts w:ascii="Times New Roman" w:eastAsia="Times New Roman" w:hAnsi="Times New Roman" w:cs="Times New Roman"/>
                <w:sz w:val="24"/>
                <w:lang w:val="ru-RU"/>
              </w:rPr>
              <w:t>прямоугольников,</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том</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числе</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фигур,</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изображённых</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клетчатой</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бумаге.</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z w:val="24"/>
              </w:rPr>
              <w:t>Единицы</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измерения</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площади</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type w:val="continuous"/>
          <w:pgSz w:w="11910" w:h="16390"/>
          <w:pgMar w:top="1120" w:right="708" w:bottom="28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7"/>
        <w:gridCol w:w="8165"/>
      </w:tblGrid>
      <w:tr w:rsidR="00897DC8" w:rsidRPr="00897DC8" w:rsidTr="00897DC8">
        <w:trPr>
          <w:trHeight w:val="1591"/>
        </w:trPr>
        <w:tc>
          <w:tcPr>
            <w:tcW w:w="1217" w:type="dxa"/>
          </w:tcPr>
          <w:p w:rsidR="00897DC8" w:rsidRPr="00897DC8" w:rsidRDefault="00897DC8" w:rsidP="00897DC8">
            <w:pPr>
              <w:rPr>
                <w:rFonts w:ascii="Times New Roman" w:eastAsia="Times New Roman" w:hAnsi="Times New Roman" w:cs="Times New Roman"/>
                <w:b/>
                <w:sz w:val="24"/>
              </w:rPr>
            </w:pPr>
          </w:p>
          <w:p w:rsidR="00897DC8" w:rsidRPr="00897DC8" w:rsidRDefault="00897DC8" w:rsidP="00897DC8">
            <w:pPr>
              <w:spacing w:before="75"/>
              <w:rPr>
                <w:rFonts w:ascii="Times New Roman" w:eastAsia="Times New Roman" w:hAnsi="Times New Roman" w:cs="Times New Roman"/>
                <w:b/>
                <w:sz w:val="24"/>
              </w:rPr>
            </w:pPr>
          </w:p>
          <w:p w:rsidR="00897DC8" w:rsidRPr="00897DC8" w:rsidRDefault="00897DC8" w:rsidP="00897DC8">
            <w:pPr>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4.6</w:t>
            </w:r>
          </w:p>
        </w:tc>
        <w:tc>
          <w:tcPr>
            <w:tcW w:w="8165" w:type="dxa"/>
          </w:tcPr>
          <w:p w:rsidR="00897DC8" w:rsidRPr="00897DC8" w:rsidRDefault="00897DC8" w:rsidP="00897DC8">
            <w:pPr>
              <w:spacing w:before="46" w:line="336" w:lineRule="auto"/>
              <w:ind w:right="104"/>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Наглядные представления о пространственных фигурах: прямоугольный параллелепипед, куб, многогранники. Изображение простейших многогранников.</w:t>
            </w:r>
            <w:r w:rsidRPr="00897DC8">
              <w:rPr>
                <w:rFonts w:ascii="Times New Roman" w:eastAsia="Times New Roman" w:hAnsi="Times New Roman" w:cs="Times New Roman"/>
                <w:spacing w:val="42"/>
                <w:sz w:val="24"/>
                <w:lang w:val="ru-RU"/>
              </w:rPr>
              <w:t xml:space="preserve"> </w:t>
            </w:r>
            <w:r w:rsidRPr="00897DC8">
              <w:rPr>
                <w:rFonts w:ascii="Times New Roman" w:eastAsia="Times New Roman" w:hAnsi="Times New Roman" w:cs="Times New Roman"/>
                <w:sz w:val="24"/>
                <w:lang w:val="ru-RU"/>
              </w:rPr>
              <w:t>Развёртки</w:t>
            </w:r>
            <w:r w:rsidRPr="00897DC8">
              <w:rPr>
                <w:rFonts w:ascii="Times New Roman" w:eastAsia="Times New Roman" w:hAnsi="Times New Roman" w:cs="Times New Roman"/>
                <w:spacing w:val="44"/>
                <w:sz w:val="24"/>
                <w:lang w:val="ru-RU"/>
              </w:rPr>
              <w:t xml:space="preserve"> </w:t>
            </w:r>
            <w:r w:rsidRPr="00897DC8">
              <w:rPr>
                <w:rFonts w:ascii="Times New Roman" w:eastAsia="Times New Roman" w:hAnsi="Times New Roman" w:cs="Times New Roman"/>
                <w:sz w:val="24"/>
                <w:lang w:val="ru-RU"/>
              </w:rPr>
              <w:t>куба</w:t>
            </w:r>
            <w:r w:rsidRPr="00897DC8">
              <w:rPr>
                <w:rFonts w:ascii="Times New Roman" w:eastAsia="Times New Roman" w:hAnsi="Times New Roman" w:cs="Times New Roman"/>
                <w:spacing w:val="45"/>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8"/>
                <w:sz w:val="24"/>
                <w:lang w:val="ru-RU"/>
              </w:rPr>
              <w:t xml:space="preserve"> </w:t>
            </w:r>
            <w:r w:rsidRPr="00897DC8">
              <w:rPr>
                <w:rFonts w:ascii="Times New Roman" w:eastAsia="Times New Roman" w:hAnsi="Times New Roman" w:cs="Times New Roman"/>
                <w:sz w:val="24"/>
                <w:lang w:val="ru-RU"/>
              </w:rPr>
              <w:t>параллелепипеда.</w:t>
            </w:r>
            <w:r w:rsidRPr="00897DC8">
              <w:rPr>
                <w:rFonts w:ascii="Times New Roman" w:eastAsia="Times New Roman" w:hAnsi="Times New Roman" w:cs="Times New Roman"/>
                <w:spacing w:val="45"/>
                <w:sz w:val="24"/>
                <w:lang w:val="ru-RU"/>
              </w:rPr>
              <w:t xml:space="preserve"> </w:t>
            </w:r>
            <w:r w:rsidRPr="00897DC8">
              <w:rPr>
                <w:rFonts w:ascii="Times New Roman" w:eastAsia="Times New Roman" w:hAnsi="Times New Roman" w:cs="Times New Roman"/>
                <w:sz w:val="24"/>
                <w:lang w:val="ru-RU"/>
              </w:rPr>
              <w:t>Создание</w:t>
            </w:r>
            <w:r w:rsidRPr="00897DC8">
              <w:rPr>
                <w:rFonts w:ascii="Times New Roman" w:eastAsia="Times New Roman" w:hAnsi="Times New Roman" w:cs="Times New Roman"/>
                <w:spacing w:val="44"/>
                <w:sz w:val="24"/>
                <w:lang w:val="ru-RU"/>
              </w:rPr>
              <w:t xml:space="preserve"> </w:t>
            </w:r>
            <w:r w:rsidRPr="00897DC8">
              <w:rPr>
                <w:rFonts w:ascii="Times New Roman" w:eastAsia="Times New Roman" w:hAnsi="Times New Roman" w:cs="Times New Roman"/>
                <w:spacing w:val="-2"/>
                <w:sz w:val="24"/>
                <w:lang w:val="ru-RU"/>
              </w:rPr>
              <w:t>моделей</w:t>
            </w:r>
          </w:p>
          <w:p w:rsidR="00897DC8" w:rsidRPr="00897DC8" w:rsidRDefault="00897DC8" w:rsidP="00897DC8">
            <w:pPr>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многогранников</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(из</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бумаги,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проволоки,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пластилина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других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материалов)</w:t>
            </w:r>
          </w:p>
        </w:tc>
      </w:tr>
      <w:tr w:rsidR="00897DC8" w:rsidRPr="00897DC8" w:rsidTr="00897DC8">
        <w:trPr>
          <w:trHeight w:val="815"/>
        </w:trPr>
        <w:tc>
          <w:tcPr>
            <w:tcW w:w="1217" w:type="dxa"/>
          </w:tcPr>
          <w:p w:rsidR="00897DC8" w:rsidRPr="00897DC8" w:rsidRDefault="00897DC8" w:rsidP="00897DC8">
            <w:pPr>
              <w:spacing w:before="240"/>
              <w:ind w:right="5"/>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4.7</w:t>
            </w:r>
          </w:p>
        </w:tc>
        <w:tc>
          <w:tcPr>
            <w:tcW w:w="8165"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Объём</w:t>
            </w:r>
            <w:r w:rsidRPr="00897DC8">
              <w:rPr>
                <w:rFonts w:ascii="Times New Roman" w:eastAsia="Times New Roman" w:hAnsi="Times New Roman" w:cs="Times New Roman"/>
                <w:spacing w:val="29"/>
                <w:sz w:val="24"/>
                <w:lang w:val="ru-RU"/>
              </w:rPr>
              <w:t xml:space="preserve">  </w:t>
            </w:r>
            <w:r w:rsidRPr="00897DC8">
              <w:rPr>
                <w:rFonts w:ascii="Times New Roman" w:eastAsia="Times New Roman" w:hAnsi="Times New Roman" w:cs="Times New Roman"/>
                <w:sz w:val="24"/>
                <w:lang w:val="ru-RU"/>
              </w:rPr>
              <w:t>прямоугольного</w:t>
            </w:r>
            <w:r w:rsidRPr="00897DC8">
              <w:rPr>
                <w:rFonts w:ascii="Times New Roman" w:eastAsia="Times New Roman" w:hAnsi="Times New Roman" w:cs="Times New Roman"/>
                <w:spacing w:val="31"/>
                <w:sz w:val="24"/>
                <w:lang w:val="ru-RU"/>
              </w:rPr>
              <w:t xml:space="preserve">  </w:t>
            </w:r>
            <w:r w:rsidRPr="00897DC8">
              <w:rPr>
                <w:rFonts w:ascii="Times New Roman" w:eastAsia="Times New Roman" w:hAnsi="Times New Roman" w:cs="Times New Roman"/>
                <w:sz w:val="24"/>
                <w:lang w:val="ru-RU"/>
              </w:rPr>
              <w:t>параллелепипеда,</w:t>
            </w:r>
            <w:r w:rsidRPr="00897DC8">
              <w:rPr>
                <w:rFonts w:ascii="Times New Roman" w:eastAsia="Times New Roman" w:hAnsi="Times New Roman" w:cs="Times New Roman"/>
                <w:spacing w:val="32"/>
                <w:sz w:val="24"/>
                <w:lang w:val="ru-RU"/>
              </w:rPr>
              <w:t xml:space="preserve">  </w:t>
            </w:r>
            <w:r w:rsidRPr="00897DC8">
              <w:rPr>
                <w:rFonts w:ascii="Times New Roman" w:eastAsia="Times New Roman" w:hAnsi="Times New Roman" w:cs="Times New Roman"/>
                <w:sz w:val="24"/>
                <w:lang w:val="ru-RU"/>
              </w:rPr>
              <w:t>куба.</w:t>
            </w:r>
            <w:r w:rsidRPr="00897DC8">
              <w:rPr>
                <w:rFonts w:ascii="Times New Roman" w:eastAsia="Times New Roman" w:hAnsi="Times New Roman" w:cs="Times New Roman"/>
                <w:spacing w:val="31"/>
                <w:sz w:val="24"/>
                <w:lang w:val="ru-RU"/>
              </w:rPr>
              <w:t xml:space="preserve">  </w:t>
            </w:r>
            <w:r w:rsidRPr="00897DC8">
              <w:rPr>
                <w:rFonts w:ascii="Times New Roman" w:eastAsia="Times New Roman" w:hAnsi="Times New Roman" w:cs="Times New Roman"/>
                <w:sz w:val="24"/>
                <w:lang w:val="ru-RU"/>
              </w:rPr>
              <w:t>Единицы</w:t>
            </w:r>
            <w:r w:rsidRPr="00897DC8">
              <w:rPr>
                <w:rFonts w:ascii="Times New Roman" w:eastAsia="Times New Roman" w:hAnsi="Times New Roman" w:cs="Times New Roman"/>
                <w:spacing w:val="31"/>
                <w:sz w:val="24"/>
                <w:lang w:val="ru-RU"/>
              </w:rPr>
              <w:t xml:space="preserve">  </w:t>
            </w:r>
            <w:r w:rsidRPr="00897DC8">
              <w:rPr>
                <w:rFonts w:ascii="Times New Roman" w:eastAsia="Times New Roman" w:hAnsi="Times New Roman" w:cs="Times New Roman"/>
                <w:spacing w:val="-2"/>
                <w:sz w:val="24"/>
                <w:lang w:val="ru-RU"/>
              </w:rPr>
              <w:t>измерения</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pacing w:val="-2"/>
                <w:sz w:val="24"/>
              </w:rPr>
              <w:t>объёма</w:t>
            </w:r>
          </w:p>
        </w:tc>
      </w:tr>
    </w:tbl>
    <w:p w:rsidR="00897DC8" w:rsidRPr="00897DC8" w:rsidRDefault="00897DC8" w:rsidP="00897DC8">
      <w:pPr>
        <w:widowControl w:val="0"/>
        <w:autoSpaceDE w:val="0"/>
        <w:autoSpaceDN w:val="0"/>
        <w:spacing w:before="196" w:after="0" w:line="240" w:lineRule="auto"/>
        <w:rPr>
          <w:rFonts w:ascii="Times New Roman" w:eastAsia="Times New Roman" w:hAnsi="Times New Roman" w:cs="Times New Roman"/>
          <w:b/>
          <w:sz w:val="28"/>
          <w:szCs w:val="28"/>
        </w:rPr>
      </w:pPr>
    </w:p>
    <w:p w:rsidR="00897DC8" w:rsidRPr="00897DC8" w:rsidRDefault="00897DC8" w:rsidP="00897DC8">
      <w:pPr>
        <w:widowControl w:val="0"/>
        <w:numPr>
          <w:ilvl w:val="0"/>
          <w:numId w:val="16"/>
        </w:numPr>
        <w:tabs>
          <w:tab w:val="left" w:pos="333"/>
        </w:tabs>
        <w:autoSpaceDE w:val="0"/>
        <w:autoSpaceDN w:val="0"/>
        <w:spacing w:after="0" w:line="240" w:lineRule="auto"/>
        <w:ind w:hanging="211"/>
        <w:rPr>
          <w:rFonts w:ascii="Times New Roman" w:eastAsia="Times New Roman" w:hAnsi="Times New Roman" w:cs="Times New Roman"/>
          <w:b/>
          <w:sz w:val="28"/>
        </w:rPr>
      </w:pPr>
      <w:r w:rsidRPr="00897DC8">
        <w:rPr>
          <w:rFonts w:ascii="Times New Roman" w:eastAsia="Times New Roman" w:hAnsi="Times New Roman" w:cs="Times New Roman"/>
          <w:b/>
          <w:spacing w:val="-2"/>
          <w:sz w:val="28"/>
        </w:rPr>
        <w:t>КЛАСС</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b/>
          <w:sz w:val="20"/>
          <w:szCs w:val="28"/>
        </w:rPr>
      </w:pPr>
    </w:p>
    <w:p w:rsidR="00897DC8" w:rsidRPr="00897DC8" w:rsidRDefault="00897DC8" w:rsidP="00897DC8">
      <w:pPr>
        <w:widowControl w:val="0"/>
        <w:autoSpaceDE w:val="0"/>
        <w:autoSpaceDN w:val="0"/>
        <w:spacing w:before="96" w:after="1" w:line="240" w:lineRule="auto"/>
        <w:rPr>
          <w:rFonts w:ascii="Times New Roman" w:eastAsia="Times New Roman" w:hAnsi="Times New Roman" w:cs="Times New Roman"/>
          <w:b/>
          <w:sz w:val="20"/>
          <w:szCs w:val="28"/>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2"/>
        <w:gridCol w:w="8169"/>
      </w:tblGrid>
      <w:tr w:rsidR="00897DC8" w:rsidRPr="00897DC8" w:rsidTr="00897DC8">
        <w:trPr>
          <w:trHeight w:val="362"/>
        </w:trPr>
        <w:tc>
          <w:tcPr>
            <w:tcW w:w="1212" w:type="dxa"/>
          </w:tcPr>
          <w:p w:rsidR="00897DC8" w:rsidRPr="00897DC8" w:rsidRDefault="00897DC8" w:rsidP="00897DC8">
            <w:pPr>
              <w:spacing w:before="43"/>
              <w:ind w:right="7"/>
              <w:jc w:val="center"/>
              <w:rPr>
                <w:rFonts w:ascii="Times New Roman" w:eastAsia="Times New Roman" w:hAnsi="Times New Roman" w:cs="Times New Roman"/>
                <w:b/>
                <w:sz w:val="24"/>
              </w:rPr>
            </w:pPr>
            <w:r w:rsidRPr="00897DC8">
              <w:rPr>
                <w:rFonts w:ascii="Times New Roman" w:eastAsia="Times New Roman" w:hAnsi="Times New Roman" w:cs="Times New Roman"/>
                <w:b/>
                <w:spacing w:val="-5"/>
                <w:sz w:val="24"/>
              </w:rPr>
              <w:t>Код</w:t>
            </w:r>
          </w:p>
        </w:tc>
        <w:tc>
          <w:tcPr>
            <w:tcW w:w="8169" w:type="dxa"/>
          </w:tcPr>
          <w:p w:rsidR="00897DC8" w:rsidRPr="00897DC8" w:rsidRDefault="00897DC8" w:rsidP="00897DC8">
            <w:pPr>
              <w:spacing w:before="43"/>
              <w:ind w:right="7"/>
              <w:jc w:val="center"/>
              <w:rPr>
                <w:rFonts w:ascii="Times New Roman" w:eastAsia="Times New Roman" w:hAnsi="Times New Roman" w:cs="Times New Roman"/>
                <w:b/>
                <w:sz w:val="24"/>
              </w:rPr>
            </w:pPr>
            <w:r w:rsidRPr="00897DC8">
              <w:rPr>
                <w:rFonts w:ascii="Times New Roman" w:eastAsia="Times New Roman" w:hAnsi="Times New Roman" w:cs="Times New Roman"/>
                <w:b/>
                <w:sz w:val="24"/>
              </w:rPr>
              <w:t>Проверяемый</w:t>
            </w:r>
            <w:r w:rsidRPr="00897DC8">
              <w:rPr>
                <w:rFonts w:ascii="Times New Roman" w:eastAsia="Times New Roman" w:hAnsi="Times New Roman" w:cs="Times New Roman"/>
                <w:b/>
                <w:spacing w:val="-4"/>
                <w:sz w:val="24"/>
              </w:rPr>
              <w:t xml:space="preserve"> </w:t>
            </w:r>
            <w:r w:rsidRPr="00897DC8">
              <w:rPr>
                <w:rFonts w:ascii="Times New Roman" w:eastAsia="Times New Roman" w:hAnsi="Times New Roman" w:cs="Times New Roman"/>
                <w:b/>
                <w:sz w:val="24"/>
              </w:rPr>
              <w:t>элемент</w:t>
            </w:r>
            <w:r w:rsidRPr="00897DC8">
              <w:rPr>
                <w:rFonts w:ascii="Times New Roman" w:eastAsia="Times New Roman" w:hAnsi="Times New Roman" w:cs="Times New Roman"/>
                <w:b/>
                <w:spacing w:val="-4"/>
                <w:sz w:val="24"/>
              </w:rPr>
              <w:t xml:space="preserve"> </w:t>
            </w:r>
            <w:r w:rsidRPr="00897DC8">
              <w:rPr>
                <w:rFonts w:ascii="Times New Roman" w:eastAsia="Times New Roman" w:hAnsi="Times New Roman" w:cs="Times New Roman"/>
                <w:b/>
                <w:spacing w:val="-2"/>
                <w:sz w:val="24"/>
              </w:rPr>
              <w:t>содержания</w:t>
            </w:r>
          </w:p>
        </w:tc>
      </w:tr>
      <w:tr w:rsidR="00897DC8" w:rsidRPr="00897DC8" w:rsidTr="00897DC8">
        <w:trPr>
          <w:trHeight w:val="429"/>
        </w:trPr>
        <w:tc>
          <w:tcPr>
            <w:tcW w:w="1212" w:type="dxa"/>
          </w:tcPr>
          <w:p w:rsidR="00897DC8" w:rsidRPr="00897DC8" w:rsidRDefault="00897DC8" w:rsidP="00897DC8">
            <w:pPr>
              <w:spacing w:before="43"/>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1</w:t>
            </w:r>
          </w:p>
        </w:tc>
        <w:tc>
          <w:tcPr>
            <w:tcW w:w="8169"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Натуральные</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4"/>
                <w:sz w:val="24"/>
              </w:rPr>
              <w:t>числа</w:t>
            </w:r>
          </w:p>
        </w:tc>
      </w:tr>
      <w:tr w:rsidR="00897DC8" w:rsidRPr="00897DC8" w:rsidTr="00897DC8">
        <w:trPr>
          <w:trHeight w:val="1591"/>
        </w:trPr>
        <w:tc>
          <w:tcPr>
            <w:tcW w:w="1212" w:type="dxa"/>
          </w:tcPr>
          <w:p w:rsidR="00897DC8" w:rsidRPr="00897DC8" w:rsidRDefault="00897DC8" w:rsidP="00897DC8">
            <w:pPr>
              <w:rPr>
                <w:rFonts w:ascii="Times New Roman" w:eastAsia="Times New Roman" w:hAnsi="Times New Roman" w:cs="Times New Roman"/>
                <w:b/>
                <w:sz w:val="24"/>
              </w:rPr>
            </w:pPr>
          </w:p>
          <w:p w:rsidR="00897DC8" w:rsidRPr="00897DC8" w:rsidRDefault="00897DC8" w:rsidP="00897DC8">
            <w:pPr>
              <w:spacing w:before="74"/>
              <w:rPr>
                <w:rFonts w:ascii="Times New Roman" w:eastAsia="Times New Roman" w:hAnsi="Times New Roman" w:cs="Times New Roman"/>
                <w:b/>
                <w:sz w:val="24"/>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1.1</w:t>
            </w:r>
          </w:p>
        </w:tc>
        <w:tc>
          <w:tcPr>
            <w:tcW w:w="8169" w:type="dxa"/>
          </w:tcPr>
          <w:p w:rsidR="00897DC8" w:rsidRPr="00897DC8" w:rsidRDefault="00897DC8" w:rsidP="00897DC8">
            <w:pPr>
              <w:spacing w:before="46" w:line="336" w:lineRule="auto"/>
              <w:ind w:right="107"/>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Арифметические действия с многозначными натуральными числами. Числовые выражения, порядок действий, использование скобок. Использование</w:t>
            </w:r>
            <w:r w:rsidRPr="00897DC8">
              <w:rPr>
                <w:rFonts w:ascii="Times New Roman" w:eastAsia="Times New Roman" w:hAnsi="Times New Roman" w:cs="Times New Roman"/>
                <w:spacing w:val="72"/>
                <w:sz w:val="24"/>
                <w:lang w:val="ru-RU"/>
              </w:rPr>
              <w:t xml:space="preserve"> </w:t>
            </w:r>
            <w:r w:rsidRPr="00897DC8">
              <w:rPr>
                <w:rFonts w:ascii="Times New Roman" w:eastAsia="Times New Roman" w:hAnsi="Times New Roman" w:cs="Times New Roman"/>
                <w:sz w:val="24"/>
                <w:lang w:val="ru-RU"/>
              </w:rPr>
              <w:t>при</w:t>
            </w:r>
            <w:r w:rsidRPr="00897DC8">
              <w:rPr>
                <w:rFonts w:ascii="Times New Roman" w:eastAsia="Times New Roman" w:hAnsi="Times New Roman" w:cs="Times New Roman"/>
                <w:spacing w:val="75"/>
                <w:sz w:val="24"/>
                <w:lang w:val="ru-RU"/>
              </w:rPr>
              <w:t xml:space="preserve"> </w:t>
            </w:r>
            <w:r w:rsidRPr="00897DC8">
              <w:rPr>
                <w:rFonts w:ascii="Times New Roman" w:eastAsia="Times New Roman" w:hAnsi="Times New Roman" w:cs="Times New Roman"/>
                <w:sz w:val="24"/>
                <w:lang w:val="ru-RU"/>
              </w:rPr>
              <w:t>вычислениях</w:t>
            </w:r>
            <w:r w:rsidRPr="00897DC8">
              <w:rPr>
                <w:rFonts w:ascii="Times New Roman" w:eastAsia="Times New Roman" w:hAnsi="Times New Roman" w:cs="Times New Roman"/>
                <w:spacing w:val="74"/>
                <w:sz w:val="24"/>
                <w:lang w:val="ru-RU"/>
              </w:rPr>
              <w:t xml:space="preserve"> </w:t>
            </w:r>
            <w:r w:rsidRPr="00897DC8">
              <w:rPr>
                <w:rFonts w:ascii="Times New Roman" w:eastAsia="Times New Roman" w:hAnsi="Times New Roman" w:cs="Times New Roman"/>
                <w:sz w:val="24"/>
                <w:lang w:val="ru-RU"/>
              </w:rPr>
              <w:t>переместительного</w:t>
            </w:r>
            <w:r w:rsidRPr="00897DC8">
              <w:rPr>
                <w:rFonts w:ascii="Times New Roman" w:eastAsia="Times New Roman" w:hAnsi="Times New Roman" w:cs="Times New Roman"/>
                <w:spacing w:val="7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75"/>
                <w:sz w:val="24"/>
                <w:lang w:val="ru-RU"/>
              </w:rPr>
              <w:t xml:space="preserve"> </w:t>
            </w:r>
            <w:r w:rsidRPr="00897DC8">
              <w:rPr>
                <w:rFonts w:ascii="Times New Roman" w:eastAsia="Times New Roman" w:hAnsi="Times New Roman" w:cs="Times New Roman"/>
                <w:spacing w:val="-2"/>
                <w:sz w:val="24"/>
                <w:lang w:val="ru-RU"/>
              </w:rPr>
              <w:t>сочетательного</w:t>
            </w:r>
          </w:p>
          <w:p w:rsidR="00897DC8" w:rsidRPr="00897DC8" w:rsidRDefault="00897DC8" w:rsidP="00897DC8">
            <w:pPr>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свойств</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сложения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умножения,</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распределительного</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свойства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умножения</w:t>
            </w:r>
          </w:p>
        </w:tc>
      </w:tr>
      <w:tr w:rsidR="00897DC8" w:rsidRPr="00897DC8" w:rsidTr="00897DC8">
        <w:trPr>
          <w:trHeight w:val="431"/>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1.2</w:t>
            </w: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Округление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натуральных</w:t>
            </w:r>
            <w:r w:rsidRPr="00897DC8">
              <w:rPr>
                <w:rFonts w:ascii="Times New Roman" w:eastAsia="Times New Roman" w:hAnsi="Times New Roman" w:cs="Times New Roman"/>
                <w:spacing w:val="-4"/>
                <w:sz w:val="24"/>
              </w:rPr>
              <w:t xml:space="preserve"> чисел</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1.3</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Делители</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6"/>
                <w:sz w:val="24"/>
                <w:lang w:val="ru-RU"/>
              </w:rPr>
              <w:t xml:space="preserve"> </w:t>
            </w:r>
            <w:r w:rsidRPr="00897DC8">
              <w:rPr>
                <w:rFonts w:ascii="Times New Roman" w:eastAsia="Times New Roman" w:hAnsi="Times New Roman" w:cs="Times New Roman"/>
                <w:sz w:val="24"/>
                <w:lang w:val="ru-RU"/>
              </w:rPr>
              <w:t>кратные</w:t>
            </w:r>
            <w:r w:rsidRPr="00897DC8">
              <w:rPr>
                <w:rFonts w:ascii="Times New Roman" w:eastAsia="Times New Roman" w:hAnsi="Times New Roman" w:cs="Times New Roman"/>
                <w:spacing w:val="33"/>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36"/>
                <w:sz w:val="24"/>
                <w:lang w:val="ru-RU"/>
              </w:rPr>
              <w:t xml:space="preserve"> </w:t>
            </w:r>
            <w:r w:rsidRPr="00897DC8">
              <w:rPr>
                <w:rFonts w:ascii="Times New Roman" w:eastAsia="Times New Roman" w:hAnsi="Times New Roman" w:cs="Times New Roman"/>
                <w:sz w:val="24"/>
                <w:lang w:val="ru-RU"/>
              </w:rPr>
              <w:t>наибольший</w:t>
            </w:r>
            <w:r w:rsidRPr="00897DC8">
              <w:rPr>
                <w:rFonts w:ascii="Times New Roman" w:eastAsia="Times New Roman" w:hAnsi="Times New Roman" w:cs="Times New Roman"/>
                <w:spacing w:val="36"/>
                <w:sz w:val="24"/>
                <w:lang w:val="ru-RU"/>
              </w:rPr>
              <w:t xml:space="preserve"> </w:t>
            </w:r>
            <w:r w:rsidRPr="00897DC8">
              <w:rPr>
                <w:rFonts w:ascii="Times New Roman" w:eastAsia="Times New Roman" w:hAnsi="Times New Roman" w:cs="Times New Roman"/>
                <w:sz w:val="24"/>
                <w:lang w:val="ru-RU"/>
              </w:rPr>
              <w:t>общий</w:t>
            </w:r>
            <w:r w:rsidRPr="00897DC8">
              <w:rPr>
                <w:rFonts w:ascii="Times New Roman" w:eastAsia="Times New Roman" w:hAnsi="Times New Roman" w:cs="Times New Roman"/>
                <w:spacing w:val="36"/>
                <w:sz w:val="24"/>
                <w:lang w:val="ru-RU"/>
              </w:rPr>
              <w:t xml:space="preserve"> </w:t>
            </w:r>
            <w:r w:rsidRPr="00897DC8">
              <w:rPr>
                <w:rFonts w:ascii="Times New Roman" w:eastAsia="Times New Roman" w:hAnsi="Times New Roman" w:cs="Times New Roman"/>
                <w:sz w:val="24"/>
                <w:lang w:val="ru-RU"/>
              </w:rPr>
              <w:t>делитель</w:t>
            </w:r>
            <w:r w:rsidRPr="00897DC8">
              <w:rPr>
                <w:rFonts w:ascii="Times New Roman" w:eastAsia="Times New Roman" w:hAnsi="Times New Roman" w:cs="Times New Roman"/>
                <w:spacing w:val="35"/>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7"/>
                <w:sz w:val="24"/>
                <w:lang w:val="ru-RU"/>
              </w:rPr>
              <w:t xml:space="preserve"> </w:t>
            </w:r>
            <w:r w:rsidRPr="00897DC8">
              <w:rPr>
                <w:rFonts w:ascii="Times New Roman" w:eastAsia="Times New Roman" w:hAnsi="Times New Roman" w:cs="Times New Roman"/>
                <w:spacing w:val="-2"/>
                <w:sz w:val="24"/>
                <w:lang w:val="ru-RU"/>
              </w:rPr>
              <w:t>наименьшее</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общее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кратное.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Делимость</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суммы</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произведения</w:t>
            </w:r>
          </w:p>
        </w:tc>
      </w:tr>
      <w:tr w:rsidR="00897DC8" w:rsidRPr="00897DC8" w:rsidTr="00897DC8">
        <w:trPr>
          <w:trHeight w:val="431"/>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1.4</w:t>
            </w: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Деление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с</w:t>
            </w:r>
            <w:r w:rsidRPr="00897DC8">
              <w:rPr>
                <w:rFonts w:ascii="Times New Roman" w:eastAsia="Times New Roman" w:hAnsi="Times New Roman" w:cs="Times New Roman"/>
                <w:spacing w:val="-2"/>
                <w:sz w:val="24"/>
              </w:rPr>
              <w:t xml:space="preserve"> остатком</w:t>
            </w:r>
          </w:p>
        </w:tc>
      </w:tr>
      <w:tr w:rsidR="00897DC8" w:rsidRPr="00897DC8" w:rsidTr="00897DC8">
        <w:trPr>
          <w:trHeight w:val="431"/>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2</w:t>
            </w: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pacing w:val="-2"/>
                <w:sz w:val="24"/>
              </w:rPr>
              <w:t>Дроби</w:t>
            </w:r>
          </w:p>
        </w:tc>
      </w:tr>
      <w:tr w:rsidR="00897DC8" w:rsidRPr="00897DC8" w:rsidTr="00897DC8">
        <w:trPr>
          <w:trHeight w:val="816"/>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2.1</w:t>
            </w:r>
          </w:p>
        </w:tc>
        <w:tc>
          <w:tcPr>
            <w:tcW w:w="8169"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Обыкновенная</w:t>
            </w:r>
            <w:r w:rsidRPr="00897DC8">
              <w:rPr>
                <w:rFonts w:ascii="Times New Roman" w:eastAsia="Times New Roman" w:hAnsi="Times New Roman" w:cs="Times New Roman"/>
                <w:spacing w:val="62"/>
                <w:w w:val="150"/>
                <w:sz w:val="24"/>
                <w:lang w:val="ru-RU"/>
              </w:rPr>
              <w:t xml:space="preserve"> </w:t>
            </w:r>
            <w:r w:rsidRPr="00897DC8">
              <w:rPr>
                <w:rFonts w:ascii="Times New Roman" w:eastAsia="Times New Roman" w:hAnsi="Times New Roman" w:cs="Times New Roman"/>
                <w:sz w:val="24"/>
                <w:lang w:val="ru-RU"/>
              </w:rPr>
              <w:t>дробь,</w:t>
            </w:r>
            <w:r w:rsidRPr="00897DC8">
              <w:rPr>
                <w:rFonts w:ascii="Times New Roman" w:eastAsia="Times New Roman" w:hAnsi="Times New Roman" w:cs="Times New Roman"/>
                <w:spacing w:val="61"/>
                <w:w w:val="150"/>
                <w:sz w:val="24"/>
                <w:lang w:val="ru-RU"/>
              </w:rPr>
              <w:t xml:space="preserve"> </w:t>
            </w:r>
            <w:r w:rsidRPr="00897DC8">
              <w:rPr>
                <w:rFonts w:ascii="Times New Roman" w:eastAsia="Times New Roman" w:hAnsi="Times New Roman" w:cs="Times New Roman"/>
                <w:sz w:val="24"/>
                <w:lang w:val="ru-RU"/>
              </w:rPr>
              <w:t>основное</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z w:val="24"/>
                <w:lang w:val="ru-RU"/>
              </w:rPr>
              <w:t>свойство</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z w:val="24"/>
                <w:lang w:val="ru-RU"/>
              </w:rPr>
              <w:t>сокращение</w:t>
            </w:r>
            <w:r w:rsidRPr="00897DC8">
              <w:rPr>
                <w:rFonts w:ascii="Times New Roman" w:eastAsia="Times New Roman" w:hAnsi="Times New Roman" w:cs="Times New Roman"/>
                <w:spacing w:val="68"/>
                <w:w w:val="150"/>
                <w:sz w:val="24"/>
                <w:lang w:val="ru-RU"/>
              </w:rPr>
              <w:t xml:space="preserve"> </w:t>
            </w:r>
            <w:r w:rsidRPr="00897DC8">
              <w:rPr>
                <w:rFonts w:ascii="Times New Roman" w:eastAsia="Times New Roman" w:hAnsi="Times New Roman" w:cs="Times New Roman"/>
                <w:spacing w:val="-2"/>
                <w:sz w:val="24"/>
                <w:lang w:val="ru-RU"/>
              </w:rPr>
              <w:t>дробей.</w:t>
            </w:r>
          </w:p>
          <w:p w:rsidR="00897DC8" w:rsidRPr="00897DC8" w:rsidRDefault="00897DC8" w:rsidP="00897DC8">
            <w:pPr>
              <w:spacing w:before="111"/>
              <w:rPr>
                <w:rFonts w:ascii="Times New Roman" w:eastAsia="Times New Roman" w:hAnsi="Times New Roman" w:cs="Times New Roman"/>
                <w:sz w:val="24"/>
              </w:rPr>
            </w:pPr>
            <w:r w:rsidRPr="00897DC8">
              <w:rPr>
                <w:rFonts w:ascii="Times New Roman" w:eastAsia="Times New Roman" w:hAnsi="Times New Roman" w:cs="Times New Roman"/>
                <w:sz w:val="24"/>
              </w:rPr>
              <w:t>Сравнение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упорядочивание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дробей</w:t>
            </w:r>
          </w:p>
        </w:tc>
      </w:tr>
      <w:tr w:rsidR="00897DC8" w:rsidRPr="00897DC8" w:rsidTr="00897DC8">
        <w:trPr>
          <w:trHeight w:val="818"/>
        </w:trPr>
        <w:tc>
          <w:tcPr>
            <w:tcW w:w="1212" w:type="dxa"/>
          </w:tcPr>
          <w:p w:rsidR="00897DC8" w:rsidRPr="00897DC8" w:rsidRDefault="00897DC8" w:rsidP="00897DC8">
            <w:pPr>
              <w:spacing w:before="240"/>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2.2</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46"/>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4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48"/>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48"/>
                <w:sz w:val="24"/>
                <w:lang w:val="ru-RU"/>
              </w:rPr>
              <w:t xml:space="preserve"> </w:t>
            </w:r>
            <w:r w:rsidRPr="00897DC8">
              <w:rPr>
                <w:rFonts w:ascii="Times New Roman" w:eastAsia="Times New Roman" w:hAnsi="Times New Roman" w:cs="Times New Roman"/>
                <w:sz w:val="24"/>
                <w:lang w:val="ru-RU"/>
              </w:rPr>
              <w:t>части</w:t>
            </w:r>
            <w:r w:rsidRPr="00897DC8">
              <w:rPr>
                <w:rFonts w:ascii="Times New Roman" w:eastAsia="Times New Roman" w:hAnsi="Times New Roman" w:cs="Times New Roman"/>
                <w:spacing w:val="50"/>
                <w:sz w:val="24"/>
                <w:lang w:val="ru-RU"/>
              </w:rPr>
              <w:t xml:space="preserve"> </w:t>
            </w:r>
            <w:r w:rsidRPr="00897DC8">
              <w:rPr>
                <w:rFonts w:ascii="Times New Roman" w:eastAsia="Times New Roman" w:hAnsi="Times New Roman" w:cs="Times New Roman"/>
                <w:sz w:val="24"/>
                <w:lang w:val="ru-RU"/>
              </w:rPr>
              <w:t>от</w:t>
            </w:r>
            <w:r w:rsidRPr="00897DC8">
              <w:rPr>
                <w:rFonts w:ascii="Times New Roman" w:eastAsia="Times New Roman" w:hAnsi="Times New Roman" w:cs="Times New Roman"/>
                <w:spacing w:val="50"/>
                <w:sz w:val="24"/>
                <w:lang w:val="ru-RU"/>
              </w:rPr>
              <w:t xml:space="preserve"> </w:t>
            </w:r>
            <w:r w:rsidRPr="00897DC8">
              <w:rPr>
                <w:rFonts w:ascii="Times New Roman" w:eastAsia="Times New Roman" w:hAnsi="Times New Roman" w:cs="Times New Roman"/>
                <w:sz w:val="24"/>
                <w:lang w:val="ru-RU"/>
              </w:rPr>
              <w:t>целого</w:t>
            </w:r>
            <w:r w:rsidRPr="00897DC8">
              <w:rPr>
                <w:rFonts w:ascii="Times New Roman" w:eastAsia="Times New Roman" w:hAnsi="Times New Roman" w:cs="Times New Roman"/>
                <w:spacing w:val="49"/>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50"/>
                <w:sz w:val="24"/>
                <w:lang w:val="ru-RU"/>
              </w:rPr>
              <w:t xml:space="preserve"> </w:t>
            </w:r>
            <w:r w:rsidRPr="00897DC8">
              <w:rPr>
                <w:rFonts w:ascii="Times New Roman" w:eastAsia="Times New Roman" w:hAnsi="Times New Roman" w:cs="Times New Roman"/>
                <w:sz w:val="24"/>
                <w:lang w:val="ru-RU"/>
              </w:rPr>
              <w:t>целого</w:t>
            </w:r>
            <w:r w:rsidRPr="00897DC8">
              <w:rPr>
                <w:rFonts w:ascii="Times New Roman" w:eastAsia="Times New Roman" w:hAnsi="Times New Roman" w:cs="Times New Roman"/>
                <w:spacing w:val="49"/>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49"/>
                <w:sz w:val="24"/>
                <w:lang w:val="ru-RU"/>
              </w:rPr>
              <w:t xml:space="preserve"> </w:t>
            </w:r>
            <w:r w:rsidRPr="00897DC8">
              <w:rPr>
                <w:rFonts w:ascii="Times New Roman" w:eastAsia="Times New Roman" w:hAnsi="Times New Roman" w:cs="Times New Roman"/>
                <w:sz w:val="24"/>
                <w:lang w:val="ru-RU"/>
              </w:rPr>
              <w:t>его</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pacing w:val="-2"/>
                <w:sz w:val="24"/>
                <w:lang w:val="ru-RU"/>
              </w:rPr>
              <w:t>части.</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Дробное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число</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как</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результат</w:t>
            </w:r>
            <w:r w:rsidRPr="00897DC8">
              <w:rPr>
                <w:rFonts w:ascii="Times New Roman" w:eastAsia="Times New Roman" w:hAnsi="Times New Roman" w:cs="Times New Roman"/>
                <w:spacing w:val="-2"/>
                <w:sz w:val="24"/>
                <w:lang w:val="ru-RU"/>
              </w:rPr>
              <w:t xml:space="preserve"> деления</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2.3</w:t>
            </w:r>
          </w:p>
        </w:tc>
        <w:tc>
          <w:tcPr>
            <w:tcW w:w="8169" w:type="dxa"/>
          </w:tcPr>
          <w:p w:rsidR="00897DC8" w:rsidRPr="00897DC8" w:rsidRDefault="00897DC8" w:rsidP="00897DC8">
            <w:pPr>
              <w:tabs>
                <w:tab w:val="left" w:pos="2166"/>
                <w:tab w:val="left" w:pos="3559"/>
                <w:tab w:val="left" w:pos="4386"/>
                <w:tab w:val="left" w:pos="4712"/>
                <w:tab w:val="left" w:pos="5393"/>
                <w:tab w:val="left" w:pos="7107"/>
                <w:tab w:val="left" w:pos="7932"/>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Представление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десятичной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дроби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виде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обыкновенной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дроби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возможность</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представления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обыкновенной</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виде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десятичной</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2.4</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Десятичные</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метрическая</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система</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мер.</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действия</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числовые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выражения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обыкновенными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десятичными</w:t>
            </w:r>
            <w:r w:rsidRPr="00897DC8">
              <w:rPr>
                <w:rFonts w:ascii="Times New Roman" w:eastAsia="Times New Roman" w:hAnsi="Times New Roman" w:cs="Times New Roman"/>
                <w:spacing w:val="-2"/>
                <w:sz w:val="24"/>
                <w:lang w:val="ru-RU"/>
              </w:rPr>
              <w:t xml:space="preserve"> дробями</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2.5</w:t>
            </w:r>
          </w:p>
        </w:tc>
        <w:tc>
          <w:tcPr>
            <w:tcW w:w="8169" w:type="dxa"/>
          </w:tcPr>
          <w:p w:rsidR="00897DC8" w:rsidRPr="00897DC8" w:rsidRDefault="00897DC8" w:rsidP="00897DC8">
            <w:pPr>
              <w:tabs>
                <w:tab w:val="left" w:pos="1870"/>
                <w:tab w:val="left" w:pos="2945"/>
                <w:tab w:val="left" w:pos="3273"/>
                <w:tab w:val="left" w:pos="4247"/>
                <w:tab w:val="left" w:pos="5674"/>
                <w:tab w:val="left" w:pos="6898"/>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Отношение.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Деление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в</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данном</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отношении.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Масштаб,</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пропорция.</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Применение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пропорций</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при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решении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pacing w:val="-4"/>
                <w:sz w:val="24"/>
                <w:lang w:val="ru-RU"/>
              </w:rPr>
              <w:t>задач</w:t>
            </w:r>
          </w:p>
        </w:tc>
      </w:tr>
      <w:tr w:rsidR="00897DC8" w:rsidRPr="00897DC8" w:rsidTr="00897DC8">
        <w:trPr>
          <w:trHeight w:val="1202"/>
        </w:trPr>
        <w:tc>
          <w:tcPr>
            <w:tcW w:w="1212" w:type="dxa"/>
          </w:tcPr>
          <w:p w:rsidR="00897DC8" w:rsidRPr="00897DC8" w:rsidRDefault="00897DC8" w:rsidP="00897DC8">
            <w:pPr>
              <w:spacing w:before="153"/>
              <w:rPr>
                <w:rFonts w:ascii="Times New Roman" w:eastAsia="Times New Roman" w:hAnsi="Times New Roman" w:cs="Times New Roman"/>
                <w:b/>
                <w:sz w:val="24"/>
                <w:lang w:val="ru-RU"/>
              </w:rPr>
            </w:pPr>
          </w:p>
          <w:p w:rsidR="00897DC8" w:rsidRPr="00897DC8" w:rsidRDefault="00897DC8" w:rsidP="00897DC8">
            <w:pPr>
              <w:spacing w:before="1"/>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2.6</w:t>
            </w:r>
          </w:p>
        </w:tc>
        <w:tc>
          <w:tcPr>
            <w:tcW w:w="8169" w:type="dxa"/>
          </w:tcPr>
          <w:p w:rsidR="00897DC8" w:rsidRPr="00897DC8" w:rsidRDefault="00897DC8" w:rsidP="00897DC8">
            <w:pPr>
              <w:spacing w:before="43" w:line="336" w:lineRule="auto"/>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Понятие процента. Вычисление процента от величины и величины по её проценту.</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z w:val="24"/>
                <w:lang w:val="ru-RU"/>
              </w:rPr>
              <w:t>Выражение</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z w:val="24"/>
                <w:lang w:val="ru-RU"/>
              </w:rPr>
              <w:t>процентов</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z w:val="24"/>
                <w:lang w:val="ru-RU"/>
              </w:rPr>
              <w:t>десятичными</w:t>
            </w:r>
            <w:r w:rsidRPr="00897DC8">
              <w:rPr>
                <w:rFonts w:ascii="Times New Roman" w:eastAsia="Times New Roman" w:hAnsi="Times New Roman" w:cs="Times New Roman"/>
                <w:spacing w:val="39"/>
                <w:sz w:val="24"/>
                <w:lang w:val="ru-RU"/>
              </w:rPr>
              <w:t xml:space="preserve"> </w:t>
            </w:r>
            <w:r w:rsidRPr="00897DC8">
              <w:rPr>
                <w:rFonts w:ascii="Times New Roman" w:eastAsia="Times New Roman" w:hAnsi="Times New Roman" w:cs="Times New Roman"/>
                <w:sz w:val="24"/>
                <w:lang w:val="ru-RU"/>
              </w:rPr>
              <w:t>дробями.</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pacing w:val="-2"/>
                <w:sz w:val="24"/>
                <w:lang w:val="ru-RU"/>
              </w:rPr>
              <w:t>задач</w:t>
            </w:r>
          </w:p>
          <w:p w:rsidR="00897DC8" w:rsidRPr="00897DC8" w:rsidRDefault="00897DC8" w:rsidP="00897DC8">
            <w:pPr>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проценты.</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Выражение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отношения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величин</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процентах</w:t>
            </w:r>
          </w:p>
        </w:tc>
      </w:tr>
      <w:tr w:rsidR="00897DC8" w:rsidRPr="00897DC8" w:rsidTr="00897DC8">
        <w:trPr>
          <w:trHeight w:val="429"/>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3</w:t>
            </w: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Положительные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отрицательные</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4"/>
                <w:sz w:val="24"/>
              </w:rPr>
              <w:t>числа</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type w:val="continuous"/>
          <w:pgSz w:w="11910" w:h="16390"/>
          <w:pgMar w:top="1120" w:right="708" w:bottom="28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2"/>
        <w:gridCol w:w="8169"/>
      </w:tblGrid>
      <w:tr w:rsidR="00897DC8" w:rsidRPr="00897DC8" w:rsidTr="00897DC8">
        <w:trPr>
          <w:trHeight w:val="1205"/>
        </w:trPr>
        <w:tc>
          <w:tcPr>
            <w:tcW w:w="1212" w:type="dxa"/>
          </w:tcPr>
          <w:p w:rsidR="00897DC8" w:rsidRPr="00897DC8" w:rsidRDefault="00897DC8" w:rsidP="00897DC8">
            <w:pPr>
              <w:spacing w:before="156"/>
              <w:rPr>
                <w:rFonts w:ascii="Times New Roman" w:eastAsia="Times New Roman" w:hAnsi="Times New Roman" w:cs="Times New Roman"/>
                <w:b/>
                <w:sz w:val="24"/>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3.1</w:t>
            </w:r>
          </w:p>
        </w:tc>
        <w:tc>
          <w:tcPr>
            <w:tcW w:w="8169" w:type="dxa"/>
          </w:tcPr>
          <w:p w:rsidR="00897DC8" w:rsidRPr="00897DC8" w:rsidRDefault="00897DC8" w:rsidP="00897DC8">
            <w:pPr>
              <w:spacing w:before="46" w:line="336" w:lineRule="auto"/>
              <w:rPr>
                <w:rFonts w:ascii="Times New Roman" w:eastAsia="Times New Roman" w:hAnsi="Times New Roman" w:cs="Times New Roman"/>
                <w:sz w:val="24"/>
              </w:rPr>
            </w:pPr>
            <w:r w:rsidRPr="00897DC8">
              <w:rPr>
                <w:rFonts w:ascii="Times New Roman" w:eastAsia="Times New Roman" w:hAnsi="Times New Roman" w:cs="Times New Roman"/>
                <w:sz w:val="24"/>
                <w:lang w:val="ru-RU"/>
              </w:rPr>
              <w:t>Положительные</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отрицательные</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Целые</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Модуль</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числа, геометрическая</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z w:val="24"/>
                <w:lang w:val="ru-RU"/>
              </w:rPr>
              <w:t>интерпретация</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z w:val="24"/>
                <w:lang w:val="ru-RU"/>
              </w:rPr>
              <w:t>модуля</w:t>
            </w:r>
            <w:r w:rsidRPr="00897DC8">
              <w:rPr>
                <w:rFonts w:ascii="Times New Roman" w:eastAsia="Times New Roman" w:hAnsi="Times New Roman" w:cs="Times New Roman"/>
                <w:spacing w:val="62"/>
                <w:w w:val="150"/>
                <w:sz w:val="24"/>
                <w:lang w:val="ru-RU"/>
              </w:rPr>
              <w:t xml:space="preserve"> </w:t>
            </w:r>
            <w:r w:rsidRPr="00897DC8">
              <w:rPr>
                <w:rFonts w:ascii="Times New Roman" w:eastAsia="Times New Roman" w:hAnsi="Times New Roman" w:cs="Times New Roman"/>
                <w:sz w:val="24"/>
                <w:lang w:val="ru-RU"/>
              </w:rPr>
              <w:t>числа.</w:t>
            </w:r>
            <w:r w:rsidRPr="00897DC8">
              <w:rPr>
                <w:rFonts w:ascii="Times New Roman" w:eastAsia="Times New Roman" w:hAnsi="Times New Roman" w:cs="Times New Roman"/>
                <w:spacing w:val="67"/>
                <w:w w:val="150"/>
                <w:sz w:val="24"/>
                <w:lang w:val="ru-RU"/>
              </w:rPr>
              <w:t xml:space="preserve"> </w:t>
            </w:r>
            <w:r w:rsidRPr="00897DC8">
              <w:rPr>
                <w:rFonts w:ascii="Times New Roman" w:eastAsia="Times New Roman" w:hAnsi="Times New Roman" w:cs="Times New Roman"/>
                <w:sz w:val="24"/>
              </w:rPr>
              <w:t>Изображение</w:t>
            </w:r>
            <w:r w:rsidRPr="00897DC8">
              <w:rPr>
                <w:rFonts w:ascii="Times New Roman" w:eastAsia="Times New Roman" w:hAnsi="Times New Roman" w:cs="Times New Roman"/>
                <w:spacing w:val="64"/>
                <w:w w:val="150"/>
                <w:sz w:val="24"/>
              </w:rPr>
              <w:t xml:space="preserve"> </w:t>
            </w:r>
            <w:r w:rsidRPr="00897DC8">
              <w:rPr>
                <w:rFonts w:ascii="Times New Roman" w:eastAsia="Times New Roman" w:hAnsi="Times New Roman" w:cs="Times New Roman"/>
                <w:sz w:val="24"/>
              </w:rPr>
              <w:t>чисел</w:t>
            </w:r>
            <w:r w:rsidRPr="00897DC8">
              <w:rPr>
                <w:rFonts w:ascii="Times New Roman" w:eastAsia="Times New Roman" w:hAnsi="Times New Roman" w:cs="Times New Roman"/>
                <w:spacing w:val="64"/>
                <w:w w:val="150"/>
                <w:sz w:val="24"/>
              </w:rPr>
              <w:t xml:space="preserve"> </w:t>
            </w:r>
            <w:r w:rsidRPr="00897DC8">
              <w:rPr>
                <w:rFonts w:ascii="Times New Roman" w:eastAsia="Times New Roman" w:hAnsi="Times New Roman" w:cs="Times New Roman"/>
                <w:spacing w:val="-5"/>
                <w:sz w:val="24"/>
              </w:rPr>
              <w:t>на</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z w:val="24"/>
              </w:rPr>
              <w:t>координатной</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z w:val="24"/>
              </w:rPr>
              <w:t>прямой.</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z w:val="24"/>
              </w:rPr>
              <w:t>Числовые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промежутки.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Сравнение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pacing w:val="-2"/>
                <w:sz w:val="24"/>
              </w:rPr>
              <w:t>чисел</w:t>
            </w:r>
          </w:p>
        </w:tc>
      </w:tr>
      <w:tr w:rsidR="00897DC8" w:rsidRPr="00897DC8" w:rsidTr="00897DC8">
        <w:trPr>
          <w:trHeight w:val="431"/>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3.2</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Арифметические</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действия</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положительными</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отрицательными</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числами</w:t>
            </w:r>
          </w:p>
        </w:tc>
      </w:tr>
      <w:tr w:rsidR="00897DC8" w:rsidRPr="00897DC8" w:rsidTr="00897DC8">
        <w:trPr>
          <w:trHeight w:val="1204"/>
        </w:trPr>
        <w:tc>
          <w:tcPr>
            <w:tcW w:w="1212" w:type="dxa"/>
          </w:tcPr>
          <w:p w:rsidR="00897DC8" w:rsidRPr="00897DC8" w:rsidRDefault="00897DC8" w:rsidP="00897DC8">
            <w:pPr>
              <w:spacing w:before="156"/>
              <w:rPr>
                <w:rFonts w:ascii="Times New Roman" w:eastAsia="Times New Roman" w:hAnsi="Times New Roman" w:cs="Times New Roman"/>
                <w:b/>
                <w:sz w:val="24"/>
                <w:lang w:val="ru-RU"/>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3.3</w:t>
            </w:r>
          </w:p>
        </w:tc>
        <w:tc>
          <w:tcPr>
            <w:tcW w:w="8169" w:type="dxa"/>
          </w:tcPr>
          <w:p w:rsidR="00897DC8" w:rsidRPr="00897DC8" w:rsidRDefault="00897DC8" w:rsidP="00897DC8">
            <w:pPr>
              <w:tabs>
                <w:tab w:val="left" w:pos="1741"/>
                <w:tab w:val="left" w:pos="2866"/>
                <w:tab w:val="left" w:pos="3211"/>
                <w:tab w:val="left" w:pos="4426"/>
                <w:tab w:val="left" w:pos="5858"/>
                <w:tab w:val="left" w:pos="6642"/>
                <w:tab w:val="left" w:pos="6987"/>
                <w:tab w:val="left" w:pos="7822"/>
              </w:tabs>
              <w:spacing w:before="46" w:line="336" w:lineRule="auto"/>
              <w:ind w:right="103"/>
              <w:rPr>
                <w:rFonts w:ascii="Times New Roman" w:eastAsia="Times New Roman" w:hAnsi="Times New Roman" w:cs="Times New Roman"/>
                <w:sz w:val="24"/>
              </w:rPr>
            </w:pPr>
            <w:r w:rsidRPr="00897DC8">
              <w:rPr>
                <w:rFonts w:ascii="Times New Roman" w:eastAsia="Times New Roman" w:hAnsi="Times New Roman" w:cs="Times New Roman"/>
                <w:sz w:val="24"/>
                <w:lang w:val="ru-RU"/>
              </w:rPr>
              <w:t>Прямоугольная</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система</w:t>
            </w:r>
            <w:r w:rsidRPr="00897DC8">
              <w:rPr>
                <w:rFonts w:ascii="Times New Roman" w:eastAsia="Times New Roman" w:hAnsi="Times New Roman" w:cs="Times New Roman"/>
                <w:spacing w:val="39"/>
                <w:sz w:val="24"/>
                <w:lang w:val="ru-RU"/>
              </w:rPr>
              <w:t xml:space="preserve"> </w:t>
            </w:r>
            <w:r w:rsidRPr="00897DC8">
              <w:rPr>
                <w:rFonts w:ascii="Times New Roman" w:eastAsia="Times New Roman" w:hAnsi="Times New Roman" w:cs="Times New Roman"/>
                <w:sz w:val="24"/>
                <w:lang w:val="ru-RU"/>
              </w:rPr>
              <w:t>координат</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9"/>
                <w:sz w:val="24"/>
                <w:lang w:val="ru-RU"/>
              </w:rPr>
              <w:t xml:space="preserve"> </w:t>
            </w:r>
            <w:r w:rsidRPr="00897DC8">
              <w:rPr>
                <w:rFonts w:ascii="Times New Roman" w:eastAsia="Times New Roman" w:hAnsi="Times New Roman" w:cs="Times New Roman"/>
                <w:sz w:val="24"/>
                <w:lang w:val="ru-RU"/>
              </w:rPr>
              <w:t>плоскости.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Координаты</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точки</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 xml:space="preserve">на </w:t>
            </w:r>
            <w:r w:rsidRPr="00897DC8">
              <w:rPr>
                <w:rFonts w:ascii="Times New Roman" w:eastAsia="Times New Roman" w:hAnsi="Times New Roman" w:cs="Times New Roman"/>
                <w:spacing w:val="-2"/>
                <w:sz w:val="24"/>
                <w:lang w:val="ru-RU"/>
              </w:rPr>
              <w:t>плоскости,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абсцисса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и</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ордината.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rPr>
              <w:t>Построение</w:t>
            </w:r>
            <w:r w:rsidRPr="00897DC8">
              <w:rPr>
                <w:rFonts w:ascii="Times New Roman" w:eastAsia="Times New Roman" w:hAnsi="Times New Roman" w:cs="Times New Roman"/>
                <w:sz w:val="24"/>
              </w:rPr>
              <w:tab/>
            </w:r>
            <w:r w:rsidRPr="00897DC8">
              <w:rPr>
                <w:rFonts w:ascii="Times New Roman" w:eastAsia="Times New Roman" w:hAnsi="Times New Roman" w:cs="Times New Roman"/>
                <w:spacing w:val="-2"/>
                <w:sz w:val="24"/>
              </w:rPr>
              <w:t>точек</w:t>
            </w:r>
            <w:r w:rsidRPr="00897DC8">
              <w:rPr>
                <w:rFonts w:ascii="Times New Roman" w:eastAsia="Times New Roman" w:hAnsi="Times New Roman" w:cs="Times New Roman"/>
                <w:sz w:val="24"/>
              </w:rPr>
              <w:tab/>
            </w:r>
            <w:r w:rsidRPr="00897DC8">
              <w:rPr>
                <w:rFonts w:ascii="Times New Roman" w:eastAsia="Times New Roman" w:hAnsi="Times New Roman" w:cs="Times New Roman"/>
                <w:spacing w:val="-10"/>
                <w:sz w:val="24"/>
              </w:rPr>
              <w:t>и</w:t>
            </w:r>
            <w:r w:rsidRPr="00897DC8">
              <w:rPr>
                <w:rFonts w:ascii="Times New Roman" w:eastAsia="Times New Roman" w:hAnsi="Times New Roman" w:cs="Times New Roman"/>
                <w:sz w:val="24"/>
              </w:rPr>
              <w:tab/>
            </w:r>
            <w:r w:rsidRPr="00897DC8">
              <w:rPr>
                <w:rFonts w:ascii="Times New Roman" w:eastAsia="Times New Roman" w:hAnsi="Times New Roman" w:cs="Times New Roman"/>
                <w:spacing w:val="-2"/>
                <w:sz w:val="24"/>
              </w:rPr>
              <w:t>фигур</w:t>
            </w:r>
            <w:r w:rsidRPr="00897DC8">
              <w:rPr>
                <w:rFonts w:ascii="Times New Roman" w:eastAsia="Times New Roman" w:hAnsi="Times New Roman" w:cs="Times New Roman"/>
                <w:sz w:val="24"/>
              </w:rPr>
              <w:tab/>
            </w:r>
            <w:r w:rsidRPr="00897DC8">
              <w:rPr>
                <w:rFonts w:ascii="Times New Roman" w:eastAsia="Times New Roman" w:hAnsi="Times New Roman" w:cs="Times New Roman"/>
                <w:spacing w:val="-5"/>
                <w:sz w:val="24"/>
              </w:rPr>
              <w:t>на</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z w:val="24"/>
              </w:rPr>
              <w:t>координатной</w:t>
            </w:r>
            <w:r w:rsidRPr="00897DC8">
              <w:rPr>
                <w:rFonts w:ascii="Times New Roman" w:eastAsia="Times New Roman" w:hAnsi="Times New Roman" w:cs="Times New Roman"/>
                <w:spacing w:val="-9"/>
                <w:sz w:val="24"/>
              </w:rPr>
              <w:t xml:space="preserve"> </w:t>
            </w:r>
            <w:r w:rsidRPr="00897DC8">
              <w:rPr>
                <w:rFonts w:ascii="Times New Roman" w:eastAsia="Times New Roman" w:hAnsi="Times New Roman" w:cs="Times New Roman"/>
                <w:spacing w:val="-2"/>
                <w:sz w:val="24"/>
              </w:rPr>
              <w:t>плоскости</w:t>
            </w:r>
          </w:p>
        </w:tc>
      </w:tr>
      <w:tr w:rsidR="00897DC8" w:rsidRPr="00897DC8" w:rsidTr="00897DC8">
        <w:trPr>
          <w:trHeight w:val="432"/>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4</w:t>
            </w: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Буквенные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выражения</w:t>
            </w:r>
          </w:p>
        </w:tc>
      </w:tr>
      <w:tr w:rsidR="00897DC8" w:rsidRPr="00897DC8" w:rsidTr="00897DC8">
        <w:trPr>
          <w:trHeight w:val="1204"/>
        </w:trPr>
        <w:tc>
          <w:tcPr>
            <w:tcW w:w="1212" w:type="dxa"/>
          </w:tcPr>
          <w:p w:rsidR="00897DC8" w:rsidRPr="00897DC8" w:rsidRDefault="00897DC8" w:rsidP="00897DC8">
            <w:pPr>
              <w:spacing w:before="156"/>
              <w:rPr>
                <w:rFonts w:ascii="Times New Roman" w:eastAsia="Times New Roman" w:hAnsi="Times New Roman" w:cs="Times New Roman"/>
                <w:b/>
                <w:sz w:val="24"/>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4.1</w:t>
            </w:r>
          </w:p>
        </w:tc>
        <w:tc>
          <w:tcPr>
            <w:tcW w:w="8169" w:type="dxa"/>
          </w:tcPr>
          <w:p w:rsidR="00897DC8" w:rsidRPr="00897DC8" w:rsidRDefault="00897DC8" w:rsidP="00897DC8">
            <w:pPr>
              <w:spacing w:before="46" w:line="336" w:lineRule="auto"/>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Применение букв для записи математических выражений и предложений. Свойства</w:t>
            </w:r>
            <w:r w:rsidRPr="00897DC8">
              <w:rPr>
                <w:rFonts w:ascii="Times New Roman" w:eastAsia="Times New Roman" w:hAnsi="Times New Roman" w:cs="Times New Roman"/>
                <w:spacing w:val="38"/>
                <w:sz w:val="24"/>
                <w:lang w:val="ru-RU"/>
              </w:rPr>
              <w:t xml:space="preserve"> </w:t>
            </w:r>
            <w:r w:rsidRPr="00897DC8">
              <w:rPr>
                <w:rFonts w:ascii="Times New Roman" w:eastAsia="Times New Roman" w:hAnsi="Times New Roman" w:cs="Times New Roman"/>
                <w:sz w:val="24"/>
                <w:lang w:val="ru-RU"/>
              </w:rPr>
              <w:t>арифметических</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действий.</w:t>
            </w:r>
            <w:r w:rsidRPr="00897DC8">
              <w:rPr>
                <w:rFonts w:ascii="Times New Roman" w:eastAsia="Times New Roman" w:hAnsi="Times New Roman" w:cs="Times New Roman"/>
                <w:spacing w:val="41"/>
                <w:sz w:val="24"/>
                <w:lang w:val="ru-RU"/>
              </w:rPr>
              <w:t xml:space="preserve"> </w:t>
            </w:r>
            <w:r w:rsidRPr="00897DC8">
              <w:rPr>
                <w:rFonts w:ascii="Times New Roman" w:eastAsia="Times New Roman" w:hAnsi="Times New Roman" w:cs="Times New Roman"/>
                <w:sz w:val="24"/>
                <w:lang w:val="ru-RU"/>
              </w:rPr>
              <w:t>Буквенные</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выражения</w:t>
            </w:r>
            <w:r w:rsidRPr="00897DC8">
              <w:rPr>
                <w:rFonts w:ascii="Times New Roman" w:eastAsia="Times New Roman" w:hAnsi="Times New Roman" w:cs="Times New Roman"/>
                <w:spacing w:val="4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41"/>
                <w:sz w:val="24"/>
                <w:lang w:val="ru-RU"/>
              </w:rPr>
              <w:t xml:space="preserve"> </w:t>
            </w:r>
            <w:r w:rsidRPr="00897DC8">
              <w:rPr>
                <w:rFonts w:ascii="Times New Roman" w:eastAsia="Times New Roman" w:hAnsi="Times New Roman" w:cs="Times New Roman"/>
                <w:spacing w:val="-2"/>
                <w:sz w:val="24"/>
                <w:lang w:val="ru-RU"/>
              </w:rPr>
              <w:t>числовые</w:t>
            </w:r>
          </w:p>
          <w:p w:rsidR="00897DC8" w:rsidRPr="00897DC8" w:rsidRDefault="00897DC8" w:rsidP="00897DC8">
            <w:pPr>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подстановки.</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Буквенные</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равенства,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нахождение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неизвестного</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компонента</w:t>
            </w:r>
          </w:p>
        </w:tc>
      </w:tr>
      <w:tr w:rsidR="00897DC8" w:rsidRPr="00897DC8" w:rsidTr="00897DC8">
        <w:trPr>
          <w:trHeight w:val="815"/>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4.2</w:t>
            </w:r>
          </w:p>
        </w:tc>
        <w:tc>
          <w:tcPr>
            <w:tcW w:w="8169"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Формулы,</w:t>
            </w:r>
            <w:r w:rsidRPr="00897DC8">
              <w:rPr>
                <w:rFonts w:ascii="Times New Roman" w:eastAsia="Times New Roman" w:hAnsi="Times New Roman" w:cs="Times New Roman"/>
                <w:spacing w:val="76"/>
                <w:sz w:val="24"/>
                <w:lang w:val="ru-RU"/>
              </w:rPr>
              <w:t xml:space="preserve"> </w:t>
            </w:r>
            <w:r w:rsidRPr="00897DC8">
              <w:rPr>
                <w:rFonts w:ascii="Times New Roman" w:eastAsia="Times New Roman" w:hAnsi="Times New Roman" w:cs="Times New Roman"/>
                <w:sz w:val="24"/>
                <w:lang w:val="ru-RU"/>
              </w:rPr>
              <w:t>формулы</w:t>
            </w:r>
            <w:r w:rsidRPr="00897DC8">
              <w:rPr>
                <w:rFonts w:ascii="Times New Roman" w:eastAsia="Times New Roman" w:hAnsi="Times New Roman" w:cs="Times New Roman"/>
                <w:spacing w:val="77"/>
                <w:sz w:val="24"/>
                <w:lang w:val="ru-RU"/>
              </w:rPr>
              <w:t xml:space="preserve"> </w:t>
            </w:r>
            <w:r w:rsidRPr="00897DC8">
              <w:rPr>
                <w:rFonts w:ascii="Times New Roman" w:eastAsia="Times New Roman" w:hAnsi="Times New Roman" w:cs="Times New Roman"/>
                <w:sz w:val="24"/>
                <w:lang w:val="ru-RU"/>
              </w:rPr>
              <w:t>периметра</w:t>
            </w:r>
            <w:r w:rsidRPr="00897DC8">
              <w:rPr>
                <w:rFonts w:ascii="Times New Roman" w:eastAsia="Times New Roman" w:hAnsi="Times New Roman" w:cs="Times New Roman"/>
                <w:spacing w:val="79"/>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79"/>
                <w:sz w:val="24"/>
                <w:lang w:val="ru-RU"/>
              </w:rPr>
              <w:t xml:space="preserve"> </w:t>
            </w:r>
            <w:r w:rsidRPr="00897DC8">
              <w:rPr>
                <w:rFonts w:ascii="Times New Roman" w:eastAsia="Times New Roman" w:hAnsi="Times New Roman" w:cs="Times New Roman"/>
                <w:sz w:val="24"/>
                <w:lang w:val="ru-RU"/>
              </w:rPr>
              <w:t>площади</w:t>
            </w:r>
            <w:r w:rsidRPr="00897DC8">
              <w:rPr>
                <w:rFonts w:ascii="Times New Roman" w:eastAsia="Times New Roman" w:hAnsi="Times New Roman" w:cs="Times New Roman"/>
                <w:spacing w:val="77"/>
                <w:sz w:val="24"/>
                <w:lang w:val="ru-RU"/>
              </w:rPr>
              <w:t xml:space="preserve"> </w:t>
            </w:r>
            <w:r w:rsidRPr="00897DC8">
              <w:rPr>
                <w:rFonts w:ascii="Times New Roman" w:eastAsia="Times New Roman" w:hAnsi="Times New Roman" w:cs="Times New Roman"/>
                <w:sz w:val="24"/>
                <w:lang w:val="ru-RU"/>
              </w:rPr>
              <w:t>прямоугольника,</w:t>
            </w:r>
            <w:r w:rsidRPr="00897DC8">
              <w:rPr>
                <w:rFonts w:ascii="Times New Roman" w:eastAsia="Times New Roman" w:hAnsi="Times New Roman" w:cs="Times New Roman"/>
                <w:spacing w:val="79"/>
                <w:sz w:val="24"/>
                <w:lang w:val="ru-RU"/>
              </w:rPr>
              <w:t xml:space="preserve"> </w:t>
            </w:r>
            <w:r w:rsidRPr="00897DC8">
              <w:rPr>
                <w:rFonts w:ascii="Times New Roman" w:eastAsia="Times New Roman" w:hAnsi="Times New Roman" w:cs="Times New Roman"/>
                <w:spacing w:val="-2"/>
                <w:sz w:val="24"/>
                <w:lang w:val="ru-RU"/>
              </w:rPr>
              <w:t>квадрата,</w:t>
            </w:r>
          </w:p>
          <w:p w:rsidR="00897DC8" w:rsidRPr="00897DC8" w:rsidRDefault="00897DC8" w:rsidP="00897DC8">
            <w:pPr>
              <w:spacing w:before="111"/>
              <w:rPr>
                <w:rFonts w:ascii="Times New Roman" w:eastAsia="Times New Roman" w:hAnsi="Times New Roman" w:cs="Times New Roman"/>
                <w:sz w:val="24"/>
              </w:rPr>
            </w:pPr>
            <w:r w:rsidRPr="00897DC8">
              <w:rPr>
                <w:rFonts w:ascii="Times New Roman" w:eastAsia="Times New Roman" w:hAnsi="Times New Roman" w:cs="Times New Roman"/>
                <w:sz w:val="24"/>
              </w:rPr>
              <w:t>объёма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параллелепипеда</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и</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4"/>
                <w:sz w:val="24"/>
              </w:rPr>
              <w:t>куба</w:t>
            </w:r>
          </w:p>
        </w:tc>
      </w:tr>
      <w:tr w:rsidR="00897DC8" w:rsidRPr="00897DC8" w:rsidTr="00897DC8">
        <w:trPr>
          <w:trHeight w:val="431"/>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5</w:t>
            </w: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Решение</w:t>
            </w:r>
            <w:r w:rsidRPr="00897DC8">
              <w:rPr>
                <w:rFonts w:ascii="Times New Roman" w:eastAsia="Times New Roman" w:hAnsi="Times New Roman" w:cs="Times New Roman"/>
                <w:spacing w:val="-4"/>
                <w:sz w:val="24"/>
              </w:rPr>
              <w:t xml:space="preserve"> </w:t>
            </w:r>
            <w:r w:rsidRPr="00897DC8">
              <w:rPr>
                <w:rFonts w:ascii="Times New Roman" w:eastAsia="Times New Roman" w:hAnsi="Times New Roman" w:cs="Times New Roman"/>
                <w:sz w:val="24"/>
              </w:rPr>
              <w:t>текстовых</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задач</w:t>
            </w:r>
          </w:p>
        </w:tc>
      </w:tr>
      <w:tr w:rsidR="00897DC8" w:rsidRPr="00897DC8" w:rsidTr="00897DC8">
        <w:trPr>
          <w:trHeight w:val="432"/>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5.1</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текстовых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арифметическим</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способом</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5.2</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50"/>
                <w:sz w:val="24"/>
                <w:lang w:val="ru-RU"/>
              </w:rPr>
              <w:t xml:space="preserve"> </w:t>
            </w:r>
            <w:r w:rsidRPr="00897DC8">
              <w:rPr>
                <w:rFonts w:ascii="Times New Roman" w:eastAsia="Times New Roman" w:hAnsi="Times New Roman" w:cs="Times New Roman"/>
                <w:sz w:val="24"/>
                <w:lang w:val="ru-RU"/>
              </w:rPr>
              <w:t>логических</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52"/>
                <w:sz w:val="24"/>
                <w:lang w:val="ru-RU"/>
              </w:rPr>
              <w:t xml:space="preserve"> </w:t>
            </w:r>
            <w:r w:rsidRPr="00897DC8">
              <w:rPr>
                <w:rFonts w:ascii="Times New Roman" w:eastAsia="Times New Roman" w:hAnsi="Times New Roman" w:cs="Times New Roman"/>
                <w:sz w:val="24"/>
                <w:lang w:val="ru-RU"/>
              </w:rPr>
              <w:t>перебором</w:t>
            </w:r>
            <w:r w:rsidRPr="00897DC8">
              <w:rPr>
                <w:rFonts w:ascii="Times New Roman" w:eastAsia="Times New Roman" w:hAnsi="Times New Roman" w:cs="Times New Roman"/>
                <w:spacing w:val="54"/>
                <w:sz w:val="24"/>
                <w:lang w:val="ru-RU"/>
              </w:rPr>
              <w:t xml:space="preserve"> </w:t>
            </w:r>
            <w:r w:rsidRPr="00897DC8">
              <w:rPr>
                <w:rFonts w:ascii="Times New Roman" w:eastAsia="Times New Roman" w:hAnsi="Times New Roman" w:cs="Times New Roman"/>
                <w:sz w:val="24"/>
                <w:lang w:val="ru-RU"/>
              </w:rPr>
              <w:t>всех</w:t>
            </w:r>
            <w:r w:rsidRPr="00897DC8">
              <w:rPr>
                <w:rFonts w:ascii="Times New Roman" w:eastAsia="Times New Roman" w:hAnsi="Times New Roman" w:cs="Times New Roman"/>
                <w:spacing w:val="55"/>
                <w:sz w:val="24"/>
                <w:lang w:val="ru-RU"/>
              </w:rPr>
              <w:t xml:space="preserve"> </w:t>
            </w:r>
            <w:r w:rsidRPr="00897DC8">
              <w:rPr>
                <w:rFonts w:ascii="Times New Roman" w:eastAsia="Times New Roman" w:hAnsi="Times New Roman" w:cs="Times New Roman"/>
                <w:spacing w:val="-2"/>
                <w:sz w:val="24"/>
                <w:lang w:val="ru-RU"/>
              </w:rPr>
              <w:t>возможных</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pacing w:val="-2"/>
                <w:sz w:val="24"/>
              </w:rPr>
              <w:t>вариантов</w:t>
            </w:r>
          </w:p>
        </w:tc>
      </w:tr>
      <w:tr w:rsidR="00897DC8" w:rsidRPr="00897DC8" w:rsidTr="00897DC8">
        <w:trPr>
          <w:trHeight w:val="1977"/>
        </w:trPr>
        <w:tc>
          <w:tcPr>
            <w:tcW w:w="1212" w:type="dxa"/>
          </w:tcPr>
          <w:p w:rsidR="00897DC8" w:rsidRPr="00897DC8" w:rsidRDefault="00897DC8" w:rsidP="00897DC8">
            <w:pPr>
              <w:rPr>
                <w:rFonts w:ascii="Times New Roman" w:eastAsia="Times New Roman" w:hAnsi="Times New Roman" w:cs="Times New Roman"/>
                <w:b/>
                <w:sz w:val="24"/>
              </w:rPr>
            </w:pPr>
          </w:p>
          <w:p w:rsidR="00897DC8" w:rsidRPr="00897DC8" w:rsidRDefault="00897DC8" w:rsidP="00897DC8">
            <w:pPr>
              <w:spacing w:before="266"/>
              <w:rPr>
                <w:rFonts w:ascii="Times New Roman" w:eastAsia="Times New Roman" w:hAnsi="Times New Roman" w:cs="Times New Roman"/>
                <w:b/>
                <w:sz w:val="24"/>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5.3</w:t>
            </w:r>
          </w:p>
        </w:tc>
        <w:tc>
          <w:tcPr>
            <w:tcW w:w="8169" w:type="dxa"/>
          </w:tcPr>
          <w:p w:rsidR="00897DC8" w:rsidRPr="00897DC8" w:rsidRDefault="00897DC8" w:rsidP="00897DC8">
            <w:pPr>
              <w:spacing w:before="46" w:line="336" w:lineRule="auto"/>
              <w:ind w:right="101"/>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w:t>
            </w:r>
            <w:r w:rsidRPr="00897DC8">
              <w:rPr>
                <w:rFonts w:ascii="Times New Roman" w:eastAsia="Times New Roman" w:hAnsi="Times New Roman" w:cs="Times New Roman"/>
                <w:spacing w:val="76"/>
                <w:w w:val="150"/>
                <w:sz w:val="24"/>
                <w:lang w:val="ru-RU"/>
              </w:rPr>
              <w:t xml:space="preserve"> </w:t>
            </w:r>
            <w:r w:rsidRPr="00897DC8">
              <w:rPr>
                <w:rFonts w:ascii="Times New Roman" w:eastAsia="Times New Roman" w:hAnsi="Times New Roman" w:cs="Times New Roman"/>
                <w:sz w:val="24"/>
                <w:lang w:val="ru-RU"/>
              </w:rPr>
              <w:t>расстояния,</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z w:val="24"/>
                <w:lang w:val="ru-RU"/>
              </w:rPr>
              <w:t>времени,</w:t>
            </w:r>
            <w:r w:rsidRPr="00897DC8">
              <w:rPr>
                <w:rFonts w:ascii="Times New Roman" w:eastAsia="Times New Roman" w:hAnsi="Times New Roman" w:cs="Times New Roman"/>
                <w:spacing w:val="78"/>
                <w:w w:val="150"/>
                <w:sz w:val="24"/>
                <w:lang w:val="ru-RU"/>
              </w:rPr>
              <w:t xml:space="preserve"> </w:t>
            </w:r>
            <w:r w:rsidRPr="00897DC8">
              <w:rPr>
                <w:rFonts w:ascii="Times New Roman" w:eastAsia="Times New Roman" w:hAnsi="Times New Roman" w:cs="Times New Roman"/>
                <w:sz w:val="24"/>
                <w:lang w:val="ru-RU"/>
              </w:rPr>
              <w:t>скорости.</w:t>
            </w:r>
            <w:r w:rsidRPr="00897DC8">
              <w:rPr>
                <w:rFonts w:ascii="Times New Roman" w:eastAsia="Times New Roman" w:hAnsi="Times New Roman" w:cs="Times New Roman"/>
                <w:spacing w:val="77"/>
                <w:w w:val="150"/>
                <w:sz w:val="24"/>
                <w:lang w:val="ru-RU"/>
              </w:rPr>
              <w:t xml:space="preserve"> </w:t>
            </w:r>
            <w:r w:rsidRPr="00897DC8">
              <w:rPr>
                <w:rFonts w:ascii="Times New Roman" w:eastAsia="Times New Roman" w:hAnsi="Times New Roman" w:cs="Times New Roman"/>
                <w:sz w:val="24"/>
                <w:lang w:val="ru-RU"/>
              </w:rPr>
              <w:t>Связь</w:t>
            </w:r>
            <w:r w:rsidRPr="00897DC8">
              <w:rPr>
                <w:rFonts w:ascii="Times New Roman" w:eastAsia="Times New Roman" w:hAnsi="Times New Roman" w:cs="Times New Roman"/>
                <w:spacing w:val="78"/>
                <w:w w:val="150"/>
                <w:sz w:val="24"/>
                <w:lang w:val="ru-RU"/>
              </w:rPr>
              <w:t xml:space="preserve"> </w:t>
            </w:r>
            <w:r w:rsidRPr="00897DC8">
              <w:rPr>
                <w:rFonts w:ascii="Times New Roman" w:eastAsia="Times New Roman" w:hAnsi="Times New Roman" w:cs="Times New Roman"/>
                <w:sz w:val="24"/>
                <w:lang w:val="ru-RU"/>
              </w:rPr>
              <w:t>между</w:t>
            </w:r>
            <w:r w:rsidRPr="00897DC8">
              <w:rPr>
                <w:rFonts w:ascii="Times New Roman" w:eastAsia="Times New Roman" w:hAnsi="Times New Roman" w:cs="Times New Roman"/>
                <w:spacing w:val="79"/>
                <w:w w:val="150"/>
                <w:sz w:val="24"/>
                <w:lang w:val="ru-RU"/>
              </w:rPr>
              <w:t xml:space="preserve"> </w:t>
            </w:r>
            <w:r w:rsidRPr="00897DC8">
              <w:rPr>
                <w:rFonts w:ascii="Times New Roman" w:eastAsia="Times New Roman" w:hAnsi="Times New Roman" w:cs="Times New Roman"/>
                <w:spacing w:val="-2"/>
                <w:sz w:val="24"/>
                <w:lang w:val="ru-RU"/>
              </w:rPr>
              <w:t>единицами</w:t>
            </w:r>
          </w:p>
          <w:p w:rsidR="00897DC8" w:rsidRPr="00897DC8" w:rsidRDefault="00897DC8" w:rsidP="00897DC8">
            <w:pPr>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измерения</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каждой</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pacing w:val="-2"/>
                <w:sz w:val="24"/>
                <w:lang w:val="ru-RU"/>
              </w:rPr>
              <w:t>величины</w:t>
            </w:r>
          </w:p>
        </w:tc>
      </w:tr>
      <w:tr w:rsidR="00897DC8" w:rsidRPr="00897DC8" w:rsidTr="00897DC8">
        <w:trPr>
          <w:trHeight w:val="816"/>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5.4</w:t>
            </w:r>
          </w:p>
        </w:tc>
        <w:tc>
          <w:tcPr>
            <w:tcW w:w="8169" w:type="dxa"/>
          </w:tcPr>
          <w:p w:rsidR="00897DC8" w:rsidRPr="00897DC8" w:rsidRDefault="00897DC8" w:rsidP="00897DC8">
            <w:pPr>
              <w:spacing w:before="44"/>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 связанных с</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отношением, пропорциональностью</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pacing w:val="-2"/>
                <w:sz w:val="24"/>
                <w:lang w:val="ru-RU"/>
              </w:rPr>
              <w:t>величин,</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процентами;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решение</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основных</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задач</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дроби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проценты</w:t>
            </w:r>
          </w:p>
        </w:tc>
      </w:tr>
      <w:tr w:rsidR="00897DC8" w:rsidRPr="00897DC8" w:rsidTr="00897DC8">
        <w:trPr>
          <w:trHeight w:val="818"/>
        </w:trPr>
        <w:tc>
          <w:tcPr>
            <w:tcW w:w="1212" w:type="dxa"/>
          </w:tcPr>
          <w:p w:rsidR="00897DC8" w:rsidRPr="00897DC8" w:rsidRDefault="00897DC8" w:rsidP="00897DC8">
            <w:pPr>
              <w:spacing w:before="240"/>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5.5</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Оценка</w:t>
            </w:r>
            <w:r w:rsidRPr="00897DC8">
              <w:rPr>
                <w:rFonts w:ascii="Times New Roman" w:eastAsia="Times New Roman" w:hAnsi="Times New Roman" w:cs="Times New Roman"/>
                <w:spacing w:val="68"/>
                <w:w w:val="15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73"/>
                <w:w w:val="150"/>
                <w:sz w:val="24"/>
                <w:lang w:val="ru-RU"/>
              </w:rPr>
              <w:t xml:space="preserve"> </w:t>
            </w:r>
            <w:r w:rsidRPr="00897DC8">
              <w:rPr>
                <w:rFonts w:ascii="Times New Roman" w:eastAsia="Times New Roman" w:hAnsi="Times New Roman" w:cs="Times New Roman"/>
                <w:sz w:val="24"/>
                <w:lang w:val="ru-RU"/>
              </w:rPr>
              <w:t>прикидка,</w:t>
            </w:r>
            <w:r w:rsidRPr="00897DC8">
              <w:rPr>
                <w:rFonts w:ascii="Times New Roman" w:eastAsia="Times New Roman" w:hAnsi="Times New Roman" w:cs="Times New Roman"/>
                <w:spacing w:val="69"/>
                <w:w w:val="150"/>
                <w:sz w:val="24"/>
                <w:lang w:val="ru-RU"/>
              </w:rPr>
              <w:t xml:space="preserve"> </w:t>
            </w:r>
            <w:r w:rsidRPr="00897DC8">
              <w:rPr>
                <w:rFonts w:ascii="Times New Roman" w:eastAsia="Times New Roman" w:hAnsi="Times New Roman" w:cs="Times New Roman"/>
                <w:sz w:val="24"/>
                <w:lang w:val="ru-RU"/>
              </w:rPr>
              <w:t>округление</w:t>
            </w:r>
            <w:r w:rsidRPr="00897DC8">
              <w:rPr>
                <w:rFonts w:ascii="Times New Roman" w:eastAsia="Times New Roman" w:hAnsi="Times New Roman" w:cs="Times New Roman"/>
                <w:spacing w:val="71"/>
                <w:w w:val="150"/>
                <w:sz w:val="24"/>
                <w:lang w:val="ru-RU"/>
              </w:rPr>
              <w:t xml:space="preserve"> </w:t>
            </w:r>
            <w:r w:rsidRPr="00897DC8">
              <w:rPr>
                <w:rFonts w:ascii="Times New Roman" w:eastAsia="Times New Roman" w:hAnsi="Times New Roman" w:cs="Times New Roman"/>
                <w:sz w:val="24"/>
                <w:lang w:val="ru-RU"/>
              </w:rPr>
              <w:t>результата.</w:t>
            </w:r>
            <w:r w:rsidRPr="00897DC8">
              <w:rPr>
                <w:rFonts w:ascii="Times New Roman" w:eastAsia="Times New Roman" w:hAnsi="Times New Roman" w:cs="Times New Roman"/>
                <w:spacing w:val="72"/>
                <w:w w:val="150"/>
                <w:sz w:val="24"/>
                <w:lang w:val="ru-RU"/>
              </w:rPr>
              <w:t xml:space="preserve"> </w:t>
            </w:r>
            <w:r w:rsidRPr="00897DC8">
              <w:rPr>
                <w:rFonts w:ascii="Times New Roman" w:eastAsia="Times New Roman" w:hAnsi="Times New Roman" w:cs="Times New Roman"/>
                <w:sz w:val="24"/>
                <w:lang w:val="ru-RU"/>
              </w:rPr>
              <w:t>Составление</w:t>
            </w:r>
            <w:r w:rsidRPr="00897DC8">
              <w:rPr>
                <w:rFonts w:ascii="Times New Roman" w:eastAsia="Times New Roman" w:hAnsi="Times New Roman" w:cs="Times New Roman"/>
                <w:spacing w:val="71"/>
                <w:w w:val="150"/>
                <w:sz w:val="24"/>
                <w:lang w:val="ru-RU"/>
              </w:rPr>
              <w:t xml:space="preserve"> </w:t>
            </w:r>
            <w:r w:rsidRPr="00897DC8">
              <w:rPr>
                <w:rFonts w:ascii="Times New Roman" w:eastAsia="Times New Roman" w:hAnsi="Times New Roman" w:cs="Times New Roman"/>
                <w:spacing w:val="-2"/>
                <w:sz w:val="24"/>
                <w:lang w:val="ru-RU"/>
              </w:rPr>
              <w:t>буквенных</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выражений</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по</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условию</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pacing w:val="-2"/>
                <w:sz w:val="24"/>
                <w:lang w:val="ru-RU"/>
              </w:rPr>
              <w:t>задачи.</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5.6</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Представление</w:t>
            </w:r>
            <w:r w:rsidRPr="00897DC8">
              <w:rPr>
                <w:rFonts w:ascii="Times New Roman" w:eastAsia="Times New Roman" w:hAnsi="Times New Roman" w:cs="Times New Roman"/>
                <w:spacing w:val="64"/>
                <w:w w:val="150"/>
                <w:sz w:val="24"/>
                <w:lang w:val="ru-RU"/>
              </w:rPr>
              <w:t xml:space="preserve"> </w:t>
            </w:r>
            <w:r w:rsidRPr="00897DC8">
              <w:rPr>
                <w:rFonts w:ascii="Times New Roman" w:eastAsia="Times New Roman" w:hAnsi="Times New Roman" w:cs="Times New Roman"/>
                <w:sz w:val="24"/>
                <w:lang w:val="ru-RU"/>
              </w:rPr>
              <w:t>данных</w:t>
            </w:r>
            <w:r w:rsidRPr="00897DC8">
              <w:rPr>
                <w:rFonts w:ascii="Times New Roman" w:eastAsia="Times New Roman" w:hAnsi="Times New Roman" w:cs="Times New Roman"/>
                <w:spacing w:val="67"/>
                <w:w w:val="150"/>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66"/>
                <w:w w:val="150"/>
                <w:sz w:val="24"/>
                <w:lang w:val="ru-RU"/>
              </w:rPr>
              <w:t xml:space="preserve"> </w:t>
            </w:r>
            <w:r w:rsidRPr="00897DC8">
              <w:rPr>
                <w:rFonts w:ascii="Times New Roman" w:eastAsia="Times New Roman" w:hAnsi="Times New Roman" w:cs="Times New Roman"/>
                <w:sz w:val="24"/>
                <w:lang w:val="ru-RU"/>
              </w:rPr>
              <w:t>помощью</w:t>
            </w:r>
            <w:r w:rsidRPr="00897DC8">
              <w:rPr>
                <w:rFonts w:ascii="Times New Roman" w:eastAsia="Times New Roman" w:hAnsi="Times New Roman" w:cs="Times New Roman"/>
                <w:spacing w:val="68"/>
                <w:w w:val="150"/>
                <w:sz w:val="24"/>
                <w:lang w:val="ru-RU"/>
              </w:rPr>
              <w:t xml:space="preserve"> </w:t>
            </w:r>
            <w:r w:rsidRPr="00897DC8">
              <w:rPr>
                <w:rFonts w:ascii="Times New Roman" w:eastAsia="Times New Roman" w:hAnsi="Times New Roman" w:cs="Times New Roman"/>
                <w:sz w:val="24"/>
                <w:lang w:val="ru-RU"/>
              </w:rPr>
              <w:t>таблиц</w:t>
            </w:r>
            <w:r w:rsidRPr="00897DC8">
              <w:rPr>
                <w:rFonts w:ascii="Times New Roman" w:eastAsia="Times New Roman" w:hAnsi="Times New Roman" w:cs="Times New Roman"/>
                <w:spacing w:val="66"/>
                <w:w w:val="150"/>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68"/>
                <w:w w:val="150"/>
                <w:sz w:val="24"/>
                <w:lang w:val="ru-RU"/>
              </w:rPr>
              <w:t xml:space="preserve"> </w:t>
            </w:r>
            <w:r w:rsidRPr="00897DC8">
              <w:rPr>
                <w:rFonts w:ascii="Times New Roman" w:eastAsia="Times New Roman" w:hAnsi="Times New Roman" w:cs="Times New Roman"/>
                <w:sz w:val="24"/>
                <w:lang w:val="ru-RU"/>
              </w:rPr>
              <w:t>диаграмм.</w:t>
            </w:r>
            <w:r w:rsidRPr="00897DC8">
              <w:rPr>
                <w:rFonts w:ascii="Times New Roman" w:eastAsia="Times New Roman" w:hAnsi="Times New Roman" w:cs="Times New Roman"/>
                <w:spacing w:val="68"/>
                <w:w w:val="150"/>
                <w:sz w:val="24"/>
                <w:lang w:val="ru-RU"/>
              </w:rPr>
              <w:t xml:space="preserve"> </w:t>
            </w:r>
            <w:r w:rsidRPr="00897DC8">
              <w:rPr>
                <w:rFonts w:ascii="Times New Roman" w:eastAsia="Times New Roman" w:hAnsi="Times New Roman" w:cs="Times New Roman"/>
                <w:spacing w:val="-2"/>
                <w:sz w:val="24"/>
                <w:lang w:val="ru-RU"/>
              </w:rPr>
              <w:t>Столбчатые</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диаграммы.</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Чтение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круговых</w:t>
            </w:r>
            <w:r w:rsidRPr="00897DC8">
              <w:rPr>
                <w:rFonts w:ascii="Times New Roman" w:eastAsia="Times New Roman" w:hAnsi="Times New Roman" w:cs="Times New Roman"/>
                <w:spacing w:val="-2"/>
                <w:sz w:val="24"/>
                <w:lang w:val="ru-RU"/>
              </w:rPr>
              <w:t xml:space="preserve"> диаграмм</w:t>
            </w:r>
          </w:p>
        </w:tc>
      </w:tr>
      <w:tr w:rsidR="00897DC8" w:rsidRPr="00897DC8" w:rsidTr="00897DC8">
        <w:trPr>
          <w:trHeight w:val="431"/>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10"/>
                <w:sz w:val="24"/>
              </w:rPr>
              <w:t>6</w:t>
            </w: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Наглядная</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геометрия</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6.1</w:t>
            </w:r>
          </w:p>
        </w:tc>
        <w:tc>
          <w:tcPr>
            <w:tcW w:w="8169" w:type="dxa"/>
          </w:tcPr>
          <w:p w:rsidR="00897DC8" w:rsidRPr="00897DC8" w:rsidRDefault="00897DC8" w:rsidP="00897DC8">
            <w:pPr>
              <w:tabs>
                <w:tab w:val="left" w:pos="1396"/>
                <w:tab w:val="left" w:pos="2497"/>
                <w:tab w:val="left" w:pos="3655"/>
                <w:tab w:val="left" w:pos="4389"/>
                <w:tab w:val="left" w:pos="5220"/>
                <w:tab w:val="left" w:pos="6436"/>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Точка,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прямая,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отрезок,</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луч,</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угол,</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ломаная,</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многоугольник,</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четырёхугольник,</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z w:val="24"/>
              </w:rPr>
              <w:t>треугольник,</w:t>
            </w:r>
            <w:r w:rsidRPr="00897DC8">
              <w:rPr>
                <w:rFonts w:ascii="Times New Roman" w:eastAsia="Times New Roman" w:hAnsi="Times New Roman" w:cs="Times New Roman"/>
                <w:spacing w:val="-8"/>
                <w:sz w:val="24"/>
              </w:rPr>
              <w:t xml:space="preserve"> </w:t>
            </w:r>
            <w:r w:rsidRPr="00897DC8">
              <w:rPr>
                <w:rFonts w:ascii="Times New Roman" w:eastAsia="Times New Roman" w:hAnsi="Times New Roman" w:cs="Times New Roman"/>
                <w:sz w:val="24"/>
              </w:rPr>
              <w:t>окружность,</w:t>
            </w:r>
            <w:r w:rsidRPr="00897DC8">
              <w:rPr>
                <w:rFonts w:ascii="Times New Roman" w:eastAsia="Times New Roman" w:hAnsi="Times New Roman" w:cs="Times New Roman"/>
                <w:spacing w:val="-7"/>
                <w:sz w:val="24"/>
              </w:rPr>
              <w:t xml:space="preserve"> </w:t>
            </w:r>
            <w:r w:rsidRPr="00897DC8">
              <w:rPr>
                <w:rFonts w:ascii="Times New Roman" w:eastAsia="Times New Roman" w:hAnsi="Times New Roman" w:cs="Times New Roman"/>
                <w:spacing w:val="-4"/>
                <w:sz w:val="24"/>
              </w:rPr>
              <w:t>круг</w:t>
            </w:r>
          </w:p>
        </w:tc>
      </w:tr>
      <w:tr w:rsidR="00897DC8" w:rsidRPr="00897DC8" w:rsidTr="00897DC8">
        <w:trPr>
          <w:trHeight w:val="815"/>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6.2</w:t>
            </w:r>
          </w:p>
        </w:tc>
        <w:tc>
          <w:tcPr>
            <w:tcW w:w="8169" w:type="dxa"/>
          </w:tcPr>
          <w:p w:rsidR="00897DC8" w:rsidRPr="00897DC8" w:rsidRDefault="00897DC8" w:rsidP="00897DC8">
            <w:pPr>
              <w:spacing w:before="43"/>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Взаимное</w:t>
            </w:r>
            <w:r w:rsidRPr="00897DC8">
              <w:rPr>
                <w:rFonts w:ascii="Times New Roman" w:eastAsia="Times New Roman" w:hAnsi="Times New Roman" w:cs="Times New Roman"/>
                <w:spacing w:val="32"/>
                <w:sz w:val="24"/>
                <w:lang w:val="ru-RU"/>
              </w:rPr>
              <w:t xml:space="preserve">  </w:t>
            </w:r>
            <w:r w:rsidRPr="00897DC8">
              <w:rPr>
                <w:rFonts w:ascii="Times New Roman" w:eastAsia="Times New Roman" w:hAnsi="Times New Roman" w:cs="Times New Roman"/>
                <w:sz w:val="24"/>
                <w:lang w:val="ru-RU"/>
              </w:rPr>
              <w:t>расположение</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z w:val="24"/>
                <w:lang w:val="ru-RU"/>
              </w:rPr>
              <w:t>двух</w:t>
            </w:r>
            <w:r w:rsidRPr="00897DC8">
              <w:rPr>
                <w:rFonts w:ascii="Times New Roman" w:eastAsia="Times New Roman" w:hAnsi="Times New Roman" w:cs="Times New Roman"/>
                <w:spacing w:val="35"/>
                <w:sz w:val="24"/>
                <w:lang w:val="ru-RU"/>
              </w:rPr>
              <w:t xml:space="preserve">  </w:t>
            </w:r>
            <w:r w:rsidRPr="00897DC8">
              <w:rPr>
                <w:rFonts w:ascii="Times New Roman" w:eastAsia="Times New Roman" w:hAnsi="Times New Roman" w:cs="Times New Roman"/>
                <w:sz w:val="24"/>
                <w:lang w:val="ru-RU"/>
              </w:rPr>
              <w:t>прямых</w:t>
            </w:r>
            <w:r w:rsidRPr="00897DC8">
              <w:rPr>
                <w:rFonts w:ascii="Times New Roman" w:eastAsia="Times New Roman" w:hAnsi="Times New Roman" w:cs="Times New Roman"/>
                <w:spacing w:val="3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z w:val="24"/>
                <w:lang w:val="ru-RU"/>
              </w:rPr>
              <w:t>плоскости,</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pacing w:val="-2"/>
                <w:sz w:val="24"/>
                <w:lang w:val="ru-RU"/>
              </w:rPr>
              <w:t>параллельные</w:t>
            </w:r>
          </w:p>
          <w:p w:rsidR="00897DC8" w:rsidRPr="00897DC8" w:rsidRDefault="00897DC8" w:rsidP="00897DC8">
            <w:pPr>
              <w:spacing w:before="111"/>
              <w:rPr>
                <w:rFonts w:ascii="Times New Roman" w:eastAsia="Times New Roman" w:hAnsi="Times New Roman" w:cs="Times New Roman"/>
                <w:sz w:val="24"/>
              </w:rPr>
            </w:pPr>
            <w:r w:rsidRPr="00897DC8">
              <w:rPr>
                <w:rFonts w:ascii="Times New Roman" w:eastAsia="Times New Roman" w:hAnsi="Times New Roman" w:cs="Times New Roman"/>
                <w:sz w:val="24"/>
              </w:rPr>
              <w:t>прямые,</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z w:val="24"/>
              </w:rPr>
              <w:t>перпендикулярные</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2"/>
                <w:sz w:val="24"/>
              </w:rPr>
              <w:t>прямые</w:t>
            </w:r>
          </w:p>
        </w:tc>
      </w:tr>
      <w:tr w:rsidR="00897DC8" w:rsidRPr="00897DC8" w:rsidTr="00897DC8">
        <w:trPr>
          <w:trHeight w:val="429"/>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6.3</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Измерение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расстояний:</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между</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двумя</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z w:val="24"/>
                <w:lang w:val="ru-RU"/>
              </w:rPr>
              <w:t>точками,</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от</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точки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до</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прямой,</w:t>
            </w:r>
            <w:r w:rsidRPr="00897DC8">
              <w:rPr>
                <w:rFonts w:ascii="Times New Roman" w:eastAsia="Times New Roman" w:hAnsi="Times New Roman" w:cs="Times New Roman"/>
                <w:spacing w:val="8"/>
                <w:sz w:val="24"/>
                <w:lang w:val="ru-RU"/>
              </w:rPr>
              <w:t xml:space="preserve"> </w:t>
            </w:r>
            <w:r w:rsidRPr="00897DC8">
              <w:rPr>
                <w:rFonts w:ascii="Times New Roman" w:eastAsia="Times New Roman" w:hAnsi="Times New Roman" w:cs="Times New Roman"/>
                <w:spacing w:val="-2"/>
                <w:sz w:val="24"/>
                <w:lang w:val="ru-RU"/>
              </w:rPr>
              <w:t>длина</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type w:val="continuous"/>
          <w:pgSz w:w="11910" w:h="16390"/>
          <w:pgMar w:top="1120" w:right="708" w:bottom="1069"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2"/>
        <w:gridCol w:w="8169"/>
      </w:tblGrid>
      <w:tr w:rsidR="00897DC8" w:rsidRPr="00897DC8" w:rsidTr="00897DC8">
        <w:trPr>
          <w:trHeight w:val="432"/>
        </w:trPr>
        <w:tc>
          <w:tcPr>
            <w:tcW w:w="1212" w:type="dxa"/>
          </w:tcPr>
          <w:p w:rsidR="00897DC8" w:rsidRPr="00897DC8" w:rsidRDefault="00897DC8" w:rsidP="00897DC8">
            <w:pPr>
              <w:rPr>
                <w:rFonts w:ascii="Times New Roman" w:eastAsia="Times New Roman" w:hAnsi="Times New Roman" w:cs="Times New Roman"/>
                <w:sz w:val="24"/>
                <w:lang w:val="ru-RU"/>
              </w:rPr>
            </w:pP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rPr>
              <w:t>маршрута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квадратной</w:t>
            </w:r>
            <w:r w:rsidRPr="00897DC8">
              <w:rPr>
                <w:rFonts w:ascii="Times New Roman" w:eastAsia="Times New Roman" w:hAnsi="Times New Roman" w:cs="Times New Roman"/>
                <w:spacing w:val="-2"/>
                <w:sz w:val="24"/>
              </w:rPr>
              <w:t xml:space="preserve"> </w:t>
            </w:r>
            <w:r w:rsidRPr="00897DC8">
              <w:rPr>
                <w:rFonts w:ascii="Times New Roman" w:eastAsia="Times New Roman" w:hAnsi="Times New Roman" w:cs="Times New Roman"/>
                <w:spacing w:val="-4"/>
                <w:sz w:val="24"/>
              </w:rPr>
              <w:t>сетке</w:t>
            </w:r>
          </w:p>
        </w:tc>
      </w:tr>
      <w:tr w:rsidR="00897DC8" w:rsidRPr="00897DC8" w:rsidTr="00897DC8">
        <w:trPr>
          <w:trHeight w:val="431"/>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6.4</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Измерение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построение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углов</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с</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помощью</w:t>
            </w:r>
            <w:r w:rsidRPr="00897DC8">
              <w:rPr>
                <w:rFonts w:ascii="Times New Roman" w:eastAsia="Times New Roman" w:hAnsi="Times New Roman" w:cs="Times New Roman"/>
                <w:spacing w:val="-2"/>
                <w:sz w:val="24"/>
                <w:lang w:val="ru-RU"/>
              </w:rPr>
              <w:t xml:space="preserve"> транспортира</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6.5</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Виды</w:t>
            </w:r>
            <w:r w:rsidRPr="00897DC8">
              <w:rPr>
                <w:rFonts w:ascii="Times New Roman" w:eastAsia="Times New Roman" w:hAnsi="Times New Roman" w:cs="Times New Roman"/>
                <w:spacing w:val="74"/>
                <w:w w:val="150"/>
                <w:sz w:val="24"/>
                <w:lang w:val="ru-RU"/>
              </w:rPr>
              <w:t xml:space="preserve"> </w:t>
            </w:r>
            <w:r w:rsidRPr="00897DC8">
              <w:rPr>
                <w:rFonts w:ascii="Times New Roman" w:eastAsia="Times New Roman" w:hAnsi="Times New Roman" w:cs="Times New Roman"/>
                <w:sz w:val="24"/>
                <w:lang w:val="ru-RU"/>
              </w:rPr>
              <w:t>треугольников:</w:t>
            </w:r>
            <w:r w:rsidRPr="00897DC8">
              <w:rPr>
                <w:rFonts w:ascii="Times New Roman" w:eastAsia="Times New Roman" w:hAnsi="Times New Roman" w:cs="Times New Roman"/>
                <w:spacing w:val="74"/>
                <w:w w:val="150"/>
                <w:sz w:val="24"/>
                <w:lang w:val="ru-RU"/>
              </w:rPr>
              <w:t xml:space="preserve"> </w:t>
            </w:r>
            <w:r w:rsidRPr="00897DC8">
              <w:rPr>
                <w:rFonts w:ascii="Times New Roman" w:eastAsia="Times New Roman" w:hAnsi="Times New Roman" w:cs="Times New Roman"/>
                <w:sz w:val="24"/>
                <w:lang w:val="ru-RU"/>
              </w:rPr>
              <w:t>остроугольный,</w:t>
            </w:r>
            <w:r w:rsidRPr="00897DC8">
              <w:rPr>
                <w:rFonts w:ascii="Times New Roman" w:eastAsia="Times New Roman" w:hAnsi="Times New Roman" w:cs="Times New Roman"/>
                <w:spacing w:val="74"/>
                <w:w w:val="150"/>
                <w:sz w:val="24"/>
                <w:lang w:val="ru-RU"/>
              </w:rPr>
              <w:t xml:space="preserve"> </w:t>
            </w:r>
            <w:r w:rsidRPr="00897DC8">
              <w:rPr>
                <w:rFonts w:ascii="Times New Roman" w:eastAsia="Times New Roman" w:hAnsi="Times New Roman" w:cs="Times New Roman"/>
                <w:sz w:val="24"/>
                <w:lang w:val="ru-RU"/>
              </w:rPr>
              <w:t>прямоугольный,</w:t>
            </w:r>
            <w:r w:rsidRPr="00897DC8">
              <w:rPr>
                <w:rFonts w:ascii="Times New Roman" w:eastAsia="Times New Roman" w:hAnsi="Times New Roman" w:cs="Times New Roman"/>
                <w:spacing w:val="77"/>
                <w:w w:val="150"/>
                <w:sz w:val="24"/>
                <w:lang w:val="ru-RU"/>
              </w:rPr>
              <w:t xml:space="preserve"> </w:t>
            </w:r>
            <w:r w:rsidRPr="00897DC8">
              <w:rPr>
                <w:rFonts w:ascii="Times New Roman" w:eastAsia="Times New Roman" w:hAnsi="Times New Roman" w:cs="Times New Roman"/>
                <w:spacing w:val="-2"/>
                <w:sz w:val="24"/>
                <w:lang w:val="ru-RU"/>
              </w:rPr>
              <w:t>тупоугольный,</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z w:val="24"/>
              </w:rPr>
              <w:t>равнобедренный,</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равносторонний</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6.6</w:t>
            </w:r>
          </w:p>
        </w:tc>
        <w:tc>
          <w:tcPr>
            <w:tcW w:w="8169" w:type="dxa"/>
          </w:tcPr>
          <w:p w:rsidR="00897DC8" w:rsidRPr="00897DC8" w:rsidRDefault="00897DC8" w:rsidP="00897DC8">
            <w:pPr>
              <w:tabs>
                <w:tab w:val="left" w:pos="2524"/>
                <w:tab w:val="left" w:pos="4431"/>
                <w:tab w:val="left" w:pos="5521"/>
                <w:tab w:val="left" w:pos="7264"/>
              </w:tabs>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pacing w:val="-2"/>
                <w:sz w:val="24"/>
                <w:lang w:val="ru-RU"/>
              </w:rPr>
              <w:t>Четырёхугольник.</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Прямоугольник,</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квадрат:</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использование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свойств</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сторон,</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углов,</w:t>
            </w:r>
            <w:r w:rsidRPr="00897DC8">
              <w:rPr>
                <w:rFonts w:ascii="Times New Roman" w:eastAsia="Times New Roman" w:hAnsi="Times New Roman" w:cs="Times New Roman"/>
                <w:spacing w:val="-2"/>
                <w:sz w:val="24"/>
                <w:lang w:val="ru-RU"/>
              </w:rPr>
              <w:t xml:space="preserve"> диагоналей</w:t>
            </w:r>
          </w:p>
        </w:tc>
      </w:tr>
      <w:tr w:rsidR="00897DC8" w:rsidRPr="00897DC8" w:rsidTr="00897DC8">
        <w:trPr>
          <w:trHeight w:val="1205"/>
        </w:trPr>
        <w:tc>
          <w:tcPr>
            <w:tcW w:w="1212" w:type="dxa"/>
          </w:tcPr>
          <w:p w:rsidR="00897DC8" w:rsidRPr="00897DC8" w:rsidRDefault="00897DC8" w:rsidP="00897DC8">
            <w:pPr>
              <w:spacing w:before="156"/>
              <w:rPr>
                <w:rFonts w:ascii="Times New Roman" w:eastAsia="Times New Roman" w:hAnsi="Times New Roman" w:cs="Times New Roman"/>
                <w:b/>
                <w:sz w:val="24"/>
                <w:lang w:val="ru-RU"/>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6.7</w:t>
            </w:r>
          </w:p>
        </w:tc>
        <w:tc>
          <w:tcPr>
            <w:tcW w:w="8169" w:type="dxa"/>
          </w:tcPr>
          <w:p w:rsidR="00897DC8" w:rsidRPr="00897DC8" w:rsidRDefault="00897DC8" w:rsidP="00897DC8">
            <w:pPr>
              <w:tabs>
                <w:tab w:val="left" w:pos="2036"/>
                <w:tab w:val="left" w:pos="3924"/>
                <w:tab w:val="left" w:pos="4799"/>
                <w:tab w:val="left" w:pos="5284"/>
                <w:tab w:val="left" w:pos="6993"/>
                <w:tab w:val="left" w:pos="7948"/>
              </w:tabs>
              <w:spacing w:before="46" w:line="336" w:lineRule="auto"/>
              <w:ind w:right="101"/>
              <w:rPr>
                <w:rFonts w:ascii="Times New Roman" w:eastAsia="Times New Roman" w:hAnsi="Times New Roman" w:cs="Times New Roman"/>
                <w:sz w:val="24"/>
              </w:rPr>
            </w:pPr>
            <w:r w:rsidRPr="00897DC8">
              <w:rPr>
                <w:rFonts w:ascii="Times New Roman" w:eastAsia="Times New Roman" w:hAnsi="Times New Roman" w:cs="Times New Roman"/>
                <w:spacing w:val="-2"/>
                <w:sz w:val="24"/>
                <w:lang w:val="ru-RU"/>
              </w:rPr>
              <w:t>Изображение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геометрических</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4"/>
                <w:sz w:val="24"/>
                <w:lang w:val="ru-RU"/>
              </w:rPr>
              <w:t>фигур</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6"/>
                <w:sz w:val="24"/>
                <w:lang w:val="ru-RU"/>
              </w:rPr>
              <w:t>на</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нелинованной</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2"/>
                <w:sz w:val="24"/>
                <w:lang w:val="ru-RU"/>
              </w:rPr>
              <w:t>бумаге</w:t>
            </w:r>
            <w:r w:rsidRPr="00897DC8">
              <w:rPr>
                <w:rFonts w:ascii="Times New Roman" w:eastAsia="Times New Roman" w:hAnsi="Times New Roman" w:cs="Times New Roman"/>
                <w:sz w:val="24"/>
                <w:lang w:val="ru-RU"/>
              </w:rPr>
              <w:tab/>
            </w:r>
            <w:r w:rsidRPr="00897DC8">
              <w:rPr>
                <w:rFonts w:ascii="Times New Roman" w:eastAsia="Times New Roman" w:hAnsi="Times New Roman" w:cs="Times New Roman"/>
                <w:spacing w:val="-10"/>
                <w:sz w:val="24"/>
                <w:lang w:val="ru-RU"/>
              </w:rPr>
              <w:t xml:space="preserve">с </w:t>
            </w:r>
            <w:r w:rsidRPr="00897DC8">
              <w:rPr>
                <w:rFonts w:ascii="Times New Roman" w:eastAsia="Times New Roman" w:hAnsi="Times New Roman" w:cs="Times New Roman"/>
                <w:sz w:val="24"/>
                <w:lang w:val="ru-RU"/>
              </w:rPr>
              <w:t>использованием</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циркуля,</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линейки,</w:t>
            </w:r>
            <w:r w:rsidRPr="00897DC8">
              <w:rPr>
                <w:rFonts w:ascii="Times New Roman" w:eastAsia="Times New Roman" w:hAnsi="Times New Roman" w:cs="Times New Roman"/>
                <w:spacing w:val="9"/>
                <w:sz w:val="24"/>
                <w:lang w:val="ru-RU"/>
              </w:rPr>
              <w:t xml:space="preserve"> </w:t>
            </w:r>
            <w:r w:rsidRPr="00897DC8">
              <w:rPr>
                <w:rFonts w:ascii="Times New Roman" w:eastAsia="Times New Roman" w:hAnsi="Times New Roman" w:cs="Times New Roman"/>
                <w:sz w:val="24"/>
                <w:lang w:val="ru-RU"/>
              </w:rPr>
              <w:t>угольника,</w:t>
            </w:r>
            <w:r w:rsidRPr="00897DC8">
              <w:rPr>
                <w:rFonts w:ascii="Times New Roman" w:eastAsia="Times New Roman" w:hAnsi="Times New Roman" w:cs="Times New Roman"/>
                <w:spacing w:val="10"/>
                <w:sz w:val="24"/>
                <w:lang w:val="ru-RU"/>
              </w:rPr>
              <w:t xml:space="preserve"> </w:t>
            </w:r>
            <w:r w:rsidRPr="00897DC8">
              <w:rPr>
                <w:rFonts w:ascii="Times New Roman" w:eastAsia="Times New Roman" w:hAnsi="Times New Roman" w:cs="Times New Roman"/>
                <w:sz w:val="24"/>
                <w:lang w:val="ru-RU"/>
              </w:rPr>
              <w:t>транспортира.</w:t>
            </w:r>
            <w:r w:rsidRPr="00897DC8">
              <w:rPr>
                <w:rFonts w:ascii="Times New Roman" w:eastAsia="Times New Roman" w:hAnsi="Times New Roman" w:cs="Times New Roman"/>
                <w:spacing w:val="16"/>
                <w:sz w:val="24"/>
                <w:lang w:val="ru-RU"/>
              </w:rPr>
              <w:t xml:space="preserve"> </w:t>
            </w:r>
            <w:r w:rsidRPr="00897DC8">
              <w:rPr>
                <w:rFonts w:ascii="Times New Roman" w:eastAsia="Times New Roman" w:hAnsi="Times New Roman" w:cs="Times New Roman"/>
                <w:spacing w:val="-2"/>
                <w:sz w:val="24"/>
              </w:rPr>
              <w:t>Построения</w:t>
            </w:r>
          </w:p>
          <w:p w:rsidR="00897DC8" w:rsidRPr="00897DC8" w:rsidRDefault="00897DC8" w:rsidP="00897DC8">
            <w:pPr>
              <w:rPr>
                <w:rFonts w:ascii="Times New Roman" w:eastAsia="Times New Roman" w:hAnsi="Times New Roman" w:cs="Times New Roman"/>
                <w:sz w:val="24"/>
              </w:rPr>
            </w:pPr>
            <w:r w:rsidRPr="00897DC8">
              <w:rPr>
                <w:rFonts w:ascii="Times New Roman" w:eastAsia="Times New Roman" w:hAnsi="Times New Roman" w:cs="Times New Roman"/>
                <w:sz w:val="24"/>
              </w:rPr>
              <w:t>на</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z w:val="24"/>
              </w:rPr>
              <w:t>клетчатой</w:t>
            </w:r>
            <w:r w:rsidRPr="00897DC8">
              <w:rPr>
                <w:rFonts w:ascii="Times New Roman" w:eastAsia="Times New Roman" w:hAnsi="Times New Roman" w:cs="Times New Roman"/>
                <w:spacing w:val="-1"/>
                <w:sz w:val="24"/>
              </w:rPr>
              <w:t xml:space="preserve"> </w:t>
            </w:r>
            <w:r w:rsidRPr="00897DC8">
              <w:rPr>
                <w:rFonts w:ascii="Times New Roman" w:eastAsia="Times New Roman" w:hAnsi="Times New Roman" w:cs="Times New Roman"/>
                <w:spacing w:val="-2"/>
                <w:sz w:val="24"/>
              </w:rPr>
              <w:t>бумаге</w:t>
            </w:r>
          </w:p>
        </w:tc>
      </w:tr>
      <w:tr w:rsidR="00897DC8" w:rsidRPr="00897DC8" w:rsidTr="00897DC8">
        <w:trPr>
          <w:trHeight w:val="429"/>
        </w:trPr>
        <w:tc>
          <w:tcPr>
            <w:tcW w:w="1212" w:type="dxa"/>
          </w:tcPr>
          <w:p w:rsidR="00897DC8" w:rsidRPr="00897DC8" w:rsidRDefault="00897DC8" w:rsidP="00897DC8">
            <w:pPr>
              <w:spacing w:before="43"/>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6.8</w:t>
            </w:r>
          </w:p>
        </w:tc>
        <w:tc>
          <w:tcPr>
            <w:tcW w:w="8169"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rPr>
              <w:t>Периметр</w:t>
            </w:r>
            <w:r w:rsidRPr="00897DC8">
              <w:rPr>
                <w:rFonts w:ascii="Times New Roman" w:eastAsia="Times New Roman" w:hAnsi="Times New Roman" w:cs="Times New Roman"/>
                <w:spacing w:val="-5"/>
                <w:sz w:val="24"/>
              </w:rPr>
              <w:t xml:space="preserve"> </w:t>
            </w:r>
            <w:r w:rsidRPr="00897DC8">
              <w:rPr>
                <w:rFonts w:ascii="Times New Roman" w:eastAsia="Times New Roman" w:hAnsi="Times New Roman" w:cs="Times New Roman"/>
                <w:spacing w:val="-2"/>
                <w:sz w:val="24"/>
              </w:rPr>
              <w:t>многоугольника</w:t>
            </w:r>
          </w:p>
        </w:tc>
      </w:tr>
      <w:tr w:rsidR="00897DC8" w:rsidRPr="00897DC8" w:rsidTr="00897DC8">
        <w:trPr>
          <w:trHeight w:val="818"/>
        </w:trPr>
        <w:tc>
          <w:tcPr>
            <w:tcW w:w="1212" w:type="dxa"/>
          </w:tcPr>
          <w:p w:rsidR="00897DC8" w:rsidRPr="00897DC8" w:rsidRDefault="00897DC8" w:rsidP="00897DC8">
            <w:pPr>
              <w:spacing w:before="240"/>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5"/>
                <w:sz w:val="24"/>
              </w:rPr>
              <w:t>6.9</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Понятие</w:t>
            </w:r>
            <w:r w:rsidRPr="00897DC8">
              <w:rPr>
                <w:rFonts w:ascii="Times New Roman" w:eastAsia="Times New Roman" w:hAnsi="Times New Roman" w:cs="Times New Roman"/>
                <w:spacing w:val="22"/>
                <w:sz w:val="24"/>
                <w:lang w:val="ru-RU"/>
              </w:rPr>
              <w:t xml:space="preserve"> </w:t>
            </w:r>
            <w:r w:rsidRPr="00897DC8">
              <w:rPr>
                <w:rFonts w:ascii="Times New Roman" w:eastAsia="Times New Roman" w:hAnsi="Times New Roman" w:cs="Times New Roman"/>
                <w:sz w:val="24"/>
                <w:lang w:val="ru-RU"/>
              </w:rPr>
              <w:t>площади</w:t>
            </w:r>
            <w:r w:rsidRPr="00897DC8">
              <w:rPr>
                <w:rFonts w:ascii="Times New Roman" w:eastAsia="Times New Roman" w:hAnsi="Times New Roman" w:cs="Times New Roman"/>
                <w:spacing w:val="24"/>
                <w:sz w:val="24"/>
                <w:lang w:val="ru-RU"/>
              </w:rPr>
              <w:t xml:space="preserve"> </w:t>
            </w:r>
            <w:r w:rsidRPr="00897DC8">
              <w:rPr>
                <w:rFonts w:ascii="Times New Roman" w:eastAsia="Times New Roman" w:hAnsi="Times New Roman" w:cs="Times New Roman"/>
                <w:sz w:val="24"/>
                <w:lang w:val="ru-RU"/>
              </w:rPr>
              <w:t>фигуры,</w:t>
            </w:r>
            <w:r w:rsidRPr="00897DC8">
              <w:rPr>
                <w:rFonts w:ascii="Times New Roman" w:eastAsia="Times New Roman" w:hAnsi="Times New Roman" w:cs="Times New Roman"/>
                <w:spacing w:val="23"/>
                <w:sz w:val="24"/>
                <w:lang w:val="ru-RU"/>
              </w:rPr>
              <w:t xml:space="preserve"> </w:t>
            </w:r>
            <w:r w:rsidRPr="00897DC8">
              <w:rPr>
                <w:rFonts w:ascii="Times New Roman" w:eastAsia="Times New Roman" w:hAnsi="Times New Roman" w:cs="Times New Roman"/>
                <w:sz w:val="24"/>
                <w:lang w:val="ru-RU"/>
              </w:rPr>
              <w:t>единицы</w:t>
            </w:r>
            <w:r w:rsidRPr="00897DC8">
              <w:rPr>
                <w:rFonts w:ascii="Times New Roman" w:eastAsia="Times New Roman" w:hAnsi="Times New Roman" w:cs="Times New Roman"/>
                <w:spacing w:val="23"/>
                <w:sz w:val="24"/>
                <w:lang w:val="ru-RU"/>
              </w:rPr>
              <w:t xml:space="preserve"> </w:t>
            </w:r>
            <w:r w:rsidRPr="00897DC8">
              <w:rPr>
                <w:rFonts w:ascii="Times New Roman" w:eastAsia="Times New Roman" w:hAnsi="Times New Roman" w:cs="Times New Roman"/>
                <w:sz w:val="24"/>
                <w:lang w:val="ru-RU"/>
              </w:rPr>
              <w:t>измерения</w:t>
            </w:r>
            <w:r w:rsidRPr="00897DC8">
              <w:rPr>
                <w:rFonts w:ascii="Times New Roman" w:eastAsia="Times New Roman" w:hAnsi="Times New Roman" w:cs="Times New Roman"/>
                <w:spacing w:val="23"/>
                <w:sz w:val="24"/>
                <w:lang w:val="ru-RU"/>
              </w:rPr>
              <w:t xml:space="preserve"> </w:t>
            </w:r>
            <w:r w:rsidRPr="00897DC8">
              <w:rPr>
                <w:rFonts w:ascii="Times New Roman" w:eastAsia="Times New Roman" w:hAnsi="Times New Roman" w:cs="Times New Roman"/>
                <w:sz w:val="24"/>
                <w:lang w:val="ru-RU"/>
              </w:rPr>
              <w:t>площади.</w:t>
            </w:r>
            <w:r w:rsidRPr="00897DC8">
              <w:rPr>
                <w:rFonts w:ascii="Times New Roman" w:eastAsia="Times New Roman" w:hAnsi="Times New Roman" w:cs="Times New Roman"/>
                <w:spacing w:val="24"/>
                <w:sz w:val="24"/>
                <w:lang w:val="ru-RU"/>
              </w:rPr>
              <w:t xml:space="preserve"> </w:t>
            </w:r>
            <w:r w:rsidRPr="00897DC8">
              <w:rPr>
                <w:rFonts w:ascii="Times New Roman" w:eastAsia="Times New Roman" w:hAnsi="Times New Roman" w:cs="Times New Roman"/>
                <w:spacing w:val="-2"/>
                <w:sz w:val="24"/>
                <w:lang w:val="ru-RU"/>
              </w:rPr>
              <w:t>Приближённое</w:t>
            </w:r>
          </w:p>
          <w:p w:rsidR="00897DC8" w:rsidRPr="00897DC8" w:rsidRDefault="00897DC8" w:rsidP="00897DC8">
            <w:pPr>
              <w:spacing w:before="110"/>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измерение</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площади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фигур,</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в</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том</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числе</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квадратной</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сетке</w:t>
            </w:r>
          </w:p>
        </w:tc>
      </w:tr>
      <w:tr w:rsidR="00897DC8" w:rsidRPr="00897DC8" w:rsidTr="00897DC8">
        <w:trPr>
          <w:trHeight w:val="431"/>
        </w:trPr>
        <w:tc>
          <w:tcPr>
            <w:tcW w:w="1212" w:type="dxa"/>
          </w:tcPr>
          <w:p w:rsidR="00897DC8" w:rsidRPr="00897DC8" w:rsidRDefault="00897DC8" w:rsidP="00897DC8">
            <w:pPr>
              <w:spacing w:before="46"/>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4"/>
                <w:sz w:val="24"/>
              </w:rPr>
              <w:t>6.10</w:t>
            </w:r>
          </w:p>
        </w:tc>
        <w:tc>
          <w:tcPr>
            <w:tcW w:w="8169" w:type="dxa"/>
          </w:tcPr>
          <w:p w:rsidR="00897DC8" w:rsidRPr="00897DC8" w:rsidRDefault="00897DC8" w:rsidP="00897DC8">
            <w:pPr>
              <w:spacing w:before="46"/>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Приближённое</w:t>
            </w:r>
            <w:r w:rsidRPr="00897DC8">
              <w:rPr>
                <w:rFonts w:ascii="Times New Roman" w:eastAsia="Times New Roman" w:hAnsi="Times New Roman" w:cs="Times New Roman"/>
                <w:spacing w:val="-7"/>
                <w:sz w:val="24"/>
                <w:lang w:val="ru-RU"/>
              </w:rPr>
              <w:t xml:space="preserve"> </w:t>
            </w:r>
            <w:r w:rsidRPr="00897DC8">
              <w:rPr>
                <w:rFonts w:ascii="Times New Roman" w:eastAsia="Times New Roman" w:hAnsi="Times New Roman" w:cs="Times New Roman"/>
                <w:sz w:val="24"/>
                <w:lang w:val="ru-RU"/>
              </w:rPr>
              <w:t>измерение</w:t>
            </w:r>
            <w:r w:rsidRPr="00897DC8">
              <w:rPr>
                <w:rFonts w:ascii="Times New Roman" w:eastAsia="Times New Roman" w:hAnsi="Times New Roman" w:cs="Times New Roman"/>
                <w:spacing w:val="-4"/>
                <w:sz w:val="24"/>
                <w:lang w:val="ru-RU"/>
              </w:rPr>
              <w:t xml:space="preserve"> </w:t>
            </w:r>
            <w:r w:rsidRPr="00897DC8">
              <w:rPr>
                <w:rFonts w:ascii="Times New Roman" w:eastAsia="Times New Roman" w:hAnsi="Times New Roman" w:cs="Times New Roman"/>
                <w:sz w:val="24"/>
                <w:lang w:val="ru-RU"/>
              </w:rPr>
              <w:t>длины</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окружности,</w:t>
            </w:r>
            <w:r w:rsidRPr="00897DC8">
              <w:rPr>
                <w:rFonts w:ascii="Times New Roman" w:eastAsia="Times New Roman" w:hAnsi="Times New Roman" w:cs="Times New Roman"/>
                <w:spacing w:val="-6"/>
                <w:sz w:val="24"/>
                <w:lang w:val="ru-RU"/>
              </w:rPr>
              <w:t xml:space="preserve"> </w:t>
            </w:r>
            <w:r w:rsidRPr="00897DC8">
              <w:rPr>
                <w:rFonts w:ascii="Times New Roman" w:eastAsia="Times New Roman" w:hAnsi="Times New Roman" w:cs="Times New Roman"/>
                <w:sz w:val="24"/>
                <w:lang w:val="ru-RU"/>
              </w:rPr>
              <w:t>площади</w:t>
            </w:r>
            <w:r w:rsidRPr="00897DC8">
              <w:rPr>
                <w:rFonts w:ascii="Times New Roman" w:eastAsia="Times New Roman" w:hAnsi="Times New Roman" w:cs="Times New Roman"/>
                <w:spacing w:val="-2"/>
                <w:sz w:val="24"/>
                <w:lang w:val="ru-RU"/>
              </w:rPr>
              <w:t xml:space="preserve"> круга</w:t>
            </w:r>
          </w:p>
        </w:tc>
      </w:tr>
      <w:tr w:rsidR="00897DC8" w:rsidRPr="00897DC8" w:rsidTr="00897DC8">
        <w:trPr>
          <w:trHeight w:val="818"/>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4"/>
                <w:sz w:val="24"/>
              </w:rPr>
              <w:t>6.11</w:t>
            </w:r>
          </w:p>
        </w:tc>
        <w:tc>
          <w:tcPr>
            <w:tcW w:w="8169" w:type="dxa"/>
          </w:tcPr>
          <w:p w:rsidR="00897DC8" w:rsidRPr="00897DC8" w:rsidRDefault="00897DC8" w:rsidP="00897DC8">
            <w:pPr>
              <w:spacing w:before="46"/>
              <w:rPr>
                <w:rFonts w:ascii="Times New Roman" w:eastAsia="Times New Roman" w:hAnsi="Times New Roman" w:cs="Times New Roman"/>
                <w:sz w:val="24"/>
              </w:rPr>
            </w:pPr>
            <w:r w:rsidRPr="00897DC8">
              <w:rPr>
                <w:rFonts w:ascii="Times New Roman" w:eastAsia="Times New Roman" w:hAnsi="Times New Roman" w:cs="Times New Roman"/>
                <w:sz w:val="24"/>
                <w:lang w:val="ru-RU"/>
              </w:rPr>
              <w:t>Симметрия:</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центральная,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осевая</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z w:val="24"/>
                <w:lang w:val="ru-RU"/>
              </w:rPr>
              <w:t>зеркальная.</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rPr>
              <w:t>Построение</w:t>
            </w:r>
            <w:r w:rsidRPr="00897DC8">
              <w:rPr>
                <w:rFonts w:ascii="Times New Roman" w:eastAsia="Times New Roman" w:hAnsi="Times New Roman" w:cs="Times New Roman"/>
                <w:spacing w:val="-3"/>
                <w:sz w:val="24"/>
              </w:rPr>
              <w:t xml:space="preserve"> </w:t>
            </w:r>
            <w:r w:rsidRPr="00897DC8">
              <w:rPr>
                <w:rFonts w:ascii="Times New Roman" w:eastAsia="Times New Roman" w:hAnsi="Times New Roman" w:cs="Times New Roman"/>
                <w:spacing w:val="-2"/>
                <w:sz w:val="24"/>
              </w:rPr>
              <w:t>симметричных</w:t>
            </w:r>
          </w:p>
          <w:p w:rsidR="00897DC8" w:rsidRPr="00897DC8" w:rsidRDefault="00897DC8" w:rsidP="00897DC8">
            <w:pPr>
              <w:spacing w:before="110"/>
              <w:rPr>
                <w:rFonts w:ascii="Times New Roman" w:eastAsia="Times New Roman" w:hAnsi="Times New Roman" w:cs="Times New Roman"/>
                <w:sz w:val="24"/>
              </w:rPr>
            </w:pPr>
            <w:r w:rsidRPr="00897DC8">
              <w:rPr>
                <w:rFonts w:ascii="Times New Roman" w:eastAsia="Times New Roman" w:hAnsi="Times New Roman" w:cs="Times New Roman"/>
                <w:spacing w:val="-4"/>
                <w:sz w:val="24"/>
              </w:rPr>
              <w:t>фигур</w:t>
            </w:r>
          </w:p>
        </w:tc>
      </w:tr>
      <w:tr w:rsidR="00897DC8" w:rsidRPr="00897DC8" w:rsidTr="00897DC8">
        <w:trPr>
          <w:trHeight w:val="1977"/>
        </w:trPr>
        <w:tc>
          <w:tcPr>
            <w:tcW w:w="1212" w:type="dxa"/>
          </w:tcPr>
          <w:p w:rsidR="00897DC8" w:rsidRPr="00897DC8" w:rsidRDefault="00897DC8" w:rsidP="00897DC8">
            <w:pPr>
              <w:rPr>
                <w:rFonts w:ascii="Times New Roman" w:eastAsia="Times New Roman" w:hAnsi="Times New Roman" w:cs="Times New Roman"/>
                <w:b/>
                <w:sz w:val="24"/>
              </w:rPr>
            </w:pPr>
          </w:p>
          <w:p w:rsidR="00897DC8" w:rsidRPr="00897DC8" w:rsidRDefault="00897DC8" w:rsidP="00897DC8">
            <w:pPr>
              <w:spacing w:before="266"/>
              <w:rPr>
                <w:rFonts w:ascii="Times New Roman" w:eastAsia="Times New Roman" w:hAnsi="Times New Roman" w:cs="Times New Roman"/>
                <w:b/>
                <w:sz w:val="24"/>
              </w:rPr>
            </w:pPr>
          </w:p>
          <w:p w:rsidR="00897DC8" w:rsidRPr="00897DC8" w:rsidRDefault="00897DC8" w:rsidP="00897DC8">
            <w:pPr>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4"/>
                <w:sz w:val="24"/>
              </w:rPr>
              <w:t>6.12</w:t>
            </w:r>
          </w:p>
        </w:tc>
        <w:tc>
          <w:tcPr>
            <w:tcW w:w="8169" w:type="dxa"/>
          </w:tcPr>
          <w:p w:rsidR="00897DC8" w:rsidRPr="00897DC8" w:rsidRDefault="00897DC8" w:rsidP="00897DC8">
            <w:pPr>
              <w:spacing w:before="46" w:line="336" w:lineRule="auto"/>
              <w:ind w:right="103"/>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w:t>
            </w:r>
            <w:r w:rsidRPr="00897DC8">
              <w:rPr>
                <w:rFonts w:ascii="Times New Roman" w:eastAsia="Times New Roman" w:hAnsi="Times New Roman" w:cs="Times New Roman"/>
                <w:spacing w:val="31"/>
                <w:sz w:val="24"/>
                <w:lang w:val="ru-RU"/>
              </w:rPr>
              <w:t xml:space="preserve">  </w:t>
            </w:r>
            <w:r w:rsidRPr="00897DC8">
              <w:rPr>
                <w:rFonts w:ascii="Times New Roman" w:eastAsia="Times New Roman" w:hAnsi="Times New Roman" w:cs="Times New Roman"/>
                <w:sz w:val="24"/>
                <w:lang w:val="ru-RU"/>
              </w:rPr>
              <w:t>конуса.</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z w:val="24"/>
                <w:lang w:val="ru-RU"/>
              </w:rPr>
              <w:t>Создание</w:t>
            </w:r>
            <w:r w:rsidRPr="00897DC8">
              <w:rPr>
                <w:rFonts w:ascii="Times New Roman" w:eastAsia="Times New Roman" w:hAnsi="Times New Roman" w:cs="Times New Roman"/>
                <w:spacing w:val="32"/>
                <w:sz w:val="24"/>
                <w:lang w:val="ru-RU"/>
              </w:rPr>
              <w:t xml:space="preserve">  </w:t>
            </w:r>
            <w:r w:rsidRPr="00897DC8">
              <w:rPr>
                <w:rFonts w:ascii="Times New Roman" w:eastAsia="Times New Roman" w:hAnsi="Times New Roman" w:cs="Times New Roman"/>
                <w:sz w:val="24"/>
                <w:lang w:val="ru-RU"/>
              </w:rPr>
              <w:t>моделей</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z w:val="24"/>
                <w:lang w:val="ru-RU"/>
              </w:rPr>
              <w:t>пространственных</w:t>
            </w:r>
            <w:r w:rsidRPr="00897DC8">
              <w:rPr>
                <w:rFonts w:ascii="Times New Roman" w:eastAsia="Times New Roman" w:hAnsi="Times New Roman" w:cs="Times New Roman"/>
                <w:spacing w:val="33"/>
                <w:sz w:val="24"/>
                <w:lang w:val="ru-RU"/>
              </w:rPr>
              <w:t xml:space="preserve">  </w:t>
            </w:r>
            <w:r w:rsidRPr="00897DC8">
              <w:rPr>
                <w:rFonts w:ascii="Times New Roman" w:eastAsia="Times New Roman" w:hAnsi="Times New Roman" w:cs="Times New Roman"/>
                <w:sz w:val="24"/>
                <w:lang w:val="ru-RU"/>
              </w:rPr>
              <w:t>фигур</w:t>
            </w:r>
            <w:r w:rsidRPr="00897DC8">
              <w:rPr>
                <w:rFonts w:ascii="Times New Roman" w:eastAsia="Times New Roman" w:hAnsi="Times New Roman" w:cs="Times New Roman"/>
                <w:spacing w:val="33"/>
                <w:sz w:val="24"/>
                <w:lang w:val="ru-RU"/>
              </w:rPr>
              <w:t xml:space="preserve">  </w:t>
            </w:r>
            <w:r w:rsidRPr="00897DC8">
              <w:rPr>
                <w:rFonts w:ascii="Times New Roman" w:eastAsia="Times New Roman" w:hAnsi="Times New Roman" w:cs="Times New Roman"/>
                <w:sz w:val="24"/>
                <w:lang w:val="ru-RU"/>
              </w:rPr>
              <w:t>(из</w:t>
            </w:r>
            <w:r w:rsidRPr="00897DC8">
              <w:rPr>
                <w:rFonts w:ascii="Times New Roman" w:eastAsia="Times New Roman" w:hAnsi="Times New Roman" w:cs="Times New Roman"/>
                <w:spacing w:val="34"/>
                <w:sz w:val="24"/>
                <w:lang w:val="ru-RU"/>
              </w:rPr>
              <w:t xml:space="preserve">  </w:t>
            </w:r>
            <w:r w:rsidRPr="00897DC8">
              <w:rPr>
                <w:rFonts w:ascii="Times New Roman" w:eastAsia="Times New Roman" w:hAnsi="Times New Roman" w:cs="Times New Roman"/>
                <w:spacing w:val="-2"/>
                <w:sz w:val="24"/>
                <w:lang w:val="ru-RU"/>
              </w:rPr>
              <w:t>бумаги,</w:t>
            </w:r>
          </w:p>
          <w:p w:rsidR="00897DC8" w:rsidRPr="00897DC8" w:rsidRDefault="00897DC8" w:rsidP="00897DC8">
            <w:pPr>
              <w:jc w:val="both"/>
              <w:rPr>
                <w:rFonts w:ascii="Times New Roman" w:eastAsia="Times New Roman" w:hAnsi="Times New Roman" w:cs="Times New Roman"/>
                <w:sz w:val="24"/>
                <w:lang w:val="ru-RU"/>
              </w:rPr>
            </w:pPr>
            <w:r w:rsidRPr="00897DC8">
              <w:rPr>
                <w:rFonts w:ascii="Times New Roman" w:eastAsia="Times New Roman" w:hAnsi="Times New Roman" w:cs="Times New Roman"/>
                <w:sz w:val="24"/>
                <w:lang w:val="ru-RU"/>
              </w:rPr>
              <w:t>проволоки,</w:t>
            </w:r>
            <w:r w:rsidRPr="00897DC8">
              <w:rPr>
                <w:rFonts w:ascii="Times New Roman" w:eastAsia="Times New Roman" w:hAnsi="Times New Roman" w:cs="Times New Roman"/>
                <w:spacing w:val="-5"/>
                <w:sz w:val="24"/>
                <w:lang w:val="ru-RU"/>
              </w:rPr>
              <w:t xml:space="preserve"> </w:t>
            </w:r>
            <w:r w:rsidRPr="00897DC8">
              <w:rPr>
                <w:rFonts w:ascii="Times New Roman" w:eastAsia="Times New Roman" w:hAnsi="Times New Roman" w:cs="Times New Roman"/>
                <w:sz w:val="24"/>
                <w:lang w:val="ru-RU"/>
              </w:rPr>
              <w:t>пластилина</w:t>
            </w:r>
            <w:r w:rsidRPr="00897DC8">
              <w:rPr>
                <w:rFonts w:ascii="Times New Roman" w:eastAsia="Times New Roman" w:hAnsi="Times New Roman" w:cs="Times New Roman"/>
                <w:spacing w:val="-3"/>
                <w:sz w:val="24"/>
                <w:lang w:val="ru-RU"/>
              </w:rPr>
              <w:t xml:space="preserve"> </w:t>
            </w:r>
            <w:r w:rsidRPr="00897DC8">
              <w:rPr>
                <w:rFonts w:ascii="Times New Roman" w:eastAsia="Times New Roman" w:hAnsi="Times New Roman" w:cs="Times New Roman"/>
                <w:sz w:val="24"/>
                <w:lang w:val="ru-RU"/>
              </w:rPr>
              <w:t>и</w:t>
            </w:r>
            <w:r w:rsidRPr="00897DC8">
              <w:rPr>
                <w:rFonts w:ascii="Times New Roman" w:eastAsia="Times New Roman" w:hAnsi="Times New Roman" w:cs="Times New Roman"/>
                <w:spacing w:val="-2"/>
                <w:sz w:val="24"/>
                <w:lang w:val="ru-RU"/>
              </w:rPr>
              <w:t xml:space="preserve"> </w:t>
            </w:r>
            <w:r w:rsidRPr="00897DC8">
              <w:rPr>
                <w:rFonts w:ascii="Times New Roman" w:eastAsia="Times New Roman" w:hAnsi="Times New Roman" w:cs="Times New Roman"/>
                <w:sz w:val="24"/>
                <w:lang w:val="ru-RU"/>
              </w:rPr>
              <w:t>других</w:t>
            </w:r>
            <w:r w:rsidRPr="00897DC8">
              <w:rPr>
                <w:rFonts w:ascii="Times New Roman" w:eastAsia="Times New Roman" w:hAnsi="Times New Roman" w:cs="Times New Roman"/>
                <w:spacing w:val="-1"/>
                <w:sz w:val="24"/>
                <w:lang w:val="ru-RU"/>
              </w:rPr>
              <w:t xml:space="preserve"> </w:t>
            </w:r>
            <w:r w:rsidRPr="00897DC8">
              <w:rPr>
                <w:rFonts w:ascii="Times New Roman" w:eastAsia="Times New Roman" w:hAnsi="Times New Roman" w:cs="Times New Roman"/>
                <w:spacing w:val="-2"/>
                <w:sz w:val="24"/>
                <w:lang w:val="ru-RU"/>
              </w:rPr>
              <w:t>материалов)</w:t>
            </w:r>
          </w:p>
        </w:tc>
      </w:tr>
      <w:tr w:rsidR="00897DC8" w:rsidRPr="00897DC8" w:rsidTr="00897DC8">
        <w:trPr>
          <w:trHeight w:val="813"/>
        </w:trPr>
        <w:tc>
          <w:tcPr>
            <w:tcW w:w="1212" w:type="dxa"/>
          </w:tcPr>
          <w:p w:rsidR="00897DC8" w:rsidRPr="00897DC8" w:rsidRDefault="00897DC8" w:rsidP="00897DC8">
            <w:pPr>
              <w:spacing w:before="238"/>
              <w:ind w:right="7"/>
              <w:jc w:val="center"/>
              <w:rPr>
                <w:rFonts w:ascii="Times New Roman" w:eastAsia="Times New Roman" w:hAnsi="Times New Roman" w:cs="Times New Roman"/>
                <w:sz w:val="24"/>
              </w:rPr>
            </w:pPr>
            <w:r w:rsidRPr="00897DC8">
              <w:rPr>
                <w:rFonts w:ascii="Times New Roman" w:eastAsia="Times New Roman" w:hAnsi="Times New Roman" w:cs="Times New Roman"/>
                <w:spacing w:val="-4"/>
                <w:sz w:val="24"/>
              </w:rPr>
              <w:t>6.13</w:t>
            </w:r>
          </w:p>
        </w:tc>
        <w:tc>
          <w:tcPr>
            <w:tcW w:w="8169" w:type="dxa"/>
          </w:tcPr>
          <w:p w:rsidR="00897DC8" w:rsidRPr="00897DC8" w:rsidRDefault="00897DC8" w:rsidP="00897DC8">
            <w:pPr>
              <w:spacing w:before="43"/>
              <w:rPr>
                <w:rFonts w:ascii="Times New Roman" w:eastAsia="Times New Roman" w:hAnsi="Times New Roman" w:cs="Times New Roman"/>
                <w:sz w:val="24"/>
              </w:rPr>
            </w:pPr>
            <w:r w:rsidRPr="00897DC8">
              <w:rPr>
                <w:rFonts w:ascii="Times New Roman" w:eastAsia="Times New Roman" w:hAnsi="Times New Roman" w:cs="Times New Roman"/>
                <w:sz w:val="24"/>
                <w:lang w:val="ru-RU"/>
              </w:rPr>
              <w:t>Понятие</w:t>
            </w:r>
            <w:r w:rsidRPr="00897DC8">
              <w:rPr>
                <w:rFonts w:ascii="Times New Roman" w:eastAsia="Times New Roman" w:hAnsi="Times New Roman" w:cs="Times New Roman"/>
                <w:spacing w:val="78"/>
                <w:sz w:val="24"/>
                <w:lang w:val="ru-RU"/>
              </w:rPr>
              <w:t xml:space="preserve"> </w:t>
            </w:r>
            <w:r w:rsidRPr="00897DC8">
              <w:rPr>
                <w:rFonts w:ascii="Times New Roman" w:eastAsia="Times New Roman" w:hAnsi="Times New Roman" w:cs="Times New Roman"/>
                <w:sz w:val="24"/>
                <w:lang w:val="ru-RU"/>
              </w:rPr>
              <w:t>объёма,</w:t>
            </w:r>
            <w:r w:rsidRPr="00897DC8">
              <w:rPr>
                <w:rFonts w:ascii="Times New Roman" w:eastAsia="Times New Roman" w:hAnsi="Times New Roman" w:cs="Times New Roman"/>
                <w:spacing w:val="50"/>
                <w:w w:val="150"/>
                <w:sz w:val="24"/>
                <w:lang w:val="ru-RU"/>
              </w:rPr>
              <w:t xml:space="preserve"> </w:t>
            </w:r>
            <w:r w:rsidRPr="00897DC8">
              <w:rPr>
                <w:rFonts w:ascii="Times New Roman" w:eastAsia="Times New Roman" w:hAnsi="Times New Roman" w:cs="Times New Roman"/>
                <w:sz w:val="24"/>
                <w:lang w:val="ru-RU"/>
              </w:rPr>
              <w:t>единицы</w:t>
            </w:r>
            <w:r w:rsidRPr="00897DC8">
              <w:rPr>
                <w:rFonts w:ascii="Times New Roman" w:eastAsia="Times New Roman" w:hAnsi="Times New Roman" w:cs="Times New Roman"/>
                <w:spacing w:val="50"/>
                <w:w w:val="150"/>
                <w:sz w:val="24"/>
                <w:lang w:val="ru-RU"/>
              </w:rPr>
              <w:t xml:space="preserve"> </w:t>
            </w:r>
            <w:r w:rsidRPr="00897DC8">
              <w:rPr>
                <w:rFonts w:ascii="Times New Roman" w:eastAsia="Times New Roman" w:hAnsi="Times New Roman" w:cs="Times New Roman"/>
                <w:sz w:val="24"/>
                <w:lang w:val="ru-RU"/>
              </w:rPr>
              <w:t>измерения</w:t>
            </w:r>
            <w:r w:rsidRPr="00897DC8">
              <w:rPr>
                <w:rFonts w:ascii="Times New Roman" w:eastAsia="Times New Roman" w:hAnsi="Times New Roman" w:cs="Times New Roman"/>
                <w:spacing w:val="79"/>
                <w:sz w:val="24"/>
                <w:lang w:val="ru-RU"/>
              </w:rPr>
              <w:t xml:space="preserve"> </w:t>
            </w:r>
            <w:r w:rsidRPr="00897DC8">
              <w:rPr>
                <w:rFonts w:ascii="Times New Roman" w:eastAsia="Times New Roman" w:hAnsi="Times New Roman" w:cs="Times New Roman"/>
                <w:sz w:val="24"/>
                <w:lang w:val="ru-RU"/>
              </w:rPr>
              <w:t>объёма.</w:t>
            </w:r>
            <w:r w:rsidRPr="00897DC8">
              <w:rPr>
                <w:rFonts w:ascii="Times New Roman" w:eastAsia="Times New Roman" w:hAnsi="Times New Roman" w:cs="Times New Roman"/>
                <w:spacing w:val="56"/>
                <w:w w:val="150"/>
                <w:sz w:val="24"/>
                <w:lang w:val="ru-RU"/>
              </w:rPr>
              <w:t xml:space="preserve"> </w:t>
            </w:r>
            <w:r w:rsidRPr="00897DC8">
              <w:rPr>
                <w:rFonts w:ascii="Times New Roman" w:eastAsia="Times New Roman" w:hAnsi="Times New Roman" w:cs="Times New Roman"/>
                <w:sz w:val="24"/>
              </w:rPr>
              <w:t>Объём</w:t>
            </w:r>
            <w:r w:rsidRPr="00897DC8">
              <w:rPr>
                <w:rFonts w:ascii="Times New Roman" w:eastAsia="Times New Roman" w:hAnsi="Times New Roman" w:cs="Times New Roman"/>
                <w:spacing w:val="51"/>
                <w:w w:val="150"/>
                <w:sz w:val="24"/>
              </w:rPr>
              <w:t xml:space="preserve"> </w:t>
            </w:r>
            <w:r w:rsidRPr="00897DC8">
              <w:rPr>
                <w:rFonts w:ascii="Times New Roman" w:eastAsia="Times New Roman" w:hAnsi="Times New Roman" w:cs="Times New Roman"/>
                <w:spacing w:val="-2"/>
                <w:sz w:val="24"/>
              </w:rPr>
              <w:t>прямоугольного</w:t>
            </w:r>
          </w:p>
          <w:p w:rsidR="00897DC8" w:rsidRPr="00897DC8" w:rsidRDefault="00897DC8" w:rsidP="00897DC8">
            <w:pPr>
              <w:spacing w:before="111"/>
              <w:rPr>
                <w:rFonts w:ascii="Times New Roman" w:eastAsia="Times New Roman" w:hAnsi="Times New Roman" w:cs="Times New Roman"/>
                <w:sz w:val="24"/>
              </w:rPr>
            </w:pPr>
            <w:r w:rsidRPr="00897DC8">
              <w:rPr>
                <w:rFonts w:ascii="Times New Roman" w:eastAsia="Times New Roman" w:hAnsi="Times New Roman" w:cs="Times New Roman"/>
                <w:sz w:val="24"/>
              </w:rPr>
              <w:t>параллелепипеда,</w:t>
            </w:r>
            <w:r w:rsidRPr="00897DC8">
              <w:rPr>
                <w:rFonts w:ascii="Times New Roman" w:eastAsia="Times New Roman" w:hAnsi="Times New Roman" w:cs="Times New Roman"/>
                <w:spacing w:val="-6"/>
                <w:sz w:val="24"/>
              </w:rPr>
              <w:t xml:space="preserve"> </w:t>
            </w:r>
            <w:r w:rsidRPr="00897DC8">
              <w:rPr>
                <w:rFonts w:ascii="Times New Roman" w:eastAsia="Times New Roman" w:hAnsi="Times New Roman" w:cs="Times New Roman"/>
                <w:spacing w:val="-4"/>
                <w:sz w:val="24"/>
              </w:rPr>
              <w:t>куба</w:t>
            </w:r>
          </w:p>
        </w:tc>
      </w:tr>
    </w:tbl>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4"/>
        </w:rPr>
        <w:sectPr w:rsidR="00897DC8" w:rsidRPr="00897DC8">
          <w:type w:val="continuous"/>
          <w:pgSz w:w="11910" w:h="16390"/>
          <w:pgMar w:top="1120" w:right="708" w:bottom="280" w:left="1700" w:header="720" w:footer="720" w:gutter="0"/>
          <w:cols w:space="720"/>
        </w:sectPr>
      </w:pPr>
    </w:p>
    <w:p w:rsidR="00897DC8" w:rsidRPr="00897DC8" w:rsidRDefault="00897DC8" w:rsidP="00897DC8">
      <w:pPr>
        <w:widowControl w:val="0"/>
        <w:autoSpaceDE w:val="0"/>
        <w:autoSpaceDN w:val="0"/>
        <w:spacing w:before="71" w:after="0" w:line="278" w:lineRule="auto"/>
        <w:ind w:right="227"/>
        <w:rPr>
          <w:rFonts w:ascii="Times New Roman" w:eastAsia="Times New Roman" w:hAnsi="Times New Roman" w:cs="Times New Roman"/>
          <w:b/>
          <w:sz w:val="28"/>
        </w:rPr>
      </w:pPr>
      <w:r w:rsidRPr="00897DC8">
        <w:rPr>
          <w:rFonts w:ascii="Times New Roman" w:eastAsia="Times New Roman" w:hAnsi="Times New Roman" w:cs="Times New Roman"/>
          <w:b/>
          <w:sz w:val="28"/>
        </w:rPr>
        <w:t>УЧЕБНО-МЕТОДИЧЕСКОЕ</w:t>
      </w:r>
      <w:r w:rsidRPr="00897DC8">
        <w:rPr>
          <w:rFonts w:ascii="Times New Roman" w:eastAsia="Times New Roman" w:hAnsi="Times New Roman" w:cs="Times New Roman"/>
          <w:b/>
          <w:spacing w:val="-18"/>
          <w:sz w:val="28"/>
        </w:rPr>
        <w:t xml:space="preserve"> </w:t>
      </w:r>
      <w:r w:rsidRPr="00897DC8">
        <w:rPr>
          <w:rFonts w:ascii="Times New Roman" w:eastAsia="Times New Roman" w:hAnsi="Times New Roman" w:cs="Times New Roman"/>
          <w:b/>
          <w:sz w:val="28"/>
        </w:rPr>
        <w:t>ОБЕСПЕЧЕНИЕ ОБРАЗОВАТЕЛЬНОГО ПРОЦЕССА</w:t>
      </w:r>
    </w:p>
    <w:p w:rsidR="00897DC8" w:rsidRPr="00897DC8" w:rsidRDefault="00897DC8" w:rsidP="00897DC8">
      <w:pPr>
        <w:widowControl w:val="0"/>
        <w:autoSpaceDE w:val="0"/>
        <w:autoSpaceDN w:val="0"/>
        <w:spacing w:after="0" w:line="317" w:lineRule="exact"/>
        <w:rPr>
          <w:rFonts w:ascii="Times New Roman" w:eastAsia="Times New Roman" w:hAnsi="Times New Roman" w:cs="Times New Roman"/>
          <w:b/>
          <w:sz w:val="28"/>
        </w:rPr>
      </w:pPr>
      <w:r w:rsidRPr="00897DC8">
        <w:rPr>
          <w:rFonts w:ascii="Times New Roman" w:eastAsia="Times New Roman" w:hAnsi="Times New Roman" w:cs="Times New Roman"/>
          <w:b/>
          <w:sz w:val="28"/>
        </w:rPr>
        <w:t>ОБЯЗАТЕЛЬНЫЕ</w:t>
      </w:r>
      <w:r w:rsidRPr="00897DC8">
        <w:rPr>
          <w:rFonts w:ascii="Times New Roman" w:eastAsia="Times New Roman" w:hAnsi="Times New Roman" w:cs="Times New Roman"/>
          <w:b/>
          <w:spacing w:val="-10"/>
          <w:sz w:val="28"/>
        </w:rPr>
        <w:t xml:space="preserve"> </w:t>
      </w:r>
      <w:r w:rsidRPr="00897DC8">
        <w:rPr>
          <w:rFonts w:ascii="Times New Roman" w:eastAsia="Times New Roman" w:hAnsi="Times New Roman" w:cs="Times New Roman"/>
          <w:b/>
          <w:sz w:val="28"/>
        </w:rPr>
        <w:t>УЧЕБНЫЕ</w:t>
      </w:r>
      <w:r w:rsidRPr="00897DC8">
        <w:rPr>
          <w:rFonts w:ascii="Times New Roman" w:eastAsia="Times New Roman" w:hAnsi="Times New Roman" w:cs="Times New Roman"/>
          <w:b/>
          <w:spacing w:val="-7"/>
          <w:sz w:val="28"/>
        </w:rPr>
        <w:t xml:space="preserve"> </w:t>
      </w:r>
      <w:r w:rsidRPr="00897DC8">
        <w:rPr>
          <w:rFonts w:ascii="Times New Roman" w:eastAsia="Times New Roman" w:hAnsi="Times New Roman" w:cs="Times New Roman"/>
          <w:b/>
          <w:sz w:val="28"/>
        </w:rPr>
        <w:t>МАТЕРИАЛЫ</w:t>
      </w:r>
      <w:r w:rsidRPr="00897DC8">
        <w:rPr>
          <w:rFonts w:ascii="Times New Roman" w:eastAsia="Times New Roman" w:hAnsi="Times New Roman" w:cs="Times New Roman"/>
          <w:b/>
          <w:spacing w:val="-10"/>
          <w:sz w:val="28"/>
        </w:rPr>
        <w:t xml:space="preserve"> </w:t>
      </w:r>
      <w:r w:rsidRPr="00897DC8">
        <w:rPr>
          <w:rFonts w:ascii="Times New Roman" w:eastAsia="Times New Roman" w:hAnsi="Times New Roman" w:cs="Times New Roman"/>
          <w:b/>
          <w:sz w:val="28"/>
        </w:rPr>
        <w:t>ДЛЯ</w:t>
      </w:r>
      <w:r w:rsidRPr="00897DC8">
        <w:rPr>
          <w:rFonts w:ascii="Times New Roman" w:eastAsia="Times New Roman" w:hAnsi="Times New Roman" w:cs="Times New Roman"/>
          <w:b/>
          <w:spacing w:val="-6"/>
          <w:sz w:val="28"/>
        </w:rPr>
        <w:t xml:space="preserve"> </w:t>
      </w:r>
      <w:r w:rsidRPr="00897DC8">
        <w:rPr>
          <w:rFonts w:ascii="Times New Roman" w:eastAsia="Times New Roman" w:hAnsi="Times New Roman" w:cs="Times New Roman"/>
          <w:b/>
          <w:spacing w:val="-2"/>
          <w:sz w:val="28"/>
        </w:rPr>
        <w:t>УЧЕНИКА</w:t>
      </w:r>
    </w:p>
    <w:p w:rsidR="00897DC8" w:rsidRPr="00897DC8" w:rsidRDefault="00897DC8" w:rsidP="00897DC8">
      <w:pPr>
        <w:widowControl w:val="0"/>
        <w:numPr>
          <w:ilvl w:val="1"/>
          <w:numId w:val="16"/>
        </w:numPr>
        <w:tabs>
          <w:tab w:val="left" w:pos="290"/>
        </w:tabs>
        <w:autoSpaceDE w:val="0"/>
        <w:autoSpaceDN w:val="0"/>
        <w:spacing w:before="321" w:after="0" w:line="480" w:lineRule="auto"/>
        <w:ind w:right="270"/>
        <w:rPr>
          <w:rFonts w:ascii="Times New Roman" w:eastAsia="Times New Roman" w:hAnsi="Times New Roman" w:cs="Times New Roman"/>
          <w:sz w:val="28"/>
        </w:rPr>
      </w:pPr>
      <w:r w:rsidRPr="00897DC8">
        <w:rPr>
          <w:rFonts w:ascii="Times New Roman" w:eastAsia="Times New Roman" w:hAnsi="Times New Roman" w:cs="Times New Roman"/>
          <w:sz w:val="28"/>
        </w:rPr>
        <w:t>Математика:</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5-й</w:t>
      </w:r>
      <w:r w:rsidRPr="00897DC8">
        <w:rPr>
          <w:rFonts w:ascii="Times New Roman" w:eastAsia="Times New Roman" w:hAnsi="Times New Roman" w:cs="Times New Roman"/>
          <w:spacing w:val="-3"/>
          <w:sz w:val="28"/>
        </w:rPr>
        <w:t xml:space="preserve"> </w:t>
      </w:r>
      <w:r w:rsidRPr="00897DC8">
        <w:rPr>
          <w:rFonts w:ascii="Times New Roman" w:eastAsia="Times New Roman" w:hAnsi="Times New Roman" w:cs="Times New Roman"/>
          <w:sz w:val="28"/>
        </w:rPr>
        <w:t>класс:</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базовый</w:t>
      </w:r>
      <w:r w:rsidRPr="00897DC8">
        <w:rPr>
          <w:rFonts w:ascii="Times New Roman" w:eastAsia="Times New Roman" w:hAnsi="Times New Roman" w:cs="Times New Roman"/>
          <w:spacing w:val="-6"/>
          <w:sz w:val="28"/>
        </w:rPr>
        <w:t xml:space="preserve"> </w:t>
      </w:r>
      <w:r w:rsidRPr="00897DC8">
        <w:rPr>
          <w:rFonts w:ascii="Times New Roman" w:eastAsia="Times New Roman" w:hAnsi="Times New Roman" w:cs="Times New Roman"/>
          <w:sz w:val="28"/>
        </w:rPr>
        <w:t>уровень:</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учебник:</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в</w:t>
      </w:r>
      <w:r w:rsidRPr="00897DC8">
        <w:rPr>
          <w:rFonts w:ascii="Times New Roman" w:eastAsia="Times New Roman" w:hAnsi="Times New Roman" w:cs="Times New Roman"/>
          <w:spacing w:val="-4"/>
          <w:sz w:val="28"/>
        </w:rPr>
        <w:t xml:space="preserve"> </w:t>
      </w:r>
      <w:r w:rsidRPr="00897DC8">
        <w:rPr>
          <w:rFonts w:ascii="Times New Roman" w:eastAsia="Times New Roman" w:hAnsi="Times New Roman" w:cs="Times New Roman"/>
          <w:sz w:val="28"/>
        </w:rPr>
        <w:t>2</w:t>
      </w:r>
      <w:r w:rsidRPr="00897DC8">
        <w:rPr>
          <w:rFonts w:ascii="Times New Roman" w:eastAsia="Times New Roman" w:hAnsi="Times New Roman" w:cs="Times New Roman"/>
          <w:spacing w:val="-3"/>
          <w:sz w:val="28"/>
        </w:rPr>
        <w:t xml:space="preserve"> </w:t>
      </w:r>
      <w:r w:rsidRPr="00897DC8">
        <w:rPr>
          <w:rFonts w:ascii="Times New Roman" w:eastAsia="Times New Roman" w:hAnsi="Times New Roman" w:cs="Times New Roman"/>
          <w:sz w:val="28"/>
        </w:rPr>
        <w:t>частях;</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3-е</w:t>
      </w:r>
      <w:r w:rsidRPr="00897DC8">
        <w:rPr>
          <w:rFonts w:ascii="Times New Roman" w:eastAsia="Times New Roman" w:hAnsi="Times New Roman" w:cs="Times New Roman"/>
          <w:spacing w:val="-6"/>
          <w:sz w:val="28"/>
        </w:rPr>
        <w:t xml:space="preserve"> </w:t>
      </w:r>
      <w:r w:rsidRPr="00897DC8">
        <w:rPr>
          <w:rFonts w:ascii="Times New Roman" w:eastAsia="Times New Roman" w:hAnsi="Times New Roman" w:cs="Times New Roman"/>
          <w:sz w:val="28"/>
        </w:rPr>
        <w:t>издание, переработанное Виленкин Н.Я., Жохов В.И., Чесноков А.С. и др. Акционерное общество «Издательство «Просвещение»</w:t>
      </w:r>
    </w:p>
    <w:p w:rsidR="00897DC8" w:rsidRPr="00897DC8" w:rsidRDefault="00897DC8" w:rsidP="00897DC8">
      <w:pPr>
        <w:widowControl w:val="0"/>
        <w:numPr>
          <w:ilvl w:val="1"/>
          <w:numId w:val="16"/>
        </w:numPr>
        <w:tabs>
          <w:tab w:val="left" w:pos="359"/>
        </w:tabs>
        <w:autoSpaceDE w:val="0"/>
        <w:autoSpaceDN w:val="0"/>
        <w:spacing w:before="1" w:after="0" w:line="480" w:lineRule="auto"/>
        <w:ind w:right="200" w:firstLine="69"/>
        <w:rPr>
          <w:rFonts w:ascii="Times New Roman" w:eastAsia="Times New Roman" w:hAnsi="Times New Roman" w:cs="Times New Roman"/>
          <w:sz w:val="28"/>
        </w:rPr>
      </w:pPr>
      <w:r w:rsidRPr="00897DC8">
        <w:rPr>
          <w:rFonts w:ascii="Times New Roman" w:eastAsia="Times New Roman" w:hAnsi="Times New Roman" w:cs="Times New Roman"/>
          <w:sz w:val="28"/>
        </w:rPr>
        <w:t>Математика:</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6-й</w:t>
      </w:r>
      <w:r w:rsidRPr="00897DC8">
        <w:rPr>
          <w:rFonts w:ascii="Times New Roman" w:eastAsia="Times New Roman" w:hAnsi="Times New Roman" w:cs="Times New Roman"/>
          <w:spacing w:val="-3"/>
          <w:sz w:val="28"/>
        </w:rPr>
        <w:t xml:space="preserve"> </w:t>
      </w:r>
      <w:r w:rsidRPr="00897DC8">
        <w:rPr>
          <w:rFonts w:ascii="Times New Roman" w:eastAsia="Times New Roman" w:hAnsi="Times New Roman" w:cs="Times New Roman"/>
          <w:sz w:val="28"/>
        </w:rPr>
        <w:t>класс:</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базовый</w:t>
      </w:r>
      <w:r w:rsidRPr="00897DC8">
        <w:rPr>
          <w:rFonts w:ascii="Times New Roman" w:eastAsia="Times New Roman" w:hAnsi="Times New Roman" w:cs="Times New Roman"/>
          <w:spacing w:val="-6"/>
          <w:sz w:val="28"/>
        </w:rPr>
        <w:t xml:space="preserve"> </w:t>
      </w:r>
      <w:r w:rsidRPr="00897DC8">
        <w:rPr>
          <w:rFonts w:ascii="Times New Roman" w:eastAsia="Times New Roman" w:hAnsi="Times New Roman" w:cs="Times New Roman"/>
          <w:sz w:val="28"/>
        </w:rPr>
        <w:t>уровень:</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учебник:</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в</w:t>
      </w:r>
      <w:r w:rsidRPr="00897DC8">
        <w:rPr>
          <w:rFonts w:ascii="Times New Roman" w:eastAsia="Times New Roman" w:hAnsi="Times New Roman" w:cs="Times New Roman"/>
          <w:spacing w:val="-4"/>
          <w:sz w:val="28"/>
        </w:rPr>
        <w:t xml:space="preserve"> </w:t>
      </w:r>
      <w:r w:rsidRPr="00897DC8">
        <w:rPr>
          <w:rFonts w:ascii="Times New Roman" w:eastAsia="Times New Roman" w:hAnsi="Times New Roman" w:cs="Times New Roman"/>
          <w:sz w:val="28"/>
        </w:rPr>
        <w:t>2</w:t>
      </w:r>
      <w:r w:rsidRPr="00897DC8">
        <w:rPr>
          <w:rFonts w:ascii="Times New Roman" w:eastAsia="Times New Roman" w:hAnsi="Times New Roman" w:cs="Times New Roman"/>
          <w:spacing w:val="-3"/>
          <w:sz w:val="28"/>
        </w:rPr>
        <w:t xml:space="preserve"> </w:t>
      </w:r>
      <w:r w:rsidRPr="00897DC8">
        <w:rPr>
          <w:rFonts w:ascii="Times New Roman" w:eastAsia="Times New Roman" w:hAnsi="Times New Roman" w:cs="Times New Roman"/>
          <w:sz w:val="28"/>
        </w:rPr>
        <w:t>частях;</w:t>
      </w:r>
      <w:r w:rsidRPr="00897DC8">
        <w:rPr>
          <w:rFonts w:ascii="Times New Roman" w:eastAsia="Times New Roman" w:hAnsi="Times New Roman" w:cs="Times New Roman"/>
          <w:spacing w:val="-2"/>
          <w:sz w:val="28"/>
        </w:rPr>
        <w:t xml:space="preserve"> </w:t>
      </w:r>
      <w:r w:rsidRPr="00897DC8">
        <w:rPr>
          <w:rFonts w:ascii="Times New Roman" w:eastAsia="Times New Roman" w:hAnsi="Times New Roman" w:cs="Times New Roman"/>
          <w:sz w:val="28"/>
        </w:rPr>
        <w:t>3-е</w:t>
      </w:r>
      <w:r w:rsidRPr="00897DC8">
        <w:rPr>
          <w:rFonts w:ascii="Times New Roman" w:eastAsia="Times New Roman" w:hAnsi="Times New Roman" w:cs="Times New Roman"/>
          <w:spacing w:val="-6"/>
          <w:sz w:val="28"/>
        </w:rPr>
        <w:t xml:space="preserve"> </w:t>
      </w:r>
      <w:r w:rsidRPr="00897DC8">
        <w:rPr>
          <w:rFonts w:ascii="Times New Roman" w:eastAsia="Times New Roman" w:hAnsi="Times New Roman" w:cs="Times New Roman"/>
          <w:sz w:val="28"/>
        </w:rPr>
        <w:t>издание, переработанное Виленкин Н.Я., Жохов В.И., Чесноков А.С. и др. Акционерное общество «Издательство «Просвещение»</w:t>
      </w:r>
    </w:p>
    <w:p w:rsidR="00897DC8" w:rsidRPr="00897DC8" w:rsidRDefault="00897DC8" w:rsidP="00897DC8">
      <w:pPr>
        <w:widowControl w:val="0"/>
        <w:autoSpaceDE w:val="0"/>
        <w:autoSpaceDN w:val="0"/>
        <w:spacing w:after="0" w:line="240" w:lineRule="auto"/>
        <w:rPr>
          <w:rFonts w:ascii="Times New Roman" w:eastAsia="Times New Roman" w:hAnsi="Times New Roman" w:cs="Times New Roman"/>
          <w:sz w:val="28"/>
          <w:szCs w:val="28"/>
        </w:rPr>
      </w:pPr>
    </w:p>
    <w:p w:rsidR="00897DC8" w:rsidRPr="00897DC8" w:rsidRDefault="00897DC8" w:rsidP="00897DC8">
      <w:pPr>
        <w:widowControl w:val="0"/>
        <w:autoSpaceDE w:val="0"/>
        <w:autoSpaceDN w:val="0"/>
        <w:spacing w:before="203" w:after="0" w:line="240" w:lineRule="auto"/>
        <w:rPr>
          <w:rFonts w:ascii="Times New Roman" w:eastAsia="Times New Roman" w:hAnsi="Times New Roman" w:cs="Times New Roman"/>
          <w:sz w:val="28"/>
          <w:szCs w:val="28"/>
        </w:rPr>
      </w:pPr>
    </w:p>
    <w:p w:rsidR="00897DC8" w:rsidRPr="00897DC8" w:rsidRDefault="00897DC8" w:rsidP="00897DC8">
      <w:pPr>
        <w:widowControl w:val="0"/>
        <w:autoSpaceDE w:val="0"/>
        <w:autoSpaceDN w:val="0"/>
        <w:spacing w:before="1" w:after="0" w:line="240" w:lineRule="auto"/>
        <w:rPr>
          <w:rFonts w:ascii="Times New Roman" w:eastAsia="Times New Roman" w:hAnsi="Times New Roman" w:cs="Times New Roman"/>
          <w:b/>
          <w:sz w:val="28"/>
        </w:rPr>
      </w:pPr>
      <w:r w:rsidRPr="00897DC8">
        <w:rPr>
          <w:rFonts w:ascii="Times New Roman" w:eastAsia="Times New Roman" w:hAnsi="Times New Roman" w:cs="Times New Roman"/>
          <w:b/>
          <w:sz w:val="28"/>
        </w:rPr>
        <w:t>МЕТОДИЧЕСКИЕ</w:t>
      </w:r>
      <w:r w:rsidRPr="00897DC8">
        <w:rPr>
          <w:rFonts w:ascii="Times New Roman" w:eastAsia="Times New Roman" w:hAnsi="Times New Roman" w:cs="Times New Roman"/>
          <w:b/>
          <w:spacing w:val="-10"/>
          <w:sz w:val="28"/>
        </w:rPr>
        <w:t xml:space="preserve"> </w:t>
      </w:r>
      <w:r w:rsidRPr="00897DC8">
        <w:rPr>
          <w:rFonts w:ascii="Times New Roman" w:eastAsia="Times New Roman" w:hAnsi="Times New Roman" w:cs="Times New Roman"/>
          <w:b/>
          <w:sz w:val="28"/>
        </w:rPr>
        <w:t>МАТЕРИАЛЫ</w:t>
      </w:r>
      <w:r w:rsidRPr="00897DC8">
        <w:rPr>
          <w:rFonts w:ascii="Times New Roman" w:eastAsia="Times New Roman" w:hAnsi="Times New Roman" w:cs="Times New Roman"/>
          <w:b/>
          <w:spacing w:val="-9"/>
          <w:sz w:val="28"/>
        </w:rPr>
        <w:t xml:space="preserve"> </w:t>
      </w:r>
      <w:r w:rsidRPr="00897DC8">
        <w:rPr>
          <w:rFonts w:ascii="Times New Roman" w:eastAsia="Times New Roman" w:hAnsi="Times New Roman" w:cs="Times New Roman"/>
          <w:b/>
          <w:sz w:val="28"/>
        </w:rPr>
        <w:t>ДЛЯ</w:t>
      </w:r>
      <w:r w:rsidRPr="00897DC8">
        <w:rPr>
          <w:rFonts w:ascii="Times New Roman" w:eastAsia="Times New Roman" w:hAnsi="Times New Roman" w:cs="Times New Roman"/>
          <w:b/>
          <w:spacing w:val="-7"/>
          <w:sz w:val="28"/>
        </w:rPr>
        <w:t xml:space="preserve"> </w:t>
      </w:r>
      <w:r w:rsidRPr="00897DC8">
        <w:rPr>
          <w:rFonts w:ascii="Times New Roman" w:eastAsia="Times New Roman" w:hAnsi="Times New Roman" w:cs="Times New Roman"/>
          <w:b/>
          <w:spacing w:val="-2"/>
          <w:sz w:val="28"/>
        </w:rPr>
        <w:t>УЧИТЕЛЯ</w:t>
      </w:r>
    </w:p>
    <w:p w:rsidR="00897DC8" w:rsidRPr="00897DC8" w:rsidRDefault="00897DC8" w:rsidP="00897DC8">
      <w:pPr>
        <w:widowControl w:val="0"/>
        <w:autoSpaceDE w:val="0"/>
        <w:autoSpaceDN w:val="0"/>
        <w:spacing w:before="321" w:after="0" w:line="480" w:lineRule="auto"/>
        <w:ind w:right="224"/>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Математика: 5 - 6-е классы: базовый уровень : методическое пособие к предметной линии учебников по математике Н.Я.Виленкина, В.И. Жохова, А.С. Чеснокова и др. - 2-е изд., стер. - Москва : Просвещение, 2023. - 76 с. Донцова Мария Александровна. Математика : 6-й класс : базовый уровень : поурочные разработки : учебное пособие / М.А, Донцова. - Москва :</w:t>
      </w:r>
    </w:p>
    <w:p w:rsidR="00897DC8" w:rsidRPr="00897DC8" w:rsidRDefault="00897DC8" w:rsidP="00897DC8">
      <w:pPr>
        <w:widowControl w:val="0"/>
        <w:autoSpaceDE w:val="0"/>
        <w:autoSpaceDN w:val="0"/>
        <w:spacing w:before="1" w:after="0" w:line="240" w:lineRule="auto"/>
        <w:rPr>
          <w:rFonts w:ascii="Times New Roman" w:eastAsia="Times New Roman" w:hAnsi="Times New Roman" w:cs="Times New Roman"/>
          <w:sz w:val="28"/>
          <w:szCs w:val="28"/>
        </w:rPr>
      </w:pPr>
      <w:r w:rsidRPr="00897DC8">
        <w:rPr>
          <w:rFonts w:ascii="Times New Roman" w:eastAsia="Times New Roman" w:hAnsi="Times New Roman" w:cs="Times New Roman"/>
          <w:sz w:val="28"/>
          <w:szCs w:val="28"/>
        </w:rPr>
        <w:t>Просвещение,</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z w:val="28"/>
          <w:szCs w:val="28"/>
        </w:rPr>
        <w:t>2025.</w:t>
      </w:r>
      <w:r w:rsidRPr="00897DC8">
        <w:rPr>
          <w:rFonts w:ascii="Times New Roman" w:eastAsia="Times New Roman" w:hAnsi="Times New Roman" w:cs="Times New Roman"/>
          <w:spacing w:val="-6"/>
          <w:sz w:val="28"/>
          <w:szCs w:val="28"/>
        </w:rPr>
        <w:t xml:space="preserve"> </w:t>
      </w:r>
      <w:r w:rsidRPr="00897DC8">
        <w:rPr>
          <w:rFonts w:ascii="Times New Roman" w:eastAsia="Times New Roman" w:hAnsi="Times New Roman" w:cs="Times New Roman"/>
          <w:sz w:val="28"/>
          <w:szCs w:val="28"/>
        </w:rPr>
        <w:t>-</w:t>
      </w:r>
      <w:r w:rsidRPr="00897DC8">
        <w:rPr>
          <w:rFonts w:ascii="Times New Roman" w:eastAsia="Times New Roman" w:hAnsi="Times New Roman" w:cs="Times New Roman"/>
          <w:spacing w:val="-5"/>
          <w:sz w:val="28"/>
          <w:szCs w:val="28"/>
        </w:rPr>
        <w:t xml:space="preserve"> </w:t>
      </w:r>
      <w:r w:rsidRPr="00897DC8">
        <w:rPr>
          <w:rFonts w:ascii="Times New Roman" w:eastAsia="Times New Roman" w:hAnsi="Times New Roman" w:cs="Times New Roman"/>
          <w:sz w:val="28"/>
          <w:szCs w:val="28"/>
        </w:rPr>
        <w:t>281</w:t>
      </w:r>
      <w:r w:rsidRPr="00897DC8">
        <w:rPr>
          <w:rFonts w:ascii="Times New Roman" w:eastAsia="Times New Roman" w:hAnsi="Times New Roman" w:cs="Times New Roman"/>
          <w:spacing w:val="-2"/>
          <w:sz w:val="28"/>
          <w:szCs w:val="28"/>
        </w:rPr>
        <w:t xml:space="preserve"> </w:t>
      </w:r>
      <w:r w:rsidRPr="00897DC8">
        <w:rPr>
          <w:rFonts w:ascii="Times New Roman" w:eastAsia="Times New Roman" w:hAnsi="Times New Roman" w:cs="Times New Roman"/>
          <w:spacing w:val="-5"/>
          <w:sz w:val="28"/>
          <w:szCs w:val="28"/>
        </w:rPr>
        <w:t>с.</w:t>
      </w:r>
    </w:p>
    <w:p w:rsidR="00897DC8" w:rsidRPr="00897DC8" w:rsidRDefault="00897DC8" w:rsidP="00897DC8">
      <w:pPr>
        <w:widowControl w:val="0"/>
        <w:autoSpaceDE w:val="0"/>
        <w:autoSpaceDN w:val="0"/>
        <w:spacing w:before="309" w:after="0" w:line="240" w:lineRule="auto"/>
        <w:rPr>
          <w:rFonts w:ascii="Times New Roman" w:eastAsia="Times New Roman" w:hAnsi="Times New Roman" w:cs="Times New Roman"/>
          <w:sz w:val="28"/>
          <w:szCs w:val="28"/>
        </w:rPr>
      </w:pPr>
    </w:p>
    <w:p w:rsidR="00897DC8" w:rsidRPr="00897DC8" w:rsidRDefault="00897DC8" w:rsidP="00897DC8">
      <w:pPr>
        <w:widowControl w:val="0"/>
        <w:autoSpaceDE w:val="0"/>
        <w:autoSpaceDN w:val="0"/>
        <w:spacing w:after="0" w:line="480" w:lineRule="auto"/>
        <w:rPr>
          <w:rFonts w:ascii="Times New Roman" w:eastAsia="Times New Roman" w:hAnsi="Times New Roman" w:cs="Times New Roman"/>
          <w:b/>
          <w:sz w:val="28"/>
        </w:rPr>
      </w:pPr>
      <w:r w:rsidRPr="00897DC8">
        <w:rPr>
          <w:rFonts w:ascii="Times New Roman" w:eastAsia="Times New Roman" w:hAnsi="Times New Roman" w:cs="Times New Roman"/>
          <w:b/>
          <w:sz w:val="28"/>
        </w:rPr>
        <w:t>ЦИФРОВЫЕ</w:t>
      </w:r>
      <w:r w:rsidRPr="00897DC8">
        <w:rPr>
          <w:rFonts w:ascii="Times New Roman" w:eastAsia="Times New Roman" w:hAnsi="Times New Roman" w:cs="Times New Roman"/>
          <w:b/>
          <w:spacing w:val="-5"/>
          <w:sz w:val="28"/>
        </w:rPr>
        <w:t xml:space="preserve"> </w:t>
      </w:r>
      <w:r w:rsidRPr="00897DC8">
        <w:rPr>
          <w:rFonts w:ascii="Times New Roman" w:eastAsia="Times New Roman" w:hAnsi="Times New Roman" w:cs="Times New Roman"/>
          <w:b/>
          <w:sz w:val="28"/>
        </w:rPr>
        <w:t>ОБРАЗОВАТЕЛЬНЫЕ</w:t>
      </w:r>
      <w:r w:rsidRPr="00897DC8">
        <w:rPr>
          <w:rFonts w:ascii="Times New Roman" w:eastAsia="Times New Roman" w:hAnsi="Times New Roman" w:cs="Times New Roman"/>
          <w:b/>
          <w:spacing w:val="-8"/>
          <w:sz w:val="28"/>
        </w:rPr>
        <w:t xml:space="preserve"> </w:t>
      </w:r>
      <w:r w:rsidRPr="00897DC8">
        <w:rPr>
          <w:rFonts w:ascii="Times New Roman" w:eastAsia="Times New Roman" w:hAnsi="Times New Roman" w:cs="Times New Roman"/>
          <w:b/>
          <w:sz w:val="28"/>
        </w:rPr>
        <w:t>РЕСУРСЫ</w:t>
      </w:r>
      <w:r w:rsidRPr="00897DC8">
        <w:rPr>
          <w:rFonts w:ascii="Times New Roman" w:eastAsia="Times New Roman" w:hAnsi="Times New Roman" w:cs="Times New Roman"/>
          <w:b/>
          <w:spacing w:val="-5"/>
          <w:sz w:val="28"/>
        </w:rPr>
        <w:t xml:space="preserve"> </w:t>
      </w:r>
      <w:r w:rsidRPr="00897DC8">
        <w:rPr>
          <w:rFonts w:ascii="Times New Roman" w:eastAsia="Times New Roman" w:hAnsi="Times New Roman" w:cs="Times New Roman"/>
          <w:b/>
          <w:sz w:val="28"/>
        </w:rPr>
        <w:t>И</w:t>
      </w:r>
      <w:r w:rsidRPr="00897DC8">
        <w:rPr>
          <w:rFonts w:ascii="Times New Roman" w:eastAsia="Times New Roman" w:hAnsi="Times New Roman" w:cs="Times New Roman"/>
          <w:b/>
          <w:spacing w:val="-6"/>
          <w:sz w:val="28"/>
        </w:rPr>
        <w:t xml:space="preserve"> </w:t>
      </w:r>
      <w:r w:rsidRPr="00897DC8">
        <w:rPr>
          <w:rFonts w:ascii="Times New Roman" w:eastAsia="Times New Roman" w:hAnsi="Times New Roman" w:cs="Times New Roman"/>
          <w:b/>
          <w:sz w:val="28"/>
        </w:rPr>
        <w:t>РЕСУРСЫ</w:t>
      </w:r>
      <w:r w:rsidRPr="00897DC8">
        <w:rPr>
          <w:rFonts w:ascii="Times New Roman" w:eastAsia="Times New Roman" w:hAnsi="Times New Roman" w:cs="Times New Roman"/>
          <w:b/>
          <w:spacing w:val="-8"/>
          <w:sz w:val="28"/>
        </w:rPr>
        <w:t xml:space="preserve"> </w:t>
      </w:r>
      <w:r w:rsidRPr="00897DC8">
        <w:rPr>
          <w:rFonts w:ascii="Times New Roman" w:eastAsia="Times New Roman" w:hAnsi="Times New Roman" w:cs="Times New Roman"/>
          <w:b/>
          <w:sz w:val="28"/>
        </w:rPr>
        <w:t xml:space="preserve">СЕТИ </w:t>
      </w:r>
      <w:r w:rsidRPr="00897DC8">
        <w:rPr>
          <w:rFonts w:ascii="Times New Roman" w:eastAsia="Times New Roman" w:hAnsi="Times New Roman" w:cs="Times New Roman"/>
          <w:b/>
          <w:spacing w:val="-2"/>
          <w:sz w:val="28"/>
        </w:rPr>
        <w:t>ИНТЕРНЕТ</w:t>
      </w:r>
    </w:p>
    <w:p w:rsidR="00897DC8" w:rsidRDefault="00897DC8" w:rsidP="00897DC8">
      <w:pPr>
        <w:rPr>
          <w:rFonts w:ascii="Times New Roman" w:hAnsi="Times New Roman" w:cs="Times New Roman"/>
        </w:rPr>
      </w:pPr>
    </w:p>
    <w:p w:rsidR="00637813" w:rsidRDefault="00637813" w:rsidP="00897DC8">
      <w:pPr>
        <w:rPr>
          <w:rFonts w:ascii="Times New Roman" w:hAnsi="Times New Roman" w:cs="Times New Roman"/>
        </w:rPr>
      </w:pPr>
    </w:p>
    <w:p w:rsidR="00637813" w:rsidRDefault="00637813" w:rsidP="00897DC8">
      <w:pPr>
        <w:rPr>
          <w:rFonts w:ascii="Times New Roman" w:hAnsi="Times New Roman" w:cs="Times New Roman"/>
        </w:rPr>
      </w:pPr>
    </w:p>
    <w:p w:rsidR="00637813" w:rsidRDefault="00637813" w:rsidP="00897DC8">
      <w:pPr>
        <w:rPr>
          <w:rFonts w:ascii="Times New Roman" w:hAnsi="Times New Roman" w:cs="Times New Roman"/>
        </w:rPr>
      </w:pPr>
    </w:p>
    <w:p w:rsidR="00637813" w:rsidRDefault="00637813" w:rsidP="00897DC8">
      <w:pPr>
        <w:rPr>
          <w:rFonts w:ascii="Times New Roman" w:hAnsi="Times New Roman" w:cs="Times New Roman"/>
        </w:rPr>
      </w:pPr>
    </w:p>
    <w:p w:rsidR="00637813" w:rsidRPr="00207FF0" w:rsidRDefault="00637813" w:rsidP="00637813">
      <w:pPr>
        <w:spacing w:after="0" w:line="276" w:lineRule="auto"/>
        <w:jc w:val="right"/>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Приложение №___</w:t>
      </w:r>
    </w:p>
    <w:p w:rsidR="00637813" w:rsidRPr="00207FF0" w:rsidRDefault="00637813" w:rsidP="00637813">
      <w:pPr>
        <w:spacing w:after="0" w:line="276" w:lineRule="auto"/>
        <w:rPr>
          <w:rFonts w:ascii="Times New Roman" w:eastAsia="Calibri" w:hAnsi="Times New Roman" w:cs="Times New Roman"/>
          <w:color w:val="000000"/>
          <w:sz w:val="24"/>
          <w:szCs w:val="28"/>
          <w:lang w:eastAsia="ru-RU"/>
        </w:rPr>
      </w:pPr>
    </w:p>
    <w:p w:rsidR="00637813" w:rsidRPr="00207FF0" w:rsidRDefault="00637813" w:rsidP="00637813">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637813" w:rsidRPr="00207FF0" w:rsidRDefault="00637813" w:rsidP="00637813">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637813" w:rsidRPr="00207FF0" w:rsidRDefault="00637813" w:rsidP="00637813">
      <w:pPr>
        <w:spacing w:after="0" w:line="276" w:lineRule="auto"/>
        <w:jc w:val="both"/>
        <w:rPr>
          <w:rFonts w:ascii="Times New Roman" w:eastAsia="Calibri" w:hAnsi="Times New Roman" w:cs="Times New Roman"/>
          <w:b/>
          <w:color w:val="000000"/>
          <w:sz w:val="24"/>
          <w:szCs w:val="24"/>
          <w:lang w:eastAsia="ru-RU"/>
        </w:rPr>
      </w:pPr>
    </w:p>
    <w:p w:rsidR="00637813" w:rsidRPr="00207FF0" w:rsidRDefault="00637813" w:rsidP="00637813">
      <w:pPr>
        <w:spacing w:after="0" w:line="276" w:lineRule="auto"/>
        <w:jc w:val="both"/>
        <w:rPr>
          <w:rFonts w:ascii="Times New Roman" w:eastAsia="Calibri" w:hAnsi="Times New Roman" w:cs="Times New Roman"/>
          <w:b/>
          <w:color w:val="000000"/>
          <w:sz w:val="24"/>
          <w:szCs w:val="24"/>
          <w:lang w:eastAsia="ru-RU"/>
        </w:rPr>
      </w:pPr>
    </w:p>
    <w:p w:rsidR="00637813" w:rsidRPr="00207FF0" w:rsidRDefault="00637813" w:rsidP="00637813">
      <w:pPr>
        <w:spacing w:after="0" w:line="276" w:lineRule="auto"/>
        <w:jc w:val="both"/>
        <w:rPr>
          <w:rFonts w:ascii="Times New Roman" w:eastAsia="Calibri" w:hAnsi="Times New Roman" w:cs="Times New Roman"/>
          <w:b/>
          <w:color w:val="000000"/>
          <w:sz w:val="24"/>
          <w:szCs w:val="24"/>
          <w:lang w:eastAsia="ru-RU"/>
        </w:rPr>
      </w:pPr>
    </w:p>
    <w:p w:rsidR="00637813" w:rsidRPr="00207FF0" w:rsidRDefault="00637813" w:rsidP="00637813">
      <w:pPr>
        <w:spacing w:after="0" w:line="276" w:lineRule="auto"/>
        <w:rPr>
          <w:rFonts w:ascii="Times New Roman" w:eastAsia="Calibri" w:hAnsi="Times New Roman" w:cs="Times New Roman"/>
          <w:b/>
          <w:color w:val="000000"/>
          <w:sz w:val="28"/>
          <w:szCs w:val="24"/>
          <w:lang w:eastAsia="ru-RU"/>
        </w:rPr>
      </w:pPr>
    </w:p>
    <w:p w:rsidR="00637813" w:rsidRPr="00207FF0" w:rsidRDefault="00637813" w:rsidP="00637813">
      <w:pPr>
        <w:spacing w:after="0" w:line="276" w:lineRule="auto"/>
        <w:jc w:val="center"/>
        <w:rPr>
          <w:rFonts w:ascii="Times New Roman" w:eastAsia="Calibri" w:hAnsi="Times New Roman" w:cs="Times New Roman"/>
          <w:b/>
          <w:color w:val="000000"/>
          <w:sz w:val="28"/>
          <w:szCs w:val="24"/>
          <w:lang w:eastAsia="ru-RU"/>
        </w:rPr>
      </w:pPr>
    </w:p>
    <w:p w:rsidR="00637813" w:rsidRPr="00207FF0" w:rsidRDefault="00637813" w:rsidP="00637813">
      <w:pPr>
        <w:spacing w:after="0" w:line="276" w:lineRule="auto"/>
        <w:jc w:val="center"/>
        <w:rPr>
          <w:rFonts w:ascii="Times New Roman" w:eastAsia="Calibri" w:hAnsi="Times New Roman" w:cs="Times New Roman"/>
          <w:b/>
          <w:color w:val="000000"/>
          <w:sz w:val="28"/>
          <w:szCs w:val="28"/>
          <w:lang w:eastAsia="ru-RU"/>
        </w:rPr>
      </w:pPr>
    </w:p>
    <w:p w:rsidR="00637813" w:rsidRPr="00207FF0" w:rsidRDefault="00637813" w:rsidP="00637813">
      <w:pPr>
        <w:spacing w:after="0" w:line="276" w:lineRule="auto"/>
        <w:jc w:val="center"/>
        <w:rPr>
          <w:rFonts w:ascii="Times New Roman" w:eastAsia="Calibri" w:hAnsi="Times New Roman" w:cs="Times New Roman"/>
          <w:b/>
          <w:color w:val="000000"/>
          <w:sz w:val="36"/>
          <w:szCs w:val="28"/>
          <w:lang w:eastAsia="ru-RU"/>
        </w:rPr>
      </w:pPr>
    </w:p>
    <w:p w:rsidR="00637813" w:rsidRPr="00207FF0" w:rsidRDefault="00637813" w:rsidP="00637813">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637813" w:rsidRPr="00207FF0" w:rsidRDefault="00637813" w:rsidP="00637813">
      <w:pPr>
        <w:spacing w:after="0" w:line="276" w:lineRule="auto"/>
        <w:jc w:val="center"/>
        <w:rPr>
          <w:rFonts w:ascii="Times New Roman" w:eastAsia="Calibri" w:hAnsi="Times New Roman" w:cs="Times New Roman"/>
          <w:b/>
          <w:color w:val="000000"/>
          <w:sz w:val="36"/>
          <w:szCs w:val="28"/>
          <w:lang w:eastAsia="ru-RU"/>
        </w:rPr>
      </w:pPr>
    </w:p>
    <w:p w:rsidR="00637813" w:rsidRPr="00207FF0" w:rsidRDefault="00637813" w:rsidP="00637813">
      <w:pPr>
        <w:spacing w:after="0" w:line="276" w:lineRule="auto"/>
        <w:jc w:val="center"/>
        <w:rPr>
          <w:rFonts w:ascii="Times New Roman" w:eastAsia="Calibri" w:hAnsi="Times New Roman" w:cs="Times New Roman"/>
          <w:b/>
          <w:color w:val="000000"/>
          <w:sz w:val="28"/>
          <w:szCs w:val="28"/>
          <w:lang w:eastAsia="ru-RU"/>
        </w:rPr>
      </w:pPr>
    </w:p>
    <w:p w:rsidR="00637813" w:rsidRPr="00207FF0" w:rsidRDefault="00637813" w:rsidP="00637813">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Алгебра и начала анализа</w:t>
      </w:r>
      <w:r w:rsidRPr="00207FF0">
        <w:rPr>
          <w:rFonts w:ascii="Times New Roman" w:eastAsia="Calibri" w:hAnsi="Times New Roman" w:cs="Times New Roman"/>
          <w:b/>
          <w:color w:val="000000"/>
          <w:sz w:val="28"/>
          <w:szCs w:val="28"/>
          <w:lang w:eastAsia="ru-RU"/>
        </w:rPr>
        <w:t>»</w:t>
      </w:r>
    </w:p>
    <w:p w:rsidR="00637813" w:rsidRDefault="00637813" w:rsidP="00637813">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Pr>
          <w:rFonts w:ascii="Times New Roman" w:eastAsia="Calibri" w:hAnsi="Times New Roman" w:cs="Times New Roman"/>
          <w:color w:val="000000"/>
          <w:sz w:val="28"/>
          <w:szCs w:val="28"/>
          <w:lang w:eastAsia="ru-RU"/>
        </w:rPr>
        <w:t>11</w:t>
      </w:r>
      <w:r w:rsidRPr="00207FF0">
        <w:rPr>
          <w:rFonts w:ascii="Times New Roman" w:eastAsia="Calibri" w:hAnsi="Times New Roman" w:cs="Times New Roman"/>
          <w:color w:val="000000"/>
          <w:sz w:val="28"/>
          <w:szCs w:val="28"/>
          <w:lang w:eastAsia="ru-RU"/>
        </w:rPr>
        <w:t xml:space="preserve"> классов</w:t>
      </w:r>
    </w:p>
    <w:p w:rsidR="00637813" w:rsidRPr="00207FF0" w:rsidRDefault="00637813" w:rsidP="00637813">
      <w:pPr>
        <w:spacing w:after="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(Базовый уровень)</w:t>
      </w:r>
    </w:p>
    <w:p w:rsidR="00637813" w:rsidRPr="00207FF0" w:rsidRDefault="00637813" w:rsidP="00637813">
      <w:pPr>
        <w:spacing w:after="0" w:line="276" w:lineRule="auto"/>
        <w:jc w:val="center"/>
        <w:rPr>
          <w:rFonts w:ascii="Times New Roman" w:eastAsia="Calibri" w:hAnsi="Times New Roman" w:cs="Times New Roman"/>
          <w:color w:val="000000"/>
          <w:sz w:val="28"/>
          <w:szCs w:val="28"/>
          <w:lang w:eastAsia="ru-RU"/>
        </w:rPr>
      </w:pPr>
    </w:p>
    <w:p w:rsidR="00637813" w:rsidRPr="00207FF0" w:rsidRDefault="00637813" w:rsidP="00637813">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637813" w:rsidRPr="00207FF0" w:rsidRDefault="00637813" w:rsidP="00637813">
      <w:pPr>
        <w:spacing w:after="0" w:line="276" w:lineRule="auto"/>
        <w:jc w:val="center"/>
        <w:rPr>
          <w:rFonts w:ascii="Times New Roman" w:eastAsia="Calibri" w:hAnsi="Times New Roman" w:cs="Times New Roman"/>
          <w:color w:val="000000"/>
          <w:sz w:val="28"/>
          <w:szCs w:val="28"/>
          <w:lang w:eastAsia="ru-RU"/>
        </w:rPr>
      </w:pPr>
    </w:p>
    <w:p w:rsidR="00637813" w:rsidRPr="00207FF0" w:rsidRDefault="00637813" w:rsidP="00637813">
      <w:pPr>
        <w:spacing w:after="0" w:line="276" w:lineRule="auto"/>
        <w:jc w:val="center"/>
        <w:rPr>
          <w:rFonts w:ascii="Times New Roman" w:eastAsia="Calibri" w:hAnsi="Times New Roman" w:cs="Times New Roman"/>
          <w:color w:val="000000"/>
          <w:sz w:val="28"/>
          <w:szCs w:val="28"/>
          <w:lang w:eastAsia="ru-RU"/>
        </w:rPr>
      </w:pPr>
    </w:p>
    <w:p w:rsidR="00637813" w:rsidRPr="00207FF0" w:rsidRDefault="00637813" w:rsidP="00637813">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637813" w:rsidRPr="00207FF0" w:rsidRDefault="00637813" w:rsidP="00637813">
      <w:pPr>
        <w:spacing w:after="0" w:line="276" w:lineRule="auto"/>
        <w:jc w:val="both"/>
        <w:rPr>
          <w:rFonts w:ascii="Times New Roman" w:eastAsia="Calibri" w:hAnsi="Times New Roman" w:cs="Times New Roman"/>
          <w:b/>
          <w:color w:val="000000"/>
          <w:sz w:val="24"/>
          <w:szCs w:val="24"/>
          <w:lang w:eastAsia="ru-RU"/>
        </w:rPr>
      </w:pPr>
    </w:p>
    <w:p w:rsidR="00637813" w:rsidRPr="00207FF0" w:rsidRDefault="00637813" w:rsidP="00637813">
      <w:pPr>
        <w:spacing w:after="0" w:line="276" w:lineRule="auto"/>
        <w:jc w:val="both"/>
        <w:rPr>
          <w:rFonts w:ascii="Times New Roman" w:eastAsia="Calibri" w:hAnsi="Times New Roman" w:cs="Times New Roman"/>
          <w:color w:val="000000"/>
          <w:sz w:val="24"/>
          <w:szCs w:val="24"/>
          <w:lang w:eastAsia="ru-RU"/>
        </w:rPr>
      </w:pPr>
    </w:p>
    <w:p w:rsidR="00637813" w:rsidRPr="00207FF0" w:rsidRDefault="00637813" w:rsidP="00637813">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Pr="00207FF0"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p>
    <w:p w:rsidR="00637813"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b/>
          <w:color w:val="000000"/>
          <w:sz w:val="24"/>
          <w:szCs w:val="24"/>
          <w:lang w:eastAsia="ru-RU"/>
        </w:rPr>
        <w:t>Нальчик, 25</w:t>
      </w:r>
    </w:p>
    <w:p w:rsidR="00637813" w:rsidRPr="00637813" w:rsidRDefault="00637813" w:rsidP="00637813">
      <w:pPr>
        <w:tabs>
          <w:tab w:val="left" w:pos="1134"/>
        </w:tabs>
        <w:spacing w:after="0" w:line="276" w:lineRule="auto"/>
        <w:jc w:val="center"/>
        <w:rPr>
          <w:rFonts w:ascii="Times New Roman" w:eastAsia="Calibri" w:hAnsi="Times New Roman" w:cs="Times New Roman"/>
          <w:b/>
          <w:color w:val="000000"/>
          <w:sz w:val="24"/>
          <w:szCs w:val="24"/>
          <w:lang w:eastAsia="ru-RU"/>
        </w:rPr>
      </w:pPr>
      <w:r w:rsidRPr="00637813">
        <w:rPr>
          <w:rFonts w:ascii="Times New Roman" w:eastAsia="Times New Roman" w:hAnsi="Times New Roman" w:cs="Times New Roman"/>
          <w:b/>
          <w:color w:val="000000"/>
          <w:sz w:val="24"/>
          <w:szCs w:val="24"/>
          <w:lang w:eastAsia="ru-RU"/>
        </w:rPr>
        <w:t>ПОЯСНИТЕЛЬНАЯ ЗАПИСКА</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bookmarkStart w:id="29" w:name="_td0nzlwkqstz" w:colFirst="0" w:colLast="0"/>
      <w:bookmarkEnd w:id="29"/>
      <w:r w:rsidRPr="00637813">
        <w:rPr>
          <w:rFonts w:ascii="Times New Roman" w:eastAsia="Times New Roman" w:hAnsi="Times New Roman" w:cs="Times New Roman"/>
          <w:color w:val="000000"/>
          <w:sz w:val="24"/>
          <w:szCs w:val="24"/>
          <w:lang w:eastAsia="ru-RU"/>
        </w:rPr>
        <w:t xml:space="preserve">Рабочая программа учебного курса «Алгебра и начала математического анализа»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left="120"/>
        <w:jc w:val="both"/>
        <w:rPr>
          <w:rFonts w:ascii="Calibri" w:eastAsia="Calibri" w:hAnsi="Calibri" w:cs="Calibri"/>
          <w:sz w:val="24"/>
          <w:szCs w:val="24"/>
          <w:lang w:eastAsia="ru-RU"/>
        </w:rPr>
      </w:pPr>
      <w:bookmarkStart w:id="30" w:name="_q2hrwdw6acti" w:colFirst="0" w:colLast="0"/>
      <w:bookmarkEnd w:id="30"/>
      <w:r w:rsidRPr="00637813">
        <w:rPr>
          <w:rFonts w:ascii="Times New Roman" w:eastAsia="Times New Roman" w:hAnsi="Times New Roman" w:cs="Times New Roman"/>
          <w:b/>
          <w:color w:val="000000"/>
          <w:sz w:val="24"/>
          <w:szCs w:val="24"/>
          <w:lang w:eastAsia="ru-RU"/>
        </w:rPr>
        <w:t>ЦЕЛИ ИЗУЧЕНИЯ УЧЕБНОГО КУРСА</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Курс «Алгебра и начала математического анализа» является одним из наиболее значимых в программе старшей школы,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учащихся на уровне, необходимом для освоения курсов информатики, обществознания, истории, словесности. В рамках данного курса учащиеся овладевают универсальным языком современной науки, которая формулирует свои достижения в математической форме.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 В тоже время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креативное и критическое мышление. В ходе изучения алгебры и начал математического анализа в старшей школе учащиеся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ответственности за полученный результат.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 основе методики обучения алгебре и началам математического анализа лежит деятельностный принцип обучения.</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Структура курса «Алгебра и начала математического анализа» включает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в старшей школе, естественно дополняя друг друга и постепенно насыщаясь новыми темами и разделами. Данный курс является интегративным, поскольку объединяет в себе содержание нескольких математических дисциплин: алгебра, тригонометрия, математический анализ, теория множеств и др. По мере того как учащиеся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курсе «Алгебра и начала математического анализа», для решения самостоятельно сформулированной математической задачи, а затем интерпретировать полученный результат.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Содержательно-методическая линия «Числа и вычисления» завершает формирование навыков использования действительных чисел, которое было начато в основной школе. В старшей школе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приближённых вычислений, выполнения действий с числами, записанными в стандартной форме, использования математических констант, оценивания числовых выражений.</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Линия «Уравнения и неравенства» реализуется на протяжении всего обучения в старшей школе, поскольку 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целых,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учащихся,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Содержательно-методическая линия «Функции и графики» тесно переплетается с другими линиями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нахождения наилучшего решения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их авторах.</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Содержательно-методическая линия «Множества и логика» в основном посвящена элементам теории множеств.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в единое целое. Поэтому важно дать возможность школьнику понимать теоретико-множественный язык современной математики и использовать его для выражения своих мыслей.</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 курсе «Алгебра и начала математического анализа» присутствуют также основы математического моделирования, которые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 полученных результатов. Такие задания вплетены в каждый из разделов программы, поскольку весь материал курса широко используется для решения прикладных задач. При решении реальных практических задач учащиеся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курса «Алгебра и начала математического анализа».</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left="120"/>
        <w:jc w:val="both"/>
        <w:rPr>
          <w:rFonts w:ascii="Calibri" w:eastAsia="Calibri" w:hAnsi="Calibri" w:cs="Calibri"/>
          <w:sz w:val="24"/>
          <w:szCs w:val="24"/>
          <w:lang w:eastAsia="ru-RU"/>
        </w:rPr>
      </w:pPr>
      <w:bookmarkStart w:id="31" w:name="_vildrnmkvsaw" w:colFirst="0" w:colLast="0"/>
      <w:bookmarkEnd w:id="31"/>
      <w:r w:rsidRPr="00637813">
        <w:rPr>
          <w:rFonts w:ascii="Times New Roman" w:eastAsia="Times New Roman" w:hAnsi="Times New Roman" w:cs="Times New Roman"/>
          <w:b/>
          <w:color w:val="000000"/>
          <w:sz w:val="24"/>
          <w:szCs w:val="24"/>
          <w:lang w:eastAsia="ru-RU"/>
        </w:rPr>
        <w:t>МЕСТО УЧЕБНОГО КУРСА В УЧЕБНОМ ПЛАНЕ</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left="120"/>
        <w:jc w:val="both"/>
        <w:rPr>
          <w:rFonts w:ascii="Calibri" w:eastAsia="Calibri" w:hAnsi="Calibri" w:cs="Calibri"/>
          <w:sz w:val="24"/>
          <w:szCs w:val="24"/>
          <w:lang w:eastAsia="ru-RU"/>
        </w:rPr>
        <w:sectPr w:rsidR="00637813" w:rsidRPr="00637813">
          <w:pgSz w:w="11906" w:h="16383"/>
          <w:pgMar w:top="1134" w:right="850" w:bottom="1134" w:left="1701" w:header="720" w:footer="720" w:gutter="0"/>
          <w:cols w:space="720"/>
        </w:sectPr>
      </w:pPr>
      <w:bookmarkStart w:id="32" w:name="2wlq7bbhmgn4" w:colFirst="0" w:colLast="0"/>
      <w:bookmarkEnd w:id="32"/>
      <w:r w:rsidRPr="00637813">
        <w:rPr>
          <w:rFonts w:ascii="Times New Roman" w:eastAsia="Times New Roman" w:hAnsi="Times New Roman" w:cs="Times New Roman"/>
          <w:color w:val="000000"/>
          <w:sz w:val="24"/>
          <w:szCs w:val="24"/>
          <w:lang w:eastAsia="ru-RU"/>
        </w:rPr>
        <w:t>В учебном плане на изучение курса алгебры и начал математического анализа на базовом уровне отводится 2 часа в неделю всего– 68 часов.</w:t>
      </w:r>
    </w:p>
    <w:p w:rsidR="00637813" w:rsidRPr="00637813" w:rsidRDefault="00637813" w:rsidP="00637813">
      <w:pPr>
        <w:spacing w:after="0" w:line="264" w:lineRule="auto"/>
        <w:ind w:left="120"/>
        <w:jc w:val="both"/>
        <w:rPr>
          <w:rFonts w:ascii="Calibri" w:eastAsia="Calibri" w:hAnsi="Calibri" w:cs="Calibri"/>
          <w:sz w:val="24"/>
          <w:szCs w:val="24"/>
          <w:lang w:eastAsia="ru-RU"/>
        </w:rPr>
      </w:pPr>
      <w:bookmarkStart w:id="33" w:name="defkfyxjrftq" w:colFirst="0" w:colLast="0"/>
      <w:bookmarkEnd w:id="33"/>
      <w:r w:rsidRPr="00637813">
        <w:rPr>
          <w:rFonts w:ascii="Times New Roman" w:eastAsia="Times New Roman" w:hAnsi="Times New Roman" w:cs="Times New Roman"/>
          <w:b/>
          <w:color w:val="000000"/>
          <w:sz w:val="24"/>
          <w:szCs w:val="24"/>
          <w:lang w:eastAsia="ru-RU"/>
        </w:rPr>
        <w:t>СОДЕРЖАНИЕ УЧЕБНОГО КУРСА</w:t>
      </w:r>
    </w:p>
    <w:p w:rsidR="00637813" w:rsidRPr="00637813" w:rsidRDefault="00637813" w:rsidP="00637813">
      <w:pPr>
        <w:spacing w:after="0" w:line="264" w:lineRule="auto"/>
        <w:jc w:val="both"/>
        <w:rPr>
          <w:rFonts w:ascii="Calibri" w:eastAsia="Calibri" w:hAnsi="Calibri" w:cs="Calibri"/>
          <w:sz w:val="24"/>
          <w:szCs w:val="24"/>
          <w:lang w:eastAsia="ru-RU"/>
        </w:rPr>
      </w:pPr>
      <w:bookmarkStart w:id="34" w:name="_260ihzvregg0" w:colFirst="0" w:colLast="0"/>
      <w:bookmarkEnd w:id="34"/>
    </w:p>
    <w:p w:rsidR="00637813" w:rsidRPr="00637813" w:rsidRDefault="00637813" w:rsidP="00637813">
      <w:pPr>
        <w:spacing w:after="0" w:line="264" w:lineRule="auto"/>
        <w:ind w:left="12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11 КЛАСС</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Числа и вычисления</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Натуральные и целые числа. Признаки делимости целых чисел.</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Степень с рациональным показателем. Свойства степени.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Логарифм числа. Десятичные и натуральные логарифмы.</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Уравнения и неравенства</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Преобразование выражений, содержащих логарифмы.</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Преобразование выражений, содержащих степени с рациональным показателем.</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Примеры тригонометрических неравенств.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Показательные уравнения и неравенства.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Логарифмические уравнения и неравенства.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Системы линейных уравнений. Решение прикладных задач с помощью системы линейных уравнений.</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Системы и совокупности рациональных уравнений и неравенств.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Применение уравнений, систем и неравенств к решению математических задач и задач из различных областей науки и реальной жизни.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Функции и графики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Тригонометрические функции, их свойства и графики.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Показательная и логарифмическая функции, их свойства и графики.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Использование графиков функций для решения уравнений и линейных систем.</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Начала математического анализа</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Непрерывные функции. Метод интервалов для решения неравенств.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Производная функции. Геометрический и физический смысл производной.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Производные элементарных функций. Формулы нахождения производной суммы, произведения и частного функций.</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637813" w:rsidRPr="00187F74" w:rsidRDefault="00637813" w:rsidP="00637813">
      <w:pPr>
        <w:spacing w:after="0" w:line="264" w:lineRule="auto"/>
        <w:ind w:firstLine="600"/>
        <w:jc w:val="both"/>
        <w:rPr>
          <w:rFonts w:ascii="Calibri" w:eastAsia="Calibri" w:hAnsi="Calibri" w:cs="Calibri"/>
          <w:sz w:val="24"/>
          <w:szCs w:val="24"/>
          <w:lang w:eastAsia="ru-RU"/>
        </w:rPr>
      </w:pPr>
      <w:r w:rsidRPr="00187F74">
        <w:rPr>
          <w:rFonts w:ascii="Times New Roman" w:eastAsia="Times New Roman" w:hAnsi="Times New Roman" w:cs="Times New Roman"/>
          <w:color w:val="000000"/>
          <w:sz w:val="24"/>
          <w:szCs w:val="24"/>
          <w:lang w:eastAsia="ru-RU"/>
        </w:rPr>
        <w:t>Первообразная. Таблица первообразных.</w:t>
      </w:r>
    </w:p>
    <w:p w:rsidR="00637813" w:rsidRPr="00637813" w:rsidRDefault="00637813" w:rsidP="00637813">
      <w:pPr>
        <w:spacing w:after="0" w:line="264" w:lineRule="auto"/>
        <w:ind w:firstLine="600"/>
        <w:jc w:val="both"/>
        <w:rPr>
          <w:rFonts w:ascii="Calibri" w:eastAsia="Calibri" w:hAnsi="Calibri" w:cs="Calibri"/>
          <w:sz w:val="24"/>
          <w:szCs w:val="24"/>
          <w:lang w:eastAsia="ru-RU"/>
        </w:rPr>
        <w:sectPr w:rsidR="00637813" w:rsidRPr="00637813">
          <w:pgSz w:w="11906" w:h="16383"/>
          <w:pgMar w:top="1134" w:right="850" w:bottom="1134" w:left="1701" w:header="720" w:footer="720" w:gutter="0"/>
          <w:cols w:space="720"/>
        </w:sectPr>
      </w:pPr>
      <w:r w:rsidRPr="00637813">
        <w:rPr>
          <w:rFonts w:ascii="Times New Roman" w:eastAsia="Times New Roman" w:hAnsi="Times New Roman" w:cs="Times New Roman"/>
          <w:color w:val="000000"/>
          <w:sz w:val="24"/>
          <w:szCs w:val="24"/>
          <w:lang w:eastAsia="ru-RU"/>
        </w:rPr>
        <w:t>Интеграл, его геометрический и физический смысл. Вычисление интеграла по формуле Ньютона―Лейбница.</w:t>
      </w:r>
    </w:p>
    <w:p w:rsidR="00637813" w:rsidRPr="00637813" w:rsidRDefault="00637813" w:rsidP="00637813">
      <w:pPr>
        <w:spacing w:after="0" w:line="264" w:lineRule="auto"/>
        <w:ind w:left="120"/>
        <w:jc w:val="both"/>
        <w:rPr>
          <w:rFonts w:ascii="Calibri" w:eastAsia="Calibri" w:hAnsi="Calibri" w:cs="Calibri"/>
          <w:sz w:val="24"/>
          <w:szCs w:val="24"/>
          <w:lang w:eastAsia="ru-RU"/>
        </w:rPr>
      </w:pPr>
      <w:bookmarkStart w:id="35" w:name="f71yepnvf82v" w:colFirst="0" w:colLast="0"/>
      <w:bookmarkEnd w:id="35"/>
      <w:r w:rsidRPr="00637813">
        <w:rPr>
          <w:rFonts w:ascii="Times New Roman" w:eastAsia="Times New Roman" w:hAnsi="Times New Roman" w:cs="Times New Roman"/>
          <w:b/>
          <w:color w:val="000000"/>
          <w:sz w:val="24"/>
          <w:szCs w:val="24"/>
          <w:lang w:eastAsia="ru-RU"/>
        </w:rPr>
        <w:t>ПЛАНИРУЕМЫЕ РЕЗУЛЬТАТЫ</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Освоение учебного предмета «Математика» должно обеспечивать достижение на уровне среднего общего образования следующих личностных, метапредметных и предметных образовательных результатов: </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left="12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ЛИЧНОСТНЫЕ РЕЗУЛЬТАТЫ</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Личностные результаты освоения программы учебного предмета «Математика» характеризуются:</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bookmarkStart w:id="36" w:name="_dy2k4r2pi813" w:colFirst="0" w:colLast="0"/>
      <w:bookmarkEnd w:id="36"/>
      <w:r w:rsidRPr="00637813">
        <w:rPr>
          <w:rFonts w:ascii="Times New Roman" w:eastAsia="Times New Roman" w:hAnsi="Times New Roman" w:cs="Times New Roman"/>
          <w:color w:val="000000"/>
          <w:sz w:val="24"/>
          <w:szCs w:val="24"/>
          <w:lang w:eastAsia="ru-RU"/>
        </w:rPr>
        <w:t>Гражданское воспитание:</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Патриотическое воспитание:</w:t>
      </w:r>
    </w:p>
    <w:p w:rsidR="00637813" w:rsidRPr="00637813" w:rsidRDefault="00637813" w:rsidP="00637813">
      <w:pPr>
        <w:shd w:val="clear" w:color="auto" w:fill="FFFFFF"/>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Духовно-нравственного воспитания:</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Эстетическое воспитание:</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Физическое воспитание:</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Трудовое воспитание:</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Экологическое воспитание:</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Ценности научного познания: </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left="120"/>
        <w:jc w:val="both"/>
        <w:rPr>
          <w:rFonts w:ascii="Calibri" w:eastAsia="Calibri" w:hAnsi="Calibri" w:cs="Calibri"/>
          <w:sz w:val="24"/>
          <w:szCs w:val="24"/>
          <w:lang w:eastAsia="ru-RU"/>
        </w:rPr>
      </w:pPr>
      <w:bookmarkStart w:id="37" w:name="_nzy72wgciut1" w:colFirst="0" w:colLast="0"/>
      <w:bookmarkEnd w:id="37"/>
      <w:r w:rsidRPr="00637813">
        <w:rPr>
          <w:rFonts w:ascii="Times New Roman" w:eastAsia="Times New Roman" w:hAnsi="Times New Roman" w:cs="Times New Roman"/>
          <w:b/>
          <w:color w:val="000000"/>
          <w:sz w:val="24"/>
          <w:szCs w:val="24"/>
          <w:lang w:eastAsia="ru-RU"/>
        </w:rPr>
        <w:t>МЕТАПРЕДМЕТНЫЕ РЕЗУЛЬТАТЫ</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Метапредметные результаты освоения программы учебного предмета «Математика» характеризуются овладением универсальными </w:t>
      </w:r>
      <w:r w:rsidRPr="00637813">
        <w:rPr>
          <w:rFonts w:ascii="Times New Roman" w:eastAsia="Times New Roman" w:hAnsi="Times New Roman" w:cs="Times New Roman"/>
          <w:b/>
          <w:i/>
          <w:color w:val="000000"/>
          <w:sz w:val="24"/>
          <w:szCs w:val="24"/>
          <w:lang w:eastAsia="ru-RU"/>
        </w:rPr>
        <w:t>познавательными</w:t>
      </w:r>
      <w:r w:rsidRPr="00637813">
        <w:rPr>
          <w:rFonts w:ascii="Times New Roman" w:eastAsia="Times New Roman" w:hAnsi="Times New Roman" w:cs="Times New Roman"/>
          <w:i/>
          <w:color w:val="000000"/>
          <w:sz w:val="24"/>
          <w:szCs w:val="24"/>
          <w:lang w:eastAsia="ru-RU"/>
        </w:rPr>
        <w:t xml:space="preserve"> действиями, универсальными коммуникативными действиями, универсальными регулятивными действиями.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1) </w:t>
      </w:r>
      <w:r w:rsidRPr="00637813">
        <w:rPr>
          <w:rFonts w:ascii="Times New Roman" w:eastAsia="Times New Roman" w:hAnsi="Times New Roman" w:cs="Times New Roman"/>
          <w:i/>
          <w:color w:val="000000"/>
          <w:sz w:val="24"/>
          <w:szCs w:val="24"/>
          <w:lang w:eastAsia="ru-RU"/>
        </w:rPr>
        <w:t xml:space="preserve">Универсальные </w:t>
      </w:r>
      <w:r w:rsidRPr="00637813">
        <w:rPr>
          <w:rFonts w:ascii="Times New Roman" w:eastAsia="Times New Roman" w:hAnsi="Times New Roman" w:cs="Times New Roman"/>
          <w:b/>
          <w:i/>
          <w:color w:val="000000"/>
          <w:sz w:val="24"/>
          <w:szCs w:val="24"/>
          <w:lang w:eastAsia="ru-RU"/>
        </w:rPr>
        <w:t>познавательные</w:t>
      </w:r>
      <w:r w:rsidRPr="00637813">
        <w:rPr>
          <w:rFonts w:ascii="Times New Roman" w:eastAsia="Times New Roman" w:hAnsi="Times New Roman" w:cs="Times New Roman"/>
          <w:i/>
          <w:color w:val="000000"/>
          <w:sz w:val="24"/>
          <w:szCs w:val="24"/>
          <w:lang w:eastAsia="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637813">
        <w:rPr>
          <w:rFonts w:ascii="Times New Roman" w:eastAsia="Times New Roman" w:hAnsi="Times New Roman" w:cs="Times New Roman"/>
          <w:color w:val="000000"/>
          <w:sz w:val="24"/>
          <w:szCs w:val="24"/>
          <w:lang w:eastAsia="ru-RU"/>
        </w:rPr>
        <w:t>.</w:t>
      </w:r>
    </w:p>
    <w:p w:rsidR="00637813" w:rsidRPr="00637813" w:rsidRDefault="00637813" w:rsidP="00637813">
      <w:pPr>
        <w:spacing w:after="0" w:line="264" w:lineRule="auto"/>
        <w:ind w:firstLine="600"/>
        <w:jc w:val="both"/>
        <w:rPr>
          <w:rFonts w:ascii="Calibri" w:eastAsia="Calibri" w:hAnsi="Calibri" w:cs="Calibri"/>
          <w:sz w:val="24"/>
          <w:szCs w:val="24"/>
          <w:lang w:val="en" w:eastAsia="ru-RU"/>
        </w:rPr>
      </w:pPr>
      <w:r w:rsidRPr="00637813">
        <w:rPr>
          <w:rFonts w:ascii="Times New Roman" w:eastAsia="Times New Roman" w:hAnsi="Times New Roman" w:cs="Times New Roman"/>
          <w:color w:val="000000"/>
          <w:sz w:val="24"/>
          <w:szCs w:val="24"/>
          <w:lang w:val="en" w:eastAsia="ru-RU"/>
        </w:rPr>
        <w:t>Базовые логические действия:</w:t>
      </w:r>
    </w:p>
    <w:p w:rsidR="00637813" w:rsidRPr="00637813" w:rsidRDefault="00637813" w:rsidP="00637813">
      <w:pPr>
        <w:numPr>
          <w:ilvl w:val="0"/>
          <w:numId w:val="20"/>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37813" w:rsidRPr="00637813" w:rsidRDefault="00637813" w:rsidP="00637813">
      <w:pPr>
        <w:numPr>
          <w:ilvl w:val="0"/>
          <w:numId w:val="20"/>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воспринимать, формулировать и преобразовывать суждения: утвердительные и отрицательные, единичные, частные и общие; условные;</w:t>
      </w:r>
    </w:p>
    <w:p w:rsidR="00637813" w:rsidRPr="00637813" w:rsidRDefault="00637813" w:rsidP="00637813">
      <w:pPr>
        <w:numPr>
          <w:ilvl w:val="0"/>
          <w:numId w:val="20"/>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637813" w:rsidRPr="00637813" w:rsidRDefault="00637813" w:rsidP="00637813">
      <w:pPr>
        <w:numPr>
          <w:ilvl w:val="0"/>
          <w:numId w:val="20"/>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делать выводы с использованием законов логики, дедуктивных и индуктивных умозаключений, умозаключений по аналогии;</w:t>
      </w:r>
    </w:p>
    <w:p w:rsidR="00637813" w:rsidRPr="00637813" w:rsidRDefault="00637813" w:rsidP="00637813">
      <w:pPr>
        <w:numPr>
          <w:ilvl w:val="0"/>
          <w:numId w:val="20"/>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637813" w:rsidRPr="00637813" w:rsidRDefault="00637813" w:rsidP="00637813">
      <w:pPr>
        <w:numPr>
          <w:ilvl w:val="0"/>
          <w:numId w:val="20"/>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37813" w:rsidRPr="00637813" w:rsidRDefault="00637813" w:rsidP="00637813">
      <w:pPr>
        <w:spacing w:after="0" w:line="264" w:lineRule="auto"/>
        <w:ind w:firstLine="600"/>
        <w:jc w:val="both"/>
        <w:rPr>
          <w:rFonts w:ascii="Calibri" w:eastAsia="Calibri" w:hAnsi="Calibri" w:cs="Calibri"/>
          <w:sz w:val="24"/>
          <w:szCs w:val="24"/>
          <w:lang w:val="en" w:eastAsia="ru-RU"/>
        </w:rPr>
      </w:pPr>
      <w:r w:rsidRPr="00637813">
        <w:rPr>
          <w:rFonts w:ascii="Times New Roman" w:eastAsia="Times New Roman" w:hAnsi="Times New Roman" w:cs="Times New Roman"/>
          <w:color w:val="000000"/>
          <w:sz w:val="24"/>
          <w:szCs w:val="24"/>
          <w:lang w:val="en" w:eastAsia="ru-RU"/>
        </w:rPr>
        <w:t>Базовые исследовательские действия:</w:t>
      </w:r>
    </w:p>
    <w:p w:rsidR="00637813" w:rsidRPr="00637813" w:rsidRDefault="00637813" w:rsidP="00637813">
      <w:pPr>
        <w:numPr>
          <w:ilvl w:val="0"/>
          <w:numId w:val="21"/>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637813" w:rsidRPr="00637813" w:rsidRDefault="00637813" w:rsidP="00637813">
      <w:pPr>
        <w:numPr>
          <w:ilvl w:val="0"/>
          <w:numId w:val="21"/>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637813" w:rsidRPr="00637813" w:rsidRDefault="00637813" w:rsidP="00637813">
      <w:pPr>
        <w:numPr>
          <w:ilvl w:val="0"/>
          <w:numId w:val="21"/>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37813" w:rsidRPr="00637813" w:rsidRDefault="00637813" w:rsidP="00637813">
      <w:pPr>
        <w:numPr>
          <w:ilvl w:val="0"/>
          <w:numId w:val="21"/>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прогнозировать возможное развитие процесса, а также выдвигать предположения о его развитии в новых условиях.</w:t>
      </w:r>
    </w:p>
    <w:p w:rsidR="00637813" w:rsidRPr="00637813" w:rsidRDefault="00637813" w:rsidP="00637813">
      <w:pPr>
        <w:spacing w:after="0" w:line="264" w:lineRule="auto"/>
        <w:ind w:firstLine="600"/>
        <w:jc w:val="both"/>
        <w:rPr>
          <w:rFonts w:ascii="Calibri" w:eastAsia="Calibri" w:hAnsi="Calibri" w:cs="Calibri"/>
          <w:sz w:val="24"/>
          <w:szCs w:val="24"/>
          <w:lang w:val="en" w:eastAsia="ru-RU"/>
        </w:rPr>
      </w:pPr>
      <w:r w:rsidRPr="00637813">
        <w:rPr>
          <w:rFonts w:ascii="Times New Roman" w:eastAsia="Times New Roman" w:hAnsi="Times New Roman" w:cs="Times New Roman"/>
          <w:color w:val="000000"/>
          <w:sz w:val="24"/>
          <w:szCs w:val="24"/>
          <w:lang w:val="en" w:eastAsia="ru-RU"/>
        </w:rPr>
        <w:t>Работа с информацией:</w:t>
      </w:r>
    </w:p>
    <w:p w:rsidR="00637813" w:rsidRPr="00637813" w:rsidRDefault="00637813" w:rsidP="00637813">
      <w:pPr>
        <w:numPr>
          <w:ilvl w:val="0"/>
          <w:numId w:val="22"/>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выявлять дефициты информации, данных, необходимых для ответа на вопрос и для решения задачи;</w:t>
      </w:r>
    </w:p>
    <w:p w:rsidR="00637813" w:rsidRPr="00637813" w:rsidRDefault="00637813" w:rsidP="00637813">
      <w:pPr>
        <w:numPr>
          <w:ilvl w:val="0"/>
          <w:numId w:val="22"/>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637813" w:rsidRPr="00637813" w:rsidRDefault="00637813" w:rsidP="00637813">
      <w:pPr>
        <w:numPr>
          <w:ilvl w:val="0"/>
          <w:numId w:val="22"/>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структурировать информацию, представлять её в различных формах, иллюстрировать графически;</w:t>
      </w:r>
    </w:p>
    <w:p w:rsidR="00637813" w:rsidRPr="00637813" w:rsidRDefault="00637813" w:rsidP="00637813">
      <w:pPr>
        <w:numPr>
          <w:ilvl w:val="0"/>
          <w:numId w:val="22"/>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оценивать надёжность информации по самостоятельно сформулированным критериям.</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2) </w:t>
      </w:r>
      <w:r w:rsidRPr="00637813">
        <w:rPr>
          <w:rFonts w:ascii="Times New Roman" w:eastAsia="Times New Roman" w:hAnsi="Times New Roman" w:cs="Times New Roman"/>
          <w:i/>
          <w:color w:val="000000"/>
          <w:sz w:val="24"/>
          <w:szCs w:val="24"/>
          <w:lang w:eastAsia="ru-RU"/>
        </w:rPr>
        <w:t xml:space="preserve">Универсальные </w:t>
      </w:r>
      <w:r w:rsidRPr="00637813">
        <w:rPr>
          <w:rFonts w:ascii="Times New Roman" w:eastAsia="Times New Roman" w:hAnsi="Times New Roman" w:cs="Times New Roman"/>
          <w:b/>
          <w:i/>
          <w:color w:val="000000"/>
          <w:sz w:val="24"/>
          <w:szCs w:val="24"/>
          <w:lang w:eastAsia="ru-RU"/>
        </w:rPr>
        <w:t xml:space="preserve">коммуникативные </w:t>
      </w:r>
      <w:r w:rsidRPr="00637813">
        <w:rPr>
          <w:rFonts w:ascii="Times New Roman" w:eastAsia="Times New Roman" w:hAnsi="Times New Roman" w:cs="Times New Roman"/>
          <w:i/>
          <w:color w:val="000000"/>
          <w:sz w:val="24"/>
          <w:szCs w:val="24"/>
          <w:lang w:eastAsia="ru-RU"/>
        </w:rPr>
        <w:t>действия, обеспечивают сформированность социальных навыков обучающихся.</w:t>
      </w:r>
    </w:p>
    <w:p w:rsidR="00637813" w:rsidRPr="00637813" w:rsidRDefault="00637813" w:rsidP="00637813">
      <w:pPr>
        <w:spacing w:after="0" w:line="264" w:lineRule="auto"/>
        <w:ind w:firstLine="600"/>
        <w:jc w:val="both"/>
        <w:rPr>
          <w:rFonts w:ascii="Calibri" w:eastAsia="Calibri" w:hAnsi="Calibri" w:cs="Calibri"/>
          <w:sz w:val="24"/>
          <w:szCs w:val="24"/>
          <w:lang w:val="en" w:eastAsia="ru-RU"/>
        </w:rPr>
      </w:pPr>
      <w:r w:rsidRPr="00637813">
        <w:rPr>
          <w:rFonts w:ascii="Times New Roman" w:eastAsia="Times New Roman" w:hAnsi="Times New Roman" w:cs="Times New Roman"/>
          <w:color w:val="000000"/>
          <w:sz w:val="24"/>
          <w:szCs w:val="24"/>
          <w:lang w:val="en" w:eastAsia="ru-RU"/>
        </w:rPr>
        <w:t>Общение:</w:t>
      </w:r>
    </w:p>
    <w:p w:rsidR="00637813" w:rsidRPr="00637813" w:rsidRDefault="00637813" w:rsidP="00637813">
      <w:pPr>
        <w:numPr>
          <w:ilvl w:val="0"/>
          <w:numId w:val="23"/>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637813" w:rsidRPr="00637813" w:rsidRDefault="00637813" w:rsidP="00637813">
      <w:pPr>
        <w:numPr>
          <w:ilvl w:val="0"/>
          <w:numId w:val="23"/>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37813" w:rsidRPr="00637813" w:rsidRDefault="00637813" w:rsidP="00637813">
      <w:pPr>
        <w:numPr>
          <w:ilvl w:val="0"/>
          <w:numId w:val="23"/>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37813" w:rsidRPr="00637813" w:rsidRDefault="00637813" w:rsidP="00637813">
      <w:pPr>
        <w:spacing w:after="0" w:line="264" w:lineRule="auto"/>
        <w:ind w:firstLine="600"/>
        <w:jc w:val="both"/>
        <w:rPr>
          <w:rFonts w:ascii="Calibri" w:eastAsia="Calibri" w:hAnsi="Calibri" w:cs="Calibri"/>
          <w:sz w:val="24"/>
          <w:szCs w:val="24"/>
          <w:lang w:val="en" w:eastAsia="ru-RU"/>
        </w:rPr>
      </w:pPr>
      <w:r w:rsidRPr="00637813">
        <w:rPr>
          <w:rFonts w:ascii="Times New Roman" w:eastAsia="Times New Roman" w:hAnsi="Times New Roman" w:cs="Times New Roman"/>
          <w:color w:val="000000"/>
          <w:sz w:val="24"/>
          <w:szCs w:val="24"/>
          <w:lang w:val="en" w:eastAsia="ru-RU"/>
        </w:rPr>
        <w:t>Сотрудничество:</w:t>
      </w:r>
    </w:p>
    <w:p w:rsidR="00637813" w:rsidRPr="00637813" w:rsidRDefault="00637813" w:rsidP="00637813">
      <w:pPr>
        <w:numPr>
          <w:ilvl w:val="0"/>
          <w:numId w:val="24"/>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37813" w:rsidRPr="00637813" w:rsidRDefault="00637813" w:rsidP="00637813">
      <w:pPr>
        <w:numPr>
          <w:ilvl w:val="0"/>
          <w:numId w:val="24"/>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3) </w:t>
      </w:r>
      <w:r w:rsidRPr="00637813">
        <w:rPr>
          <w:rFonts w:ascii="Times New Roman" w:eastAsia="Times New Roman" w:hAnsi="Times New Roman" w:cs="Times New Roman"/>
          <w:i/>
          <w:color w:val="000000"/>
          <w:sz w:val="24"/>
          <w:szCs w:val="24"/>
          <w:lang w:eastAsia="ru-RU"/>
        </w:rPr>
        <w:t xml:space="preserve">Универсальные </w:t>
      </w:r>
      <w:r w:rsidRPr="00637813">
        <w:rPr>
          <w:rFonts w:ascii="Times New Roman" w:eastAsia="Times New Roman" w:hAnsi="Times New Roman" w:cs="Times New Roman"/>
          <w:b/>
          <w:i/>
          <w:color w:val="000000"/>
          <w:sz w:val="24"/>
          <w:szCs w:val="24"/>
          <w:lang w:eastAsia="ru-RU"/>
        </w:rPr>
        <w:t xml:space="preserve">регулятивные </w:t>
      </w:r>
      <w:r w:rsidRPr="00637813">
        <w:rPr>
          <w:rFonts w:ascii="Times New Roman" w:eastAsia="Times New Roman" w:hAnsi="Times New Roman" w:cs="Times New Roman"/>
          <w:i/>
          <w:color w:val="000000"/>
          <w:sz w:val="24"/>
          <w:szCs w:val="24"/>
          <w:lang w:eastAsia="ru-RU"/>
        </w:rPr>
        <w:t>действия, обеспечивают формирование смысловых установок и жизненных навыков личности</w:t>
      </w:r>
      <w:r w:rsidRPr="00637813">
        <w:rPr>
          <w:rFonts w:ascii="Times New Roman" w:eastAsia="Times New Roman" w:hAnsi="Times New Roman" w:cs="Times New Roman"/>
          <w:color w:val="000000"/>
          <w:sz w:val="24"/>
          <w:szCs w:val="24"/>
          <w:lang w:eastAsia="ru-RU"/>
        </w:rPr>
        <w:t>.</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Самоорганизация:</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 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37813" w:rsidRPr="00637813" w:rsidRDefault="00637813" w:rsidP="00637813">
      <w:pPr>
        <w:spacing w:after="0" w:line="264" w:lineRule="auto"/>
        <w:ind w:firstLine="600"/>
        <w:jc w:val="both"/>
        <w:rPr>
          <w:rFonts w:ascii="Calibri" w:eastAsia="Calibri" w:hAnsi="Calibri" w:cs="Calibri"/>
          <w:sz w:val="24"/>
          <w:szCs w:val="24"/>
          <w:lang w:val="en" w:eastAsia="ru-RU"/>
        </w:rPr>
      </w:pPr>
      <w:r w:rsidRPr="00637813">
        <w:rPr>
          <w:rFonts w:ascii="Times New Roman" w:eastAsia="Times New Roman" w:hAnsi="Times New Roman" w:cs="Times New Roman"/>
          <w:color w:val="000000"/>
          <w:sz w:val="24"/>
          <w:szCs w:val="24"/>
          <w:lang w:val="en" w:eastAsia="ru-RU"/>
        </w:rPr>
        <w:t>Самоконтроль:</w:t>
      </w:r>
    </w:p>
    <w:p w:rsidR="00637813" w:rsidRPr="00637813" w:rsidRDefault="00637813" w:rsidP="00637813">
      <w:pPr>
        <w:numPr>
          <w:ilvl w:val="0"/>
          <w:numId w:val="25"/>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637813" w:rsidRPr="00637813" w:rsidRDefault="00637813" w:rsidP="00637813">
      <w:pPr>
        <w:numPr>
          <w:ilvl w:val="0"/>
          <w:numId w:val="25"/>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637813" w:rsidRPr="00637813" w:rsidRDefault="00637813" w:rsidP="00637813">
      <w:pPr>
        <w:numPr>
          <w:ilvl w:val="0"/>
          <w:numId w:val="25"/>
        </w:numPr>
        <w:spacing w:after="0" w:line="264" w:lineRule="auto"/>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left="12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ПРЕДМЕТНЫЕ РЕЗУЛЬТАТЫ</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Освоение учебного курса «Алгебра и начала математического анализа» на уровне среднего общего образования должно обеспечивать достижение следующих предметных образовательных результатов:</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left="120"/>
        <w:jc w:val="both"/>
        <w:rPr>
          <w:rFonts w:ascii="Calibri" w:eastAsia="Calibri" w:hAnsi="Calibri" w:cs="Calibri"/>
          <w:sz w:val="24"/>
          <w:szCs w:val="24"/>
          <w:lang w:eastAsia="ru-RU"/>
        </w:rPr>
      </w:pPr>
      <w:bookmarkStart w:id="38" w:name="_5lk8zeeoc8cp" w:colFirst="0" w:colLast="0"/>
      <w:bookmarkEnd w:id="38"/>
    </w:p>
    <w:p w:rsidR="00637813" w:rsidRPr="00637813" w:rsidRDefault="00637813" w:rsidP="00637813">
      <w:pPr>
        <w:spacing w:after="0" w:line="264" w:lineRule="auto"/>
        <w:ind w:left="120"/>
        <w:jc w:val="both"/>
        <w:rPr>
          <w:rFonts w:ascii="Calibri" w:eastAsia="Calibri" w:hAnsi="Calibri" w:cs="Calibri"/>
          <w:sz w:val="24"/>
          <w:szCs w:val="24"/>
          <w:lang w:eastAsia="ru-RU"/>
        </w:rPr>
      </w:pPr>
      <w:bookmarkStart w:id="39" w:name="_3pxc4b3due5w" w:colFirst="0" w:colLast="0"/>
      <w:bookmarkEnd w:id="39"/>
      <w:r w:rsidRPr="00637813">
        <w:rPr>
          <w:rFonts w:ascii="Times New Roman" w:eastAsia="Times New Roman" w:hAnsi="Times New Roman" w:cs="Times New Roman"/>
          <w:b/>
          <w:color w:val="000000"/>
          <w:sz w:val="24"/>
          <w:szCs w:val="24"/>
          <w:lang w:eastAsia="ru-RU"/>
        </w:rPr>
        <w:t>11 КЛАСС</w:t>
      </w:r>
    </w:p>
    <w:p w:rsidR="00637813" w:rsidRPr="00637813" w:rsidRDefault="00637813" w:rsidP="00637813">
      <w:pPr>
        <w:spacing w:after="0" w:line="264" w:lineRule="auto"/>
        <w:ind w:left="120"/>
        <w:jc w:val="both"/>
        <w:rPr>
          <w:rFonts w:ascii="Calibri" w:eastAsia="Calibri" w:hAnsi="Calibri" w:cs="Calibri"/>
          <w:sz w:val="24"/>
          <w:szCs w:val="24"/>
          <w:lang w:eastAsia="ru-RU"/>
        </w:rPr>
      </w:pP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Числа и вычисления</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Оперировать понятием: степень с рациональным показателем.</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Оперировать понятиями: логарифм числа, десятичные и натуральные логарифмы.</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Уравнения и неравенства</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Находить решения простейших тригонометрических неравенств.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Оперировать понятиями: система линейных уравнений и её решение; использовать систему линейных уравнений для решения практических задач.</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Находить решения простейших систем и совокупностей рациональных уравнений и неравенств.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r w:rsidRPr="00637813">
        <w:rPr>
          <w:rFonts w:ascii="Times New Roman" w:eastAsia="Times New Roman" w:hAnsi="Times New Roman" w:cs="Times New Roman"/>
          <w:i/>
          <w:color w:val="000000"/>
          <w:sz w:val="24"/>
          <w:szCs w:val="24"/>
          <w:lang w:eastAsia="ru-RU"/>
        </w:rPr>
        <w:t>.</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Функции и графики</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 xml:space="preserve"> Изображать на координатной плоскости графики линейных уравнений и использовать их для решения системы линейных уравнений.</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Использовать графики функций для исследования процессов и зависимостей из других учебных дисциплин.</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b/>
          <w:color w:val="000000"/>
          <w:sz w:val="24"/>
          <w:szCs w:val="24"/>
          <w:lang w:eastAsia="ru-RU"/>
        </w:rPr>
        <w:t>Начала математического анализа</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Находить производные элементарных функций, вычислять производные суммы, произведения, частного функций.</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Использовать производную для нахождения наилучшего решения в прикладных, в том числе социально-экономических, задачах.</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Оперировать понятиями: первообразная и интеграл; понимать геометрический и физический смысл интеграла.</w:t>
      </w:r>
    </w:p>
    <w:p w:rsidR="00637813" w:rsidRPr="00637813" w:rsidRDefault="00637813" w:rsidP="00637813">
      <w:pPr>
        <w:spacing w:after="0" w:line="264" w:lineRule="auto"/>
        <w:ind w:firstLine="600"/>
        <w:jc w:val="both"/>
        <w:rPr>
          <w:rFonts w:ascii="Calibri" w:eastAsia="Calibri" w:hAnsi="Calibri" w:cs="Calibri"/>
          <w:sz w:val="24"/>
          <w:szCs w:val="24"/>
          <w:lang w:eastAsia="ru-RU"/>
        </w:rPr>
      </w:pPr>
      <w:r w:rsidRPr="00637813">
        <w:rPr>
          <w:rFonts w:ascii="Times New Roman" w:eastAsia="Times New Roman" w:hAnsi="Times New Roman" w:cs="Times New Roman"/>
          <w:color w:val="000000"/>
          <w:sz w:val="24"/>
          <w:szCs w:val="24"/>
          <w:lang w:eastAsia="ru-RU"/>
        </w:rPr>
        <w:t>Находить первообразные элементарных функций; вычислять интеграл по формуле Ньютона–Лейбница.</w:t>
      </w:r>
    </w:p>
    <w:p w:rsidR="00637813" w:rsidRPr="00637813" w:rsidRDefault="00637813" w:rsidP="00637813">
      <w:pPr>
        <w:spacing w:after="0" w:line="264" w:lineRule="auto"/>
        <w:ind w:firstLine="600"/>
        <w:jc w:val="both"/>
        <w:rPr>
          <w:rFonts w:ascii="Calibri" w:eastAsia="Calibri" w:hAnsi="Calibri" w:cs="Calibri"/>
          <w:sz w:val="24"/>
          <w:szCs w:val="24"/>
          <w:lang w:eastAsia="ru-RU"/>
        </w:rPr>
        <w:sectPr w:rsidR="00637813" w:rsidRPr="00637813">
          <w:pgSz w:w="11906" w:h="16383"/>
          <w:pgMar w:top="1134" w:right="850" w:bottom="1134" w:left="1701" w:header="720" w:footer="720" w:gutter="0"/>
          <w:cols w:space="720"/>
        </w:sectPr>
      </w:pPr>
      <w:r w:rsidRPr="00637813">
        <w:rPr>
          <w:rFonts w:ascii="Times New Roman" w:eastAsia="Times New Roman" w:hAnsi="Times New Roman" w:cs="Times New Roman"/>
          <w:color w:val="000000"/>
          <w:sz w:val="24"/>
          <w:szCs w:val="24"/>
          <w:lang w:eastAsia="ru-RU"/>
        </w:rPr>
        <w:t>Решать прикладные задачи, в том числе социально-экономического и физического характера, средствами математического анализа.</w:t>
      </w:r>
    </w:p>
    <w:p w:rsidR="00637813" w:rsidRPr="00637813" w:rsidRDefault="00637813" w:rsidP="00637813">
      <w:pPr>
        <w:spacing w:after="0" w:line="276" w:lineRule="auto"/>
        <w:ind w:left="120"/>
        <w:rPr>
          <w:rFonts w:ascii="Calibri" w:eastAsia="Calibri" w:hAnsi="Calibri" w:cs="Calibri"/>
          <w:lang w:val="en" w:eastAsia="ru-RU"/>
        </w:rPr>
      </w:pPr>
      <w:bookmarkStart w:id="40" w:name="9yywgjmaudd9" w:colFirst="0" w:colLast="0"/>
      <w:bookmarkEnd w:id="40"/>
      <w:r w:rsidRPr="00637813">
        <w:rPr>
          <w:rFonts w:ascii="Times New Roman" w:eastAsia="Times New Roman" w:hAnsi="Times New Roman" w:cs="Times New Roman"/>
          <w:b/>
          <w:color w:val="000000"/>
          <w:sz w:val="28"/>
          <w:szCs w:val="28"/>
          <w:lang w:eastAsia="ru-RU"/>
        </w:rPr>
        <w:t xml:space="preserve"> </w:t>
      </w:r>
      <w:r w:rsidRPr="00637813">
        <w:rPr>
          <w:rFonts w:ascii="Times New Roman" w:eastAsia="Times New Roman" w:hAnsi="Times New Roman" w:cs="Times New Roman"/>
          <w:b/>
          <w:color w:val="000000"/>
          <w:sz w:val="28"/>
          <w:szCs w:val="28"/>
          <w:lang w:val="en" w:eastAsia="ru-RU"/>
        </w:rPr>
        <w:t xml:space="preserve">ТЕМАТИЧЕСКОЕ ПЛАНИРОВАНИЕ </w:t>
      </w:r>
    </w:p>
    <w:p w:rsidR="00637813" w:rsidRPr="00637813" w:rsidRDefault="00637813" w:rsidP="00637813">
      <w:pPr>
        <w:spacing w:after="0" w:line="276" w:lineRule="auto"/>
        <w:ind w:left="120"/>
        <w:rPr>
          <w:rFonts w:ascii="Calibri" w:eastAsia="Calibri" w:hAnsi="Calibri" w:cs="Calibri"/>
          <w:lang w:val="en" w:eastAsia="ru-RU"/>
        </w:rPr>
      </w:pPr>
      <w:r w:rsidRPr="00637813">
        <w:rPr>
          <w:rFonts w:ascii="Times New Roman" w:eastAsia="Times New Roman" w:hAnsi="Times New Roman" w:cs="Times New Roman"/>
          <w:b/>
          <w:color w:val="000000"/>
          <w:sz w:val="28"/>
          <w:szCs w:val="28"/>
          <w:lang w:val="en" w:eastAsia="ru-RU"/>
        </w:rPr>
        <w:t xml:space="preserve"> 10 КЛАСС </w:t>
      </w:r>
    </w:p>
    <w:tbl>
      <w:tblPr>
        <w:tblW w:w="13802" w:type="dxa"/>
        <w:tblInd w:w="-100" w:type="dxa"/>
        <w:tblBorders>
          <w:top w:val="nil"/>
          <w:left w:val="nil"/>
          <w:bottom w:val="nil"/>
          <w:right w:val="nil"/>
          <w:insideH w:val="nil"/>
          <w:insideV w:val="nil"/>
        </w:tblBorders>
        <w:tblLayout w:type="fixed"/>
        <w:tblLook w:val="0400" w:firstRow="0" w:lastRow="0" w:firstColumn="0" w:lastColumn="0" w:noHBand="0" w:noVBand="1"/>
      </w:tblPr>
      <w:tblGrid>
        <w:gridCol w:w="816"/>
        <w:gridCol w:w="4895"/>
        <w:gridCol w:w="1491"/>
        <w:gridCol w:w="1841"/>
        <w:gridCol w:w="1910"/>
        <w:gridCol w:w="2849"/>
      </w:tblGrid>
      <w:tr w:rsidR="00637813" w:rsidRPr="00637813" w:rsidTr="00187F74">
        <w:trPr>
          <w:trHeight w:val="144"/>
        </w:trPr>
        <w:tc>
          <w:tcPr>
            <w:tcW w:w="816"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 п/п </w:t>
            </w:r>
          </w:p>
          <w:p w:rsidR="00637813" w:rsidRPr="00637813" w:rsidRDefault="00637813" w:rsidP="00637813">
            <w:pPr>
              <w:spacing w:after="0" w:line="276" w:lineRule="auto"/>
              <w:ind w:left="135"/>
              <w:rPr>
                <w:rFonts w:ascii="Calibri" w:eastAsia="Calibri" w:hAnsi="Calibri" w:cs="Calibri"/>
                <w:lang w:val="en" w:eastAsia="ru-RU"/>
              </w:rPr>
            </w:pPr>
          </w:p>
        </w:tc>
        <w:tc>
          <w:tcPr>
            <w:tcW w:w="4895"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Наименование разделов и тем программы </w:t>
            </w:r>
          </w:p>
          <w:p w:rsidR="00637813" w:rsidRPr="00637813" w:rsidRDefault="00637813" w:rsidP="00637813">
            <w:pPr>
              <w:spacing w:after="0" w:line="276" w:lineRule="auto"/>
              <w:ind w:left="135"/>
              <w:rPr>
                <w:rFonts w:ascii="Calibri" w:eastAsia="Calibri" w:hAnsi="Calibri" w:cs="Calibri"/>
                <w:lang w:val="en" w:eastAsia="ru-RU"/>
              </w:rPr>
            </w:pPr>
          </w:p>
        </w:tc>
        <w:tc>
          <w:tcPr>
            <w:tcW w:w="5242" w:type="dxa"/>
            <w:gridSpan w:val="3"/>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Количество часов</w:t>
            </w:r>
          </w:p>
        </w:tc>
        <w:tc>
          <w:tcPr>
            <w:tcW w:w="2849"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Электронные (цифровые) образовательные ресурсы </w:t>
            </w:r>
          </w:p>
          <w:p w:rsidR="00637813" w:rsidRPr="00637813" w:rsidRDefault="00637813" w:rsidP="00637813">
            <w:pPr>
              <w:spacing w:after="0" w:line="276" w:lineRule="auto"/>
              <w:ind w:left="135"/>
              <w:rPr>
                <w:rFonts w:ascii="Calibri" w:eastAsia="Calibri" w:hAnsi="Calibri" w:cs="Calibri"/>
                <w:lang w:val="en" w:eastAsia="ru-RU"/>
              </w:rPr>
            </w:pPr>
          </w:p>
        </w:tc>
      </w:tr>
      <w:tr w:rsidR="00637813" w:rsidRPr="00637813" w:rsidTr="00187F74">
        <w:trPr>
          <w:trHeight w:val="144"/>
        </w:trPr>
        <w:tc>
          <w:tcPr>
            <w:tcW w:w="816"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c>
          <w:tcPr>
            <w:tcW w:w="4895"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c>
          <w:tcPr>
            <w:tcW w:w="1491"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Всего </w:t>
            </w:r>
          </w:p>
          <w:p w:rsidR="00637813" w:rsidRPr="00637813" w:rsidRDefault="00637813" w:rsidP="00637813">
            <w:pPr>
              <w:spacing w:after="0" w:line="276" w:lineRule="auto"/>
              <w:ind w:left="135"/>
              <w:rPr>
                <w:rFonts w:ascii="Calibri" w:eastAsia="Calibri" w:hAnsi="Calibri" w:cs="Calibri"/>
                <w:lang w:val="en" w:eastAsia="ru-RU"/>
              </w:rPr>
            </w:pPr>
          </w:p>
        </w:tc>
        <w:tc>
          <w:tcPr>
            <w:tcW w:w="1841"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Контрольные работы </w:t>
            </w:r>
          </w:p>
          <w:p w:rsidR="00637813" w:rsidRPr="00637813" w:rsidRDefault="00637813" w:rsidP="00637813">
            <w:pPr>
              <w:spacing w:after="0" w:line="276" w:lineRule="auto"/>
              <w:ind w:left="135"/>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Практические работы </w:t>
            </w:r>
          </w:p>
          <w:p w:rsidR="00637813" w:rsidRPr="00637813" w:rsidRDefault="00637813" w:rsidP="00637813">
            <w:pPr>
              <w:spacing w:after="0" w:line="276" w:lineRule="auto"/>
              <w:ind w:left="135"/>
              <w:rPr>
                <w:rFonts w:ascii="Calibri" w:eastAsia="Calibri" w:hAnsi="Calibri" w:cs="Calibri"/>
                <w:lang w:val="en" w:eastAsia="ru-RU"/>
              </w:rPr>
            </w:pPr>
          </w:p>
        </w:tc>
        <w:tc>
          <w:tcPr>
            <w:tcW w:w="2849"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r>
      <w:tr w:rsidR="00637813" w:rsidRPr="00637813" w:rsidTr="00187F74">
        <w:trPr>
          <w:trHeight w:val="144"/>
        </w:trPr>
        <w:tc>
          <w:tcPr>
            <w:tcW w:w="816"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w:t>
            </w:r>
          </w:p>
        </w:tc>
        <w:tc>
          <w:tcPr>
            <w:tcW w:w="489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Множества рациональных и действительных чисел. </w:t>
            </w:r>
            <w:r w:rsidRPr="00637813">
              <w:rPr>
                <w:rFonts w:ascii="Times New Roman" w:eastAsia="Times New Roman" w:hAnsi="Times New Roman" w:cs="Times New Roman"/>
                <w:color w:val="000000"/>
                <w:sz w:val="24"/>
                <w:szCs w:val="24"/>
                <w:lang w:val="en" w:eastAsia="ru-RU"/>
              </w:rPr>
              <w:t>Рациональные уравнения и неравенства</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14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849"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2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/1568</w:t>
              </w:r>
              <w:r w:rsidRPr="00637813">
                <w:rPr>
                  <w:rFonts w:ascii="Times New Roman" w:eastAsia="Times New Roman" w:hAnsi="Times New Roman" w:cs="Times New Roman"/>
                  <w:color w:val="0000FF"/>
                  <w:u w:val="single"/>
                  <w:lang w:val="en" w:eastAsia="ru-RU"/>
                </w:rPr>
                <w:t>aba</w:t>
              </w:r>
              <w:r w:rsidRPr="00637813">
                <w:rPr>
                  <w:rFonts w:ascii="Times New Roman" w:eastAsia="Times New Roman" w:hAnsi="Times New Roman" w:cs="Times New Roman"/>
                  <w:color w:val="0000FF"/>
                  <w:u w:val="single"/>
                  <w:lang w:eastAsia="ru-RU"/>
                </w:rPr>
                <w:t>3</w:t>
              </w:r>
            </w:hyperlink>
          </w:p>
        </w:tc>
      </w:tr>
      <w:tr w:rsidR="00637813" w:rsidRPr="00637813" w:rsidTr="00187F74">
        <w:trPr>
          <w:trHeight w:val="144"/>
        </w:trPr>
        <w:tc>
          <w:tcPr>
            <w:tcW w:w="816"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w:t>
            </w:r>
          </w:p>
        </w:tc>
        <w:tc>
          <w:tcPr>
            <w:tcW w:w="489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Функции и графики. Степень с целым показателем</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6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849"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2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/1568</w:t>
              </w:r>
              <w:r w:rsidRPr="00637813">
                <w:rPr>
                  <w:rFonts w:ascii="Times New Roman" w:eastAsia="Times New Roman" w:hAnsi="Times New Roman" w:cs="Times New Roman"/>
                  <w:color w:val="0000FF"/>
                  <w:u w:val="single"/>
                  <w:lang w:val="en" w:eastAsia="ru-RU"/>
                </w:rPr>
                <w:t>aba</w:t>
              </w:r>
              <w:r w:rsidRPr="00637813">
                <w:rPr>
                  <w:rFonts w:ascii="Times New Roman" w:eastAsia="Times New Roman" w:hAnsi="Times New Roman" w:cs="Times New Roman"/>
                  <w:color w:val="0000FF"/>
                  <w:u w:val="single"/>
                  <w:lang w:eastAsia="ru-RU"/>
                </w:rPr>
                <w:t>3</w:t>
              </w:r>
            </w:hyperlink>
          </w:p>
        </w:tc>
      </w:tr>
      <w:tr w:rsidR="00637813" w:rsidRPr="00637813" w:rsidTr="00187F74">
        <w:trPr>
          <w:trHeight w:val="144"/>
        </w:trPr>
        <w:tc>
          <w:tcPr>
            <w:tcW w:w="816"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w:t>
            </w:r>
          </w:p>
        </w:tc>
        <w:tc>
          <w:tcPr>
            <w:tcW w:w="489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Арифметический корень </w:t>
            </w:r>
            <w:r w:rsidRPr="00637813">
              <w:rPr>
                <w:rFonts w:ascii="Times New Roman" w:eastAsia="Times New Roman" w:hAnsi="Times New Roman" w:cs="Times New Roman"/>
                <w:color w:val="000000"/>
                <w:sz w:val="24"/>
                <w:szCs w:val="24"/>
                <w:lang w:val="en" w:eastAsia="ru-RU"/>
              </w:rPr>
              <w:t>n</w:t>
            </w:r>
            <w:r w:rsidRPr="00637813">
              <w:rPr>
                <w:rFonts w:ascii="Times New Roman" w:eastAsia="Times New Roman" w:hAnsi="Times New Roman" w:cs="Times New Roman"/>
                <w:color w:val="000000"/>
                <w:sz w:val="24"/>
                <w:szCs w:val="24"/>
                <w:lang w:eastAsia="ru-RU"/>
              </w:rPr>
              <w:t xml:space="preserve">–ой степени. </w:t>
            </w:r>
            <w:r w:rsidRPr="00637813">
              <w:rPr>
                <w:rFonts w:ascii="Times New Roman" w:eastAsia="Times New Roman" w:hAnsi="Times New Roman" w:cs="Times New Roman"/>
                <w:color w:val="000000"/>
                <w:sz w:val="24"/>
                <w:szCs w:val="24"/>
                <w:lang w:val="en" w:eastAsia="ru-RU"/>
              </w:rPr>
              <w:t>Иррациональные уравнения и неравенства</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18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849"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0">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/1568</w:t>
              </w:r>
              <w:r w:rsidRPr="00637813">
                <w:rPr>
                  <w:rFonts w:ascii="Times New Roman" w:eastAsia="Times New Roman" w:hAnsi="Times New Roman" w:cs="Times New Roman"/>
                  <w:color w:val="0000FF"/>
                  <w:u w:val="single"/>
                  <w:lang w:val="en" w:eastAsia="ru-RU"/>
                </w:rPr>
                <w:t>aba</w:t>
              </w:r>
              <w:r w:rsidRPr="00637813">
                <w:rPr>
                  <w:rFonts w:ascii="Times New Roman" w:eastAsia="Times New Roman" w:hAnsi="Times New Roman" w:cs="Times New Roman"/>
                  <w:color w:val="0000FF"/>
                  <w:u w:val="single"/>
                  <w:lang w:eastAsia="ru-RU"/>
                </w:rPr>
                <w:t>3</w:t>
              </w:r>
            </w:hyperlink>
          </w:p>
        </w:tc>
      </w:tr>
      <w:tr w:rsidR="00637813" w:rsidRPr="00637813" w:rsidTr="00187F74">
        <w:trPr>
          <w:trHeight w:val="144"/>
        </w:trPr>
        <w:tc>
          <w:tcPr>
            <w:tcW w:w="816"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w:t>
            </w:r>
          </w:p>
        </w:tc>
        <w:tc>
          <w:tcPr>
            <w:tcW w:w="489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Формулы тригонометрии.Тригонометрические уравнения</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22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849"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1">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/1568</w:t>
              </w:r>
              <w:r w:rsidRPr="00637813">
                <w:rPr>
                  <w:rFonts w:ascii="Times New Roman" w:eastAsia="Times New Roman" w:hAnsi="Times New Roman" w:cs="Times New Roman"/>
                  <w:color w:val="0000FF"/>
                  <w:u w:val="single"/>
                  <w:lang w:val="en" w:eastAsia="ru-RU"/>
                </w:rPr>
                <w:t>aba</w:t>
              </w:r>
              <w:r w:rsidRPr="00637813">
                <w:rPr>
                  <w:rFonts w:ascii="Times New Roman" w:eastAsia="Times New Roman" w:hAnsi="Times New Roman" w:cs="Times New Roman"/>
                  <w:color w:val="0000FF"/>
                  <w:u w:val="single"/>
                  <w:lang w:eastAsia="ru-RU"/>
                </w:rPr>
                <w:t>3</w:t>
              </w:r>
            </w:hyperlink>
          </w:p>
        </w:tc>
      </w:tr>
      <w:tr w:rsidR="00637813" w:rsidRPr="00637813" w:rsidTr="00187F74">
        <w:trPr>
          <w:trHeight w:val="144"/>
        </w:trPr>
        <w:tc>
          <w:tcPr>
            <w:tcW w:w="816"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5</w:t>
            </w:r>
          </w:p>
        </w:tc>
        <w:tc>
          <w:tcPr>
            <w:tcW w:w="489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Последовательности и прогрессии</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5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849"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2">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/1568</w:t>
              </w:r>
              <w:r w:rsidRPr="00637813">
                <w:rPr>
                  <w:rFonts w:ascii="Times New Roman" w:eastAsia="Times New Roman" w:hAnsi="Times New Roman" w:cs="Times New Roman"/>
                  <w:color w:val="0000FF"/>
                  <w:u w:val="single"/>
                  <w:lang w:val="en" w:eastAsia="ru-RU"/>
                </w:rPr>
                <w:t>aba</w:t>
              </w:r>
              <w:r w:rsidRPr="00637813">
                <w:rPr>
                  <w:rFonts w:ascii="Times New Roman" w:eastAsia="Times New Roman" w:hAnsi="Times New Roman" w:cs="Times New Roman"/>
                  <w:color w:val="0000FF"/>
                  <w:u w:val="single"/>
                  <w:lang w:eastAsia="ru-RU"/>
                </w:rPr>
                <w:t>3</w:t>
              </w:r>
            </w:hyperlink>
          </w:p>
        </w:tc>
      </w:tr>
      <w:tr w:rsidR="00637813" w:rsidRPr="00637813" w:rsidTr="00187F74">
        <w:trPr>
          <w:trHeight w:val="144"/>
        </w:trPr>
        <w:tc>
          <w:tcPr>
            <w:tcW w:w="816"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6</w:t>
            </w:r>
          </w:p>
        </w:tc>
        <w:tc>
          <w:tcPr>
            <w:tcW w:w="489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Повторение, обобщение, систематизация знаний</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3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849"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3">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/1568</w:t>
              </w:r>
              <w:r w:rsidRPr="00637813">
                <w:rPr>
                  <w:rFonts w:ascii="Times New Roman" w:eastAsia="Times New Roman" w:hAnsi="Times New Roman" w:cs="Times New Roman"/>
                  <w:color w:val="0000FF"/>
                  <w:u w:val="single"/>
                  <w:lang w:val="en" w:eastAsia="ru-RU"/>
                </w:rPr>
                <w:t>aba</w:t>
              </w:r>
              <w:r w:rsidRPr="00637813">
                <w:rPr>
                  <w:rFonts w:ascii="Times New Roman" w:eastAsia="Times New Roman" w:hAnsi="Times New Roman" w:cs="Times New Roman"/>
                  <w:color w:val="0000FF"/>
                  <w:u w:val="single"/>
                  <w:lang w:eastAsia="ru-RU"/>
                </w:rPr>
                <w:t>3</w:t>
              </w:r>
            </w:hyperlink>
          </w:p>
        </w:tc>
      </w:tr>
      <w:tr w:rsidR="00637813" w:rsidRPr="00637813" w:rsidTr="00187F74">
        <w:trPr>
          <w:trHeight w:val="144"/>
        </w:trPr>
        <w:tc>
          <w:tcPr>
            <w:tcW w:w="5711" w:type="dxa"/>
            <w:gridSpan w:val="2"/>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ОБЩЕЕ КОЛИЧЕСТВО ЧАСОВ ПО ПРОГРАММЕ</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68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4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0 </w:t>
            </w:r>
          </w:p>
        </w:tc>
        <w:tc>
          <w:tcPr>
            <w:tcW w:w="2849" w:type="dxa"/>
            <w:tcMar>
              <w:top w:w="50" w:type="dxa"/>
              <w:left w:w="100" w:type="dxa"/>
            </w:tcMar>
            <w:vAlign w:val="center"/>
          </w:tcPr>
          <w:p w:rsidR="00637813" w:rsidRPr="00637813" w:rsidRDefault="00637813" w:rsidP="00637813">
            <w:pPr>
              <w:spacing w:after="200" w:line="276" w:lineRule="auto"/>
              <w:rPr>
                <w:rFonts w:ascii="Calibri" w:eastAsia="Calibri" w:hAnsi="Calibri" w:cs="Calibri"/>
                <w:lang w:val="en" w:eastAsia="ru-RU"/>
              </w:rPr>
            </w:pPr>
          </w:p>
        </w:tc>
      </w:tr>
    </w:tbl>
    <w:p w:rsidR="00637813" w:rsidRPr="00637813" w:rsidRDefault="00637813" w:rsidP="00637813">
      <w:pPr>
        <w:spacing w:after="200" w:line="276" w:lineRule="auto"/>
        <w:rPr>
          <w:rFonts w:ascii="Calibri" w:eastAsia="Calibri" w:hAnsi="Calibri" w:cs="Calibri"/>
          <w:lang w:val="en" w:eastAsia="ru-RU"/>
        </w:rPr>
        <w:sectPr w:rsidR="00637813" w:rsidRPr="00637813">
          <w:pgSz w:w="16383" w:h="11906" w:orient="landscape"/>
          <w:pgMar w:top="1134" w:right="850" w:bottom="1134" w:left="1701" w:header="720" w:footer="720" w:gutter="0"/>
          <w:cols w:space="720"/>
        </w:sectPr>
      </w:pPr>
    </w:p>
    <w:p w:rsidR="00637813" w:rsidRPr="00637813" w:rsidRDefault="00637813" w:rsidP="00637813">
      <w:pPr>
        <w:spacing w:after="0" w:line="276" w:lineRule="auto"/>
        <w:ind w:left="120"/>
        <w:rPr>
          <w:rFonts w:ascii="Calibri" w:eastAsia="Calibri" w:hAnsi="Calibri" w:cs="Calibri"/>
          <w:lang w:val="en" w:eastAsia="ru-RU"/>
        </w:rPr>
      </w:pPr>
      <w:r w:rsidRPr="00637813">
        <w:rPr>
          <w:rFonts w:ascii="Times New Roman" w:eastAsia="Times New Roman" w:hAnsi="Times New Roman" w:cs="Times New Roman"/>
          <w:b/>
          <w:color w:val="000000"/>
          <w:sz w:val="28"/>
          <w:szCs w:val="28"/>
          <w:lang w:val="en" w:eastAsia="ru-RU"/>
        </w:rPr>
        <w:t xml:space="preserve"> 11 КЛАСС </w:t>
      </w:r>
    </w:p>
    <w:tbl>
      <w:tblPr>
        <w:tblW w:w="13728" w:type="dxa"/>
        <w:tblInd w:w="-100" w:type="dxa"/>
        <w:tblBorders>
          <w:top w:val="nil"/>
          <w:left w:val="nil"/>
          <w:bottom w:val="nil"/>
          <w:right w:val="nil"/>
          <w:insideH w:val="nil"/>
          <w:insideV w:val="nil"/>
        </w:tblBorders>
        <w:tblLayout w:type="fixed"/>
        <w:tblLook w:val="0400" w:firstRow="0" w:lastRow="0" w:firstColumn="0" w:lastColumn="0" w:noHBand="0" w:noVBand="1"/>
      </w:tblPr>
      <w:tblGrid>
        <w:gridCol w:w="973"/>
        <w:gridCol w:w="4738"/>
        <w:gridCol w:w="1491"/>
        <w:gridCol w:w="1841"/>
        <w:gridCol w:w="1910"/>
        <w:gridCol w:w="2775"/>
      </w:tblGrid>
      <w:tr w:rsidR="00637813" w:rsidRPr="00637813" w:rsidTr="00187F74">
        <w:trPr>
          <w:trHeight w:val="144"/>
        </w:trPr>
        <w:tc>
          <w:tcPr>
            <w:tcW w:w="973"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 п/п </w:t>
            </w:r>
          </w:p>
          <w:p w:rsidR="00637813" w:rsidRPr="00637813" w:rsidRDefault="00637813" w:rsidP="00637813">
            <w:pPr>
              <w:spacing w:after="0" w:line="276" w:lineRule="auto"/>
              <w:ind w:left="135"/>
              <w:rPr>
                <w:rFonts w:ascii="Calibri" w:eastAsia="Calibri" w:hAnsi="Calibri" w:cs="Calibri"/>
                <w:lang w:val="en" w:eastAsia="ru-RU"/>
              </w:rPr>
            </w:pPr>
          </w:p>
        </w:tc>
        <w:tc>
          <w:tcPr>
            <w:tcW w:w="4738"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Наименование разделов и тем программы </w:t>
            </w:r>
          </w:p>
          <w:p w:rsidR="00637813" w:rsidRPr="00637813" w:rsidRDefault="00637813" w:rsidP="00637813">
            <w:pPr>
              <w:spacing w:after="0" w:line="276" w:lineRule="auto"/>
              <w:ind w:left="135"/>
              <w:rPr>
                <w:rFonts w:ascii="Calibri" w:eastAsia="Calibri" w:hAnsi="Calibri" w:cs="Calibri"/>
                <w:lang w:val="en" w:eastAsia="ru-RU"/>
              </w:rPr>
            </w:pPr>
          </w:p>
        </w:tc>
        <w:tc>
          <w:tcPr>
            <w:tcW w:w="5242" w:type="dxa"/>
            <w:gridSpan w:val="3"/>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Количество часов</w:t>
            </w:r>
          </w:p>
        </w:tc>
        <w:tc>
          <w:tcPr>
            <w:tcW w:w="2775"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Электронные (цифровые) образовательные ресурсы </w:t>
            </w:r>
          </w:p>
          <w:p w:rsidR="00637813" w:rsidRPr="00637813" w:rsidRDefault="00637813" w:rsidP="00637813">
            <w:pPr>
              <w:spacing w:after="0" w:line="276" w:lineRule="auto"/>
              <w:ind w:left="135"/>
              <w:rPr>
                <w:rFonts w:ascii="Calibri" w:eastAsia="Calibri" w:hAnsi="Calibri" w:cs="Calibri"/>
                <w:lang w:val="en" w:eastAsia="ru-RU"/>
              </w:rPr>
            </w:pPr>
          </w:p>
        </w:tc>
      </w:tr>
      <w:tr w:rsidR="00637813" w:rsidRPr="00637813" w:rsidTr="00187F74">
        <w:trPr>
          <w:trHeight w:val="144"/>
        </w:trPr>
        <w:tc>
          <w:tcPr>
            <w:tcW w:w="973"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c>
          <w:tcPr>
            <w:tcW w:w="4738"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c>
          <w:tcPr>
            <w:tcW w:w="1491"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Всего </w:t>
            </w:r>
          </w:p>
          <w:p w:rsidR="00637813" w:rsidRPr="00637813" w:rsidRDefault="00637813" w:rsidP="00637813">
            <w:pPr>
              <w:spacing w:after="0" w:line="276" w:lineRule="auto"/>
              <w:ind w:left="135"/>
              <w:rPr>
                <w:rFonts w:ascii="Calibri" w:eastAsia="Calibri" w:hAnsi="Calibri" w:cs="Calibri"/>
                <w:lang w:val="en" w:eastAsia="ru-RU"/>
              </w:rPr>
            </w:pPr>
          </w:p>
        </w:tc>
        <w:tc>
          <w:tcPr>
            <w:tcW w:w="1841"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Контрольные работы </w:t>
            </w:r>
          </w:p>
          <w:p w:rsidR="00637813" w:rsidRPr="00637813" w:rsidRDefault="00637813" w:rsidP="00637813">
            <w:pPr>
              <w:spacing w:after="0" w:line="276" w:lineRule="auto"/>
              <w:ind w:left="135"/>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Практические работы </w:t>
            </w:r>
          </w:p>
          <w:p w:rsidR="00637813" w:rsidRPr="00637813" w:rsidRDefault="00637813" w:rsidP="00637813">
            <w:pPr>
              <w:spacing w:after="0" w:line="276" w:lineRule="auto"/>
              <w:ind w:left="135"/>
              <w:rPr>
                <w:rFonts w:ascii="Calibri" w:eastAsia="Calibri" w:hAnsi="Calibri" w:cs="Calibri"/>
                <w:lang w:val="en" w:eastAsia="ru-RU"/>
              </w:rPr>
            </w:pPr>
          </w:p>
        </w:tc>
        <w:tc>
          <w:tcPr>
            <w:tcW w:w="2775"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r>
      <w:tr w:rsidR="00637813" w:rsidRPr="00637813" w:rsidTr="00187F74">
        <w:trPr>
          <w:trHeight w:val="144"/>
        </w:trPr>
        <w:tc>
          <w:tcPr>
            <w:tcW w:w="973"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w:t>
            </w:r>
          </w:p>
        </w:tc>
        <w:tc>
          <w:tcPr>
            <w:tcW w:w="4738"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Степень с рациональным показателем. Показательная функция. </w:t>
            </w:r>
            <w:r w:rsidRPr="00637813">
              <w:rPr>
                <w:rFonts w:ascii="Times New Roman" w:eastAsia="Times New Roman" w:hAnsi="Times New Roman" w:cs="Times New Roman"/>
                <w:color w:val="000000"/>
                <w:sz w:val="24"/>
                <w:szCs w:val="24"/>
                <w:lang w:val="en" w:eastAsia="ru-RU"/>
              </w:rPr>
              <w:t>Показательные уравнения и неравенства</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 xml:space="preserve"> </w:t>
            </w:r>
            <w:r w:rsidRPr="00637813">
              <w:rPr>
                <w:rFonts w:ascii="Times New Roman" w:eastAsia="Times New Roman" w:hAnsi="Times New Roman" w:cs="Times New Roman"/>
                <w:color w:val="000000"/>
                <w:sz w:val="24"/>
                <w:szCs w:val="24"/>
                <w:lang w:eastAsia="ru-RU"/>
              </w:rPr>
              <w:t>7</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77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4">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11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afd</w:t>
              </w:r>
            </w:hyperlink>
          </w:p>
        </w:tc>
      </w:tr>
      <w:tr w:rsidR="00637813" w:rsidRPr="00637813" w:rsidTr="00187F74">
        <w:trPr>
          <w:trHeight w:val="144"/>
        </w:trPr>
        <w:tc>
          <w:tcPr>
            <w:tcW w:w="973"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w:t>
            </w:r>
          </w:p>
        </w:tc>
        <w:tc>
          <w:tcPr>
            <w:tcW w:w="4738"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Логарифмическая функция. Логарифмические уравнения и неравенства</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 9</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77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5">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11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afd</w:t>
              </w:r>
            </w:hyperlink>
          </w:p>
        </w:tc>
      </w:tr>
      <w:tr w:rsidR="00637813" w:rsidRPr="00637813" w:rsidTr="00187F74">
        <w:trPr>
          <w:trHeight w:val="144"/>
        </w:trPr>
        <w:tc>
          <w:tcPr>
            <w:tcW w:w="973"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w:t>
            </w:r>
          </w:p>
        </w:tc>
        <w:tc>
          <w:tcPr>
            <w:tcW w:w="4738"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Тригонометрические функции и их графики. </w:t>
            </w:r>
            <w:r w:rsidRPr="00637813">
              <w:rPr>
                <w:rFonts w:ascii="Times New Roman" w:eastAsia="Times New Roman" w:hAnsi="Times New Roman" w:cs="Times New Roman"/>
                <w:color w:val="000000"/>
                <w:sz w:val="24"/>
                <w:szCs w:val="24"/>
                <w:lang w:val="en" w:eastAsia="ru-RU"/>
              </w:rPr>
              <w:t>Тригонометрические неравенства</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 xml:space="preserve"> </w:t>
            </w:r>
            <w:r w:rsidRPr="00637813">
              <w:rPr>
                <w:rFonts w:ascii="Times New Roman" w:eastAsia="Times New Roman" w:hAnsi="Times New Roman" w:cs="Times New Roman"/>
                <w:color w:val="000000"/>
                <w:sz w:val="24"/>
                <w:szCs w:val="24"/>
                <w:lang w:eastAsia="ru-RU"/>
              </w:rPr>
              <w:t>7</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77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6">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11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afd</w:t>
              </w:r>
            </w:hyperlink>
          </w:p>
        </w:tc>
      </w:tr>
      <w:tr w:rsidR="00637813" w:rsidRPr="00637813" w:rsidTr="00187F74">
        <w:trPr>
          <w:trHeight w:val="144"/>
        </w:trPr>
        <w:tc>
          <w:tcPr>
            <w:tcW w:w="973"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w:t>
            </w:r>
          </w:p>
        </w:tc>
        <w:tc>
          <w:tcPr>
            <w:tcW w:w="4738"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Производная. Применение производной</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 xml:space="preserve"> </w:t>
            </w:r>
            <w:r w:rsidRPr="00637813">
              <w:rPr>
                <w:rFonts w:ascii="Times New Roman" w:eastAsia="Times New Roman" w:hAnsi="Times New Roman" w:cs="Times New Roman"/>
                <w:color w:val="000000"/>
                <w:sz w:val="24"/>
                <w:szCs w:val="24"/>
                <w:lang w:eastAsia="ru-RU"/>
              </w:rPr>
              <w:t>16</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77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7">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11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afd</w:t>
              </w:r>
            </w:hyperlink>
          </w:p>
        </w:tc>
      </w:tr>
      <w:tr w:rsidR="00637813" w:rsidRPr="00637813" w:rsidTr="00187F74">
        <w:trPr>
          <w:trHeight w:val="144"/>
        </w:trPr>
        <w:tc>
          <w:tcPr>
            <w:tcW w:w="973"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5</w:t>
            </w:r>
          </w:p>
        </w:tc>
        <w:tc>
          <w:tcPr>
            <w:tcW w:w="4738"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Интеграл и его применения</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 xml:space="preserve"> </w:t>
            </w:r>
            <w:r w:rsidRPr="00637813">
              <w:rPr>
                <w:rFonts w:ascii="Times New Roman" w:eastAsia="Times New Roman" w:hAnsi="Times New Roman" w:cs="Times New Roman"/>
                <w:color w:val="000000"/>
                <w:sz w:val="24"/>
                <w:szCs w:val="24"/>
                <w:lang w:eastAsia="ru-RU"/>
              </w:rPr>
              <w:t>7</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77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11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afd</w:t>
              </w:r>
            </w:hyperlink>
          </w:p>
        </w:tc>
      </w:tr>
      <w:tr w:rsidR="00637813" w:rsidRPr="00637813" w:rsidTr="00187F74">
        <w:trPr>
          <w:trHeight w:val="144"/>
        </w:trPr>
        <w:tc>
          <w:tcPr>
            <w:tcW w:w="973"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6</w:t>
            </w:r>
          </w:p>
        </w:tc>
        <w:tc>
          <w:tcPr>
            <w:tcW w:w="4738"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Системы уравнений</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 xml:space="preserve"> </w:t>
            </w:r>
            <w:r w:rsidRPr="00637813">
              <w:rPr>
                <w:rFonts w:ascii="Times New Roman" w:eastAsia="Times New Roman" w:hAnsi="Times New Roman" w:cs="Times New Roman"/>
                <w:color w:val="000000"/>
                <w:sz w:val="24"/>
                <w:szCs w:val="24"/>
                <w:lang w:eastAsia="ru-RU"/>
              </w:rPr>
              <w:t>8</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77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3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11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afd</w:t>
              </w:r>
            </w:hyperlink>
          </w:p>
        </w:tc>
      </w:tr>
      <w:tr w:rsidR="00637813" w:rsidRPr="00637813" w:rsidTr="00187F74">
        <w:trPr>
          <w:trHeight w:val="144"/>
        </w:trPr>
        <w:tc>
          <w:tcPr>
            <w:tcW w:w="973"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w:t>
            </w:r>
          </w:p>
        </w:tc>
        <w:tc>
          <w:tcPr>
            <w:tcW w:w="4738"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Натуральные и целые числа</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 xml:space="preserve"> </w:t>
            </w:r>
            <w:r w:rsidRPr="00637813">
              <w:rPr>
                <w:rFonts w:ascii="Times New Roman" w:eastAsia="Times New Roman" w:hAnsi="Times New Roman" w:cs="Times New Roman"/>
                <w:color w:val="000000"/>
                <w:sz w:val="24"/>
                <w:szCs w:val="24"/>
                <w:lang w:eastAsia="ru-RU"/>
              </w:rPr>
              <w:t>4</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77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0">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11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afd</w:t>
              </w:r>
            </w:hyperlink>
          </w:p>
        </w:tc>
      </w:tr>
      <w:tr w:rsidR="00637813" w:rsidRPr="00637813" w:rsidTr="00187F74">
        <w:trPr>
          <w:trHeight w:val="144"/>
        </w:trPr>
        <w:tc>
          <w:tcPr>
            <w:tcW w:w="973"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8</w:t>
            </w:r>
          </w:p>
        </w:tc>
        <w:tc>
          <w:tcPr>
            <w:tcW w:w="4738"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Повторение, обобщение, систематизация знаний</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 xml:space="preserve"> </w:t>
            </w:r>
            <w:r w:rsidRPr="00637813">
              <w:rPr>
                <w:rFonts w:ascii="Times New Roman" w:eastAsia="Times New Roman" w:hAnsi="Times New Roman" w:cs="Times New Roman"/>
                <w:color w:val="000000"/>
                <w:sz w:val="24"/>
                <w:szCs w:val="24"/>
                <w:lang w:eastAsia="ru-RU"/>
              </w:rPr>
              <w:t>10</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2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2775"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1">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11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afd</w:t>
              </w:r>
            </w:hyperlink>
          </w:p>
        </w:tc>
      </w:tr>
      <w:tr w:rsidR="00637813" w:rsidRPr="00637813" w:rsidTr="00187F74">
        <w:trPr>
          <w:trHeight w:val="144"/>
        </w:trPr>
        <w:tc>
          <w:tcPr>
            <w:tcW w:w="5711" w:type="dxa"/>
            <w:gridSpan w:val="2"/>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ОБЩЕЕ КОЛИЧЕСТВО ЧАСОВ ПО ПРОГРАММЕ</w:t>
            </w:r>
          </w:p>
        </w:tc>
        <w:tc>
          <w:tcPr>
            <w:tcW w:w="149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 68</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6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0 </w:t>
            </w:r>
          </w:p>
        </w:tc>
        <w:tc>
          <w:tcPr>
            <w:tcW w:w="2775" w:type="dxa"/>
            <w:tcMar>
              <w:top w:w="50" w:type="dxa"/>
              <w:left w:w="100" w:type="dxa"/>
            </w:tcMar>
            <w:vAlign w:val="center"/>
          </w:tcPr>
          <w:p w:rsidR="00637813" w:rsidRPr="00637813" w:rsidRDefault="00637813" w:rsidP="00637813">
            <w:pPr>
              <w:spacing w:after="200" w:line="276" w:lineRule="auto"/>
              <w:rPr>
                <w:rFonts w:ascii="Calibri" w:eastAsia="Calibri" w:hAnsi="Calibri" w:cs="Calibri"/>
                <w:lang w:val="en" w:eastAsia="ru-RU"/>
              </w:rPr>
            </w:pPr>
          </w:p>
        </w:tc>
      </w:tr>
    </w:tbl>
    <w:p w:rsidR="00637813" w:rsidRPr="00637813" w:rsidRDefault="00637813" w:rsidP="00637813">
      <w:pPr>
        <w:spacing w:after="200" w:line="276" w:lineRule="auto"/>
        <w:rPr>
          <w:rFonts w:ascii="Calibri" w:eastAsia="Calibri" w:hAnsi="Calibri" w:cs="Calibri"/>
          <w:lang w:val="en" w:eastAsia="ru-RU"/>
        </w:rPr>
        <w:sectPr w:rsidR="00637813" w:rsidRPr="00637813">
          <w:pgSz w:w="16383" w:h="11906" w:orient="landscape"/>
          <w:pgMar w:top="1134" w:right="850" w:bottom="1134" w:left="1701" w:header="720" w:footer="720" w:gutter="0"/>
          <w:cols w:space="720"/>
        </w:sectPr>
      </w:pPr>
    </w:p>
    <w:p w:rsidR="00637813" w:rsidRPr="00637813" w:rsidRDefault="00637813" w:rsidP="00637813">
      <w:pPr>
        <w:spacing w:after="200" w:line="276" w:lineRule="auto"/>
        <w:rPr>
          <w:rFonts w:ascii="Calibri" w:eastAsia="Calibri" w:hAnsi="Calibri" w:cs="Calibri"/>
          <w:lang w:val="en" w:eastAsia="ru-RU"/>
        </w:rPr>
        <w:sectPr w:rsidR="00637813" w:rsidRPr="00637813">
          <w:pgSz w:w="16383" w:h="11906" w:orient="landscape"/>
          <w:pgMar w:top="1134" w:right="850" w:bottom="1134" w:left="1701" w:header="720" w:footer="720" w:gutter="0"/>
          <w:cols w:space="720"/>
        </w:sectPr>
      </w:pPr>
    </w:p>
    <w:p w:rsidR="00637813" w:rsidRPr="00637813" w:rsidRDefault="00637813" w:rsidP="00637813">
      <w:pPr>
        <w:spacing w:after="0" w:line="276" w:lineRule="auto"/>
        <w:rPr>
          <w:rFonts w:ascii="Calibri" w:eastAsia="Calibri" w:hAnsi="Calibri" w:cs="Calibri"/>
          <w:lang w:val="en" w:eastAsia="ru-RU"/>
        </w:rPr>
      </w:pPr>
      <w:bookmarkStart w:id="41" w:name="iljgeqe7fm03" w:colFirst="0" w:colLast="0"/>
      <w:bookmarkEnd w:id="41"/>
      <w:r w:rsidRPr="00637813">
        <w:rPr>
          <w:rFonts w:ascii="Times New Roman" w:eastAsia="Times New Roman" w:hAnsi="Times New Roman" w:cs="Times New Roman"/>
          <w:b/>
          <w:color w:val="000000"/>
          <w:sz w:val="28"/>
          <w:szCs w:val="28"/>
          <w:lang w:val="en" w:eastAsia="ru-RU"/>
        </w:rPr>
        <w:t xml:space="preserve">ПОУРОЧНОЕ ПЛАНИРОВАНИЕ </w:t>
      </w:r>
    </w:p>
    <w:p w:rsidR="00637813" w:rsidRPr="00637813" w:rsidRDefault="00637813" w:rsidP="00637813">
      <w:pPr>
        <w:spacing w:after="0" w:line="276" w:lineRule="auto"/>
        <w:ind w:left="120"/>
        <w:rPr>
          <w:rFonts w:ascii="Calibri" w:eastAsia="Calibri" w:hAnsi="Calibri" w:cs="Calibri"/>
          <w:lang w:val="en" w:eastAsia="ru-RU"/>
        </w:rPr>
      </w:pPr>
      <w:r w:rsidRPr="00637813">
        <w:rPr>
          <w:rFonts w:ascii="Times New Roman" w:eastAsia="Times New Roman" w:hAnsi="Times New Roman" w:cs="Times New Roman"/>
          <w:b/>
          <w:color w:val="000000"/>
          <w:sz w:val="28"/>
          <w:szCs w:val="28"/>
          <w:lang w:val="en" w:eastAsia="ru-RU"/>
        </w:rPr>
        <w:t xml:space="preserve">11 КЛАСС </w:t>
      </w:r>
    </w:p>
    <w:tbl>
      <w:tblPr>
        <w:tblW w:w="14040" w:type="dxa"/>
        <w:tblInd w:w="-100" w:type="dxa"/>
        <w:tblBorders>
          <w:top w:val="nil"/>
          <w:left w:val="nil"/>
          <w:bottom w:val="nil"/>
          <w:right w:val="nil"/>
          <w:insideH w:val="nil"/>
          <w:insideV w:val="nil"/>
        </w:tblBorders>
        <w:tblLayout w:type="fixed"/>
        <w:tblLook w:val="0400" w:firstRow="0" w:lastRow="0" w:firstColumn="0" w:lastColumn="0" w:noHBand="0" w:noVBand="1"/>
      </w:tblPr>
      <w:tblGrid>
        <w:gridCol w:w="765"/>
        <w:gridCol w:w="4232"/>
        <w:gridCol w:w="1072"/>
        <w:gridCol w:w="1841"/>
        <w:gridCol w:w="1910"/>
        <w:gridCol w:w="1347"/>
        <w:gridCol w:w="2873"/>
      </w:tblGrid>
      <w:tr w:rsidR="00637813" w:rsidRPr="00637813" w:rsidTr="00187F74">
        <w:trPr>
          <w:trHeight w:val="144"/>
        </w:trPr>
        <w:tc>
          <w:tcPr>
            <w:tcW w:w="765"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 п/п </w:t>
            </w:r>
          </w:p>
          <w:p w:rsidR="00637813" w:rsidRPr="00637813" w:rsidRDefault="00637813" w:rsidP="00637813">
            <w:pPr>
              <w:spacing w:after="0" w:line="276" w:lineRule="auto"/>
              <w:ind w:left="135"/>
              <w:rPr>
                <w:rFonts w:ascii="Calibri" w:eastAsia="Calibri" w:hAnsi="Calibri" w:cs="Calibri"/>
                <w:lang w:val="en" w:eastAsia="ru-RU"/>
              </w:rPr>
            </w:pPr>
          </w:p>
        </w:tc>
        <w:tc>
          <w:tcPr>
            <w:tcW w:w="4232"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Тема урока </w:t>
            </w:r>
          </w:p>
          <w:p w:rsidR="00637813" w:rsidRPr="00637813" w:rsidRDefault="00637813" w:rsidP="00637813">
            <w:pPr>
              <w:spacing w:after="0" w:line="276" w:lineRule="auto"/>
              <w:ind w:left="135"/>
              <w:rPr>
                <w:rFonts w:ascii="Calibri" w:eastAsia="Calibri" w:hAnsi="Calibri" w:cs="Calibri"/>
                <w:lang w:val="en" w:eastAsia="ru-RU"/>
              </w:rPr>
            </w:pPr>
          </w:p>
        </w:tc>
        <w:tc>
          <w:tcPr>
            <w:tcW w:w="4823" w:type="dxa"/>
            <w:gridSpan w:val="3"/>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Количество часов</w:t>
            </w:r>
          </w:p>
        </w:tc>
        <w:tc>
          <w:tcPr>
            <w:tcW w:w="1347"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Дата изучения </w:t>
            </w:r>
          </w:p>
          <w:p w:rsidR="00637813" w:rsidRPr="00637813" w:rsidRDefault="00637813" w:rsidP="00637813">
            <w:pPr>
              <w:spacing w:after="0" w:line="276" w:lineRule="auto"/>
              <w:ind w:left="135"/>
              <w:rPr>
                <w:rFonts w:ascii="Calibri" w:eastAsia="Calibri" w:hAnsi="Calibri" w:cs="Calibri"/>
                <w:lang w:val="en" w:eastAsia="ru-RU"/>
              </w:rPr>
            </w:pPr>
          </w:p>
        </w:tc>
        <w:tc>
          <w:tcPr>
            <w:tcW w:w="2873" w:type="dxa"/>
            <w:vMerge w:val="restart"/>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Электронные цифровые образовательные ресурсы </w:t>
            </w:r>
          </w:p>
          <w:p w:rsidR="00637813" w:rsidRPr="00637813" w:rsidRDefault="00637813" w:rsidP="00637813">
            <w:pPr>
              <w:spacing w:after="0" w:line="276" w:lineRule="auto"/>
              <w:ind w:left="135"/>
              <w:rPr>
                <w:rFonts w:ascii="Calibri" w:eastAsia="Calibri" w:hAnsi="Calibri" w:cs="Calibri"/>
                <w:lang w:val="en" w:eastAsia="ru-RU"/>
              </w:rPr>
            </w:pPr>
          </w:p>
        </w:tc>
      </w:tr>
      <w:tr w:rsidR="00637813" w:rsidRPr="00637813" w:rsidTr="00187F74">
        <w:trPr>
          <w:trHeight w:val="144"/>
        </w:trPr>
        <w:tc>
          <w:tcPr>
            <w:tcW w:w="765"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c>
          <w:tcPr>
            <w:tcW w:w="4232"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c>
          <w:tcPr>
            <w:tcW w:w="107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Всего </w:t>
            </w:r>
          </w:p>
          <w:p w:rsidR="00637813" w:rsidRPr="00637813" w:rsidRDefault="00637813" w:rsidP="00637813">
            <w:pPr>
              <w:spacing w:after="0" w:line="276" w:lineRule="auto"/>
              <w:ind w:left="135"/>
              <w:rPr>
                <w:rFonts w:ascii="Calibri" w:eastAsia="Calibri" w:hAnsi="Calibri" w:cs="Calibri"/>
                <w:lang w:val="en" w:eastAsia="ru-RU"/>
              </w:rPr>
            </w:pPr>
          </w:p>
        </w:tc>
        <w:tc>
          <w:tcPr>
            <w:tcW w:w="1841"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Контрольные работы </w:t>
            </w:r>
          </w:p>
          <w:p w:rsidR="00637813" w:rsidRPr="00637813" w:rsidRDefault="00637813" w:rsidP="00637813">
            <w:pPr>
              <w:spacing w:after="0" w:line="276" w:lineRule="auto"/>
              <w:ind w:left="135"/>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Практические работы </w:t>
            </w:r>
          </w:p>
          <w:p w:rsidR="00637813" w:rsidRPr="00637813" w:rsidRDefault="00637813" w:rsidP="00637813">
            <w:pPr>
              <w:spacing w:after="0" w:line="276" w:lineRule="auto"/>
              <w:ind w:left="135"/>
              <w:rPr>
                <w:rFonts w:ascii="Calibri" w:eastAsia="Calibri" w:hAnsi="Calibri" w:cs="Calibri"/>
                <w:lang w:val="en" w:eastAsia="ru-RU"/>
              </w:rPr>
            </w:pPr>
          </w:p>
        </w:tc>
        <w:tc>
          <w:tcPr>
            <w:tcW w:w="1347"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c>
          <w:tcPr>
            <w:tcW w:w="2873" w:type="dxa"/>
            <w:vMerge/>
            <w:tcMar>
              <w:top w:w="50" w:type="dxa"/>
              <w:left w:w="100" w:type="dxa"/>
            </w:tcMar>
            <w:vAlign w:val="center"/>
          </w:tcPr>
          <w:p w:rsidR="00637813" w:rsidRPr="00637813" w:rsidRDefault="00637813" w:rsidP="00637813">
            <w:pPr>
              <w:widowControl w:val="0"/>
              <w:pBdr>
                <w:top w:val="nil"/>
                <w:left w:val="nil"/>
                <w:bottom w:val="nil"/>
                <w:right w:val="nil"/>
                <w:between w:val="nil"/>
              </w:pBdr>
              <w:spacing w:after="0" w:line="276" w:lineRule="auto"/>
              <w:rPr>
                <w:rFonts w:ascii="Calibri" w:eastAsia="Calibri" w:hAnsi="Calibri" w:cs="Calibri"/>
                <w:lang w:val="en" w:eastAsia="ru-RU"/>
              </w:rPr>
            </w:pPr>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Степень с рациональным показателем</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2">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52939</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3</w:t>
              </w:r>
            </w:hyperlink>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Свойства степени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3">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ff</w:t>
              </w:r>
              <w:r w:rsidRPr="00637813">
                <w:rPr>
                  <w:rFonts w:ascii="Times New Roman" w:eastAsia="Times New Roman" w:hAnsi="Times New Roman" w:cs="Times New Roman"/>
                  <w:color w:val="0000FF"/>
                  <w:u w:val="single"/>
                  <w:lang w:eastAsia="ru-RU"/>
                </w:rPr>
                <w:t>601408</w:t>
              </w:r>
            </w:hyperlink>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Преобразование выражений, содержащих рациональные степени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4">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87</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248</w:t>
              </w:r>
            </w:hyperlink>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Преобразование выражений, содержащих рациональные степени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5">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/343</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6</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64</w:t>
              </w:r>
            </w:hyperlink>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5</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Преобразование выражений, содержащих рациональные степени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6">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/4064</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354</w:t>
              </w:r>
            </w:hyperlink>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6</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Показательные уравнения и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7">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be</w:t>
              </w:r>
              <w:r w:rsidRPr="00637813">
                <w:rPr>
                  <w:rFonts w:ascii="Times New Roman" w:eastAsia="Times New Roman" w:hAnsi="Times New Roman" w:cs="Times New Roman"/>
                  <w:color w:val="0000FF"/>
                  <w:u w:val="single"/>
                  <w:lang w:eastAsia="ru-RU"/>
                </w:rPr>
                <w:t>76320</w:t>
              </w:r>
              <w:r w:rsidRPr="00637813">
                <w:rPr>
                  <w:rFonts w:ascii="Times New Roman" w:eastAsia="Times New Roman" w:hAnsi="Times New Roman" w:cs="Times New Roman"/>
                  <w:color w:val="0000FF"/>
                  <w:u w:val="single"/>
                  <w:lang w:val="en" w:eastAsia="ru-RU"/>
                </w:rPr>
                <w:t>c</w:t>
              </w:r>
            </w:hyperlink>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Показательные уравнения и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408009</w:t>
              </w:r>
            </w:hyperlink>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8</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Показательные уравнения и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4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bd</w:t>
              </w:r>
              <w:r w:rsidRPr="00637813">
                <w:rPr>
                  <w:rFonts w:ascii="Times New Roman" w:eastAsia="Times New Roman" w:hAnsi="Times New Roman" w:cs="Times New Roman"/>
                  <w:color w:val="0000FF"/>
                  <w:u w:val="single"/>
                  <w:lang w:eastAsia="ru-RU"/>
                </w:rPr>
                <w:t>5</w:t>
              </w:r>
              <w:r w:rsidRPr="00637813">
                <w:rPr>
                  <w:rFonts w:ascii="Times New Roman" w:eastAsia="Times New Roman" w:hAnsi="Times New Roman" w:cs="Times New Roman"/>
                  <w:color w:val="0000FF"/>
                  <w:u w:val="single"/>
                  <w:lang w:val="en" w:eastAsia="ru-RU"/>
                </w:rPr>
                <w:t>ff</w:t>
              </w:r>
              <w:r w:rsidRPr="00637813">
                <w:rPr>
                  <w:rFonts w:ascii="Times New Roman" w:eastAsia="Times New Roman" w:hAnsi="Times New Roman" w:cs="Times New Roman"/>
                  <w:color w:val="0000FF"/>
                  <w:u w:val="single"/>
                  <w:lang w:eastAsia="ru-RU"/>
                </w:rPr>
                <w:t>0</w:t>
              </w:r>
              <w:r w:rsidRPr="00637813">
                <w:rPr>
                  <w:rFonts w:ascii="Times New Roman" w:eastAsia="Times New Roman" w:hAnsi="Times New Roman" w:cs="Times New Roman"/>
                  <w:color w:val="0000FF"/>
                  <w:u w:val="single"/>
                  <w:lang w:val="en" w:eastAsia="ru-RU"/>
                </w:rPr>
                <w:t>ec</w:t>
              </w:r>
            </w:hyperlink>
          </w:p>
        </w:tc>
      </w:tr>
      <w:tr w:rsidR="00637813" w:rsidRPr="00637813" w:rsidTr="00187F74">
        <w:trPr>
          <w:trHeight w:val="144"/>
        </w:trPr>
        <w:tc>
          <w:tcPr>
            <w:tcW w:w="765"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9</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Показательные уравнения и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0">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cebf</w:t>
              </w:r>
              <w:r w:rsidRPr="00637813">
                <w:rPr>
                  <w:rFonts w:ascii="Times New Roman" w:eastAsia="Times New Roman" w:hAnsi="Times New Roman" w:cs="Times New Roman"/>
                  <w:color w:val="0000FF"/>
                  <w:u w:val="single"/>
                  <w:lang w:eastAsia="ru-RU"/>
                </w:rPr>
                <w:t>10</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6</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1</w:t>
            </w:r>
            <w:r w:rsidR="003C5BC3">
              <w:rPr>
                <w:rFonts w:ascii="Times New Roman" w:eastAsia="Times New Roman" w:hAnsi="Times New Roman" w:cs="Times New Roman"/>
                <w:color w:val="000000"/>
                <w:sz w:val="24"/>
                <w:szCs w:val="24"/>
                <w:lang w:eastAsia="ru-RU"/>
              </w:rPr>
              <w:t>0</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Показательная функция, её свойства и график</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1">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/85</w:t>
              </w:r>
              <w:r w:rsidRPr="00637813">
                <w:rPr>
                  <w:rFonts w:ascii="Times New Roman" w:eastAsia="Times New Roman" w:hAnsi="Times New Roman" w:cs="Times New Roman"/>
                  <w:color w:val="0000FF"/>
                  <w:u w:val="single"/>
                  <w:lang w:val="en" w:eastAsia="ru-RU"/>
                </w:rPr>
                <w:t>bc</w:t>
              </w:r>
              <w:r w:rsidRPr="00637813">
                <w:rPr>
                  <w:rFonts w:ascii="Times New Roman" w:eastAsia="Times New Roman" w:hAnsi="Times New Roman" w:cs="Times New Roman"/>
                  <w:color w:val="0000FF"/>
                  <w:u w:val="single"/>
                  <w:lang w:eastAsia="ru-RU"/>
                </w:rPr>
                <w:t>8132</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1</w:t>
            </w:r>
            <w:r w:rsidR="003C5BC3">
              <w:rPr>
                <w:rFonts w:ascii="Times New Roman" w:eastAsia="Times New Roman" w:hAnsi="Times New Roman" w:cs="Times New Roman"/>
                <w:color w:val="000000"/>
                <w:sz w:val="24"/>
                <w:szCs w:val="24"/>
                <w:lang w:eastAsia="ru-RU"/>
              </w:rPr>
              <w:t>1</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b/>
                <w:lang w:eastAsia="ru-RU"/>
              </w:rPr>
            </w:pPr>
            <w:r w:rsidRPr="00637813">
              <w:rPr>
                <w:rFonts w:ascii="Times New Roman" w:eastAsia="Times New Roman" w:hAnsi="Times New Roman" w:cs="Times New Roman"/>
                <w:b/>
                <w:color w:val="000000"/>
                <w:sz w:val="24"/>
                <w:szCs w:val="24"/>
                <w:lang w:eastAsia="ru-RU"/>
              </w:rPr>
              <w:t>Контрольная работа №1 по теме "Степень с рациональным показателем. Показательная функция. Показательные уравнения и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2">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/58</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8</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2</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2</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1</w:t>
            </w:r>
            <w:r w:rsidR="003C5BC3">
              <w:rPr>
                <w:rFonts w:ascii="Times New Roman" w:eastAsia="Times New Roman" w:hAnsi="Times New Roman" w:cs="Times New Roman"/>
                <w:color w:val="000000"/>
                <w:sz w:val="24"/>
                <w:szCs w:val="24"/>
                <w:lang w:eastAsia="ru-RU"/>
              </w:rPr>
              <w:t>2</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Логарифм числа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3">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3230</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4</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1</w:t>
            </w:r>
            <w:r w:rsidR="003C5BC3">
              <w:rPr>
                <w:rFonts w:ascii="Times New Roman" w:eastAsia="Times New Roman" w:hAnsi="Times New Roman" w:cs="Times New Roman"/>
                <w:color w:val="000000"/>
                <w:sz w:val="24"/>
                <w:szCs w:val="24"/>
                <w:lang w:eastAsia="ru-RU"/>
              </w:rPr>
              <w:t>3</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Десятичные и натуральные логарифмы</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4">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w:t>
              </w:r>
              <w:r w:rsidRPr="00637813">
                <w:rPr>
                  <w:rFonts w:ascii="Times New Roman" w:eastAsia="Times New Roman" w:hAnsi="Times New Roman" w:cs="Times New Roman"/>
                  <w:color w:val="0000FF"/>
                  <w:u w:val="single"/>
                  <w:lang w:val="en" w:eastAsia="ru-RU"/>
                </w:rPr>
                <w:t>ea</w:t>
              </w:r>
              <w:r w:rsidRPr="00637813">
                <w:rPr>
                  <w:rFonts w:ascii="Times New Roman" w:eastAsia="Times New Roman" w:hAnsi="Times New Roman" w:cs="Times New Roman"/>
                  <w:color w:val="0000FF"/>
                  <w:u w:val="single"/>
                  <w:lang w:eastAsia="ru-RU"/>
                </w:rPr>
                <w:t>72162</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1</w:t>
            </w:r>
            <w:r w:rsidR="003C5BC3">
              <w:rPr>
                <w:rFonts w:ascii="Times New Roman" w:eastAsia="Times New Roman" w:hAnsi="Times New Roman" w:cs="Times New Roman"/>
                <w:color w:val="000000"/>
                <w:sz w:val="24"/>
                <w:szCs w:val="24"/>
                <w:lang w:eastAsia="ru-RU"/>
              </w:rPr>
              <w:t>4</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Преобразование выражений, содержащих логарифмы</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5">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da</w:t>
              </w:r>
              <w:r w:rsidRPr="00637813">
                <w:rPr>
                  <w:rFonts w:ascii="Times New Roman" w:eastAsia="Times New Roman" w:hAnsi="Times New Roman" w:cs="Times New Roman"/>
                  <w:color w:val="0000FF"/>
                  <w:u w:val="single"/>
                  <w:lang w:eastAsia="ru-RU"/>
                </w:rPr>
                <w:t>48154</w:t>
              </w:r>
              <w:r w:rsidRPr="00637813">
                <w:rPr>
                  <w:rFonts w:ascii="Times New Roman" w:eastAsia="Times New Roman" w:hAnsi="Times New Roman" w:cs="Times New Roman"/>
                  <w:color w:val="0000FF"/>
                  <w:u w:val="single"/>
                  <w:lang w:val="en" w:eastAsia="ru-RU"/>
                </w:rPr>
                <w:t>c</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1</w:t>
            </w:r>
            <w:r w:rsidR="003C5BC3">
              <w:rPr>
                <w:rFonts w:ascii="Times New Roman" w:eastAsia="Times New Roman" w:hAnsi="Times New Roman" w:cs="Times New Roman"/>
                <w:color w:val="000000"/>
                <w:sz w:val="24"/>
                <w:szCs w:val="24"/>
                <w:lang w:eastAsia="ru-RU"/>
              </w:rPr>
              <w:t>5</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Преобразование выражений, содержащих логарифмы</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6">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beff</w:t>
              </w:r>
              <w:r w:rsidRPr="00637813">
                <w:rPr>
                  <w:rFonts w:ascii="Times New Roman" w:eastAsia="Times New Roman" w:hAnsi="Times New Roman" w:cs="Times New Roman"/>
                  <w:color w:val="0000FF"/>
                  <w:u w:val="single"/>
                  <w:lang w:eastAsia="ru-RU"/>
                </w:rPr>
                <w:t>03</w:t>
              </w:r>
              <w:r w:rsidRPr="00637813">
                <w:rPr>
                  <w:rFonts w:ascii="Times New Roman" w:eastAsia="Times New Roman" w:hAnsi="Times New Roman" w:cs="Times New Roman"/>
                  <w:color w:val="0000FF"/>
                  <w:u w:val="single"/>
                  <w:lang w:val="en" w:eastAsia="ru-RU"/>
                </w:rPr>
                <w:t>b</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1</w:t>
            </w:r>
            <w:r w:rsidR="003C5BC3">
              <w:rPr>
                <w:rFonts w:ascii="Times New Roman" w:eastAsia="Times New Roman" w:hAnsi="Times New Roman" w:cs="Times New Roman"/>
                <w:color w:val="000000"/>
                <w:sz w:val="24"/>
                <w:szCs w:val="24"/>
                <w:lang w:eastAsia="ru-RU"/>
              </w:rPr>
              <w:t>6</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Логарифмические уравнения и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7">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/3034724</w:t>
              </w:r>
              <w:r w:rsidRPr="00637813">
                <w:rPr>
                  <w:rFonts w:ascii="Times New Roman" w:eastAsia="Times New Roman" w:hAnsi="Times New Roman" w:cs="Times New Roman"/>
                  <w:color w:val="0000FF"/>
                  <w:u w:val="single"/>
                  <w:lang w:val="en" w:eastAsia="ru-RU"/>
                </w:rPr>
                <w:t>e</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17</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Логарифмические уравнения и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/712</w:t>
              </w:r>
              <w:r w:rsidRPr="00637813">
                <w:rPr>
                  <w:rFonts w:ascii="Times New Roman" w:eastAsia="Times New Roman" w:hAnsi="Times New Roman" w:cs="Times New Roman"/>
                  <w:color w:val="0000FF"/>
                  <w:u w:val="single"/>
                  <w:lang w:val="en" w:eastAsia="ru-RU"/>
                </w:rPr>
                <w:t>ac</w:t>
              </w:r>
              <w:r w:rsidRPr="00637813">
                <w:rPr>
                  <w:rFonts w:ascii="Times New Roman" w:eastAsia="Times New Roman" w:hAnsi="Times New Roman" w:cs="Times New Roman"/>
                  <w:color w:val="0000FF"/>
                  <w:u w:val="single"/>
                  <w:lang w:eastAsia="ru-RU"/>
                </w:rPr>
                <w:t>2</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18</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Логарифмические уравнения и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5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/9</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3</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bc</w:t>
              </w:r>
              <w:r w:rsidRPr="00637813">
                <w:rPr>
                  <w:rFonts w:ascii="Times New Roman" w:eastAsia="Times New Roman" w:hAnsi="Times New Roman" w:cs="Times New Roman"/>
                  <w:color w:val="0000FF"/>
                  <w:u w:val="single"/>
                  <w:lang w:eastAsia="ru-RU"/>
                </w:rPr>
                <w:t>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19</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Логарифмическая функция, её свойства и график</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0">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68</w:t>
              </w:r>
              <w:r w:rsidRPr="00637813">
                <w:rPr>
                  <w:rFonts w:ascii="Times New Roman" w:eastAsia="Times New Roman" w:hAnsi="Times New Roman" w:cs="Times New Roman"/>
                  <w:color w:val="0000FF"/>
                  <w:u w:val="single"/>
                  <w:lang w:val="en" w:eastAsia="ru-RU"/>
                </w:rPr>
                <w:t>bbe</w:t>
              </w:r>
              <w:r w:rsidRPr="00637813">
                <w:rPr>
                  <w:rFonts w:ascii="Times New Roman" w:eastAsia="Times New Roman" w:hAnsi="Times New Roman" w:cs="Times New Roman"/>
                  <w:color w:val="0000FF"/>
                  <w:u w:val="single"/>
                  <w:lang w:eastAsia="ru-RU"/>
                </w:rPr>
                <w:t>9</w:t>
              </w:r>
              <w:r w:rsidRPr="00637813">
                <w:rPr>
                  <w:rFonts w:ascii="Times New Roman" w:eastAsia="Times New Roman" w:hAnsi="Times New Roman" w:cs="Times New Roman"/>
                  <w:color w:val="0000FF"/>
                  <w:u w:val="single"/>
                  <w:lang w:val="en" w:eastAsia="ru-RU"/>
                </w:rPr>
                <w:t>d</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2</w:t>
            </w:r>
            <w:r w:rsidR="003C5BC3">
              <w:rPr>
                <w:rFonts w:ascii="Times New Roman" w:eastAsia="Times New Roman" w:hAnsi="Times New Roman" w:cs="Times New Roman"/>
                <w:color w:val="000000"/>
                <w:sz w:val="24"/>
                <w:szCs w:val="24"/>
                <w:lang w:eastAsia="ru-RU"/>
              </w:rPr>
              <w:t>0</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Логарифмическая функция, её свойства и график</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1">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/9</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102051</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2</w:t>
            </w:r>
            <w:r w:rsidR="003C5BC3">
              <w:rPr>
                <w:rFonts w:ascii="Times New Roman" w:eastAsia="Times New Roman" w:hAnsi="Times New Roman" w:cs="Times New Roman"/>
                <w:color w:val="000000"/>
                <w:sz w:val="24"/>
                <w:szCs w:val="24"/>
                <w:lang w:eastAsia="ru-RU"/>
              </w:rPr>
              <w:t>1</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Тригонометрические функции, их свойства и графики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2">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beeff</w:t>
              </w:r>
              <w:r w:rsidRPr="00637813">
                <w:rPr>
                  <w:rFonts w:ascii="Times New Roman" w:eastAsia="Times New Roman" w:hAnsi="Times New Roman" w:cs="Times New Roman"/>
                  <w:color w:val="0000FF"/>
                  <w:u w:val="single"/>
                  <w:lang w:eastAsia="ru-RU"/>
                </w:rPr>
                <w:t>646</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2</w:t>
            </w:r>
            <w:r w:rsidR="003C5BC3">
              <w:rPr>
                <w:rFonts w:ascii="Times New Roman" w:eastAsia="Times New Roman" w:hAnsi="Times New Roman" w:cs="Times New Roman"/>
                <w:color w:val="000000"/>
                <w:sz w:val="24"/>
                <w:szCs w:val="24"/>
                <w:lang w:eastAsia="ru-RU"/>
              </w:rPr>
              <w:t>2</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Тригонометрические функции, их свойства и графики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3">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2</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4601</w:t>
              </w:r>
              <w:r w:rsidRPr="00637813">
                <w:rPr>
                  <w:rFonts w:ascii="Times New Roman" w:eastAsia="Times New Roman" w:hAnsi="Times New Roman" w:cs="Times New Roman"/>
                  <w:color w:val="0000FF"/>
                  <w:u w:val="single"/>
                  <w:lang w:val="en" w:eastAsia="ru-RU"/>
                </w:rPr>
                <w:t>b</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2</w:t>
            </w:r>
            <w:r w:rsidR="003C5BC3">
              <w:rPr>
                <w:rFonts w:ascii="Times New Roman" w:eastAsia="Times New Roman" w:hAnsi="Times New Roman" w:cs="Times New Roman"/>
                <w:color w:val="000000"/>
                <w:sz w:val="24"/>
                <w:szCs w:val="24"/>
                <w:lang w:eastAsia="ru-RU"/>
              </w:rPr>
              <w:t>3</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Тригонометрические функции, их свойства и графики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4">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ba</w:t>
              </w:r>
              <w:r w:rsidRPr="00637813">
                <w:rPr>
                  <w:rFonts w:ascii="Times New Roman" w:eastAsia="Times New Roman" w:hAnsi="Times New Roman" w:cs="Times New Roman"/>
                  <w:color w:val="0000FF"/>
                  <w:u w:val="single"/>
                  <w:lang w:eastAsia="ru-RU"/>
                </w:rPr>
                <w:t>9</w:t>
              </w:r>
              <w:r w:rsidRPr="00637813">
                <w:rPr>
                  <w:rFonts w:ascii="Times New Roman" w:eastAsia="Times New Roman" w:hAnsi="Times New Roman" w:cs="Times New Roman"/>
                  <w:color w:val="0000FF"/>
                  <w:u w:val="single"/>
                  <w:lang w:val="en" w:eastAsia="ru-RU"/>
                </w:rPr>
                <w:t>da</w:t>
              </w:r>
              <w:r w:rsidRPr="00637813">
                <w:rPr>
                  <w:rFonts w:ascii="Times New Roman" w:eastAsia="Times New Roman" w:hAnsi="Times New Roman" w:cs="Times New Roman"/>
                  <w:color w:val="0000FF"/>
                  <w:u w:val="single"/>
                  <w:lang w:eastAsia="ru-RU"/>
                </w:rPr>
                <w:t>96</w:t>
              </w:r>
              <w:r w:rsidRPr="00637813">
                <w:rPr>
                  <w:rFonts w:ascii="Times New Roman" w:eastAsia="Times New Roman" w:hAnsi="Times New Roman" w:cs="Times New Roman"/>
                  <w:color w:val="0000FF"/>
                  <w:u w:val="single"/>
                  <w:lang w:val="en" w:eastAsia="ru-RU"/>
                </w:rPr>
                <w:t>d</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2</w:t>
            </w:r>
            <w:r w:rsidR="003C5BC3">
              <w:rPr>
                <w:rFonts w:ascii="Times New Roman" w:eastAsia="Times New Roman" w:hAnsi="Times New Roman" w:cs="Times New Roman"/>
                <w:color w:val="000000"/>
                <w:sz w:val="24"/>
                <w:szCs w:val="24"/>
                <w:lang w:eastAsia="ru-RU"/>
              </w:rPr>
              <w:t>4</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Примеры тригонометрических неравенств</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5">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/5272</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9</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1</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25</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Примеры тригонометрических неравенств</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6">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/0</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837397</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26</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Примеры тригонометрических неравенств</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7">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6</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1901</w:t>
              </w:r>
              <w:r w:rsidRPr="00637813">
                <w:rPr>
                  <w:rFonts w:ascii="Times New Roman" w:eastAsia="Times New Roman" w:hAnsi="Times New Roman" w:cs="Times New Roman"/>
                  <w:color w:val="0000FF"/>
                  <w:u w:val="single"/>
                  <w:lang w:val="en" w:eastAsia="ru-RU"/>
                </w:rPr>
                <w:t>f</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27</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b/>
                <w:lang w:eastAsia="ru-RU"/>
              </w:rPr>
            </w:pPr>
            <w:r w:rsidRPr="00637813">
              <w:rPr>
                <w:rFonts w:ascii="Times New Roman" w:eastAsia="Times New Roman" w:hAnsi="Times New Roman" w:cs="Times New Roman"/>
                <w:b/>
                <w:color w:val="000000"/>
                <w:sz w:val="24"/>
                <w:szCs w:val="24"/>
                <w:lang w:eastAsia="ru-RU"/>
              </w:rPr>
              <w:t>Контрольная работа №2 по теме "Логарифмическая функция. Логарифмические уравнения и неравенства.Тригонометрические функции и их графики.Тригонометрические неравенства"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/10130727</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28</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Непрерывные функции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6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/403</w:t>
              </w:r>
              <w:r w:rsidRPr="00637813">
                <w:rPr>
                  <w:rFonts w:ascii="Times New Roman" w:eastAsia="Times New Roman" w:hAnsi="Times New Roman" w:cs="Times New Roman"/>
                  <w:color w:val="0000FF"/>
                  <w:u w:val="single"/>
                  <w:lang w:val="en" w:eastAsia="ru-RU"/>
                </w:rPr>
                <w:t>bfb</w:t>
              </w:r>
              <w:r w:rsidRPr="00637813">
                <w:rPr>
                  <w:rFonts w:ascii="Times New Roman" w:eastAsia="Times New Roman" w:hAnsi="Times New Roman" w:cs="Times New Roman"/>
                  <w:color w:val="0000FF"/>
                  <w:u w:val="single"/>
                  <w:lang w:eastAsia="ru-RU"/>
                </w:rPr>
                <w:t>0</w:t>
              </w:r>
              <w:r w:rsidRPr="00637813">
                <w:rPr>
                  <w:rFonts w:ascii="Times New Roman" w:eastAsia="Times New Roman" w:hAnsi="Times New Roman" w:cs="Times New Roman"/>
                  <w:color w:val="0000FF"/>
                  <w:u w:val="single"/>
                  <w:lang w:val="en" w:eastAsia="ru-RU"/>
                </w:rPr>
                <w:t>d</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29</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Метод интервалов для решения неравенств</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0">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/6</w:t>
              </w:r>
              <w:r w:rsidRPr="00637813">
                <w:rPr>
                  <w:rFonts w:ascii="Times New Roman" w:eastAsia="Times New Roman" w:hAnsi="Times New Roman" w:cs="Times New Roman"/>
                  <w:color w:val="0000FF"/>
                  <w:u w:val="single"/>
                  <w:lang w:val="en" w:eastAsia="ru-RU"/>
                </w:rPr>
                <w:t>db</w:t>
              </w:r>
              <w:r w:rsidRPr="00637813">
                <w:rPr>
                  <w:rFonts w:ascii="Times New Roman" w:eastAsia="Times New Roman" w:hAnsi="Times New Roman" w:cs="Times New Roman"/>
                  <w:color w:val="0000FF"/>
                  <w:u w:val="single"/>
                  <w:lang w:eastAsia="ru-RU"/>
                </w:rPr>
                <w:t>0</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423</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3</w:t>
            </w:r>
            <w:r w:rsidR="003C5BC3">
              <w:rPr>
                <w:rFonts w:ascii="Times New Roman" w:eastAsia="Times New Roman" w:hAnsi="Times New Roman" w:cs="Times New Roman"/>
                <w:color w:val="000000"/>
                <w:sz w:val="24"/>
                <w:szCs w:val="24"/>
                <w:lang w:eastAsia="ru-RU"/>
              </w:rPr>
              <w:t>0</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Метод интервалов для решения неравенств</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1">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/0</w:t>
              </w:r>
              <w:r w:rsidRPr="00637813">
                <w:rPr>
                  <w:rFonts w:ascii="Times New Roman" w:eastAsia="Times New Roman" w:hAnsi="Times New Roman" w:cs="Times New Roman"/>
                  <w:color w:val="0000FF"/>
                  <w:u w:val="single"/>
                  <w:lang w:val="en" w:eastAsia="ru-RU"/>
                </w:rPr>
                <w:t>adbce</w:t>
              </w:r>
              <w:r w:rsidRPr="00637813">
                <w:rPr>
                  <w:rFonts w:ascii="Times New Roman" w:eastAsia="Times New Roman" w:hAnsi="Times New Roman" w:cs="Times New Roman"/>
                  <w:color w:val="0000FF"/>
                  <w:u w:val="single"/>
                  <w:lang w:eastAsia="ru-RU"/>
                </w:rPr>
                <w:t>1</w:t>
              </w:r>
              <w:r w:rsidRPr="00637813">
                <w:rPr>
                  <w:rFonts w:ascii="Times New Roman" w:eastAsia="Times New Roman" w:hAnsi="Times New Roman" w:cs="Times New Roman"/>
                  <w:color w:val="0000FF"/>
                  <w:u w:val="single"/>
                  <w:lang w:val="en" w:eastAsia="ru-RU"/>
                </w:rPr>
                <w:t>b</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3</w:t>
            </w:r>
            <w:r w:rsidR="003C5BC3">
              <w:rPr>
                <w:rFonts w:ascii="Times New Roman" w:eastAsia="Times New Roman" w:hAnsi="Times New Roman" w:cs="Times New Roman"/>
                <w:color w:val="000000"/>
                <w:sz w:val="24"/>
                <w:szCs w:val="24"/>
                <w:lang w:eastAsia="ru-RU"/>
              </w:rPr>
              <w:t>1</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Производная функции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2">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/0731</w:t>
              </w:r>
              <w:r w:rsidRPr="00637813">
                <w:rPr>
                  <w:rFonts w:ascii="Times New Roman" w:eastAsia="Times New Roman" w:hAnsi="Times New Roman" w:cs="Times New Roman"/>
                  <w:color w:val="0000FF"/>
                  <w:u w:val="single"/>
                  <w:lang w:val="en" w:eastAsia="ru-RU"/>
                </w:rPr>
                <w:t>ad</w:t>
              </w:r>
              <w:r w:rsidRPr="00637813">
                <w:rPr>
                  <w:rFonts w:ascii="Times New Roman" w:eastAsia="Times New Roman" w:hAnsi="Times New Roman" w:cs="Times New Roman"/>
                  <w:color w:val="0000FF"/>
                  <w:u w:val="single"/>
                  <w:lang w:eastAsia="ru-RU"/>
                </w:rPr>
                <w:t>3</w:t>
              </w:r>
              <w:r w:rsidRPr="00637813">
                <w:rPr>
                  <w:rFonts w:ascii="Times New Roman" w:eastAsia="Times New Roman" w:hAnsi="Times New Roman" w:cs="Times New Roman"/>
                  <w:color w:val="0000FF"/>
                  <w:u w:val="single"/>
                  <w:lang w:val="en" w:eastAsia="ru-RU"/>
                </w:rPr>
                <w:t>d</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3</w:t>
            </w:r>
            <w:r w:rsidR="003C5BC3">
              <w:rPr>
                <w:rFonts w:ascii="Times New Roman" w:eastAsia="Times New Roman" w:hAnsi="Times New Roman" w:cs="Times New Roman"/>
                <w:color w:val="000000"/>
                <w:sz w:val="24"/>
                <w:szCs w:val="24"/>
                <w:lang w:eastAsia="ru-RU"/>
              </w:rPr>
              <w:t>2</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Производная функции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3">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/723</w:t>
              </w:r>
              <w:r w:rsidRPr="00637813">
                <w:rPr>
                  <w:rFonts w:ascii="Times New Roman" w:eastAsia="Times New Roman" w:hAnsi="Times New Roman" w:cs="Times New Roman"/>
                  <w:color w:val="0000FF"/>
                  <w:u w:val="single"/>
                  <w:lang w:val="en" w:eastAsia="ru-RU"/>
                </w:rPr>
                <w:t>dd</w:t>
              </w:r>
              <w:r w:rsidRPr="00637813">
                <w:rPr>
                  <w:rFonts w:ascii="Times New Roman" w:eastAsia="Times New Roman" w:hAnsi="Times New Roman" w:cs="Times New Roman"/>
                  <w:color w:val="0000FF"/>
                  <w:u w:val="single"/>
                  <w:lang w:eastAsia="ru-RU"/>
                </w:rPr>
                <w:t>608</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3</w:t>
            </w:r>
            <w:r w:rsidR="003C5BC3">
              <w:rPr>
                <w:rFonts w:ascii="Times New Roman" w:eastAsia="Times New Roman" w:hAnsi="Times New Roman" w:cs="Times New Roman"/>
                <w:color w:val="000000"/>
                <w:sz w:val="24"/>
                <w:szCs w:val="24"/>
                <w:lang w:eastAsia="ru-RU"/>
              </w:rPr>
              <w:t>3</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Геометрический и физический смысл производной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4">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/6</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8</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36</w:t>
              </w:r>
              <w:r w:rsidRPr="00637813">
                <w:rPr>
                  <w:rFonts w:ascii="Times New Roman" w:eastAsia="Times New Roman" w:hAnsi="Times New Roman" w:cs="Times New Roman"/>
                  <w:color w:val="0000FF"/>
                  <w:u w:val="single"/>
                  <w:lang w:val="en" w:eastAsia="ru-RU"/>
                </w:rPr>
                <w:t>ff</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34</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Геометрический и физический смысл производной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5">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413</w:t>
              </w:r>
              <w:r w:rsidRPr="00637813">
                <w:rPr>
                  <w:rFonts w:ascii="Times New Roman" w:eastAsia="Times New Roman" w:hAnsi="Times New Roman" w:cs="Times New Roman"/>
                  <w:color w:val="0000FF"/>
                  <w:u w:val="single"/>
                  <w:lang w:val="en" w:eastAsia="ru-RU"/>
                </w:rPr>
                <w:t>eca</w:t>
              </w:r>
              <w:r w:rsidRPr="00637813">
                <w:rPr>
                  <w:rFonts w:ascii="Times New Roman" w:eastAsia="Times New Roman" w:hAnsi="Times New Roman" w:cs="Times New Roman"/>
                  <w:color w:val="0000FF"/>
                  <w:u w:val="single"/>
                  <w:lang w:eastAsia="ru-RU"/>
                </w:rPr>
                <w:t>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35</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Производные элементарных функций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6">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7550</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5</w:t>
              </w:r>
              <w:r w:rsidRPr="00637813">
                <w:rPr>
                  <w:rFonts w:ascii="Times New Roman" w:eastAsia="Times New Roman" w:hAnsi="Times New Roman" w:cs="Times New Roman"/>
                  <w:color w:val="0000FF"/>
                  <w:u w:val="single"/>
                  <w:lang w:val="en" w:eastAsia="ru-RU"/>
                </w:rPr>
                <w:t>f</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36</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Производные элементарных функций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7">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/14</w:t>
              </w:r>
              <w:r w:rsidRPr="00637813">
                <w:rPr>
                  <w:rFonts w:ascii="Times New Roman" w:eastAsia="Times New Roman" w:hAnsi="Times New Roman" w:cs="Times New Roman"/>
                  <w:color w:val="0000FF"/>
                  <w:u w:val="single"/>
                  <w:lang w:val="en" w:eastAsia="ru-RU"/>
                </w:rPr>
                <w:t>ab</w:t>
              </w:r>
              <w:r w:rsidRPr="00637813">
                <w:rPr>
                  <w:rFonts w:ascii="Times New Roman" w:eastAsia="Times New Roman" w:hAnsi="Times New Roman" w:cs="Times New Roman"/>
                  <w:color w:val="0000FF"/>
                  <w:u w:val="single"/>
                  <w:lang w:eastAsia="ru-RU"/>
                </w:rPr>
                <w:t>3</w:t>
              </w:r>
              <w:r w:rsidRPr="00637813">
                <w:rPr>
                  <w:rFonts w:ascii="Times New Roman" w:eastAsia="Times New Roman" w:hAnsi="Times New Roman" w:cs="Times New Roman"/>
                  <w:color w:val="0000FF"/>
                  <w:u w:val="single"/>
                  <w:lang w:val="en" w:eastAsia="ru-RU"/>
                </w:rPr>
                <w:t>cdb</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37</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Производная суммы, произведения, частного функций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12</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0552</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38</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Производная суммы, произведения, частного функций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7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598</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201</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39</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Применение производной к исследованию функций на монотонность и экстремумы</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0">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/17</w:t>
              </w:r>
              <w:r w:rsidRPr="00637813">
                <w:rPr>
                  <w:rFonts w:ascii="Times New Roman" w:eastAsia="Times New Roman" w:hAnsi="Times New Roman" w:cs="Times New Roman"/>
                  <w:color w:val="0000FF"/>
                  <w:u w:val="single"/>
                  <w:lang w:val="en" w:eastAsia="ru-RU"/>
                </w:rPr>
                <w:t>af</w:t>
              </w:r>
              <w:r w:rsidRPr="00637813">
                <w:rPr>
                  <w:rFonts w:ascii="Times New Roman" w:eastAsia="Times New Roman" w:hAnsi="Times New Roman" w:cs="Times New Roman"/>
                  <w:color w:val="0000FF"/>
                  <w:u w:val="single"/>
                  <w:lang w:eastAsia="ru-RU"/>
                </w:rPr>
                <w:t>2</w:t>
              </w:r>
              <w:r w:rsidRPr="00637813">
                <w:rPr>
                  <w:rFonts w:ascii="Times New Roman" w:eastAsia="Times New Roman" w:hAnsi="Times New Roman" w:cs="Times New Roman"/>
                  <w:color w:val="0000FF"/>
                  <w:u w:val="single"/>
                  <w:lang w:val="en" w:eastAsia="ru-RU"/>
                </w:rPr>
                <w:t>df</w:t>
              </w:r>
              <w:r w:rsidRPr="00637813">
                <w:rPr>
                  <w:rFonts w:ascii="Times New Roman" w:eastAsia="Times New Roman" w:hAnsi="Times New Roman" w:cs="Times New Roman"/>
                  <w:color w:val="0000FF"/>
                  <w:u w:val="single"/>
                  <w:lang w:eastAsia="ru-RU"/>
                </w:rPr>
                <w:t>9</w:t>
              </w:r>
            </w:hyperlink>
          </w:p>
        </w:tc>
      </w:tr>
      <w:tr w:rsidR="00637813" w:rsidRPr="00637813" w:rsidTr="00187F74">
        <w:trPr>
          <w:trHeight w:val="144"/>
        </w:trPr>
        <w:tc>
          <w:tcPr>
            <w:tcW w:w="765" w:type="dxa"/>
            <w:tcMar>
              <w:top w:w="50" w:type="dxa"/>
              <w:left w:w="100" w:type="dxa"/>
            </w:tcMar>
            <w:vAlign w:val="center"/>
          </w:tcPr>
          <w:p w:rsidR="00637813" w:rsidRPr="003C5BC3" w:rsidRDefault="00637813" w:rsidP="003C5BC3">
            <w:pPr>
              <w:spacing w:after="0" w:line="276" w:lineRule="auto"/>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4</w:t>
            </w:r>
            <w:r w:rsidR="003C5BC3">
              <w:rPr>
                <w:rFonts w:ascii="Times New Roman" w:eastAsia="Times New Roman" w:hAnsi="Times New Roman" w:cs="Times New Roman"/>
                <w:color w:val="000000"/>
                <w:sz w:val="24"/>
                <w:szCs w:val="24"/>
                <w:lang w:eastAsia="ru-RU"/>
              </w:rPr>
              <w:t>0</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Применение производной к исследованию функций на монотонность и экстремумы</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1">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8</w:t>
              </w:r>
              <w:r w:rsidRPr="00637813">
                <w:rPr>
                  <w:rFonts w:ascii="Times New Roman" w:eastAsia="Times New Roman" w:hAnsi="Times New Roman" w:cs="Times New Roman"/>
                  <w:color w:val="0000FF"/>
                  <w:u w:val="single"/>
                  <w:lang w:val="en" w:eastAsia="ru-RU"/>
                </w:rPr>
                <w:t>ca</w:t>
              </w:r>
              <w:r w:rsidRPr="00637813">
                <w:rPr>
                  <w:rFonts w:ascii="Times New Roman" w:eastAsia="Times New Roman" w:hAnsi="Times New Roman" w:cs="Times New Roman"/>
                  <w:color w:val="0000FF"/>
                  <w:u w:val="single"/>
                  <w:lang w:eastAsia="ru-RU"/>
                </w:rPr>
                <w:t>5</w:t>
              </w:r>
              <w:r w:rsidRPr="00637813">
                <w:rPr>
                  <w:rFonts w:ascii="Times New Roman" w:eastAsia="Times New Roman" w:hAnsi="Times New Roman" w:cs="Times New Roman"/>
                  <w:color w:val="0000FF"/>
                  <w:u w:val="single"/>
                  <w:lang w:val="en" w:eastAsia="ru-RU"/>
                </w:rPr>
                <w:t>ad</w:t>
              </w:r>
              <w:r w:rsidRPr="00637813">
                <w:rPr>
                  <w:rFonts w:ascii="Times New Roman" w:eastAsia="Times New Roman" w:hAnsi="Times New Roman" w:cs="Times New Roman"/>
                  <w:color w:val="0000FF"/>
                  <w:u w:val="single"/>
                  <w:lang w:eastAsia="ru-RU"/>
                </w:rPr>
                <w:t>4</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41</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Нахождение наибольшего и наименьшего значения функции на отрезке</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2">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fac</w:t>
              </w:r>
              <w:r w:rsidRPr="00637813">
                <w:rPr>
                  <w:rFonts w:ascii="Times New Roman" w:eastAsia="Times New Roman" w:hAnsi="Times New Roman" w:cs="Times New Roman"/>
                  <w:color w:val="0000FF"/>
                  <w:u w:val="single"/>
                  <w:lang w:eastAsia="ru-RU"/>
                </w:rPr>
                <w:t>78</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05</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42</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Нахождение наибольшего и наименьшего значения функции на отрезке</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3">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fb</w:t>
              </w:r>
              <w:r w:rsidRPr="00637813">
                <w:rPr>
                  <w:rFonts w:ascii="Times New Roman" w:eastAsia="Times New Roman" w:hAnsi="Times New Roman" w:cs="Times New Roman"/>
                  <w:color w:val="0000FF"/>
                  <w:u w:val="single"/>
                  <w:lang w:eastAsia="ru-RU"/>
                </w:rPr>
                <w:t>6</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8</w:t>
              </w:r>
              <w:r w:rsidRPr="00637813">
                <w:rPr>
                  <w:rFonts w:ascii="Times New Roman" w:eastAsia="Times New Roman" w:hAnsi="Times New Roman" w:cs="Times New Roman"/>
                  <w:color w:val="0000FF"/>
                  <w:u w:val="single"/>
                  <w:lang w:val="en" w:eastAsia="ru-RU"/>
                </w:rPr>
                <w:t>acf</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43</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Нахождение наибольшего и наименьшего значения функции на отрезке</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4">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cffcb</w:t>
              </w:r>
              <w:r w:rsidRPr="00637813">
                <w:rPr>
                  <w:rFonts w:ascii="Times New Roman" w:eastAsia="Times New Roman" w:hAnsi="Times New Roman" w:cs="Times New Roman"/>
                  <w:color w:val="0000FF"/>
                  <w:u w:val="single"/>
                  <w:lang w:eastAsia="ru-RU"/>
                </w:rPr>
                <w:t>7</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5</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44</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Нахождение наибольшего и наименьшего значения функции на отрезке</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5">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9469916</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3C5BC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45</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6">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/13205</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80</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3C5BC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46</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b/>
                <w:lang w:eastAsia="ru-RU"/>
              </w:rPr>
            </w:pPr>
            <w:r w:rsidRPr="00637813">
              <w:rPr>
                <w:rFonts w:ascii="Times New Roman" w:eastAsia="Times New Roman" w:hAnsi="Times New Roman" w:cs="Times New Roman"/>
                <w:b/>
                <w:color w:val="000000"/>
                <w:sz w:val="24"/>
                <w:szCs w:val="24"/>
                <w:lang w:eastAsia="ru-RU"/>
              </w:rPr>
              <w:t>Контрольная работа №3 по теме "Производная. Применение производной"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7">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8</w:t>
              </w:r>
              <w:r w:rsidRPr="00637813">
                <w:rPr>
                  <w:rFonts w:ascii="Times New Roman" w:eastAsia="Times New Roman" w:hAnsi="Times New Roman" w:cs="Times New Roman"/>
                  <w:color w:val="0000FF"/>
                  <w:u w:val="single"/>
                  <w:lang w:val="en" w:eastAsia="ru-RU"/>
                </w:rPr>
                <w:t>ed</w:t>
              </w:r>
              <w:r w:rsidRPr="00637813">
                <w:rPr>
                  <w:rFonts w:ascii="Times New Roman" w:eastAsia="Times New Roman" w:hAnsi="Times New Roman" w:cs="Times New Roman"/>
                  <w:color w:val="0000FF"/>
                  <w:u w:val="single"/>
                  <w:lang w:eastAsia="ru-RU"/>
                </w:rPr>
                <w:t>5</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99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3C5BC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47</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Первообразная. Таблица первообразных</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777</w:t>
              </w:r>
              <w:r w:rsidRPr="00637813">
                <w:rPr>
                  <w:rFonts w:ascii="Times New Roman" w:eastAsia="Times New Roman" w:hAnsi="Times New Roman" w:cs="Times New Roman"/>
                  <w:color w:val="0000FF"/>
                  <w:u w:val="single"/>
                  <w:lang w:val="en" w:eastAsia="ru-RU"/>
                </w:rPr>
                <w:t>edf</w:t>
              </w:r>
              <w:r w:rsidRPr="00637813">
                <w:rPr>
                  <w:rFonts w:ascii="Times New Roman" w:eastAsia="Times New Roman" w:hAnsi="Times New Roman" w:cs="Times New Roman"/>
                  <w:color w:val="0000FF"/>
                  <w:u w:val="single"/>
                  <w:lang w:eastAsia="ru-RU"/>
                </w:rPr>
                <w:t>8</w:t>
              </w:r>
            </w:hyperlink>
          </w:p>
        </w:tc>
      </w:tr>
      <w:tr w:rsidR="00637813" w:rsidRPr="00637813" w:rsidTr="00187F74">
        <w:trPr>
          <w:trHeight w:val="144"/>
        </w:trPr>
        <w:tc>
          <w:tcPr>
            <w:tcW w:w="765" w:type="dxa"/>
            <w:tcMar>
              <w:top w:w="50" w:type="dxa"/>
              <w:left w:w="100" w:type="dxa"/>
            </w:tcMar>
            <w:vAlign w:val="center"/>
          </w:tcPr>
          <w:p w:rsidR="00637813" w:rsidRPr="00637813" w:rsidRDefault="003C5BC3" w:rsidP="00637813">
            <w:pPr>
              <w:spacing w:after="0" w:line="276" w:lineRule="auto"/>
              <w:rPr>
                <w:rFonts w:ascii="Calibri" w:eastAsia="Calibri" w:hAnsi="Calibri" w:cs="Calibri"/>
                <w:lang w:val="en" w:eastAsia="ru-RU"/>
              </w:rPr>
            </w:pPr>
            <w:r>
              <w:rPr>
                <w:rFonts w:ascii="Times New Roman" w:eastAsia="Times New Roman" w:hAnsi="Times New Roman" w:cs="Times New Roman"/>
                <w:color w:val="000000"/>
                <w:sz w:val="24"/>
                <w:szCs w:val="24"/>
                <w:lang w:eastAsia="ru-RU"/>
              </w:rPr>
              <w:t>48</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Первообразная. Таблица первообразных</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8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/30</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3697</w:t>
              </w:r>
              <w:r w:rsidRPr="00637813">
                <w:rPr>
                  <w:rFonts w:ascii="Times New Roman" w:eastAsia="Times New Roman" w:hAnsi="Times New Roman" w:cs="Times New Roman"/>
                  <w:color w:val="0000FF"/>
                  <w:u w:val="single"/>
                  <w:lang w:val="en" w:eastAsia="ru-RU"/>
                </w:rPr>
                <w:t>b</w:t>
              </w:r>
            </w:hyperlink>
          </w:p>
        </w:tc>
      </w:tr>
      <w:tr w:rsidR="00637813" w:rsidRPr="00637813" w:rsidTr="00187F74">
        <w:trPr>
          <w:trHeight w:val="144"/>
        </w:trPr>
        <w:tc>
          <w:tcPr>
            <w:tcW w:w="765" w:type="dxa"/>
            <w:tcMar>
              <w:top w:w="50" w:type="dxa"/>
              <w:left w:w="100" w:type="dxa"/>
            </w:tcMar>
            <w:vAlign w:val="center"/>
          </w:tcPr>
          <w:p w:rsidR="00637813" w:rsidRPr="00637813" w:rsidRDefault="003C5BC3" w:rsidP="00637813">
            <w:pPr>
              <w:spacing w:after="0" w:line="276" w:lineRule="auto"/>
              <w:rPr>
                <w:rFonts w:ascii="Calibri" w:eastAsia="Calibri" w:hAnsi="Calibri" w:cs="Calibri"/>
                <w:lang w:val="en" w:eastAsia="ru-RU"/>
              </w:rPr>
            </w:pPr>
            <w:r>
              <w:rPr>
                <w:rFonts w:ascii="Times New Roman" w:eastAsia="Times New Roman" w:hAnsi="Times New Roman" w:cs="Times New Roman"/>
                <w:color w:val="000000"/>
                <w:sz w:val="24"/>
                <w:szCs w:val="24"/>
                <w:lang w:eastAsia="ru-RU"/>
              </w:rPr>
              <w:t>49</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Интеграл, геометрический и физический смысл интеграла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0">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/391272</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3C5BC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50</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Интеграл, геометрический и физический смысл интеграла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1">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359</w:t>
              </w:r>
              <w:r w:rsidRPr="00637813">
                <w:rPr>
                  <w:rFonts w:ascii="Times New Roman" w:eastAsia="Times New Roman" w:hAnsi="Times New Roman" w:cs="Times New Roman"/>
                  <w:color w:val="0000FF"/>
                  <w:u w:val="single"/>
                  <w:lang w:val="en" w:eastAsia="ru-RU"/>
                </w:rPr>
                <w:t>fb</w:t>
              </w:r>
              <w:r w:rsidRPr="00637813">
                <w:rPr>
                  <w:rFonts w:ascii="Times New Roman" w:eastAsia="Times New Roman" w:hAnsi="Times New Roman" w:cs="Times New Roman"/>
                  <w:color w:val="0000FF"/>
                  <w:u w:val="single"/>
                  <w:lang w:eastAsia="ru-RU"/>
                </w:rPr>
                <w:t>5</w:t>
              </w:r>
              <w:r w:rsidRPr="00637813">
                <w:rPr>
                  <w:rFonts w:ascii="Times New Roman" w:eastAsia="Times New Roman" w:hAnsi="Times New Roman" w:cs="Times New Roman"/>
                  <w:color w:val="0000FF"/>
                  <w:u w:val="single"/>
                  <w:lang w:val="en" w:eastAsia="ru-RU"/>
                </w:rPr>
                <w:t>f</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3C5BC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51</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Вычисление интеграла по формуле Ньютона―Лейбница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2">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9</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225</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3</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3C5BC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52</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Вычисление интеграла по формуле Ньютона―Лейбница</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3">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800</w:t>
              </w:r>
              <w:r w:rsidRPr="00637813">
                <w:rPr>
                  <w:rFonts w:ascii="Times New Roman" w:eastAsia="Times New Roman" w:hAnsi="Times New Roman" w:cs="Times New Roman"/>
                  <w:color w:val="0000FF"/>
                  <w:u w:val="single"/>
                  <w:lang w:val="en" w:eastAsia="ru-RU"/>
                </w:rPr>
                <w:t>deb</w:t>
              </w:r>
              <w:r w:rsidRPr="00637813">
                <w:rPr>
                  <w:rFonts w:ascii="Times New Roman" w:eastAsia="Times New Roman" w:hAnsi="Times New Roman" w:cs="Times New Roman"/>
                  <w:color w:val="0000FF"/>
                  <w:u w:val="single"/>
                  <w:lang w:eastAsia="ru-RU"/>
                </w:rPr>
                <w:t>4</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53</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Системы линейных уравнений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4">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648235</w:t>
              </w:r>
              <w:r w:rsidRPr="00637813">
                <w:rPr>
                  <w:rFonts w:ascii="Times New Roman" w:eastAsia="Times New Roman" w:hAnsi="Times New Roman" w:cs="Times New Roman"/>
                  <w:color w:val="0000FF"/>
                  <w:u w:val="single"/>
                  <w:lang w:val="en" w:eastAsia="ru-RU"/>
                </w:rPr>
                <w:t>a</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54</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Системы линейных уравнений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5">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/5</w:t>
              </w:r>
              <w:r w:rsidRPr="00637813">
                <w:rPr>
                  <w:rFonts w:ascii="Times New Roman" w:eastAsia="Times New Roman" w:hAnsi="Times New Roman" w:cs="Times New Roman"/>
                  <w:color w:val="0000FF"/>
                  <w:u w:val="single"/>
                  <w:lang w:val="en" w:eastAsia="ru-RU"/>
                </w:rPr>
                <w:t>ab</w:t>
              </w:r>
              <w:r w:rsidRPr="00637813">
                <w:rPr>
                  <w:rFonts w:ascii="Times New Roman" w:eastAsia="Times New Roman" w:hAnsi="Times New Roman" w:cs="Times New Roman"/>
                  <w:color w:val="0000FF"/>
                  <w:u w:val="single"/>
                  <w:lang w:eastAsia="ru-RU"/>
                </w:rPr>
                <w:t>83864</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55</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Решение прикладных задач с помощью системы линейных уравнений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6">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65</w:t>
              </w:r>
              <w:r w:rsidRPr="00637813">
                <w:rPr>
                  <w:rFonts w:ascii="Times New Roman" w:eastAsia="Times New Roman" w:hAnsi="Times New Roman" w:cs="Times New Roman"/>
                  <w:color w:val="0000FF"/>
                  <w:u w:val="single"/>
                  <w:lang w:val="en" w:eastAsia="ru-RU"/>
                </w:rPr>
                <w:t>ee</w:t>
              </w:r>
              <w:r w:rsidRPr="00637813">
                <w:rPr>
                  <w:rFonts w:ascii="Times New Roman" w:eastAsia="Times New Roman" w:hAnsi="Times New Roman" w:cs="Times New Roman"/>
                  <w:color w:val="0000FF"/>
                  <w:u w:val="single"/>
                  <w:lang w:eastAsia="ru-RU"/>
                </w:rPr>
                <w:t>5</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56</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Решение прикладных задач с помощью системы линейных уравнений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7">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aa</w:t>
              </w:r>
              <w:r w:rsidRPr="00637813">
                <w:rPr>
                  <w:rFonts w:ascii="Times New Roman" w:eastAsia="Times New Roman" w:hAnsi="Times New Roman" w:cs="Times New Roman"/>
                  <w:color w:val="0000FF"/>
                  <w:u w:val="single"/>
                  <w:lang w:eastAsia="ru-RU"/>
                </w:rPr>
                <w:t>5962</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1</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57</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Системы и совокупности целых, рациональных, иррациональных, показательных, логарифмических уравнений и неравенств</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/81</w:t>
              </w:r>
              <w:r w:rsidRPr="00637813">
                <w:rPr>
                  <w:rFonts w:ascii="Times New Roman" w:eastAsia="Times New Roman" w:hAnsi="Times New Roman" w:cs="Times New Roman"/>
                  <w:color w:val="0000FF"/>
                  <w:u w:val="single"/>
                  <w:lang w:val="en" w:eastAsia="ru-RU"/>
                </w:rPr>
                <w:t>cccfe</w:t>
              </w:r>
              <w:r w:rsidRPr="00637813">
                <w:rPr>
                  <w:rFonts w:ascii="Times New Roman" w:eastAsia="Times New Roman" w:hAnsi="Times New Roman" w:cs="Times New Roman"/>
                  <w:color w:val="0000FF"/>
                  <w:u w:val="single"/>
                  <w:lang w:eastAsia="ru-RU"/>
                </w:rPr>
                <w:t>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58</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Использование графиков функций для решения уравнений и систем</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29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/039949</w:t>
              </w:r>
              <w:r w:rsidRPr="00637813">
                <w:rPr>
                  <w:rFonts w:ascii="Times New Roman" w:eastAsia="Times New Roman" w:hAnsi="Times New Roman" w:cs="Times New Roman"/>
                  <w:color w:val="0000FF"/>
                  <w:u w:val="single"/>
                  <w:lang w:val="en" w:eastAsia="ru-RU"/>
                </w:rPr>
                <w:t>bf</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59</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Использование графиков функций для решения уравнений и систем</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0">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7</w:t>
              </w:r>
              <w:r w:rsidRPr="00637813">
                <w:rPr>
                  <w:rFonts w:ascii="Times New Roman" w:eastAsia="Times New Roman" w:hAnsi="Times New Roman" w:cs="Times New Roman"/>
                  <w:color w:val="0000FF"/>
                  <w:u w:val="single"/>
                  <w:lang w:val="en" w:eastAsia="ru-RU"/>
                </w:rPr>
                <w:t>d</w:t>
              </w:r>
              <w:r w:rsidRPr="00637813">
                <w:rPr>
                  <w:rFonts w:ascii="Times New Roman" w:eastAsia="Times New Roman" w:hAnsi="Times New Roman" w:cs="Times New Roman"/>
                  <w:color w:val="0000FF"/>
                  <w:u w:val="single"/>
                  <w:lang w:eastAsia="ru-RU"/>
                </w:rPr>
                <w:t>95</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79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60</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b/>
                <w:lang w:eastAsia="ru-RU"/>
              </w:rPr>
            </w:pPr>
            <w:r w:rsidRPr="00637813">
              <w:rPr>
                <w:rFonts w:ascii="Times New Roman" w:eastAsia="Times New Roman" w:hAnsi="Times New Roman" w:cs="Times New Roman"/>
                <w:b/>
                <w:color w:val="000000"/>
                <w:sz w:val="24"/>
                <w:szCs w:val="24"/>
                <w:lang w:eastAsia="ru-RU"/>
              </w:rPr>
              <w:t>Контрольная работа №4 по теме "Интеграл и его применения. Системы уравнений"</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1">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/471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735</w:t>
              </w:r>
              <w:r w:rsidRPr="00637813">
                <w:rPr>
                  <w:rFonts w:ascii="Times New Roman" w:eastAsia="Times New Roman" w:hAnsi="Times New Roman" w:cs="Times New Roman"/>
                  <w:color w:val="0000FF"/>
                  <w:u w:val="single"/>
                  <w:lang w:val="en" w:eastAsia="ru-RU"/>
                </w:rPr>
                <w:t>b</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61</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Натуральные и целые числа в задачах из реальной жизни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2">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w:t>
              </w:r>
              <w:r w:rsidRPr="00637813">
                <w:rPr>
                  <w:rFonts w:ascii="Times New Roman" w:eastAsia="Times New Roman" w:hAnsi="Times New Roman" w:cs="Times New Roman"/>
                  <w:color w:val="0000FF"/>
                  <w:u w:val="single"/>
                  <w:lang w:val="en" w:eastAsia="ru-RU"/>
                </w:rPr>
                <w:t>cee</w:t>
              </w:r>
              <w:r w:rsidRPr="00637813">
                <w:rPr>
                  <w:rFonts w:ascii="Times New Roman" w:eastAsia="Times New Roman" w:hAnsi="Times New Roman" w:cs="Times New Roman"/>
                  <w:color w:val="0000FF"/>
                  <w:u w:val="single"/>
                  <w:lang w:eastAsia="ru-RU"/>
                </w:rPr>
                <w:t>1327</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62</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Натуральные и целые числа в задачах из реальной жизни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3">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ef</w:t>
              </w:r>
              <w:r w:rsidRPr="00637813">
                <w:rPr>
                  <w:rFonts w:ascii="Times New Roman" w:eastAsia="Times New Roman" w:hAnsi="Times New Roman" w:cs="Times New Roman"/>
                  <w:color w:val="0000FF"/>
                  <w:u w:val="single"/>
                  <w:lang w:eastAsia="ru-RU"/>
                </w:rPr>
                <w:t>10</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4</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63</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Признаки делимости целых чисел</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4">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/51696</w:t>
              </w:r>
              <w:r w:rsidRPr="00637813">
                <w:rPr>
                  <w:rFonts w:ascii="Times New Roman" w:eastAsia="Times New Roman" w:hAnsi="Times New Roman" w:cs="Times New Roman"/>
                  <w:color w:val="0000FF"/>
                  <w:u w:val="single"/>
                  <w:lang w:val="en" w:eastAsia="ru-RU"/>
                </w:rPr>
                <w:t>a</w:t>
              </w:r>
              <w:r w:rsidRPr="00637813">
                <w:rPr>
                  <w:rFonts w:ascii="Times New Roman" w:eastAsia="Times New Roman" w:hAnsi="Times New Roman" w:cs="Times New Roman"/>
                  <w:color w:val="0000FF"/>
                  <w:u w:val="single"/>
                  <w:lang w:eastAsia="ru-RU"/>
                </w:rPr>
                <w:t>67</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64</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Признаки делимости целых чисел</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5">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fab</w:t>
              </w:r>
              <w:r w:rsidRPr="00637813">
                <w:rPr>
                  <w:rFonts w:ascii="Times New Roman" w:eastAsia="Times New Roman" w:hAnsi="Times New Roman" w:cs="Times New Roman"/>
                  <w:color w:val="0000FF"/>
                  <w:u w:val="single"/>
                  <w:lang w:eastAsia="ru-RU"/>
                </w:rPr>
                <w:t>81</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0</w:t>
              </w:r>
              <w:r w:rsidRPr="00637813">
                <w:rPr>
                  <w:rFonts w:ascii="Times New Roman" w:eastAsia="Times New Roman" w:hAnsi="Times New Roman" w:cs="Times New Roman"/>
                  <w:color w:val="0000FF"/>
                  <w:u w:val="single"/>
                  <w:lang w:val="en" w:eastAsia="ru-RU"/>
                </w:rPr>
                <w:t>e</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65</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Повторение, обобщение, систематизация знаний. Уравнения</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6">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w:t>
              </w:r>
              <w:r w:rsidRPr="00637813">
                <w:rPr>
                  <w:rFonts w:ascii="Times New Roman" w:eastAsia="Times New Roman" w:hAnsi="Times New Roman" w:cs="Times New Roman"/>
                  <w:color w:val="0000FF"/>
                  <w:u w:val="single"/>
                  <w:lang w:eastAsia="ru-RU"/>
                </w:rPr>
                <w:t>8</w:t>
              </w:r>
              <w:r w:rsidRPr="00637813">
                <w:rPr>
                  <w:rFonts w:ascii="Times New Roman" w:eastAsia="Times New Roman" w:hAnsi="Times New Roman" w:cs="Times New Roman"/>
                  <w:color w:val="0000FF"/>
                  <w:u w:val="single"/>
                  <w:lang w:val="en" w:eastAsia="ru-RU"/>
                </w:rPr>
                <w:t>b</w:t>
              </w:r>
              <w:r w:rsidRPr="00637813">
                <w:rPr>
                  <w:rFonts w:ascii="Times New Roman" w:eastAsia="Times New Roman" w:hAnsi="Times New Roman" w:cs="Times New Roman"/>
                  <w:color w:val="0000FF"/>
                  <w:u w:val="single"/>
                  <w:lang w:eastAsia="ru-RU"/>
                </w:rPr>
                <w:t>87729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3C5BC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val="en" w:eastAsia="ru-RU"/>
              </w:rPr>
              <w:t>6</w:t>
            </w:r>
            <w:r>
              <w:rPr>
                <w:rFonts w:ascii="Times New Roman" w:eastAsia="Times New Roman" w:hAnsi="Times New Roman" w:cs="Times New Roman"/>
                <w:color w:val="000000"/>
                <w:sz w:val="24"/>
                <w:szCs w:val="24"/>
                <w:lang w:eastAsia="ru-RU"/>
              </w:rPr>
              <w:t>6</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Повторение, обобщение, систематизация знаний. Функции</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7">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/7017196</w:t>
              </w:r>
              <w:r w:rsidRPr="00637813">
                <w:rPr>
                  <w:rFonts w:ascii="Times New Roman" w:eastAsia="Times New Roman" w:hAnsi="Times New Roman" w:cs="Times New Roman"/>
                  <w:color w:val="0000FF"/>
                  <w:u w:val="single"/>
                  <w:lang w:val="en" w:eastAsia="ru-RU"/>
                </w:rPr>
                <w:t>f</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67</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b/>
                <w:lang w:eastAsia="ru-RU"/>
              </w:rPr>
            </w:pPr>
            <w:r w:rsidRPr="00637813">
              <w:rPr>
                <w:rFonts w:ascii="Times New Roman" w:eastAsia="Times New Roman" w:hAnsi="Times New Roman" w:cs="Times New Roman"/>
                <w:b/>
                <w:color w:val="000000"/>
                <w:sz w:val="24"/>
                <w:szCs w:val="24"/>
                <w:lang w:val="en" w:eastAsia="ru-RU"/>
              </w:rPr>
              <w:t>Итоговая контрольная работа</w:t>
            </w:r>
            <w:r w:rsidRPr="00637813">
              <w:rPr>
                <w:rFonts w:ascii="Times New Roman" w:eastAsia="Times New Roman" w:hAnsi="Times New Roman" w:cs="Times New Roman"/>
                <w:b/>
                <w:color w:val="000000"/>
                <w:sz w:val="24"/>
                <w:szCs w:val="24"/>
                <w:lang w:eastAsia="ru-RU"/>
              </w:rPr>
              <w:t xml:space="preserve"> №5</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1 </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8">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/513</w:t>
              </w:r>
              <w:r w:rsidRPr="00637813">
                <w:rPr>
                  <w:rFonts w:ascii="Times New Roman" w:eastAsia="Times New Roman" w:hAnsi="Times New Roman" w:cs="Times New Roman"/>
                  <w:color w:val="0000FF"/>
                  <w:u w:val="single"/>
                  <w:lang w:val="en" w:eastAsia="ru-RU"/>
                </w:rPr>
                <w:t>c</w:t>
              </w:r>
              <w:r w:rsidRPr="00637813">
                <w:rPr>
                  <w:rFonts w:ascii="Times New Roman" w:eastAsia="Times New Roman" w:hAnsi="Times New Roman" w:cs="Times New Roman"/>
                  <w:color w:val="0000FF"/>
                  <w:u w:val="single"/>
                  <w:lang w:eastAsia="ru-RU"/>
                </w:rPr>
                <w:t>9889</w:t>
              </w:r>
            </w:hyperlink>
          </w:p>
        </w:tc>
      </w:tr>
      <w:tr w:rsidR="00637813" w:rsidRPr="00637813" w:rsidTr="00187F74">
        <w:trPr>
          <w:trHeight w:val="144"/>
        </w:trPr>
        <w:tc>
          <w:tcPr>
            <w:tcW w:w="765" w:type="dxa"/>
            <w:tcMar>
              <w:top w:w="50" w:type="dxa"/>
              <w:left w:w="100" w:type="dxa"/>
            </w:tcMar>
            <w:vAlign w:val="center"/>
          </w:tcPr>
          <w:p w:rsidR="00637813" w:rsidRPr="003C5BC3" w:rsidRDefault="003C5BC3" w:rsidP="00637813">
            <w:pPr>
              <w:spacing w:after="0" w:line="276" w:lineRule="auto"/>
              <w:rPr>
                <w:rFonts w:ascii="Calibri" w:eastAsia="Calibri" w:hAnsi="Calibri" w:cs="Calibri"/>
                <w:lang w:eastAsia="ru-RU"/>
              </w:rPr>
            </w:pPr>
            <w:r>
              <w:rPr>
                <w:rFonts w:ascii="Times New Roman" w:eastAsia="Times New Roman" w:hAnsi="Times New Roman" w:cs="Times New Roman"/>
                <w:color w:val="000000"/>
                <w:sz w:val="24"/>
                <w:szCs w:val="24"/>
                <w:lang w:eastAsia="ru-RU"/>
              </w:rPr>
              <w:t>68</w:t>
            </w:r>
          </w:p>
        </w:tc>
        <w:tc>
          <w:tcPr>
            <w:tcW w:w="4232"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Обобщение, систематизация знаний за курс алгебры и начал математического анализа 10-11 классов</w:t>
            </w:r>
          </w:p>
        </w:tc>
        <w:tc>
          <w:tcPr>
            <w:tcW w:w="1072"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 xml:space="preserve">1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p>
        </w:tc>
        <w:tc>
          <w:tcPr>
            <w:tcW w:w="1347"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val="en" w:eastAsia="ru-RU"/>
              </w:rPr>
            </w:pPr>
          </w:p>
        </w:tc>
        <w:tc>
          <w:tcPr>
            <w:tcW w:w="2873" w:type="dxa"/>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Библиотека ЦОК </w:t>
            </w:r>
            <w:hyperlink r:id="rId309">
              <w:r w:rsidRPr="00637813">
                <w:rPr>
                  <w:rFonts w:ascii="Times New Roman" w:eastAsia="Times New Roman" w:hAnsi="Times New Roman" w:cs="Times New Roman"/>
                  <w:color w:val="0000FF"/>
                  <w:u w:val="single"/>
                  <w:lang w:val="en" w:eastAsia="ru-RU"/>
                </w:rPr>
                <w:t>https</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m</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edsoo</w:t>
              </w:r>
              <w:r w:rsidRPr="00637813">
                <w:rPr>
                  <w:rFonts w:ascii="Times New Roman" w:eastAsia="Times New Roman" w:hAnsi="Times New Roman" w:cs="Times New Roman"/>
                  <w:color w:val="0000FF"/>
                  <w:u w:val="single"/>
                  <w:lang w:eastAsia="ru-RU"/>
                </w:rPr>
                <w:t>.</w:t>
              </w:r>
              <w:r w:rsidRPr="00637813">
                <w:rPr>
                  <w:rFonts w:ascii="Times New Roman" w:eastAsia="Times New Roman" w:hAnsi="Times New Roman" w:cs="Times New Roman"/>
                  <w:color w:val="0000FF"/>
                  <w:u w:val="single"/>
                  <w:lang w:val="en" w:eastAsia="ru-RU"/>
                </w:rPr>
                <w:t>ru</w:t>
              </w:r>
              <w:r w:rsidRPr="00637813">
                <w:rPr>
                  <w:rFonts w:ascii="Times New Roman" w:eastAsia="Times New Roman" w:hAnsi="Times New Roman" w:cs="Times New Roman"/>
                  <w:color w:val="0000FF"/>
                  <w:u w:val="single"/>
                  <w:lang w:eastAsia="ru-RU"/>
                </w:rPr>
                <w:t>/3330</w:t>
              </w:r>
              <w:r w:rsidRPr="00637813">
                <w:rPr>
                  <w:rFonts w:ascii="Times New Roman" w:eastAsia="Times New Roman" w:hAnsi="Times New Roman" w:cs="Times New Roman"/>
                  <w:color w:val="0000FF"/>
                  <w:u w:val="single"/>
                  <w:lang w:val="en" w:eastAsia="ru-RU"/>
                </w:rPr>
                <w:t>f</w:t>
              </w:r>
              <w:r w:rsidRPr="00637813">
                <w:rPr>
                  <w:rFonts w:ascii="Times New Roman" w:eastAsia="Times New Roman" w:hAnsi="Times New Roman" w:cs="Times New Roman"/>
                  <w:color w:val="0000FF"/>
                  <w:u w:val="single"/>
                  <w:lang w:eastAsia="ru-RU"/>
                </w:rPr>
                <w:t>7</w:t>
              </w:r>
              <w:r w:rsidRPr="00637813">
                <w:rPr>
                  <w:rFonts w:ascii="Times New Roman" w:eastAsia="Times New Roman" w:hAnsi="Times New Roman" w:cs="Times New Roman"/>
                  <w:color w:val="0000FF"/>
                  <w:u w:val="single"/>
                  <w:lang w:val="en" w:eastAsia="ru-RU"/>
                </w:rPr>
                <w:t>ef</w:t>
              </w:r>
            </w:hyperlink>
          </w:p>
        </w:tc>
      </w:tr>
      <w:tr w:rsidR="00637813" w:rsidRPr="00637813" w:rsidTr="00187F74">
        <w:trPr>
          <w:trHeight w:val="144"/>
        </w:trPr>
        <w:tc>
          <w:tcPr>
            <w:tcW w:w="4997" w:type="dxa"/>
            <w:gridSpan w:val="2"/>
            <w:tcMar>
              <w:top w:w="50" w:type="dxa"/>
              <w:left w:w="100" w:type="dxa"/>
            </w:tcMar>
            <w:vAlign w:val="center"/>
          </w:tcPr>
          <w:p w:rsidR="00637813" w:rsidRPr="00637813" w:rsidRDefault="00637813" w:rsidP="00637813">
            <w:pPr>
              <w:spacing w:after="0" w:line="276" w:lineRule="auto"/>
              <w:ind w:left="135"/>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ОБЩЕЕ КОЛИЧЕСТВО ЧАСОВ ПО ПРОГРАММЕ</w:t>
            </w:r>
          </w:p>
        </w:tc>
        <w:tc>
          <w:tcPr>
            <w:tcW w:w="1072" w:type="dxa"/>
            <w:tcMar>
              <w:top w:w="50" w:type="dxa"/>
              <w:left w:w="100" w:type="dxa"/>
            </w:tcMar>
            <w:vAlign w:val="center"/>
          </w:tcPr>
          <w:p w:rsidR="00637813" w:rsidRPr="00637813" w:rsidRDefault="003C5BC3" w:rsidP="00637813">
            <w:pPr>
              <w:spacing w:after="0" w:line="276" w:lineRule="auto"/>
              <w:ind w:left="135"/>
              <w:jc w:val="center"/>
              <w:rPr>
                <w:rFonts w:ascii="Calibri" w:eastAsia="Calibri" w:hAnsi="Calibri" w:cs="Calibri"/>
                <w:lang w:val="en" w:eastAsia="ru-RU"/>
              </w:rPr>
            </w:pPr>
            <w:r>
              <w:rPr>
                <w:rFonts w:ascii="Times New Roman" w:eastAsia="Times New Roman" w:hAnsi="Times New Roman" w:cs="Times New Roman"/>
                <w:color w:val="000000"/>
                <w:sz w:val="24"/>
                <w:szCs w:val="24"/>
                <w:lang w:eastAsia="ru-RU"/>
              </w:rPr>
              <w:t>68</w:t>
            </w:r>
            <w:r w:rsidR="00637813" w:rsidRPr="00637813">
              <w:rPr>
                <w:rFonts w:ascii="Times New Roman" w:eastAsia="Times New Roman" w:hAnsi="Times New Roman" w:cs="Times New Roman"/>
                <w:color w:val="000000"/>
                <w:sz w:val="24"/>
                <w:szCs w:val="24"/>
                <w:lang w:val="en" w:eastAsia="ru-RU"/>
              </w:rPr>
              <w:t xml:space="preserve"> </w:t>
            </w:r>
          </w:p>
        </w:tc>
        <w:tc>
          <w:tcPr>
            <w:tcW w:w="1841"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eastAsia="ru-RU"/>
              </w:rPr>
            </w:pPr>
            <w:r w:rsidRPr="00637813">
              <w:rPr>
                <w:rFonts w:ascii="Times New Roman" w:eastAsia="Times New Roman" w:hAnsi="Times New Roman" w:cs="Times New Roman"/>
                <w:color w:val="000000"/>
                <w:sz w:val="24"/>
                <w:szCs w:val="24"/>
                <w:lang w:val="en" w:eastAsia="ru-RU"/>
              </w:rPr>
              <w:t xml:space="preserve"> </w:t>
            </w:r>
            <w:r w:rsidRPr="00637813">
              <w:rPr>
                <w:rFonts w:ascii="Times New Roman" w:eastAsia="Times New Roman" w:hAnsi="Times New Roman" w:cs="Times New Roman"/>
                <w:color w:val="000000"/>
                <w:sz w:val="24"/>
                <w:szCs w:val="24"/>
                <w:lang w:eastAsia="ru-RU"/>
              </w:rPr>
              <w:t>5</w:t>
            </w:r>
          </w:p>
        </w:tc>
        <w:tc>
          <w:tcPr>
            <w:tcW w:w="1910" w:type="dxa"/>
            <w:tcMar>
              <w:top w:w="50" w:type="dxa"/>
              <w:left w:w="100" w:type="dxa"/>
            </w:tcMar>
            <w:vAlign w:val="center"/>
          </w:tcPr>
          <w:p w:rsidR="00637813" w:rsidRPr="00637813" w:rsidRDefault="00637813" w:rsidP="00637813">
            <w:pPr>
              <w:spacing w:after="0" w:line="276" w:lineRule="auto"/>
              <w:ind w:left="135"/>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 xml:space="preserve"> 0 </w:t>
            </w:r>
          </w:p>
        </w:tc>
        <w:tc>
          <w:tcPr>
            <w:tcW w:w="4220" w:type="dxa"/>
            <w:gridSpan w:val="2"/>
            <w:tcMar>
              <w:top w:w="50" w:type="dxa"/>
              <w:left w:w="100" w:type="dxa"/>
            </w:tcMar>
            <w:vAlign w:val="center"/>
          </w:tcPr>
          <w:p w:rsidR="00637813" w:rsidRPr="00637813" w:rsidRDefault="00637813" w:rsidP="00637813">
            <w:pPr>
              <w:spacing w:after="200" w:line="276" w:lineRule="auto"/>
              <w:rPr>
                <w:rFonts w:ascii="Calibri" w:eastAsia="Calibri" w:hAnsi="Calibri" w:cs="Calibri"/>
                <w:lang w:val="en" w:eastAsia="ru-RU"/>
              </w:rPr>
            </w:pPr>
          </w:p>
        </w:tc>
      </w:tr>
    </w:tbl>
    <w:p w:rsidR="00637813" w:rsidRPr="003C5BC3" w:rsidRDefault="00637813" w:rsidP="00637813">
      <w:pPr>
        <w:spacing w:after="200" w:line="276" w:lineRule="auto"/>
        <w:rPr>
          <w:rFonts w:ascii="Calibri" w:eastAsia="Calibri" w:hAnsi="Calibri" w:cs="Calibri"/>
          <w:lang w:eastAsia="ru-RU"/>
        </w:rPr>
        <w:sectPr w:rsidR="00637813" w:rsidRPr="003C5BC3">
          <w:pgSz w:w="16383" w:h="11906" w:orient="landscape"/>
          <w:pgMar w:top="1134" w:right="850" w:bottom="1134" w:left="1701" w:header="720" w:footer="720" w:gutter="0"/>
          <w:cols w:space="720"/>
        </w:sectPr>
      </w:pPr>
    </w:p>
    <w:p w:rsidR="00637813" w:rsidRPr="003C5BC3" w:rsidRDefault="00637813" w:rsidP="00637813">
      <w:pPr>
        <w:spacing w:after="200" w:line="276" w:lineRule="auto"/>
        <w:rPr>
          <w:rFonts w:ascii="Calibri" w:eastAsia="Calibri" w:hAnsi="Calibri" w:cs="Calibri"/>
          <w:lang w:eastAsia="ru-RU"/>
        </w:rPr>
        <w:sectPr w:rsidR="00637813" w:rsidRPr="003C5BC3">
          <w:pgSz w:w="16383" w:h="11906" w:orient="landscape"/>
          <w:pgMar w:top="1134" w:right="850" w:bottom="1134" w:left="1701" w:header="720" w:footer="720" w:gutter="0"/>
          <w:cols w:space="720"/>
        </w:sectPr>
      </w:pPr>
    </w:p>
    <w:p w:rsidR="00637813" w:rsidRPr="00637813" w:rsidRDefault="00637813" w:rsidP="00637813">
      <w:pPr>
        <w:spacing w:before="199" w:after="199" w:line="336" w:lineRule="auto"/>
        <w:ind w:left="120"/>
        <w:rPr>
          <w:rFonts w:ascii="Calibri" w:eastAsia="Calibri" w:hAnsi="Calibri" w:cs="Calibri"/>
          <w:lang w:eastAsia="ru-RU"/>
        </w:rPr>
      </w:pPr>
      <w:bookmarkStart w:id="42" w:name="j48jkcxwk5p7" w:colFirst="0" w:colLast="0"/>
      <w:bookmarkEnd w:id="42"/>
      <w:r w:rsidRPr="00637813">
        <w:rPr>
          <w:rFonts w:ascii="Times New Roman" w:eastAsia="Times New Roman" w:hAnsi="Times New Roman" w:cs="Times New Roman"/>
          <w:b/>
          <w:color w:val="000000"/>
          <w:sz w:val="28"/>
          <w:szCs w:val="28"/>
          <w:lang w:eastAsia="ru-RU"/>
        </w:rPr>
        <w:t>ПРОВЕРЯЕМЫЕ ТРЕБОВАНИЯ К РЕЗУЛЬТАТАМ ОСВОЕНИЯ ОСНОВНОЙ ОБРАЗОВАТЕЛЬНОЙ ПРОГРАММЫ</w:t>
      </w:r>
    </w:p>
    <w:p w:rsidR="00637813" w:rsidRPr="00637813" w:rsidRDefault="00637813" w:rsidP="00637813">
      <w:pPr>
        <w:spacing w:before="199" w:after="199" w:line="336" w:lineRule="auto"/>
        <w:rPr>
          <w:rFonts w:ascii="Calibri" w:eastAsia="Calibri" w:hAnsi="Calibri" w:cs="Calibri"/>
          <w:lang w:val="en" w:eastAsia="ru-RU"/>
        </w:rPr>
      </w:pPr>
      <w:r w:rsidRPr="00637813">
        <w:rPr>
          <w:rFonts w:ascii="Times New Roman" w:eastAsia="Times New Roman" w:hAnsi="Times New Roman" w:cs="Times New Roman"/>
          <w:b/>
          <w:color w:val="000000"/>
          <w:sz w:val="28"/>
          <w:szCs w:val="28"/>
          <w:lang w:val="en" w:eastAsia="ru-RU"/>
        </w:rPr>
        <w:t>11 КЛАСС</w:t>
      </w:r>
    </w:p>
    <w:p w:rsidR="00637813" w:rsidRPr="00637813" w:rsidRDefault="00637813" w:rsidP="00637813">
      <w:pPr>
        <w:spacing w:after="0" w:line="336" w:lineRule="auto"/>
        <w:ind w:left="120"/>
        <w:rPr>
          <w:rFonts w:ascii="Calibri" w:eastAsia="Calibri" w:hAnsi="Calibri" w:cs="Calibri"/>
          <w:lang w:val="en" w:eastAsia="ru-RU"/>
        </w:rPr>
      </w:pPr>
    </w:p>
    <w:tbl>
      <w:tblPr>
        <w:tblW w:w="9487" w:type="dxa"/>
        <w:tblInd w:w="-24" w:type="dxa"/>
        <w:tblBorders>
          <w:top w:val="nil"/>
          <w:left w:val="nil"/>
          <w:bottom w:val="nil"/>
          <w:right w:val="nil"/>
          <w:insideH w:val="nil"/>
          <w:insideV w:val="nil"/>
        </w:tblBorders>
        <w:tblLayout w:type="fixed"/>
        <w:tblLook w:val="0400" w:firstRow="0" w:lastRow="0" w:firstColumn="0" w:lastColumn="0" w:noHBand="0" w:noVBand="1"/>
      </w:tblPr>
      <w:tblGrid>
        <w:gridCol w:w="1952"/>
        <w:gridCol w:w="7535"/>
      </w:tblGrid>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276" w:lineRule="auto"/>
              <w:ind w:left="192"/>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 Код проверяемого результата </w:t>
            </w:r>
          </w:p>
        </w:tc>
        <w:tc>
          <w:tcPr>
            <w:tcW w:w="7535" w:type="dxa"/>
            <w:tcMar>
              <w:top w:w="50" w:type="dxa"/>
              <w:left w:w="100" w:type="dxa"/>
            </w:tcMar>
            <w:vAlign w:val="center"/>
          </w:tcPr>
          <w:p w:rsidR="00637813" w:rsidRPr="00637813" w:rsidRDefault="00637813" w:rsidP="00637813">
            <w:pPr>
              <w:spacing w:after="0" w:line="276" w:lineRule="auto"/>
              <w:ind w:left="192"/>
              <w:rPr>
                <w:rFonts w:ascii="Calibri" w:eastAsia="Calibri" w:hAnsi="Calibri" w:cs="Calibri"/>
                <w:lang w:eastAsia="ru-RU"/>
              </w:rPr>
            </w:pPr>
            <w:r w:rsidRPr="00637813">
              <w:rPr>
                <w:rFonts w:ascii="Times New Roman" w:eastAsia="Times New Roman" w:hAnsi="Times New Roman" w:cs="Times New Roman"/>
                <w:b/>
                <w:color w:val="000000"/>
                <w:sz w:val="24"/>
                <w:szCs w:val="24"/>
                <w:lang w:eastAsia="ru-RU"/>
              </w:rPr>
              <w:t xml:space="preserve"> Проверяемые предметные результаты освоения основной образовательной программы среднего общего образования </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Числа и вычисления</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1.1</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1.2</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Оперировать понятием: степень с рациональным показателем</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1.3</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Оперировать понятиями: логарифм числа, десятичные и натуральные логарифмы</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Уравнения и неравенства</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2.1</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2.2</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2.3</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Находить решения простейших тригонометрических неравенств</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2.4</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Оперировать понятиями: система линейных уравнений и её решение; использовать систему линейных уравнений для решения практических задач</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2.5</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Находить решения простейших систем и совокупностей рациональных уравнений и неравенств</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2.6</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Функции и графики</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3.1</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3.2</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3.3</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Изображать на координатной плоскости графики линейных уравнений и использовать их для решения системы линейных уравнений</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3.4</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Использовать графики функций для исследования процессов и зависимостей из других учебных дисциплин</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Начала математического анализа</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4.1</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4.2</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Находить производные элементарных функций, вычислять производные суммы, произведения, частного функций</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4.3</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Использовать производную для исследования функции на монотонность и экстремумы, применять результаты исследования к построению графиков</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4.4</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Использовать производную для нахождения наилучшего решения в прикладных, в том числе социально-экономических, задачах</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4.5</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Оперировать понятиями: первообразная и интеграл; понимать геометрический и физический смысл интеграла</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4.6</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Находить первообразные элементарных функций, вычислять интеграл по формуле Ньютона – Лейбница</w:t>
            </w:r>
          </w:p>
        </w:tc>
      </w:tr>
      <w:tr w:rsidR="00637813" w:rsidRPr="00637813" w:rsidTr="00187F74">
        <w:trPr>
          <w:trHeight w:val="144"/>
        </w:trPr>
        <w:tc>
          <w:tcPr>
            <w:tcW w:w="195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4.7</w:t>
            </w:r>
          </w:p>
        </w:tc>
        <w:tc>
          <w:tcPr>
            <w:tcW w:w="753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Решать прикладные задачи, в том числе социально-экономического и физического характера, средствами математического анализа</w:t>
            </w:r>
          </w:p>
        </w:tc>
      </w:tr>
    </w:tbl>
    <w:p w:rsidR="00637813" w:rsidRPr="00637813" w:rsidRDefault="00637813" w:rsidP="00637813">
      <w:pPr>
        <w:spacing w:after="0" w:line="336" w:lineRule="auto"/>
        <w:ind w:left="120"/>
        <w:rPr>
          <w:rFonts w:ascii="Calibri" w:eastAsia="Calibri" w:hAnsi="Calibri" w:cs="Calibri"/>
          <w:lang w:eastAsia="ru-RU"/>
        </w:rPr>
        <w:sectPr w:rsidR="00637813" w:rsidRPr="00637813">
          <w:pgSz w:w="11906" w:h="16383"/>
          <w:pgMar w:top="1134" w:right="850" w:bottom="1134" w:left="1701" w:header="720" w:footer="720" w:gutter="0"/>
          <w:cols w:space="720"/>
        </w:sectPr>
      </w:pPr>
    </w:p>
    <w:p w:rsidR="00637813" w:rsidRPr="00637813" w:rsidRDefault="00637813" w:rsidP="00637813">
      <w:pPr>
        <w:spacing w:before="199" w:after="199" w:line="336" w:lineRule="auto"/>
        <w:ind w:left="120"/>
        <w:rPr>
          <w:rFonts w:ascii="Calibri" w:eastAsia="Calibri" w:hAnsi="Calibri" w:cs="Calibri"/>
          <w:lang w:val="en" w:eastAsia="ru-RU"/>
        </w:rPr>
      </w:pPr>
      <w:bookmarkStart w:id="43" w:name="djdwqc3vtpvw" w:colFirst="0" w:colLast="0"/>
      <w:bookmarkEnd w:id="43"/>
      <w:r w:rsidRPr="00637813">
        <w:rPr>
          <w:rFonts w:ascii="Times New Roman" w:eastAsia="Times New Roman" w:hAnsi="Times New Roman" w:cs="Times New Roman"/>
          <w:b/>
          <w:color w:val="000000"/>
          <w:sz w:val="28"/>
          <w:szCs w:val="28"/>
          <w:lang w:val="en" w:eastAsia="ru-RU"/>
        </w:rPr>
        <w:t>ПРОВЕРЯЕМЫЕ ЭЛЕМЕНТЫ СОДЕРЖАНИЯ</w:t>
      </w:r>
    </w:p>
    <w:p w:rsidR="00637813" w:rsidRPr="00637813" w:rsidRDefault="00637813" w:rsidP="00637813">
      <w:pPr>
        <w:spacing w:before="199" w:after="199" w:line="276" w:lineRule="auto"/>
        <w:rPr>
          <w:rFonts w:ascii="Calibri" w:eastAsia="Calibri" w:hAnsi="Calibri" w:cs="Calibri"/>
          <w:lang w:val="en" w:eastAsia="ru-RU"/>
        </w:rPr>
      </w:pPr>
      <w:r w:rsidRPr="00637813">
        <w:rPr>
          <w:rFonts w:ascii="Times New Roman" w:eastAsia="Times New Roman" w:hAnsi="Times New Roman" w:cs="Times New Roman"/>
          <w:b/>
          <w:color w:val="000000"/>
          <w:sz w:val="28"/>
          <w:szCs w:val="28"/>
          <w:lang w:val="en" w:eastAsia="ru-RU"/>
        </w:rPr>
        <w:t>11 КЛАСС</w:t>
      </w:r>
    </w:p>
    <w:tbl>
      <w:tblPr>
        <w:tblW w:w="9563" w:type="dxa"/>
        <w:tblInd w:w="-100" w:type="dxa"/>
        <w:tblBorders>
          <w:top w:val="nil"/>
          <w:left w:val="nil"/>
          <w:bottom w:val="nil"/>
          <w:right w:val="nil"/>
          <w:insideH w:val="nil"/>
          <w:insideV w:val="nil"/>
        </w:tblBorders>
        <w:tblLayout w:type="fixed"/>
        <w:tblLook w:val="0400" w:firstRow="0" w:lastRow="0" w:firstColumn="0" w:lastColumn="0" w:noHBand="0" w:noVBand="1"/>
      </w:tblPr>
      <w:tblGrid>
        <w:gridCol w:w="1010"/>
        <w:gridCol w:w="8553"/>
      </w:tblGrid>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276" w:lineRule="auto"/>
              <w:ind w:left="130"/>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 Код </w:t>
            </w:r>
          </w:p>
        </w:tc>
        <w:tc>
          <w:tcPr>
            <w:tcW w:w="8553" w:type="dxa"/>
            <w:tcMar>
              <w:top w:w="50" w:type="dxa"/>
              <w:left w:w="100" w:type="dxa"/>
            </w:tcMar>
            <w:vAlign w:val="center"/>
          </w:tcPr>
          <w:p w:rsidR="00637813" w:rsidRPr="00637813" w:rsidRDefault="00637813" w:rsidP="00637813">
            <w:pPr>
              <w:spacing w:after="0" w:line="276" w:lineRule="auto"/>
              <w:ind w:left="130"/>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 Проверяемый элемент содержания </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Числа и вычисления</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1.1</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Натуральные и целые числа. Признаки делимости целых чисел</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1.2</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Степень с рациональным показателем. Свойства степени</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1.3</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Логарифм числа. Десятичные и натуральные логарифмы</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Уравнения и неравенства</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2.1</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Преобразование выражений, содержащих логарифмы</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2.2</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Преобразование выражений, содержащих степени с рациональным показателем</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2.3</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Примеры тригонометрических неравенств</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2.4</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Показательные уравнения и неравенства</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2.5</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Логарифмические уравнения и неравенства</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2.6</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Системы линейных уравнений. Решение прикладных задач с помощью системы линейных уравнений</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2.7</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Системы и совокупности рациональных уравнений и неравенств</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2.8</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Применение уравнений, систем и неравенств к решению математических задач и задач из различных областей науки и реальной жизни</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Функции и графики</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3.1</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3.2</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Тригонометрические функции, их свойства и графики</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3.3</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Показательная и логарифмическая функции, их свойства и графики</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3.4</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Использование графиков функций для решения уравнений и линейных систем</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3.5</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w:t>
            </w:r>
          </w:p>
        </w:tc>
        <w:tc>
          <w:tcPr>
            <w:tcW w:w="8553" w:type="dxa"/>
            <w:tcMar>
              <w:top w:w="50" w:type="dxa"/>
              <w:left w:w="100" w:type="dxa"/>
            </w:tcMar>
            <w:vAlign w:val="center"/>
          </w:tcPr>
          <w:p w:rsidR="00637813" w:rsidRPr="00637813" w:rsidRDefault="00637813" w:rsidP="00637813">
            <w:pPr>
              <w:spacing w:after="0" w:line="336" w:lineRule="auto"/>
              <w:ind w:left="172"/>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Начала математического анализа</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4.1</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Непрерывные функции. Метод интервалов для решения неравенств</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4.2</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Производная функции. Геометрический и физический смысл производной</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4.3</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Производные элементарных функций. Формулы нахождения производной суммы, произведения и частного функций</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4.4</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Применение производной к исследованию функций на монотонность и экстремумы. </w:t>
            </w:r>
            <w:r w:rsidRPr="00637813">
              <w:rPr>
                <w:rFonts w:ascii="Times New Roman" w:eastAsia="Times New Roman" w:hAnsi="Times New Roman" w:cs="Times New Roman"/>
                <w:color w:val="000000"/>
                <w:sz w:val="24"/>
                <w:szCs w:val="24"/>
                <w:lang w:val="en" w:eastAsia="ru-RU"/>
              </w:rPr>
              <w:t>Нахождение наибольшего и наименьшего значения функции на отрезке</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4.5</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4.6</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Первообразная. Таблица первообразных</w:t>
            </w:r>
          </w:p>
        </w:tc>
      </w:tr>
      <w:tr w:rsidR="00637813" w:rsidRPr="00637813" w:rsidTr="00187F74">
        <w:trPr>
          <w:trHeight w:val="144"/>
        </w:trPr>
        <w:tc>
          <w:tcPr>
            <w:tcW w:w="1010" w:type="dxa"/>
            <w:tcMar>
              <w:top w:w="50" w:type="dxa"/>
              <w:left w:w="100" w:type="dxa"/>
            </w:tcMar>
            <w:vAlign w:val="center"/>
          </w:tcPr>
          <w:p w:rsidR="00637813" w:rsidRPr="00637813" w:rsidRDefault="00637813" w:rsidP="00637813">
            <w:pPr>
              <w:spacing w:after="0" w:line="336" w:lineRule="auto"/>
              <w:ind w:left="172"/>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4.7</w:t>
            </w:r>
          </w:p>
        </w:tc>
        <w:tc>
          <w:tcPr>
            <w:tcW w:w="8553" w:type="dxa"/>
            <w:tcMar>
              <w:top w:w="50" w:type="dxa"/>
              <w:left w:w="100" w:type="dxa"/>
            </w:tcMar>
            <w:vAlign w:val="center"/>
          </w:tcPr>
          <w:p w:rsidR="00637813" w:rsidRPr="00637813" w:rsidRDefault="00637813" w:rsidP="00637813">
            <w:pPr>
              <w:spacing w:after="0" w:line="336" w:lineRule="auto"/>
              <w:ind w:left="172"/>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Интеграл, его геометрический и физический смысл. Вычисление интеграла по формуле Ньютона – Лейбница</w:t>
            </w:r>
          </w:p>
        </w:tc>
      </w:tr>
    </w:tbl>
    <w:p w:rsidR="00637813" w:rsidRPr="00637813" w:rsidRDefault="00637813" w:rsidP="00637813">
      <w:pPr>
        <w:spacing w:after="200" w:line="276" w:lineRule="auto"/>
        <w:rPr>
          <w:rFonts w:ascii="Calibri" w:eastAsia="Calibri" w:hAnsi="Calibri" w:cs="Calibri"/>
          <w:lang w:eastAsia="ru-RU"/>
        </w:rPr>
        <w:sectPr w:rsidR="00637813" w:rsidRPr="00637813">
          <w:pgSz w:w="11906" w:h="16383"/>
          <w:pgMar w:top="1134" w:right="850" w:bottom="1134" w:left="1701" w:header="720" w:footer="720" w:gutter="0"/>
          <w:cols w:space="720"/>
        </w:sectPr>
      </w:pPr>
    </w:p>
    <w:p w:rsidR="00637813" w:rsidRPr="00637813" w:rsidRDefault="00637813" w:rsidP="00637813">
      <w:pPr>
        <w:spacing w:before="199" w:after="199" w:line="336" w:lineRule="auto"/>
        <w:ind w:left="120"/>
        <w:rPr>
          <w:rFonts w:ascii="Calibri" w:eastAsia="Calibri" w:hAnsi="Calibri" w:cs="Calibri"/>
          <w:lang w:eastAsia="ru-RU"/>
        </w:rPr>
      </w:pPr>
      <w:bookmarkStart w:id="44" w:name="5t3m4ildbkby" w:colFirst="0" w:colLast="0"/>
      <w:bookmarkEnd w:id="44"/>
      <w:r w:rsidRPr="00637813">
        <w:rPr>
          <w:rFonts w:ascii="Times New Roman" w:eastAsia="Times New Roman" w:hAnsi="Times New Roman" w:cs="Times New Roman"/>
          <w:b/>
          <w:color w:val="000000"/>
          <w:sz w:val="28"/>
          <w:szCs w:val="28"/>
          <w:lang w:eastAsia="ru-RU"/>
        </w:rPr>
        <w:t>ПРОВЕРЯЕМЫЕ НА ЕГЭ ПО МАТЕМАТИКЕ ТРЕБОВАНИЯ К РЕЗУЛЬТАТАМ ОСВОЕНИЯ ОСНОВНОЙ ОБРАЗОВАТЕЛЬНОЙ ПРОГРАММЫ СРЕДНЕГО ОБЩЕГО ОБРАЗОВАНИЯ</w:t>
      </w:r>
    </w:p>
    <w:p w:rsidR="00637813" w:rsidRPr="00637813" w:rsidRDefault="00637813" w:rsidP="00637813">
      <w:pPr>
        <w:spacing w:after="0" w:line="336" w:lineRule="auto"/>
        <w:ind w:left="120"/>
        <w:rPr>
          <w:rFonts w:ascii="Calibri" w:eastAsia="Calibri" w:hAnsi="Calibri" w:cs="Calibri"/>
          <w:lang w:eastAsia="ru-RU"/>
        </w:rPr>
      </w:pPr>
    </w:p>
    <w:tbl>
      <w:tblPr>
        <w:tblW w:w="9487" w:type="dxa"/>
        <w:tblInd w:w="-24" w:type="dxa"/>
        <w:tblBorders>
          <w:top w:val="nil"/>
          <w:left w:val="nil"/>
          <w:bottom w:val="nil"/>
          <w:right w:val="nil"/>
          <w:insideH w:val="nil"/>
          <w:insideV w:val="nil"/>
        </w:tblBorders>
        <w:tblLayout w:type="fixed"/>
        <w:tblLook w:val="0400" w:firstRow="0" w:lastRow="0" w:firstColumn="0" w:lastColumn="0" w:noHBand="0" w:noVBand="1"/>
      </w:tblPr>
      <w:tblGrid>
        <w:gridCol w:w="1953"/>
        <w:gridCol w:w="7534"/>
      </w:tblGrid>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276" w:lineRule="auto"/>
              <w:ind w:left="192"/>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eastAsia="ru-RU"/>
              </w:rPr>
              <w:t xml:space="preserve"> </w:t>
            </w:r>
            <w:r w:rsidRPr="00637813">
              <w:rPr>
                <w:rFonts w:ascii="Times New Roman" w:eastAsia="Times New Roman" w:hAnsi="Times New Roman" w:cs="Times New Roman"/>
                <w:b/>
                <w:color w:val="000000"/>
                <w:sz w:val="24"/>
                <w:szCs w:val="24"/>
                <w:lang w:val="en" w:eastAsia="ru-RU"/>
              </w:rPr>
              <w:t xml:space="preserve">Код проверяемого требования </w:t>
            </w:r>
          </w:p>
        </w:tc>
        <w:tc>
          <w:tcPr>
            <w:tcW w:w="7534" w:type="dxa"/>
            <w:tcMar>
              <w:top w:w="50" w:type="dxa"/>
              <w:left w:w="100" w:type="dxa"/>
            </w:tcMar>
            <w:vAlign w:val="center"/>
          </w:tcPr>
          <w:p w:rsidR="00637813" w:rsidRPr="00637813" w:rsidRDefault="00637813" w:rsidP="00637813">
            <w:pPr>
              <w:spacing w:after="0" w:line="276" w:lineRule="auto"/>
              <w:ind w:left="192"/>
              <w:rPr>
                <w:rFonts w:ascii="Calibri" w:eastAsia="Calibri" w:hAnsi="Calibri" w:cs="Calibri"/>
                <w:lang w:eastAsia="ru-RU"/>
              </w:rPr>
            </w:pPr>
            <w:r w:rsidRPr="00637813">
              <w:rPr>
                <w:rFonts w:ascii="Times New Roman" w:eastAsia="Times New Roman" w:hAnsi="Times New Roman" w:cs="Times New Roman"/>
                <w:b/>
                <w:color w:val="000000"/>
                <w:sz w:val="24"/>
                <w:szCs w:val="24"/>
                <w:lang w:eastAsia="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5</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6</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8</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9</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10</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11</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12</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637813" w:rsidRPr="00637813" w:rsidTr="00187F74">
        <w:trPr>
          <w:trHeight w:val="144"/>
        </w:trPr>
        <w:tc>
          <w:tcPr>
            <w:tcW w:w="1953"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13</w:t>
            </w:r>
          </w:p>
        </w:tc>
        <w:tc>
          <w:tcPr>
            <w:tcW w:w="7534"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637813" w:rsidRPr="00637813" w:rsidRDefault="00637813" w:rsidP="00637813">
      <w:pPr>
        <w:spacing w:after="200" w:line="276" w:lineRule="auto"/>
        <w:rPr>
          <w:rFonts w:ascii="Calibri" w:eastAsia="Calibri" w:hAnsi="Calibri" w:cs="Calibri"/>
          <w:lang w:eastAsia="ru-RU"/>
        </w:rPr>
        <w:sectPr w:rsidR="00637813" w:rsidRPr="00637813">
          <w:pgSz w:w="11906" w:h="16383"/>
          <w:pgMar w:top="1134" w:right="850" w:bottom="1134" w:left="1701" w:header="720" w:footer="720" w:gutter="0"/>
          <w:cols w:space="720"/>
        </w:sectPr>
      </w:pPr>
    </w:p>
    <w:p w:rsidR="00637813" w:rsidRPr="00637813" w:rsidRDefault="00637813" w:rsidP="00637813">
      <w:pPr>
        <w:spacing w:before="199" w:after="199" w:line="336" w:lineRule="auto"/>
        <w:ind w:left="120"/>
        <w:rPr>
          <w:rFonts w:ascii="Calibri" w:eastAsia="Calibri" w:hAnsi="Calibri" w:cs="Calibri"/>
          <w:sz w:val="24"/>
          <w:szCs w:val="24"/>
          <w:lang w:eastAsia="ru-RU"/>
        </w:rPr>
      </w:pPr>
      <w:bookmarkStart w:id="45" w:name="pj0gfk7b0js5" w:colFirst="0" w:colLast="0"/>
      <w:bookmarkEnd w:id="45"/>
      <w:r w:rsidRPr="00637813">
        <w:rPr>
          <w:rFonts w:ascii="Times New Roman" w:eastAsia="Times New Roman" w:hAnsi="Times New Roman" w:cs="Times New Roman"/>
          <w:b/>
          <w:color w:val="000000"/>
          <w:sz w:val="24"/>
          <w:szCs w:val="24"/>
          <w:lang w:eastAsia="ru-RU"/>
        </w:rPr>
        <w:t>ПЕРЕЧЕНЬ ЭЛЕМЕНТОВ СОДЕРЖАНИЯ, ПРОВЕРЯЕМЫХ НА ЕГЭ ПО МАТЕМАТИКЕ</w:t>
      </w:r>
    </w:p>
    <w:tbl>
      <w:tblPr>
        <w:tblW w:w="9487" w:type="dxa"/>
        <w:tblInd w:w="-24" w:type="dxa"/>
        <w:tblBorders>
          <w:top w:val="nil"/>
          <w:left w:val="nil"/>
          <w:bottom w:val="nil"/>
          <w:right w:val="nil"/>
          <w:insideH w:val="nil"/>
          <w:insideV w:val="nil"/>
        </w:tblBorders>
        <w:tblLayout w:type="fixed"/>
        <w:tblLook w:val="0400" w:firstRow="0" w:lastRow="0" w:firstColumn="0" w:lastColumn="0" w:noHBand="0" w:noVBand="1"/>
      </w:tblPr>
      <w:tblGrid>
        <w:gridCol w:w="862"/>
        <w:gridCol w:w="8625"/>
      </w:tblGrid>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276" w:lineRule="auto"/>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Код </w:t>
            </w:r>
          </w:p>
        </w:tc>
        <w:tc>
          <w:tcPr>
            <w:tcW w:w="8625" w:type="dxa"/>
            <w:tcMar>
              <w:top w:w="50" w:type="dxa"/>
              <w:left w:w="100" w:type="dxa"/>
            </w:tcMar>
            <w:vAlign w:val="center"/>
          </w:tcPr>
          <w:p w:rsidR="00637813" w:rsidRPr="00637813" w:rsidRDefault="00637813" w:rsidP="00637813">
            <w:pPr>
              <w:spacing w:after="0" w:line="276" w:lineRule="auto"/>
              <w:ind w:left="192"/>
              <w:rPr>
                <w:rFonts w:ascii="Calibri" w:eastAsia="Calibri" w:hAnsi="Calibri" w:cs="Calibri"/>
                <w:lang w:val="en" w:eastAsia="ru-RU"/>
              </w:rPr>
            </w:pPr>
            <w:r w:rsidRPr="00637813">
              <w:rPr>
                <w:rFonts w:ascii="Times New Roman" w:eastAsia="Times New Roman" w:hAnsi="Times New Roman" w:cs="Times New Roman"/>
                <w:b/>
                <w:color w:val="000000"/>
                <w:sz w:val="24"/>
                <w:szCs w:val="24"/>
                <w:lang w:val="en" w:eastAsia="ru-RU"/>
              </w:rPr>
              <w:t xml:space="preserve"> Проверяемый элемент содержания </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Числа и вычисления</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1.1</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Натуральные и целые числа. Признаки делимости целых чисел</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1.2</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Рациональные числа. Обыкновенные и десятичные дроби, проценты, бесконечные периодические дроби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1.3</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Арифметический корень натуральной степени. Действия с арифметическими корнями натуральной степени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1.4</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Степень с целым показателем. Степень с рациональным показателем. </w:t>
            </w:r>
            <w:r w:rsidRPr="00637813">
              <w:rPr>
                <w:rFonts w:ascii="Times New Roman" w:eastAsia="Times New Roman" w:hAnsi="Times New Roman" w:cs="Times New Roman"/>
                <w:color w:val="000000"/>
                <w:sz w:val="24"/>
                <w:szCs w:val="24"/>
                <w:lang w:val="en" w:eastAsia="ru-RU"/>
              </w:rPr>
              <w:t>Свойства степени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1.5</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Синус, косинус и тангенс числового аргумента. Арксинус, арккосинус, арктангенс числового аргумента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1.6</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Логарифм числа. Десятичные и натуральные логарифмы</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1.7</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Действительные числа. Арифметические операции с действительными числами. </w:t>
            </w:r>
            <w:r w:rsidRPr="00637813">
              <w:rPr>
                <w:rFonts w:ascii="Times New Roman" w:eastAsia="Times New Roman" w:hAnsi="Times New Roman" w:cs="Times New Roman"/>
                <w:color w:val="000000"/>
                <w:sz w:val="24"/>
                <w:szCs w:val="24"/>
                <w:lang w:val="en" w:eastAsia="ru-RU"/>
              </w:rPr>
              <w:t>Приближённые вычисления, правила округления, прикидка и оценка результата вычислений</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1.8</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Преобразование выражений</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1.9</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Комплексные числа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Уравнения и неравенства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2.1</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Целые и дробно-рациональные уравнения</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2.2</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Иррациональные уравнения</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2.3</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Тригонометрические уравнения</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2.4</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Показательные и логарифмические уравнения</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2.5</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Целые и дробно-рациональные неравенства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2.6</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Иррациональные неравенства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2.7</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Показательные и логарифмические неравенства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2.8</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Тригонометрические неравенства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2.9</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Системы и совокупности уравнений и неравенств</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2.10</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   Уравнения, неравенства и системы с параметрами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   </w:t>
            </w:r>
            <w:r w:rsidRPr="00637813">
              <w:rPr>
                <w:rFonts w:ascii="Times New Roman" w:eastAsia="Times New Roman" w:hAnsi="Times New Roman" w:cs="Times New Roman"/>
                <w:color w:val="000000"/>
                <w:sz w:val="24"/>
                <w:szCs w:val="24"/>
                <w:lang w:val="en" w:eastAsia="ru-RU"/>
              </w:rPr>
              <w:t>2.11</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   Матрица системы линейных уравнений. Определитель матрицы</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Times New Roman" w:eastAsia="Times New Roman" w:hAnsi="Times New Roman" w:cs="Times New Roman"/>
                <w:color w:val="000000"/>
                <w:sz w:val="24"/>
                <w:szCs w:val="24"/>
                <w:lang w:eastAsia="ru-RU"/>
              </w:rPr>
            </w:pPr>
          </w:p>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Times New Roman" w:eastAsia="Times New Roman" w:hAnsi="Times New Roman" w:cs="Times New Roman"/>
                <w:color w:val="000000"/>
                <w:sz w:val="24"/>
                <w:szCs w:val="24"/>
                <w:lang w:val="en" w:eastAsia="ru-RU"/>
              </w:rPr>
            </w:pPr>
          </w:p>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Функции и графики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3.1</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Функция, способы задания функции. График функции. Взаимно обратные функции. Чётные и нечётные функции. </w:t>
            </w:r>
            <w:r w:rsidRPr="00637813">
              <w:rPr>
                <w:rFonts w:ascii="Times New Roman" w:eastAsia="Times New Roman" w:hAnsi="Times New Roman" w:cs="Times New Roman"/>
                <w:color w:val="000000"/>
                <w:sz w:val="24"/>
                <w:szCs w:val="24"/>
                <w:lang w:val="en" w:eastAsia="ru-RU"/>
              </w:rPr>
              <w:t>Периодические функции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3.2</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3.3</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 xml:space="preserve">Степенная функция с натуральным и целым показателем. Её свойства и график. Свойства и график корня </w:t>
            </w:r>
            <w:r w:rsidRPr="00637813">
              <w:rPr>
                <w:rFonts w:ascii="Times New Roman" w:eastAsia="Times New Roman" w:hAnsi="Times New Roman" w:cs="Times New Roman"/>
                <w:i/>
                <w:color w:val="000000"/>
                <w:sz w:val="24"/>
                <w:szCs w:val="24"/>
                <w:lang w:val="en" w:eastAsia="ru-RU"/>
              </w:rPr>
              <w:t>n</w:t>
            </w:r>
            <w:r w:rsidRPr="00637813">
              <w:rPr>
                <w:rFonts w:ascii="Times New Roman" w:eastAsia="Times New Roman" w:hAnsi="Times New Roman" w:cs="Times New Roman"/>
                <w:color w:val="000000"/>
                <w:sz w:val="24"/>
                <w:szCs w:val="24"/>
                <w:lang w:eastAsia="ru-RU"/>
              </w:rPr>
              <w:t>-ой степени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3.4</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Тригонометрические функции, их свойства и графики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3.5</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Показательная и логарифмическая функции, их свойства и графики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3.6</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Точки разрыва. Асимптоты графиков функций. Свойства функций, непрерывных на отрезке</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3.7</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Последовательности, способы задания последовательностей</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3.8</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Арифметическая и геометрическая прогрессии. Формула сложных процентов</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Начала математического анализа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4.1</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Производная функции. Производные элементарных функций</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4.2</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eastAsia="ru-RU"/>
              </w:rPr>
              <w:t xml:space="preserve">Применение производной к исследованию функций на монотонность и экстремумы. </w:t>
            </w:r>
            <w:r w:rsidRPr="00637813">
              <w:rPr>
                <w:rFonts w:ascii="Times New Roman" w:eastAsia="Times New Roman" w:hAnsi="Times New Roman" w:cs="Times New Roman"/>
                <w:color w:val="000000"/>
                <w:sz w:val="24"/>
                <w:szCs w:val="24"/>
                <w:lang w:val="en" w:eastAsia="ru-RU"/>
              </w:rPr>
              <w:t>Нахождение наибольшего и наименьшего значения функции на отрезке</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4.3</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Первообразная. Интеграл</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5</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Множества и логика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5.1</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Множество, операции над множествами. Диаграммы Эйлера – Венна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5.2</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Логика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6</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Вероятность и статистика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6.1</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Описательная статистика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6.2</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Вероятность</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6.3</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Комбинаторика</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Геометрия</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7.1</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Фигуры на плоскости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7.2</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eastAsia="ru-RU"/>
              </w:rPr>
            </w:pPr>
            <w:r w:rsidRPr="00637813">
              <w:rPr>
                <w:rFonts w:ascii="Times New Roman" w:eastAsia="Times New Roman" w:hAnsi="Times New Roman" w:cs="Times New Roman"/>
                <w:color w:val="000000"/>
                <w:sz w:val="24"/>
                <w:szCs w:val="24"/>
                <w:lang w:eastAsia="ru-RU"/>
              </w:rPr>
              <w:t>Прямые и плоскости в пространстве</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7.3</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Многогранники</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7.4</w:t>
            </w:r>
          </w:p>
        </w:tc>
        <w:tc>
          <w:tcPr>
            <w:tcW w:w="8625" w:type="dxa"/>
            <w:tcMar>
              <w:top w:w="50" w:type="dxa"/>
              <w:left w:w="100" w:type="dxa"/>
            </w:tcMar>
            <w:vAlign w:val="center"/>
          </w:tcPr>
          <w:p w:rsidR="00637813" w:rsidRPr="00637813" w:rsidRDefault="00637813" w:rsidP="00637813">
            <w:pPr>
              <w:spacing w:after="0" w:line="336" w:lineRule="auto"/>
              <w:ind w:left="234"/>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Тела и поверхности вращения</w:t>
            </w:r>
          </w:p>
        </w:tc>
      </w:tr>
      <w:tr w:rsidR="00637813" w:rsidRPr="00637813" w:rsidTr="00187F74">
        <w:trPr>
          <w:trHeight w:val="144"/>
        </w:trPr>
        <w:tc>
          <w:tcPr>
            <w:tcW w:w="862" w:type="dxa"/>
            <w:tcMar>
              <w:top w:w="50" w:type="dxa"/>
              <w:left w:w="100" w:type="dxa"/>
            </w:tcMar>
            <w:vAlign w:val="center"/>
          </w:tcPr>
          <w:p w:rsidR="00637813" w:rsidRPr="00637813" w:rsidRDefault="00637813" w:rsidP="00637813">
            <w:pPr>
              <w:spacing w:after="0" w:line="336" w:lineRule="auto"/>
              <w:ind w:left="234"/>
              <w:jc w:val="center"/>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7.5</w:t>
            </w:r>
          </w:p>
        </w:tc>
        <w:tc>
          <w:tcPr>
            <w:tcW w:w="8625" w:type="dxa"/>
            <w:tcMar>
              <w:top w:w="50" w:type="dxa"/>
              <w:left w:w="100" w:type="dxa"/>
            </w:tcMar>
            <w:vAlign w:val="center"/>
          </w:tcPr>
          <w:p w:rsidR="00637813" w:rsidRPr="00637813" w:rsidRDefault="00637813" w:rsidP="00637813">
            <w:pPr>
              <w:spacing w:after="0" w:line="336" w:lineRule="auto"/>
              <w:ind w:left="234"/>
              <w:jc w:val="both"/>
              <w:rPr>
                <w:rFonts w:ascii="Calibri" w:eastAsia="Calibri" w:hAnsi="Calibri" w:cs="Calibri"/>
                <w:lang w:val="en" w:eastAsia="ru-RU"/>
              </w:rPr>
            </w:pPr>
            <w:r w:rsidRPr="00637813">
              <w:rPr>
                <w:rFonts w:ascii="Times New Roman" w:eastAsia="Times New Roman" w:hAnsi="Times New Roman" w:cs="Times New Roman"/>
                <w:color w:val="000000"/>
                <w:sz w:val="24"/>
                <w:szCs w:val="24"/>
                <w:lang w:val="en" w:eastAsia="ru-RU"/>
              </w:rPr>
              <w:t>Координаты и векторы</w:t>
            </w:r>
          </w:p>
        </w:tc>
      </w:tr>
    </w:tbl>
    <w:p w:rsidR="00637813" w:rsidRPr="00637813" w:rsidRDefault="00637813" w:rsidP="00637813">
      <w:pPr>
        <w:spacing w:after="0" w:line="336" w:lineRule="auto"/>
        <w:ind w:left="120"/>
        <w:rPr>
          <w:rFonts w:ascii="Calibri" w:eastAsia="Calibri" w:hAnsi="Calibri" w:cs="Calibri"/>
          <w:lang w:val="en" w:eastAsia="ru-RU"/>
        </w:rPr>
        <w:sectPr w:rsidR="00637813" w:rsidRPr="00637813">
          <w:pgSz w:w="11906" w:h="16383"/>
          <w:pgMar w:top="1134" w:right="850" w:bottom="1134" w:left="1701" w:header="720" w:footer="720" w:gutter="0"/>
          <w:cols w:space="720"/>
        </w:sectPr>
      </w:pPr>
    </w:p>
    <w:p w:rsidR="00637813" w:rsidRPr="00637813" w:rsidRDefault="00637813" w:rsidP="00637813">
      <w:pPr>
        <w:spacing w:after="0" w:line="276" w:lineRule="auto"/>
        <w:ind w:left="120"/>
        <w:rPr>
          <w:rFonts w:ascii="Calibri" w:eastAsia="Calibri" w:hAnsi="Calibri" w:cs="Calibri"/>
          <w:lang w:eastAsia="ru-RU"/>
        </w:rPr>
      </w:pPr>
      <w:bookmarkStart w:id="46" w:name="jmi8vyega30t" w:colFirst="0" w:colLast="0"/>
      <w:bookmarkEnd w:id="46"/>
      <w:r w:rsidRPr="00637813">
        <w:rPr>
          <w:rFonts w:ascii="Times New Roman" w:eastAsia="Times New Roman" w:hAnsi="Times New Roman" w:cs="Times New Roman"/>
          <w:b/>
          <w:color w:val="000000"/>
          <w:sz w:val="28"/>
          <w:szCs w:val="28"/>
          <w:lang w:eastAsia="ru-RU"/>
        </w:rPr>
        <w:t>УЧЕБНО-МЕТОДИЧЕСКОЕ ОБЕСПЕЧЕНИЕ ОБРАЗОВАТЕЛЬНОГО ПРОЦЕССА</w:t>
      </w:r>
    </w:p>
    <w:p w:rsidR="00637813" w:rsidRPr="00637813" w:rsidRDefault="00637813" w:rsidP="00637813">
      <w:pPr>
        <w:spacing w:after="0" w:line="480" w:lineRule="auto"/>
        <w:ind w:left="120"/>
        <w:rPr>
          <w:rFonts w:ascii="Calibri" w:eastAsia="Calibri" w:hAnsi="Calibri" w:cs="Calibri"/>
          <w:lang w:eastAsia="ru-RU"/>
        </w:rPr>
      </w:pPr>
      <w:r w:rsidRPr="00637813">
        <w:rPr>
          <w:rFonts w:ascii="Times New Roman" w:eastAsia="Times New Roman" w:hAnsi="Times New Roman" w:cs="Times New Roman"/>
          <w:b/>
          <w:color w:val="000000"/>
          <w:sz w:val="28"/>
          <w:szCs w:val="28"/>
          <w:lang w:eastAsia="ru-RU"/>
        </w:rPr>
        <w:t>ОБЯЗАТЕЛЬНЫЕ УЧЕБНЫЕ МАТЕРИАЛЫ ДЛЯ УЧЕНИКА</w:t>
      </w:r>
    </w:p>
    <w:p w:rsidR="00637813" w:rsidRPr="00637813" w:rsidRDefault="00637813" w:rsidP="00637813">
      <w:pPr>
        <w:spacing w:after="0" w:line="276" w:lineRule="auto"/>
        <w:ind w:left="120"/>
        <w:rPr>
          <w:rFonts w:ascii="Calibri" w:eastAsia="Calibri" w:hAnsi="Calibri" w:cs="Calibri"/>
          <w:lang w:eastAsia="ru-RU"/>
        </w:rPr>
      </w:pPr>
    </w:p>
    <w:p w:rsidR="00637813" w:rsidRPr="00F30751" w:rsidRDefault="00637813" w:rsidP="00637813">
      <w:pPr>
        <w:spacing w:after="0" w:line="480" w:lineRule="auto"/>
        <w:ind w:left="120"/>
        <w:rPr>
          <w:rFonts w:ascii="Calibri" w:eastAsia="Calibri" w:hAnsi="Calibri" w:cs="Calibri"/>
          <w:lang w:eastAsia="ru-RU"/>
        </w:rPr>
      </w:pPr>
      <w:r w:rsidRPr="00F30751">
        <w:rPr>
          <w:rFonts w:ascii="Times New Roman" w:eastAsia="Times New Roman" w:hAnsi="Times New Roman" w:cs="Times New Roman"/>
          <w:b/>
          <w:color w:val="000000"/>
          <w:sz w:val="28"/>
          <w:szCs w:val="28"/>
          <w:lang w:eastAsia="ru-RU"/>
        </w:rPr>
        <w:t>МЕТОДИЧЕСКИЕ МАТЕРИАЛЫ ДЛЯ УЧИТЕЛЯ</w:t>
      </w:r>
    </w:p>
    <w:p w:rsidR="00637813" w:rsidRPr="00F30751" w:rsidRDefault="00637813" w:rsidP="00637813">
      <w:pPr>
        <w:spacing w:after="0" w:line="276" w:lineRule="auto"/>
        <w:ind w:left="120"/>
        <w:rPr>
          <w:rFonts w:ascii="Calibri" w:eastAsia="Calibri" w:hAnsi="Calibri" w:cs="Calibri"/>
          <w:lang w:eastAsia="ru-RU"/>
        </w:rPr>
      </w:pPr>
    </w:p>
    <w:p w:rsidR="00637813" w:rsidRPr="00637813" w:rsidRDefault="00637813" w:rsidP="00637813">
      <w:pPr>
        <w:spacing w:after="0" w:line="480" w:lineRule="auto"/>
        <w:ind w:left="120"/>
        <w:rPr>
          <w:rFonts w:ascii="Calibri" w:eastAsia="Calibri" w:hAnsi="Calibri" w:cs="Calibri"/>
          <w:lang w:eastAsia="ru-RU"/>
        </w:rPr>
      </w:pPr>
      <w:r w:rsidRPr="00637813">
        <w:rPr>
          <w:rFonts w:ascii="Times New Roman" w:eastAsia="Times New Roman" w:hAnsi="Times New Roman" w:cs="Times New Roman"/>
          <w:b/>
          <w:color w:val="000000"/>
          <w:sz w:val="28"/>
          <w:szCs w:val="28"/>
          <w:lang w:eastAsia="ru-RU"/>
        </w:rPr>
        <w:t>ЦИФРОВЫЕ ОБРАЗОВАТЕЛЬНЫЕ РЕСУРСЫ И РЕСУРСЫ СЕТИ ИНТЕРНЕТ</w:t>
      </w:r>
    </w:p>
    <w:p w:rsidR="00637813" w:rsidRDefault="002576D1" w:rsidP="00637813">
      <w:pPr>
        <w:spacing w:after="0" w:line="480" w:lineRule="auto"/>
        <w:ind w:left="120"/>
        <w:rPr>
          <w:rFonts w:ascii="Calibri" w:eastAsia="Calibri" w:hAnsi="Calibri" w:cs="Calibri"/>
          <w:color w:val="1155CC"/>
          <w:u w:val="single"/>
          <w:lang w:eastAsia="ru-RU"/>
        </w:rPr>
      </w:pPr>
      <w:hyperlink r:id="rId310">
        <w:r w:rsidR="00637813" w:rsidRPr="00637813">
          <w:rPr>
            <w:rFonts w:ascii="Calibri" w:eastAsia="Calibri" w:hAnsi="Calibri" w:cs="Calibri"/>
            <w:color w:val="1155CC"/>
            <w:u w:val="single"/>
            <w:lang w:val="en" w:eastAsia="ru-RU"/>
          </w:rPr>
          <w:t>https</w:t>
        </w:r>
        <w:r w:rsidR="00637813" w:rsidRPr="00187F74">
          <w:rPr>
            <w:rFonts w:ascii="Calibri" w:eastAsia="Calibri" w:hAnsi="Calibri" w:cs="Calibri"/>
            <w:color w:val="1155CC"/>
            <w:u w:val="single"/>
            <w:lang w:eastAsia="ru-RU"/>
          </w:rPr>
          <w:t>://100</w:t>
        </w:r>
        <w:r w:rsidR="00637813" w:rsidRPr="00637813">
          <w:rPr>
            <w:rFonts w:ascii="Calibri" w:eastAsia="Calibri" w:hAnsi="Calibri" w:cs="Calibri"/>
            <w:color w:val="1155CC"/>
            <w:u w:val="single"/>
            <w:lang w:val="en" w:eastAsia="ru-RU"/>
          </w:rPr>
          <w:t>ballnik</w:t>
        </w:r>
        <w:r w:rsidR="00637813" w:rsidRPr="00187F74">
          <w:rPr>
            <w:rFonts w:ascii="Calibri" w:eastAsia="Calibri" w:hAnsi="Calibri" w:cs="Calibri"/>
            <w:color w:val="1155CC"/>
            <w:u w:val="single"/>
            <w:lang w:eastAsia="ru-RU"/>
          </w:rPr>
          <w:t>.</w:t>
        </w:r>
        <w:r w:rsidR="00637813" w:rsidRPr="00637813">
          <w:rPr>
            <w:rFonts w:ascii="Calibri" w:eastAsia="Calibri" w:hAnsi="Calibri" w:cs="Calibri"/>
            <w:color w:val="1155CC"/>
            <w:u w:val="single"/>
            <w:lang w:val="en" w:eastAsia="ru-RU"/>
          </w:rPr>
          <w:t>com</w:t>
        </w:r>
        <w:r w:rsidR="00637813" w:rsidRPr="00187F74">
          <w:rPr>
            <w:rFonts w:ascii="Calibri" w:eastAsia="Calibri" w:hAnsi="Calibri" w:cs="Calibri"/>
            <w:color w:val="1155CC"/>
            <w:u w:val="single"/>
            <w:lang w:eastAsia="ru-RU"/>
          </w:rPr>
          <w:t>/</w:t>
        </w:r>
      </w:hyperlink>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Default="00F30751" w:rsidP="00637813">
      <w:pPr>
        <w:spacing w:after="0" w:line="480" w:lineRule="auto"/>
        <w:ind w:left="120"/>
        <w:rPr>
          <w:rFonts w:ascii="Calibri" w:eastAsia="Calibri" w:hAnsi="Calibri" w:cs="Calibri"/>
          <w:color w:val="1155CC"/>
          <w:u w:val="single"/>
          <w:lang w:eastAsia="ru-RU"/>
        </w:rPr>
      </w:pPr>
    </w:p>
    <w:p w:rsidR="00F30751" w:rsidRPr="00207FF0" w:rsidRDefault="00F30751" w:rsidP="00F30751">
      <w:pPr>
        <w:spacing w:after="0" w:line="276" w:lineRule="auto"/>
        <w:jc w:val="right"/>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Приложение №___</w:t>
      </w:r>
    </w:p>
    <w:p w:rsidR="00F30751" w:rsidRPr="00207FF0" w:rsidRDefault="00F30751" w:rsidP="00F30751">
      <w:pPr>
        <w:spacing w:after="0" w:line="276" w:lineRule="auto"/>
        <w:rPr>
          <w:rFonts w:ascii="Times New Roman" w:eastAsia="Calibri" w:hAnsi="Times New Roman" w:cs="Times New Roman"/>
          <w:color w:val="000000"/>
          <w:sz w:val="24"/>
          <w:szCs w:val="28"/>
          <w:lang w:eastAsia="ru-RU"/>
        </w:rPr>
      </w:pPr>
    </w:p>
    <w:p w:rsidR="00F30751" w:rsidRPr="00207FF0" w:rsidRDefault="00F30751" w:rsidP="00F30751">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F30751" w:rsidRPr="00207FF0" w:rsidRDefault="00F30751" w:rsidP="00F30751">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F30751" w:rsidRPr="00207FF0" w:rsidRDefault="00F30751" w:rsidP="00F30751">
      <w:pPr>
        <w:spacing w:after="0" w:line="276" w:lineRule="auto"/>
        <w:jc w:val="both"/>
        <w:rPr>
          <w:rFonts w:ascii="Times New Roman" w:eastAsia="Calibri" w:hAnsi="Times New Roman" w:cs="Times New Roman"/>
          <w:b/>
          <w:color w:val="000000"/>
          <w:sz w:val="24"/>
          <w:szCs w:val="24"/>
          <w:lang w:eastAsia="ru-RU"/>
        </w:rPr>
      </w:pPr>
    </w:p>
    <w:p w:rsidR="00F30751" w:rsidRPr="00207FF0" w:rsidRDefault="00F30751" w:rsidP="00F30751">
      <w:pPr>
        <w:spacing w:after="0" w:line="276" w:lineRule="auto"/>
        <w:jc w:val="both"/>
        <w:rPr>
          <w:rFonts w:ascii="Times New Roman" w:eastAsia="Calibri" w:hAnsi="Times New Roman" w:cs="Times New Roman"/>
          <w:b/>
          <w:color w:val="000000"/>
          <w:sz w:val="24"/>
          <w:szCs w:val="24"/>
          <w:lang w:eastAsia="ru-RU"/>
        </w:rPr>
      </w:pPr>
    </w:p>
    <w:p w:rsidR="00F30751" w:rsidRPr="00207FF0" w:rsidRDefault="00F30751" w:rsidP="00F30751">
      <w:pPr>
        <w:spacing w:after="0" w:line="276" w:lineRule="auto"/>
        <w:jc w:val="both"/>
        <w:rPr>
          <w:rFonts w:ascii="Times New Roman" w:eastAsia="Calibri" w:hAnsi="Times New Roman" w:cs="Times New Roman"/>
          <w:b/>
          <w:color w:val="000000"/>
          <w:sz w:val="24"/>
          <w:szCs w:val="24"/>
          <w:lang w:eastAsia="ru-RU"/>
        </w:rPr>
      </w:pPr>
    </w:p>
    <w:p w:rsidR="00F30751" w:rsidRPr="00207FF0" w:rsidRDefault="00F30751" w:rsidP="00F30751">
      <w:pPr>
        <w:spacing w:after="0" w:line="276" w:lineRule="auto"/>
        <w:rPr>
          <w:rFonts w:ascii="Times New Roman" w:eastAsia="Calibri" w:hAnsi="Times New Roman" w:cs="Times New Roman"/>
          <w:b/>
          <w:color w:val="000000"/>
          <w:sz w:val="28"/>
          <w:szCs w:val="24"/>
          <w:lang w:eastAsia="ru-RU"/>
        </w:rPr>
      </w:pPr>
    </w:p>
    <w:p w:rsidR="00F30751" w:rsidRPr="00207FF0" w:rsidRDefault="00F30751" w:rsidP="00F30751">
      <w:pPr>
        <w:spacing w:after="0" w:line="276" w:lineRule="auto"/>
        <w:jc w:val="center"/>
        <w:rPr>
          <w:rFonts w:ascii="Times New Roman" w:eastAsia="Calibri" w:hAnsi="Times New Roman" w:cs="Times New Roman"/>
          <w:b/>
          <w:color w:val="000000"/>
          <w:sz w:val="28"/>
          <w:szCs w:val="24"/>
          <w:lang w:eastAsia="ru-RU"/>
        </w:rPr>
      </w:pPr>
    </w:p>
    <w:p w:rsidR="00F30751" w:rsidRPr="00207FF0" w:rsidRDefault="00F30751" w:rsidP="00F30751">
      <w:pPr>
        <w:spacing w:after="0" w:line="276" w:lineRule="auto"/>
        <w:jc w:val="center"/>
        <w:rPr>
          <w:rFonts w:ascii="Times New Roman" w:eastAsia="Calibri" w:hAnsi="Times New Roman" w:cs="Times New Roman"/>
          <w:b/>
          <w:color w:val="000000"/>
          <w:sz w:val="28"/>
          <w:szCs w:val="28"/>
          <w:lang w:eastAsia="ru-RU"/>
        </w:rPr>
      </w:pPr>
    </w:p>
    <w:p w:rsidR="00F30751" w:rsidRPr="00207FF0" w:rsidRDefault="00F30751" w:rsidP="00F30751">
      <w:pPr>
        <w:spacing w:after="0" w:line="276" w:lineRule="auto"/>
        <w:jc w:val="center"/>
        <w:rPr>
          <w:rFonts w:ascii="Times New Roman" w:eastAsia="Calibri" w:hAnsi="Times New Roman" w:cs="Times New Roman"/>
          <w:b/>
          <w:color w:val="000000"/>
          <w:sz w:val="36"/>
          <w:szCs w:val="28"/>
          <w:lang w:eastAsia="ru-RU"/>
        </w:rPr>
      </w:pPr>
    </w:p>
    <w:p w:rsidR="00F30751" w:rsidRPr="00207FF0" w:rsidRDefault="00F30751" w:rsidP="00F30751">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F30751" w:rsidRPr="00207FF0" w:rsidRDefault="00F30751" w:rsidP="00F30751">
      <w:pPr>
        <w:spacing w:after="0" w:line="276" w:lineRule="auto"/>
        <w:jc w:val="center"/>
        <w:rPr>
          <w:rFonts w:ascii="Times New Roman" w:eastAsia="Calibri" w:hAnsi="Times New Roman" w:cs="Times New Roman"/>
          <w:b/>
          <w:color w:val="000000"/>
          <w:sz w:val="36"/>
          <w:szCs w:val="28"/>
          <w:lang w:eastAsia="ru-RU"/>
        </w:rPr>
      </w:pPr>
    </w:p>
    <w:p w:rsidR="00F30751" w:rsidRPr="00207FF0" w:rsidRDefault="00F30751" w:rsidP="00F30751">
      <w:pPr>
        <w:spacing w:after="0" w:line="276" w:lineRule="auto"/>
        <w:jc w:val="center"/>
        <w:rPr>
          <w:rFonts w:ascii="Times New Roman" w:eastAsia="Calibri" w:hAnsi="Times New Roman" w:cs="Times New Roman"/>
          <w:b/>
          <w:color w:val="000000"/>
          <w:sz w:val="28"/>
          <w:szCs w:val="28"/>
          <w:lang w:eastAsia="ru-RU"/>
        </w:rPr>
      </w:pPr>
    </w:p>
    <w:p w:rsidR="00F30751" w:rsidRPr="00207FF0" w:rsidRDefault="00F30751" w:rsidP="00F30751">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Геометрия</w:t>
      </w:r>
      <w:r w:rsidRPr="00207FF0">
        <w:rPr>
          <w:rFonts w:ascii="Times New Roman" w:eastAsia="Calibri" w:hAnsi="Times New Roman" w:cs="Times New Roman"/>
          <w:b/>
          <w:color w:val="000000"/>
          <w:sz w:val="28"/>
          <w:szCs w:val="28"/>
          <w:lang w:eastAsia="ru-RU"/>
        </w:rPr>
        <w:t>»</w:t>
      </w:r>
    </w:p>
    <w:p w:rsidR="00F30751" w:rsidRDefault="00F30751" w:rsidP="00F30751">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Pr>
          <w:rFonts w:ascii="Times New Roman" w:eastAsia="Calibri" w:hAnsi="Times New Roman" w:cs="Times New Roman"/>
          <w:color w:val="000000"/>
          <w:sz w:val="28"/>
          <w:szCs w:val="28"/>
          <w:lang w:eastAsia="ru-RU"/>
        </w:rPr>
        <w:t>11</w:t>
      </w:r>
      <w:r w:rsidRPr="00207FF0">
        <w:rPr>
          <w:rFonts w:ascii="Times New Roman" w:eastAsia="Calibri" w:hAnsi="Times New Roman" w:cs="Times New Roman"/>
          <w:color w:val="000000"/>
          <w:sz w:val="28"/>
          <w:szCs w:val="28"/>
          <w:lang w:eastAsia="ru-RU"/>
        </w:rPr>
        <w:t xml:space="preserve"> классов</w:t>
      </w:r>
    </w:p>
    <w:p w:rsidR="00F30751" w:rsidRPr="00207FF0" w:rsidRDefault="00F30751" w:rsidP="00F30751">
      <w:pPr>
        <w:spacing w:after="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(Базовый уровень)</w:t>
      </w:r>
    </w:p>
    <w:p w:rsidR="00F30751" w:rsidRPr="00207FF0" w:rsidRDefault="00F30751" w:rsidP="00F30751">
      <w:pPr>
        <w:spacing w:after="0" w:line="276" w:lineRule="auto"/>
        <w:jc w:val="center"/>
        <w:rPr>
          <w:rFonts w:ascii="Times New Roman" w:eastAsia="Calibri" w:hAnsi="Times New Roman" w:cs="Times New Roman"/>
          <w:color w:val="000000"/>
          <w:sz w:val="28"/>
          <w:szCs w:val="28"/>
          <w:lang w:eastAsia="ru-RU"/>
        </w:rPr>
      </w:pPr>
    </w:p>
    <w:p w:rsidR="00F30751" w:rsidRPr="00207FF0" w:rsidRDefault="00F30751" w:rsidP="00F30751">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F30751" w:rsidRPr="00207FF0" w:rsidRDefault="00F30751" w:rsidP="00F30751">
      <w:pPr>
        <w:spacing w:after="0" w:line="276" w:lineRule="auto"/>
        <w:jc w:val="center"/>
        <w:rPr>
          <w:rFonts w:ascii="Times New Roman" w:eastAsia="Calibri" w:hAnsi="Times New Roman" w:cs="Times New Roman"/>
          <w:color w:val="000000"/>
          <w:sz w:val="28"/>
          <w:szCs w:val="28"/>
          <w:lang w:eastAsia="ru-RU"/>
        </w:rPr>
      </w:pPr>
    </w:p>
    <w:p w:rsidR="00F30751" w:rsidRPr="00207FF0" w:rsidRDefault="00F30751" w:rsidP="00F30751">
      <w:pPr>
        <w:spacing w:after="0" w:line="276" w:lineRule="auto"/>
        <w:jc w:val="center"/>
        <w:rPr>
          <w:rFonts w:ascii="Times New Roman" w:eastAsia="Calibri" w:hAnsi="Times New Roman" w:cs="Times New Roman"/>
          <w:color w:val="000000"/>
          <w:sz w:val="28"/>
          <w:szCs w:val="28"/>
          <w:lang w:eastAsia="ru-RU"/>
        </w:rPr>
      </w:pPr>
    </w:p>
    <w:p w:rsidR="00F30751" w:rsidRPr="00207FF0" w:rsidRDefault="00F30751" w:rsidP="00F30751">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F30751" w:rsidRPr="00207FF0" w:rsidRDefault="00F30751" w:rsidP="00F30751">
      <w:pPr>
        <w:spacing w:after="0" w:line="276" w:lineRule="auto"/>
        <w:jc w:val="both"/>
        <w:rPr>
          <w:rFonts w:ascii="Times New Roman" w:eastAsia="Calibri" w:hAnsi="Times New Roman" w:cs="Times New Roman"/>
          <w:b/>
          <w:color w:val="000000"/>
          <w:sz w:val="24"/>
          <w:szCs w:val="24"/>
          <w:lang w:eastAsia="ru-RU"/>
        </w:rPr>
      </w:pPr>
    </w:p>
    <w:p w:rsidR="00F30751" w:rsidRPr="00207FF0" w:rsidRDefault="00F30751" w:rsidP="00F30751">
      <w:pPr>
        <w:spacing w:after="0" w:line="276" w:lineRule="auto"/>
        <w:jc w:val="both"/>
        <w:rPr>
          <w:rFonts w:ascii="Times New Roman" w:eastAsia="Calibri" w:hAnsi="Times New Roman" w:cs="Times New Roman"/>
          <w:color w:val="000000"/>
          <w:sz w:val="24"/>
          <w:szCs w:val="24"/>
          <w:lang w:eastAsia="ru-RU"/>
        </w:rPr>
      </w:pPr>
    </w:p>
    <w:p w:rsidR="00F30751" w:rsidRPr="00207FF0" w:rsidRDefault="00F30751" w:rsidP="00F30751">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207FF0"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p>
    <w:p w:rsidR="00F30751" w:rsidRPr="00F30751" w:rsidRDefault="00F30751" w:rsidP="00F30751">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b/>
          <w:color w:val="000000"/>
          <w:sz w:val="24"/>
          <w:szCs w:val="24"/>
          <w:lang w:eastAsia="ru-RU"/>
        </w:rPr>
        <w:t>Нальчик, 25</w:t>
      </w:r>
    </w:p>
    <w:p w:rsidR="00F30751" w:rsidRPr="00F30751" w:rsidRDefault="00F30751" w:rsidP="00F30751">
      <w:pPr>
        <w:widowControl w:val="0"/>
        <w:autoSpaceDE w:val="0"/>
        <w:autoSpaceDN w:val="0"/>
        <w:spacing w:before="79" w:after="0" w:line="275" w:lineRule="exact"/>
        <w:rPr>
          <w:rFonts w:ascii="Times New Roman" w:eastAsia="Times New Roman" w:hAnsi="Times New Roman" w:cs="Times New Roman"/>
          <w:b/>
          <w:sz w:val="24"/>
          <w:szCs w:val="24"/>
          <w:lang w:eastAsia="ru-RU" w:bidi="ru-RU"/>
        </w:rPr>
      </w:pPr>
      <w:r>
        <w:rPr>
          <w:rFonts w:ascii="Times New Roman" w:eastAsia="Times New Roman" w:hAnsi="Times New Roman" w:cs="Times New Roman"/>
          <w:sz w:val="24"/>
          <w:szCs w:val="24"/>
          <w:lang w:eastAsia="ru-RU" w:bidi="ru-RU"/>
        </w:rPr>
        <w:t xml:space="preserve">                    </w:t>
      </w:r>
      <w:r w:rsidRPr="00F30751">
        <w:rPr>
          <w:rFonts w:ascii="Times New Roman" w:eastAsia="Times New Roman" w:hAnsi="Times New Roman" w:cs="Times New Roman"/>
          <w:sz w:val="24"/>
          <w:szCs w:val="24"/>
          <w:lang w:eastAsia="ru-RU" w:bidi="ru-RU"/>
        </w:rPr>
        <w:t xml:space="preserve">             </w:t>
      </w:r>
      <w:r w:rsidRPr="00F30751">
        <w:rPr>
          <w:rFonts w:ascii="Times New Roman" w:eastAsia="Times New Roman" w:hAnsi="Times New Roman" w:cs="Times New Roman"/>
          <w:b/>
          <w:sz w:val="24"/>
          <w:szCs w:val="24"/>
          <w:lang w:eastAsia="ru-RU" w:bidi="ru-RU"/>
        </w:rPr>
        <w:t>ПОЯСНИТЕЛЬНАЯ ЗАПИСКА</w:t>
      </w:r>
    </w:p>
    <w:p w:rsidR="00F30751" w:rsidRPr="00F30751" w:rsidRDefault="00F30751" w:rsidP="00F30751">
      <w:pPr>
        <w:widowControl w:val="0"/>
        <w:autoSpaceDE w:val="0"/>
        <w:autoSpaceDN w:val="0"/>
        <w:spacing w:after="0" w:line="240" w:lineRule="auto"/>
        <w:ind w:firstLine="720"/>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Рабочая программа по геометрии  для 10 - 11 классов составлена на основе нормативных документов:</w:t>
      </w:r>
    </w:p>
    <w:p w:rsidR="00F30751" w:rsidRPr="00F30751" w:rsidRDefault="00F30751" w:rsidP="00F30751">
      <w:pPr>
        <w:widowControl w:val="0"/>
        <w:numPr>
          <w:ilvl w:val="0"/>
          <w:numId w:val="39"/>
        </w:numPr>
        <w:tabs>
          <w:tab w:val="left" w:pos="1303"/>
        </w:tabs>
        <w:autoSpaceDE w:val="0"/>
        <w:autoSpaceDN w:val="0"/>
        <w:spacing w:after="100" w:afterAutospacing="1" w:line="273"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 xml:space="preserve">Федеральный  Закон РФ от 29 декабря 2012 года № 273-ФЗ </w:t>
      </w:r>
      <w:r w:rsidRPr="00F30751">
        <w:rPr>
          <w:rFonts w:ascii="Times New Roman" w:eastAsia="Times New Roman" w:hAnsi="Times New Roman" w:cs="Times New Roman"/>
          <w:color w:val="000000"/>
          <w:spacing w:val="-3"/>
          <w:sz w:val="24"/>
          <w:szCs w:val="24"/>
          <w:lang w:eastAsia="ru-RU" w:bidi="ru-RU"/>
        </w:rPr>
        <w:t xml:space="preserve">«Об </w:t>
      </w:r>
      <w:r w:rsidRPr="00F30751">
        <w:rPr>
          <w:rFonts w:ascii="Times New Roman" w:eastAsia="Times New Roman" w:hAnsi="Times New Roman" w:cs="Times New Roman"/>
          <w:color w:val="000000"/>
          <w:sz w:val="24"/>
          <w:szCs w:val="24"/>
          <w:lang w:eastAsia="ru-RU" w:bidi="ru-RU"/>
        </w:rPr>
        <w:t>образовании в Российской</w:t>
      </w:r>
      <w:r w:rsidRPr="00F30751">
        <w:rPr>
          <w:rFonts w:ascii="Times New Roman" w:eastAsia="Times New Roman" w:hAnsi="Times New Roman" w:cs="Times New Roman"/>
          <w:color w:val="000000"/>
          <w:spacing w:val="-1"/>
          <w:sz w:val="24"/>
          <w:szCs w:val="24"/>
          <w:lang w:eastAsia="ru-RU" w:bidi="ru-RU"/>
        </w:rPr>
        <w:t xml:space="preserve"> </w:t>
      </w:r>
      <w:r w:rsidRPr="00F30751">
        <w:rPr>
          <w:rFonts w:ascii="Times New Roman" w:eastAsia="Times New Roman" w:hAnsi="Times New Roman" w:cs="Times New Roman"/>
          <w:color w:val="000000"/>
          <w:sz w:val="24"/>
          <w:szCs w:val="24"/>
          <w:lang w:eastAsia="ru-RU" w:bidi="ru-RU"/>
        </w:rPr>
        <w:t>федерации»;</w:t>
      </w:r>
    </w:p>
    <w:p w:rsidR="00F30751" w:rsidRPr="00F30751" w:rsidRDefault="00F30751" w:rsidP="00F30751">
      <w:pPr>
        <w:widowControl w:val="0"/>
        <w:numPr>
          <w:ilvl w:val="0"/>
          <w:numId w:val="39"/>
        </w:numPr>
        <w:tabs>
          <w:tab w:val="left" w:pos="1303"/>
        </w:tabs>
        <w:autoSpaceDE w:val="0"/>
        <w:autoSpaceDN w:val="0"/>
        <w:spacing w:after="100" w:afterAutospacing="1" w:line="273"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Приказ Министерства просвещения РФ от 12 августа 2022 г.№732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 мая 2012г.»</w:t>
      </w:r>
    </w:p>
    <w:p w:rsidR="00F30751" w:rsidRPr="00F30751" w:rsidRDefault="00F30751" w:rsidP="00F30751">
      <w:pPr>
        <w:widowControl w:val="0"/>
        <w:numPr>
          <w:ilvl w:val="0"/>
          <w:numId w:val="39"/>
        </w:numPr>
        <w:tabs>
          <w:tab w:val="left" w:pos="1303"/>
        </w:tabs>
        <w:autoSpaceDE w:val="0"/>
        <w:autoSpaceDN w:val="0"/>
        <w:spacing w:after="100" w:afterAutospacing="1" w:line="273"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Федеральный  закон от 29декабря 2010 г.№436-ФЗ (ред. от 01.07.2021) «О защите детей от информации, причиняющей вред их здоровью и развитию»</w:t>
      </w:r>
    </w:p>
    <w:p w:rsidR="00F30751" w:rsidRPr="00F30751" w:rsidRDefault="00F30751" w:rsidP="00F30751">
      <w:pPr>
        <w:widowControl w:val="0"/>
        <w:numPr>
          <w:ilvl w:val="0"/>
          <w:numId w:val="39"/>
        </w:numPr>
        <w:tabs>
          <w:tab w:val="left" w:pos="1303"/>
        </w:tabs>
        <w:autoSpaceDE w:val="0"/>
        <w:autoSpaceDN w:val="0"/>
        <w:spacing w:after="100" w:afterAutospacing="1" w:line="273"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Приказ Министерства просвещения РФ от 16 ноября 2022г.№ 1014 «Об утверждении федеральной образовательной программы среднего общего образования»;</w:t>
      </w:r>
    </w:p>
    <w:p w:rsidR="00F30751" w:rsidRPr="00F30751" w:rsidRDefault="00F30751" w:rsidP="00F30751">
      <w:pPr>
        <w:widowControl w:val="0"/>
        <w:numPr>
          <w:ilvl w:val="0"/>
          <w:numId w:val="39"/>
        </w:numPr>
        <w:tabs>
          <w:tab w:val="left" w:pos="1303"/>
        </w:tabs>
        <w:autoSpaceDE w:val="0"/>
        <w:autoSpaceDN w:val="0"/>
        <w:spacing w:after="100" w:afterAutospacing="1" w:line="273"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Приказ Министерства просвещения РФ от 23 ноября 2022г.№1014 «Об утверждении федерального государственного образовательного стандарта среднего общего образования»;</w:t>
      </w:r>
    </w:p>
    <w:p w:rsidR="00F30751" w:rsidRPr="00F30751" w:rsidRDefault="00F30751" w:rsidP="00F30751">
      <w:pPr>
        <w:widowControl w:val="0"/>
        <w:numPr>
          <w:ilvl w:val="0"/>
          <w:numId w:val="39"/>
        </w:numPr>
        <w:tabs>
          <w:tab w:val="left" w:pos="1303"/>
        </w:tabs>
        <w:autoSpaceDE w:val="0"/>
        <w:autoSpaceDN w:val="0"/>
        <w:spacing w:after="100" w:afterAutospacing="1" w:line="274"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Приказа Министерства Просвещения РФ от 31 мая 2021года №287 «Об утверждении Федерального государственного образовательного стандарта основного общего образования»;</w:t>
      </w:r>
    </w:p>
    <w:p w:rsidR="00F30751" w:rsidRPr="00F30751" w:rsidRDefault="00F30751" w:rsidP="00F30751">
      <w:pPr>
        <w:widowControl w:val="0"/>
        <w:numPr>
          <w:ilvl w:val="0"/>
          <w:numId w:val="39"/>
        </w:numPr>
        <w:tabs>
          <w:tab w:val="left" w:pos="1303"/>
        </w:tabs>
        <w:autoSpaceDE w:val="0"/>
        <w:autoSpaceDN w:val="0"/>
        <w:spacing w:after="100" w:afterAutospacing="1" w:line="274"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Приказа Министерства Просвещения России от 21сентября 2022 № 858 «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F30751" w:rsidRPr="00F30751" w:rsidRDefault="00F30751" w:rsidP="00F30751">
      <w:pPr>
        <w:widowControl w:val="0"/>
        <w:numPr>
          <w:ilvl w:val="0"/>
          <w:numId w:val="39"/>
        </w:numPr>
        <w:tabs>
          <w:tab w:val="left" w:pos="1303"/>
        </w:tabs>
        <w:autoSpaceDE w:val="0"/>
        <w:autoSpaceDN w:val="0"/>
        <w:spacing w:after="100" w:afterAutospacing="1" w:line="274"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Приказ Министерства просвещения РФ от 12 ноября 2022г.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30751" w:rsidRPr="00F30751" w:rsidRDefault="00F30751" w:rsidP="00F30751">
      <w:pPr>
        <w:widowControl w:val="0"/>
        <w:numPr>
          <w:ilvl w:val="0"/>
          <w:numId w:val="39"/>
        </w:numPr>
        <w:tabs>
          <w:tab w:val="left" w:pos="1303"/>
        </w:tabs>
        <w:autoSpaceDE w:val="0"/>
        <w:autoSpaceDN w:val="0"/>
        <w:spacing w:after="100" w:afterAutospacing="1" w:line="274"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Порядка организации и осуществления образовательной деятельности по основным общеобразовательным программам среднего общего образования, утвержденного приказом Министерства образования и науки РФ от 22 марта 2021г.№115;</w:t>
      </w:r>
    </w:p>
    <w:p w:rsidR="00F30751" w:rsidRPr="00F30751" w:rsidRDefault="00F30751" w:rsidP="00F30751">
      <w:pPr>
        <w:widowControl w:val="0"/>
        <w:numPr>
          <w:ilvl w:val="0"/>
          <w:numId w:val="39"/>
        </w:numPr>
        <w:tabs>
          <w:tab w:val="left" w:pos="1303"/>
        </w:tabs>
        <w:autoSpaceDE w:val="0"/>
        <w:autoSpaceDN w:val="0"/>
        <w:spacing w:after="100" w:afterAutospacing="1" w:line="274"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Приказа Министерства Просвещения РФ от 27.12.2023 № 1028 «О внесении изменений в некоторые приказы Министерства образования и науки РФ и Министерства Просвещения РФ, касающиеся федеральных государственных образовательных стандартов основного общего и среднего общего образования»;</w:t>
      </w:r>
    </w:p>
    <w:p w:rsidR="00F30751" w:rsidRPr="00F30751" w:rsidRDefault="00F30751" w:rsidP="00F30751">
      <w:pPr>
        <w:widowControl w:val="0"/>
        <w:numPr>
          <w:ilvl w:val="0"/>
          <w:numId w:val="39"/>
        </w:numPr>
        <w:tabs>
          <w:tab w:val="left" w:pos="1303"/>
        </w:tabs>
        <w:autoSpaceDE w:val="0"/>
        <w:autoSpaceDN w:val="0"/>
        <w:spacing w:after="100" w:afterAutospacing="1" w:line="274"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Приказа Министерства Просвещения РФ от 21.02.2024 №119 «О внесении изменений в приложения №1и №2 к приказу Министерства Просвещения РФ от 21.09.2022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F30751" w:rsidRPr="00F30751" w:rsidRDefault="00F30751" w:rsidP="00F30751">
      <w:pPr>
        <w:widowControl w:val="0"/>
        <w:numPr>
          <w:ilvl w:val="0"/>
          <w:numId w:val="39"/>
        </w:numPr>
        <w:tabs>
          <w:tab w:val="left" w:pos="1303"/>
        </w:tabs>
        <w:autoSpaceDE w:val="0"/>
        <w:autoSpaceDN w:val="0"/>
        <w:spacing w:after="100" w:afterAutospacing="1" w:line="274"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Санитарные правила и нормы СанПин 1.2.3685-21 «Гигиенические нормативы и требования к обеспечению безопасности и безвредности для человека факторов среды обитания», утвержденных постановлением Главного государственного санитарного врача РФ от 28 января 2021 №2;</w:t>
      </w:r>
    </w:p>
    <w:p w:rsidR="00F30751" w:rsidRPr="00F30751" w:rsidRDefault="00F30751" w:rsidP="00F30751">
      <w:pPr>
        <w:widowControl w:val="0"/>
        <w:numPr>
          <w:ilvl w:val="0"/>
          <w:numId w:val="39"/>
        </w:numPr>
        <w:tabs>
          <w:tab w:val="left" w:pos="1303"/>
        </w:tabs>
        <w:autoSpaceDE w:val="0"/>
        <w:autoSpaceDN w:val="0"/>
        <w:spacing w:after="100" w:afterAutospacing="1" w:line="274" w:lineRule="exact"/>
        <w:rPr>
          <w:rFonts w:ascii="Times New Roman" w:eastAsia="Times New Roman" w:hAnsi="Times New Roman" w:cs="Times New Roman"/>
          <w:color w:val="000000"/>
          <w:sz w:val="24"/>
          <w:szCs w:val="24"/>
          <w:lang w:eastAsia="ru-RU" w:bidi="ru-RU"/>
        </w:rPr>
      </w:pPr>
      <w:r w:rsidRPr="00F30751">
        <w:rPr>
          <w:rFonts w:ascii="Times New Roman" w:eastAsia="Times New Roman" w:hAnsi="Times New Roman" w:cs="Times New Roman"/>
          <w:color w:val="000000"/>
          <w:sz w:val="24"/>
          <w:szCs w:val="24"/>
          <w:lang w:eastAsia="ru-RU" w:bidi="ru-RU"/>
        </w:rPr>
        <w:t>Авторская программа «Геометрия 10-11 класс» , базовый уровень, авторов Атанасяна Л.С, Бутузова В.Ф. и др. и соответствующего Учебно-методического комплекса (УМК).</w:t>
      </w:r>
      <w:bookmarkStart w:id="47" w:name="Общая_характеристика_учебного_предмета."/>
      <w:bookmarkEnd w:id="47"/>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ЦЕЛИ ИЗУЧЕНИЯ УЧЕБНОГО КУРСА</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F30751" w:rsidRPr="00F30751" w:rsidRDefault="00F30751" w:rsidP="00F30751">
      <w:pPr>
        <w:numPr>
          <w:ilvl w:val="0"/>
          <w:numId w:val="31"/>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формирование представления о геометрии как части мировой культуры и осознание её взаимосвязи с окружающим миром;</w:t>
      </w:r>
    </w:p>
    <w:p w:rsidR="00F30751" w:rsidRPr="00F30751" w:rsidRDefault="00F30751" w:rsidP="00F30751">
      <w:pPr>
        <w:numPr>
          <w:ilvl w:val="0"/>
          <w:numId w:val="31"/>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F30751" w:rsidRPr="00F30751" w:rsidRDefault="00F30751" w:rsidP="00F30751">
      <w:pPr>
        <w:numPr>
          <w:ilvl w:val="0"/>
          <w:numId w:val="31"/>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формирование умения распознавать на чертежах, моделях и в реальном мире многогранники и тела вращения; </w:t>
      </w:r>
    </w:p>
    <w:p w:rsidR="00F30751" w:rsidRPr="00F30751" w:rsidRDefault="00F30751" w:rsidP="00F30751">
      <w:pPr>
        <w:numPr>
          <w:ilvl w:val="0"/>
          <w:numId w:val="31"/>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овладение методами решения задач на построения на изображениях пространственных фигур; </w:t>
      </w:r>
    </w:p>
    <w:p w:rsidR="00F30751" w:rsidRPr="00F30751" w:rsidRDefault="00F30751" w:rsidP="00F30751">
      <w:pPr>
        <w:numPr>
          <w:ilvl w:val="0"/>
          <w:numId w:val="31"/>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формирование умения оперировать основными понятиями о многогранниках и телах вращения и их основными свойствами;</w:t>
      </w:r>
    </w:p>
    <w:p w:rsidR="00F30751" w:rsidRPr="00F30751" w:rsidRDefault="00F30751" w:rsidP="00F30751">
      <w:pPr>
        <w:numPr>
          <w:ilvl w:val="0"/>
          <w:numId w:val="31"/>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F30751" w:rsidRPr="00F30751" w:rsidRDefault="00F30751" w:rsidP="00F30751">
      <w:pPr>
        <w:numPr>
          <w:ilvl w:val="0"/>
          <w:numId w:val="31"/>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F30751" w:rsidRPr="00F30751" w:rsidRDefault="00F30751" w:rsidP="00F30751">
      <w:pPr>
        <w:numPr>
          <w:ilvl w:val="0"/>
          <w:numId w:val="31"/>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bookmarkStart w:id="48" w:name="_Toc118726595"/>
      <w:bookmarkEnd w:id="48"/>
      <w:r w:rsidRPr="00F30751">
        <w:rPr>
          <w:rFonts w:ascii="Times New Roman" w:eastAsia="Calibri" w:hAnsi="Times New Roman" w:cs="Times New Roman"/>
          <w:b/>
          <w:color w:val="000000"/>
          <w:sz w:val="24"/>
          <w:szCs w:val="24"/>
        </w:rPr>
        <w:t>МЕСТО УЧЕБНОГО КУРСА В УЧЕБНОМ ПЛАНЕ</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На изучение геоме</w:t>
      </w:r>
      <w:r>
        <w:rPr>
          <w:rFonts w:ascii="Times New Roman" w:eastAsia="Calibri" w:hAnsi="Times New Roman" w:cs="Times New Roman"/>
          <w:color w:val="000000"/>
          <w:sz w:val="24"/>
          <w:szCs w:val="24"/>
        </w:rPr>
        <w:t>трии отводится 2 часа в неделю</w:t>
      </w:r>
      <w:r w:rsidRPr="00F30751">
        <w:rPr>
          <w:rFonts w:ascii="Times New Roman" w:eastAsia="Calibri" w:hAnsi="Times New Roman" w:cs="Times New Roman"/>
          <w:color w:val="000000"/>
          <w:sz w:val="24"/>
          <w:szCs w:val="24"/>
        </w:rPr>
        <w:t xml:space="preserve">, всего </w:t>
      </w:r>
      <w:r>
        <w:rPr>
          <w:rFonts w:ascii="Times New Roman" w:eastAsia="Calibri" w:hAnsi="Times New Roman" w:cs="Times New Roman"/>
          <w:color w:val="000000"/>
          <w:sz w:val="24"/>
          <w:szCs w:val="24"/>
        </w:rPr>
        <w:t>68 учебных часов</w:t>
      </w:r>
      <w:r w:rsidRPr="00F30751">
        <w:rPr>
          <w:rFonts w:ascii="Times New Roman" w:eastAsia="Calibri" w:hAnsi="Times New Roman" w:cs="Times New Roman"/>
          <w:color w:val="000000"/>
          <w:sz w:val="24"/>
          <w:szCs w:val="24"/>
        </w:rPr>
        <w:t>.</w:t>
      </w:r>
    </w:p>
    <w:p w:rsidR="00F30751" w:rsidRPr="00F30751" w:rsidRDefault="00F30751" w:rsidP="00F30751">
      <w:pPr>
        <w:spacing w:after="200" w:line="276" w:lineRule="auto"/>
        <w:rPr>
          <w:rFonts w:ascii="Times New Roman" w:eastAsia="Calibri" w:hAnsi="Times New Roman" w:cs="Times New Roman"/>
          <w:sz w:val="24"/>
          <w:szCs w:val="24"/>
        </w:rPr>
        <w:sectPr w:rsidR="00F30751" w:rsidRPr="00F30751">
          <w:pgSz w:w="11906" w:h="16383"/>
          <w:pgMar w:top="1134" w:right="850" w:bottom="1134" w:left="1701" w:header="720" w:footer="720" w:gutter="0"/>
          <w:cols w:space="720"/>
        </w:sect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bookmarkStart w:id="49" w:name="_Toc118726599"/>
      <w:bookmarkStart w:id="50" w:name="block-31377883"/>
      <w:bookmarkEnd w:id="49"/>
      <w:r w:rsidRPr="00F30751">
        <w:rPr>
          <w:rFonts w:ascii="Times New Roman" w:eastAsia="Calibri" w:hAnsi="Times New Roman" w:cs="Times New Roman"/>
          <w:b/>
          <w:color w:val="000000"/>
          <w:sz w:val="24"/>
          <w:szCs w:val="24"/>
        </w:rPr>
        <w:t>СОДЕРЖАНИЕ УЧЕБНОГО КУРСА</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bookmarkStart w:id="51" w:name="_Toc118726600"/>
      <w:bookmarkEnd w:id="51"/>
    </w:p>
    <w:p w:rsidR="00F30751" w:rsidRPr="00F30751" w:rsidRDefault="00F30751" w:rsidP="00F30751">
      <w:pPr>
        <w:spacing w:after="0" w:line="264" w:lineRule="auto"/>
        <w:ind w:left="120"/>
        <w:jc w:val="both"/>
        <w:rPr>
          <w:rFonts w:ascii="Times New Roman" w:eastAsia="Calibri" w:hAnsi="Times New Roman" w:cs="Times New Roman"/>
          <w:sz w:val="24"/>
          <w:szCs w:val="24"/>
        </w:rPr>
      </w:pPr>
      <w:bookmarkStart w:id="52" w:name="_Toc118726601"/>
      <w:bookmarkEnd w:id="52"/>
      <w:r w:rsidRPr="00F30751">
        <w:rPr>
          <w:rFonts w:ascii="Times New Roman" w:eastAsia="Calibri" w:hAnsi="Times New Roman" w:cs="Times New Roman"/>
          <w:b/>
          <w:color w:val="000000"/>
          <w:sz w:val="24"/>
          <w:szCs w:val="24"/>
        </w:rPr>
        <w:t>11 КЛАСС</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Тела вращения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Изображение тел вращения на плоскости. Развёртка цилиндра и конуса.</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Комбинации тел вращения и многогранников. Многогранник, описанный около сферы; сфера, вписанная в многогранник, или тело вращения.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Подобные тела в пространстве. Соотношения между площадями поверхностей, объёмами подобных тел.</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Сечения цилиндра (параллельно и перпендикулярно оси), сечения конуса (параллельное основанию и проходящее через вершину), сечения шара.</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Векторы и координаты в пространстве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F30751" w:rsidRPr="00F30751" w:rsidRDefault="00F30751" w:rsidP="00F30751">
      <w:pPr>
        <w:spacing w:after="200" w:line="276" w:lineRule="auto"/>
        <w:rPr>
          <w:rFonts w:ascii="Times New Roman" w:eastAsia="Calibri" w:hAnsi="Times New Roman" w:cs="Times New Roman"/>
          <w:sz w:val="24"/>
          <w:szCs w:val="24"/>
        </w:rPr>
        <w:sectPr w:rsidR="00F30751" w:rsidRPr="00F30751">
          <w:pgSz w:w="11906" w:h="16383"/>
          <w:pgMar w:top="1134" w:right="850" w:bottom="1134" w:left="1701" w:header="720" w:footer="720" w:gutter="0"/>
          <w:cols w:space="720"/>
        </w:sect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bookmarkStart w:id="53" w:name="_Toc118726577"/>
      <w:bookmarkStart w:id="54" w:name="block-31377882"/>
      <w:bookmarkEnd w:id="50"/>
      <w:bookmarkEnd w:id="53"/>
      <w:r w:rsidRPr="00F30751">
        <w:rPr>
          <w:rFonts w:ascii="Times New Roman" w:eastAsia="Calibri" w:hAnsi="Times New Roman" w:cs="Times New Roman"/>
          <w:b/>
          <w:color w:val="000000"/>
          <w:sz w:val="24"/>
          <w:szCs w:val="24"/>
        </w:rPr>
        <w:t>ПЛАНИРУЕМЫЕ РЕЗУЛЬТАТЫ</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bookmarkStart w:id="55" w:name="_Toc118726578"/>
      <w:bookmarkEnd w:id="55"/>
      <w:r w:rsidRPr="00F30751">
        <w:rPr>
          <w:rFonts w:ascii="Times New Roman" w:eastAsia="Calibri" w:hAnsi="Times New Roman" w:cs="Times New Roman"/>
          <w:b/>
          <w:color w:val="000000"/>
          <w:sz w:val="24"/>
          <w:szCs w:val="24"/>
        </w:rPr>
        <w:t>ЛИЧНОСТНЫЕ РЕЗУЛЬТАТЫ</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Личностные результаты освоения программы учебного предмета «Математика» характеризуются: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Гражданское воспитание: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Патриотическое воспитание:</w:t>
      </w:r>
    </w:p>
    <w:p w:rsidR="00F30751" w:rsidRPr="00F30751" w:rsidRDefault="00F30751" w:rsidP="00F30751">
      <w:pPr>
        <w:shd w:val="clear" w:color="auto" w:fill="FFFFFF"/>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Духовно-нравственного воспитания: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Эстетическое воспитание: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Физическое воспитание: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Трудовое воспитание: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Экологическое воспитание: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Ценности научного познания:</w:t>
      </w:r>
      <w:r w:rsidRPr="00F30751">
        <w:rPr>
          <w:rFonts w:ascii="Times New Roman" w:eastAsia="Calibri" w:hAnsi="Times New Roman" w:cs="Times New Roman"/>
          <w:color w:val="000000"/>
          <w:sz w:val="24"/>
          <w:szCs w:val="24"/>
          <w:u w:val="single"/>
        </w:rPr>
        <w:t xml:space="preserve"> </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bookmarkStart w:id="56" w:name="_Toc118726579"/>
      <w:bookmarkEnd w:id="56"/>
      <w:r w:rsidRPr="00F30751">
        <w:rPr>
          <w:rFonts w:ascii="Times New Roman" w:eastAsia="Calibri" w:hAnsi="Times New Roman" w:cs="Times New Roman"/>
          <w:b/>
          <w:color w:val="000000"/>
          <w:sz w:val="24"/>
          <w:szCs w:val="24"/>
        </w:rPr>
        <w:t>МЕТАПРЕДМЕТНЫЕ РЕЗУЛЬТАТЫ</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Метапредметные результаты освоения программы учебного предмета «Математика» характеризуются овладением универсальными </w:t>
      </w:r>
      <w:r w:rsidRPr="00F30751">
        <w:rPr>
          <w:rFonts w:ascii="Times New Roman" w:eastAsia="Calibri" w:hAnsi="Times New Roman" w:cs="Times New Roman"/>
          <w:b/>
          <w:i/>
          <w:color w:val="000000"/>
          <w:sz w:val="24"/>
          <w:szCs w:val="24"/>
        </w:rPr>
        <w:t>познавательными</w:t>
      </w:r>
      <w:r w:rsidRPr="00F30751">
        <w:rPr>
          <w:rFonts w:ascii="Times New Roman" w:eastAsia="Calibri" w:hAnsi="Times New Roman" w:cs="Times New Roman"/>
          <w:i/>
          <w:color w:val="000000"/>
          <w:sz w:val="24"/>
          <w:szCs w:val="24"/>
        </w:rPr>
        <w:t xml:space="preserve"> действиями, универсальными коммуникативными действиями, универсальными регулятивными действиями.</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1) </w:t>
      </w:r>
      <w:r w:rsidRPr="00F30751">
        <w:rPr>
          <w:rFonts w:ascii="Times New Roman" w:eastAsia="Calibri" w:hAnsi="Times New Roman" w:cs="Times New Roman"/>
          <w:i/>
          <w:color w:val="000000"/>
          <w:sz w:val="24"/>
          <w:szCs w:val="24"/>
        </w:rPr>
        <w:t xml:space="preserve">Универсальные </w:t>
      </w:r>
      <w:r w:rsidRPr="00F30751">
        <w:rPr>
          <w:rFonts w:ascii="Times New Roman" w:eastAsia="Calibri" w:hAnsi="Times New Roman" w:cs="Times New Roman"/>
          <w:b/>
          <w:i/>
          <w:color w:val="000000"/>
          <w:sz w:val="24"/>
          <w:szCs w:val="24"/>
        </w:rPr>
        <w:t>познавательные</w:t>
      </w:r>
      <w:r w:rsidRPr="00F30751">
        <w:rPr>
          <w:rFonts w:ascii="Times New Roman" w:eastAsia="Calibri" w:hAnsi="Times New Roman" w:cs="Times New Roman"/>
          <w:i/>
          <w:color w:val="000000"/>
          <w:sz w:val="24"/>
          <w:szCs w:val="24"/>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F30751">
        <w:rPr>
          <w:rFonts w:ascii="Times New Roman" w:eastAsia="Calibri" w:hAnsi="Times New Roman" w:cs="Times New Roman"/>
          <w:color w:val="000000"/>
          <w:sz w:val="24"/>
          <w:szCs w:val="24"/>
        </w:rPr>
        <w:t>.</w:t>
      </w:r>
    </w:p>
    <w:p w:rsidR="00F30751" w:rsidRPr="00F30751" w:rsidRDefault="00F30751" w:rsidP="00F30751">
      <w:pPr>
        <w:spacing w:after="0" w:line="264" w:lineRule="auto"/>
        <w:ind w:firstLine="600"/>
        <w:jc w:val="both"/>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Базовые логические действия:</w:t>
      </w:r>
    </w:p>
    <w:p w:rsidR="00F30751" w:rsidRPr="00F30751" w:rsidRDefault="00F30751" w:rsidP="00F30751">
      <w:pPr>
        <w:numPr>
          <w:ilvl w:val="0"/>
          <w:numId w:val="32"/>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30751" w:rsidRPr="00F30751" w:rsidRDefault="00F30751" w:rsidP="00F30751">
      <w:pPr>
        <w:numPr>
          <w:ilvl w:val="0"/>
          <w:numId w:val="32"/>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воспринимать, формулировать и преобразовывать суждения: утвердительные и отрицательные, единичные, частные и общие; условные;</w:t>
      </w:r>
    </w:p>
    <w:p w:rsidR="00F30751" w:rsidRPr="00F30751" w:rsidRDefault="00F30751" w:rsidP="00F30751">
      <w:pPr>
        <w:numPr>
          <w:ilvl w:val="0"/>
          <w:numId w:val="32"/>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F30751" w:rsidRPr="00F30751" w:rsidRDefault="00F30751" w:rsidP="00F30751">
      <w:pPr>
        <w:numPr>
          <w:ilvl w:val="0"/>
          <w:numId w:val="32"/>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делать выводы с использованием законов логики, дедуктивных и индуктивных умозаключений, умозаключений по аналогии;</w:t>
      </w:r>
    </w:p>
    <w:p w:rsidR="00F30751" w:rsidRPr="00F30751" w:rsidRDefault="00F30751" w:rsidP="00F30751">
      <w:pPr>
        <w:numPr>
          <w:ilvl w:val="0"/>
          <w:numId w:val="32"/>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F30751" w:rsidRPr="00F30751" w:rsidRDefault="00F30751" w:rsidP="00F30751">
      <w:pPr>
        <w:numPr>
          <w:ilvl w:val="0"/>
          <w:numId w:val="32"/>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30751" w:rsidRPr="00F30751" w:rsidRDefault="00F30751" w:rsidP="00F30751">
      <w:pPr>
        <w:spacing w:after="0" w:line="264" w:lineRule="auto"/>
        <w:ind w:firstLine="600"/>
        <w:jc w:val="both"/>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Базовые исследовательские действия:</w:t>
      </w:r>
    </w:p>
    <w:p w:rsidR="00F30751" w:rsidRPr="00F30751" w:rsidRDefault="00F30751" w:rsidP="00F30751">
      <w:pPr>
        <w:numPr>
          <w:ilvl w:val="0"/>
          <w:numId w:val="33"/>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F30751" w:rsidRPr="00F30751" w:rsidRDefault="00F30751" w:rsidP="00F30751">
      <w:pPr>
        <w:numPr>
          <w:ilvl w:val="0"/>
          <w:numId w:val="33"/>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F30751" w:rsidRPr="00F30751" w:rsidRDefault="00F30751" w:rsidP="00F30751">
      <w:pPr>
        <w:numPr>
          <w:ilvl w:val="0"/>
          <w:numId w:val="33"/>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30751" w:rsidRPr="00F30751" w:rsidRDefault="00F30751" w:rsidP="00F30751">
      <w:pPr>
        <w:numPr>
          <w:ilvl w:val="0"/>
          <w:numId w:val="33"/>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прогнозировать возможное развитие процесса, а также выдвигать предположения о его развитии в новых условиях.</w:t>
      </w:r>
    </w:p>
    <w:p w:rsidR="00F30751" w:rsidRPr="00F30751" w:rsidRDefault="00F30751" w:rsidP="00F30751">
      <w:pPr>
        <w:spacing w:after="0" w:line="264" w:lineRule="auto"/>
        <w:ind w:firstLine="600"/>
        <w:jc w:val="both"/>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Работа с информацией:</w:t>
      </w:r>
    </w:p>
    <w:p w:rsidR="00F30751" w:rsidRPr="00F30751" w:rsidRDefault="00F30751" w:rsidP="00F30751">
      <w:pPr>
        <w:numPr>
          <w:ilvl w:val="0"/>
          <w:numId w:val="34"/>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выявлять дефициты информации, данных, необходимых для ответа на вопрос и для решения задачи;</w:t>
      </w:r>
    </w:p>
    <w:p w:rsidR="00F30751" w:rsidRPr="00F30751" w:rsidRDefault="00F30751" w:rsidP="00F30751">
      <w:pPr>
        <w:numPr>
          <w:ilvl w:val="0"/>
          <w:numId w:val="34"/>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F30751" w:rsidRPr="00F30751" w:rsidRDefault="00F30751" w:rsidP="00F30751">
      <w:pPr>
        <w:numPr>
          <w:ilvl w:val="0"/>
          <w:numId w:val="34"/>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структурировать информацию, представлять её в различных формах, иллюстрировать графически;</w:t>
      </w:r>
    </w:p>
    <w:p w:rsidR="00F30751" w:rsidRPr="00F30751" w:rsidRDefault="00F30751" w:rsidP="00F30751">
      <w:pPr>
        <w:numPr>
          <w:ilvl w:val="0"/>
          <w:numId w:val="34"/>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оценивать надёжность информации по самостоятельно сформулированным критериям.</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2) </w:t>
      </w:r>
      <w:r w:rsidRPr="00F30751">
        <w:rPr>
          <w:rFonts w:ascii="Times New Roman" w:eastAsia="Calibri" w:hAnsi="Times New Roman" w:cs="Times New Roman"/>
          <w:i/>
          <w:color w:val="000000"/>
          <w:sz w:val="24"/>
          <w:szCs w:val="24"/>
        </w:rPr>
        <w:t xml:space="preserve">Универсальные </w:t>
      </w:r>
      <w:r w:rsidRPr="00F30751">
        <w:rPr>
          <w:rFonts w:ascii="Times New Roman" w:eastAsia="Calibri" w:hAnsi="Times New Roman" w:cs="Times New Roman"/>
          <w:b/>
          <w:i/>
          <w:color w:val="000000"/>
          <w:sz w:val="24"/>
          <w:szCs w:val="24"/>
        </w:rPr>
        <w:t xml:space="preserve">коммуникативные </w:t>
      </w:r>
      <w:r w:rsidRPr="00F30751">
        <w:rPr>
          <w:rFonts w:ascii="Times New Roman" w:eastAsia="Calibri" w:hAnsi="Times New Roman" w:cs="Times New Roman"/>
          <w:i/>
          <w:color w:val="000000"/>
          <w:sz w:val="24"/>
          <w:szCs w:val="24"/>
        </w:rPr>
        <w:t>действия, обеспечивают сформированность социальных навыков обучающихся.</w:t>
      </w:r>
    </w:p>
    <w:p w:rsidR="00F30751" w:rsidRPr="00F30751" w:rsidRDefault="00F30751" w:rsidP="00F30751">
      <w:pPr>
        <w:spacing w:after="0" w:line="264" w:lineRule="auto"/>
        <w:ind w:firstLine="600"/>
        <w:jc w:val="both"/>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Общение:</w:t>
      </w:r>
    </w:p>
    <w:p w:rsidR="00F30751" w:rsidRPr="00F30751" w:rsidRDefault="00F30751" w:rsidP="00F30751">
      <w:pPr>
        <w:numPr>
          <w:ilvl w:val="0"/>
          <w:numId w:val="35"/>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F30751" w:rsidRPr="00F30751" w:rsidRDefault="00F30751" w:rsidP="00F30751">
      <w:pPr>
        <w:numPr>
          <w:ilvl w:val="0"/>
          <w:numId w:val="35"/>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30751" w:rsidRPr="00F30751" w:rsidRDefault="00F30751" w:rsidP="00F30751">
      <w:pPr>
        <w:numPr>
          <w:ilvl w:val="0"/>
          <w:numId w:val="35"/>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30751" w:rsidRPr="00F30751" w:rsidRDefault="00F30751" w:rsidP="00F30751">
      <w:pPr>
        <w:spacing w:after="0" w:line="264" w:lineRule="auto"/>
        <w:ind w:firstLine="600"/>
        <w:jc w:val="both"/>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Сотрудничество:</w:t>
      </w:r>
    </w:p>
    <w:p w:rsidR="00F30751" w:rsidRPr="00F30751" w:rsidRDefault="00F30751" w:rsidP="00F30751">
      <w:pPr>
        <w:numPr>
          <w:ilvl w:val="0"/>
          <w:numId w:val="36"/>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30751" w:rsidRPr="00F30751" w:rsidRDefault="00F30751" w:rsidP="00F30751">
      <w:pPr>
        <w:numPr>
          <w:ilvl w:val="0"/>
          <w:numId w:val="36"/>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3) </w:t>
      </w:r>
      <w:r w:rsidRPr="00F30751">
        <w:rPr>
          <w:rFonts w:ascii="Times New Roman" w:eastAsia="Calibri" w:hAnsi="Times New Roman" w:cs="Times New Roman"/>
          <w:i/>
          <w:color w:val="000000"/>
          <w:sz w:val="24"/>
          <w:szCs w:val="24"/>
        </w:rPr>
        <w:t xml:space="preserve">Универсальные </w:t>
      </w:r>
      <w:r w:rsidRPr="00F30751">
        <w:rPr>
          <w:rFonts w:ascii="Times New Roman" w:eastAsia="Calibri" w:hAnsi="Times New Roman" w:cs="Times New Roman"/>
          <w:b/>
          <w:i/>
          <w:color w:val="000000"/>
          <w:sz w:val="24"/>
          <w:szCs w:val="24"/>
        </w:rPr>
        <w:t xml:space="preserve">регулятивные </w:t>
      </w:r>
      <w:r w:rsidRPr="00F30751">
        <w:rPr>
          <w:rFonts w:ascii="Times New Roman" w:eastAsia="Calibri" w:hAnsi="Times New Roman" w:cs="Times New Roman"/>
          <w:i/>
          <w:color w:val="000000"/>
          <w:sz w:val="24"/>
          <w:szCs w:val="24"/>
        </w:rPr>
        <w:t>действия, обеспечивают формирование смысловых установок и жизненных навыков личности</w:t>
      </w:r>
      <w:r w:rsidRPr="00F30751">
        <w:rPr>
          <w:rFonts w:ascii="Times New Roman" w:eastAsia="Calibri" w:hAnsi="Times New Roman" w:cs="Times New Roman"/>
          <w:color w:val="000000"/>
          <w:sz w:val="24"/>
          <w:szCs w:val="24"/>
        </w:rPr>
        <w:t>.</w:t>
      </w:r>
    </w:p>
    <w:p w:rsidR="00F30751" w:rsidRPr="00F30751" w:rsidRDefault="00F30751" w:rsidP="00F30751">
      <w:pPr>
        <w:spacing w:after="0" w:line="264" w:lineRule="auto"/>
        <w:ind w:firstLine="600"/>
        <w:jc w:val="both"/>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Самоорганизация:</w:t>
      </w:r>
    </w:p>
    <w:p w:rsidR="00F30751" w:rsidRPr="00F30751" w:rsidRDefault="00F30751" w:rsidP="00F30751">
      <w:pPr>
        <w:numPr>
          <w:ilvl w:val="0"/>
          <w:numId w:val="37"/>
        </w:num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30751" w:rsidRPr="00F30751" w:rsidRDefault="00F30751" w:rsidP="00F30751">
      <w:pPr>
        <w:spacing w:after="0" w:line="264" w:lineRule="auto"/>
        <w:ind w:firstLine="600"/>
        <w:jc w:val="both"/>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Самоконтроль:</w:t>
      </w:r>
    </w:p>
    <w:p w:rsidR="00F30751" w:rsidRPr="00F30751" w:rsidRDefault="00F30751" w:rsidP="00F30751">
      <w:pPr>
        <w:numPr>
          <w:ilvl w:val="0"/>
          <w:numId w:val="38"/>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F30751" w:rsidRPr="00F30751" w:rsidRDefault="00F30751" w:rsidP="00F30751">
      <w:pPr>
        <w:numPr>
          <w:ilvl w:val="0"/>
          <w:numId w:val="38"/>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F30751" w:rsidRPr="00F30751" w:rsidRDefault="00F30751" w:rsidP="00F30751">
      <w:pPr>
        <w:numPr>
          <w:ilvl w:val="0"/>
          <w:numId w:val="38"/>
        </w:numPr>
        <w:spacing w:after="0" w:line="264" w:lineRule="auto"/>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ПРЕДМЕТНЫЕ РЕЗУЛЬТАТЫ</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left="120"/>
        <w:jc w:val="both"/>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11 КЛАСС</w:t>
      </w:r>
    </w:p>
    <w:p w:rsidR="00F30751" w:rsidRPr="00F30751" w:rsidRDefault="00F30751" w:rsidP="00F30751">
      <w:pPr>
        <w:spacing w:after="0" w:line="264" w:lineRule="auto"/>
        <w:ind w:left="120"/>
        <w:jc w:val="both"/>
        <w:rPr>
          <w:rFonts w:ascii="Times New Roman" w:eastAsia="Calibri" w:hAnsi="Times New Roman" w:cs="Times New Roman"/>
          <w:sz w:val="24"/>
          <w:szCs w:val="24"/>
        </w:rPr>
      </w:pP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Распознавать тела вращения (цилиндр, конус, сфера и шар).</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Объяснять способы получения тел вращения.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Классифицировать взаимное расположение сферы и плоскости.</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Вычислять объёмы и площади поверхностей тел вращения, геометрических тел с применением формул.</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Оперировать понятиями: многогранник, вписанный в сферу и описанный около сферы; сфера, вписанная в многогранник или тело вращения.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Вычислять соотношения между площадями поверхностей и объёмами подобных тел.</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Изображать изучаемые фигуры от руки и с применением простых чертёжных инструментов.</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Выполнять (выносные) плоские чертежи из рисунков простых объёмных фигур: вид сверху, сбоку, снизу; строить сечения тел вращения.</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Оперировать понятием вектор в пространстве.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Выполнять действия сложения векторов, вычитания векторов и умножения вектора на число, объяснять, какими свойствами они обладают.</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Применять правило параллелепипеда.</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Задавать плоскость уравнением в декартовой системе координат.</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Решать простейшие геометрические задачи на применение векторно-координатного метода.</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Применять простейшие программные средства и электронно-коммуникационные системы при решении стереометрических задач.</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Приводить примеры математических закономерностей в природе и жизни, распознавать проявление законов геометрии в искусстве.</w:t>
      </w:r>
    </w:p>
    <w:p w:rsidR="00F30751" w:rsidRPr="00F30751" w:rsidRDefault="00F30751" w:rsidP="00F30751">
      <w:pPr>
        <w:spacing w:after="0" w:line="264" w:lineRule="auto"/>
        <w:ind w:firstLine="600"/>
        <w:jc w:val="both"/>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F30751" w:rsidRPr="00F30751" w:rsidRDefault="00F30751" w:rsidP="00F30751">
      <w:pPr>
        <w:spacing w:after="200" w:line="276" w:lineRule="auto"/>
        <w:rPr>
          <w:rFonts w:ascii="Times New Roman" w:eastAsia="Calibri" w:hAnsi="Times New Roman" w:cs="Times New Roman"/>
          <w:sz w:val="24"/>
          <w:szCs w:val="24"/>
        </w:rPr>
        <w:sectPr w:rsidR="00F30751" w:rsidRPr="00F30751">
          <w:pgSz w:w="11906" w:h="16383"/>
          <w:pgMar w:top="1134" w:right="850" w:bottom="1134" w:left="1701" w:header="720" w:footer="720" w:gutter="0"/>
          <w:cols w:space="720"/>
        </w:sectPr>
      </w:pPr>
    </w:p>
    <w:p w:rsidR="00F30751" w:rsidRPr="00F30751" w:rsidRDefault="00F30751" w:rsidP="00F30751">
      <w:pPr>
        <w:spacing w:after="0" w:line="276" w:lineRule="auto"/>
        <w:ind w:left="120"/>
        <w:rPr>
          <w:rFonts w:ascii="Times New Roman" w:eastAsia="Calibri" w:hAnsi="Times New Roman" w:cs="Times New Roman"/>
          <w:sz w:val="24"/>
          <w:szCs w:val="24"/>
          <w:lang w:val="en-US"/>
        </w:rPr>
      </w:pPr>
      <w:bookmarkStart w:id="57" w:name="block-31377884"/>
      <w:bookmarkEnd w:id="54"/>
      <w:r w:rsidRPr="00F30751">
        <w:rPr>
          <w:rFonts w:ascii="Times New Roman" w:eastAsia="Calibri" w:hAnsi="Times New Roman" w:cs="Times New Roman"/>
          <w:b/>
          <w:color w:val="000000"/>
          <w:sz w:val="24"/>
          <w:szCs w:val="24"/>
        </w:rPr>
        <w:t xml:space="preserve"> </w:t>
      </w:r>
      <w:r w:rsidRPr="00F30751">
        <w:rPr>
          <w:rFonts w:ascii="Times New Roman" w:eastAsia="Calibri" w:hAnsi="Times New Roman" w:cs="Times New Roman"/>
          <w:b/>
          <w:color w:val="000000"/>
          <w:sz w:val="24"/>
          <w:szCs w:val="24"/>
          <w:lang w:val="en-US"/>
        </w:rPr>
        <w:t xml:space="preserve">ТЕМАТИЧЕСКОЕ ПЛАНИРОВАНИЕ </w:t>
      </w:r>
    </w:p>
    <w:p w:rsidR="00F30751" w:rsidRPr="00F30751" w:rsidRDefault="00F30751" w:rsidP="00F30751">
      <w:pPr>
        <w:spacing w:after="200" w:line="276" w:lineRule="auto"/>
        <w:rPr>
          <w:rFonts w:ascii="Times New Roman" w:eastAsia="Calibri" w:hAnsi="Times New Roman" w:cs="Times New Roman"/>
          <w:sz w:val="24"/>
          <w:szCs w:val="24"/>
          <w:lang w:val="en-US"/>
        </w:rPr>
        <w:sectPr w:rsidR="00F30751" w:rsidRPr="00F30751">
          <w:pgSz w:w="16383" w:h="11906" w:orient="landscape"/>
          <w:pgMar w:top="1134" w:right="850" w:bottom="1134" w:left="1701" w:header="720" w:footer="720" w:gutter="0"/>
          <w:cols w:space="720"/>
        </w:sectPr>
      </w:pPr>
    </w:p>
    <w:p w:rsidR="00F30751" w:rsidRPr="00F30751" w:rsidRDefault="00F30751" w:rsidP="00F30751">
      <w:pPr>
        <w:spacing w:after="0" w:line="276" w:lineRule="auto"/>
        <w:ind w:left="120"/>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8"/>
        <w:gridCol w:w="4321"/>
        <w:gridCol w:w="1545"/>
        <w:gridCol w:w="1841"/>
        <w:gridCol w:w="1910"/>
        <w:gridCol w:w="3077"/>
      </w:tblGrid>
      <w:tr w:rsidR="00F30751" w:rsidRPr="00F30751" w:rsidTr="00F30751">
        <w:trPr>
          <w:trHeight w:val="144"/>
          <w:tblCellSpacing w:w="20" w:type="nil"/>
        </w:trPr>
        <w:tc>
          <w:tcPr>
            <w:tcW w:w="485" w:type="dxa"/>
            <w:vMerge w:val="restart"/>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 п/п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2640" w:type="dxa"/>
            <w:vMerge w:val="restart"/>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Наименование разделов и тем программы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0" w:type="auto"/>
            <w:gridSpan w:val="3"/>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Количество часов</w:t>
            </w:r>
          </w:p>
        </w:tc>
        <w:tc>
          <w:tcPr>
            <w:tcW w:w="2757" w:type="dxa"/>
            <w:vMerge w:val="restart"/>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r>
      <w:tr w:rsidR="00F30751" w:rsidRPr="00F30751" w:rsidTr="00F30751">
        <w:trPr>
          <w:trHeight w:val="144"/>
          <w:tblCellSpacing w:w="20" w:type="nil"/>
        </w:trPr>
        <w:tc>
          <w:tcPr>
            <w:tcW w:w="0" w:type="auto"/>
            <w:vMerge/>
            <w:tcBorders>
              <w:top w:val="nil"/>
            </w:tcBorders>
            <w:tcMar>
              <w:top w:w="50" w:type="dxa"/>
              <w:left w:w="100" w:type="dxa"/>
            </w:tcMar>
          </w:tcPr>
          <w:p w:rsidR="00F30751" w:rsidRPr="00F30751" w:rsidRDefault="00F30751" w:rsidP="00F30751">
            <w:pPr>
              <w:spacing w:after="200" w:line="276" w:lineRule="auto"/>
              <w:rPr>
                <w:rFonts w:ascii="Times New Roman" w:eastAsia="Calibri" w:hAnsi="Times New Roman" w:cs="Times New Roman"/>
                <w:sz w:val="24"/>
                <w:szCs w:val="24"/>
                <w:lang w:val="en-US"/>
              </w:rPr>
            </w:pPr>
          </w:p>
        </w:tc>
        <w:tc>
          <w:tcPr>
            <w:tcW w:w="0" w:type="auto"/>
            <w:vMerge/>
            <w:tcBorders>
              <w:top w:val="nil"/>
            </w:tcBorders>
            <w:tcMar>
              <w:top w:w="50" w:type="dxa"/>
              <w:left w:w="100" w:type="dxa"/>
            </w:tcMar>
          </w:tcPr>
          <w:p w:rsidR="00F30751" w:rsidRPr="00F30751" w:rsidRDefault="00F30751" w:rsidP="00F30751">
            <w:pPr>
              <w:spacing w:after="200" w:line="276" w:lineRule="auto"/>
              <w:rPr>
                <w:rFonts w:ascii="Times New Roman" w:eastAsia="Calibri" w:hAnsi="Times New Roman" w:cs="Times New Roman"/>
                <w:sz w:val="24"/>
                <w:szCs w:val="24"/>
                <w:lang w:val="en-US"/>
              </w:rPr>
            </w:pPr>
          </w:p>
        </w:tc>
        <w:tc>
          <w:tcPr>
            <w:tcW w:w="1017"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Всего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1745"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Контрольные работы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1829"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Практические работы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0" w:type="auto"/>
            <w:vMerge/>
            <w:tcBorders>
              <w:top w:val="nil"/>
            </w:tcBorders>
            <w:tcMar>
              <w:top w:w="50" w:type="dxa"/>
              <w:left w:w="100" w:type="dxa"/>
            </w:tcMar>
          </w:tcPr>
          <w:p w:rsidR="00F30751" w:rsidRPr="00F30751" w:rsidRDefault="00F30751" w:rsidP="00F30751">
            <w:pPr>
              <w:spacing w:after="200" w:line="276" w:lineRule="auto"/>
              <w:rPr>
                <w:rFonts w:ascii="Times New Roman" w:eastAsia="Calibri" w:hAnsi="Times New Roman" w:cs="Times New Roman"/>
                <w:sz w:val="24"/>
                <w:szCs w:val="24"/>
                <w:lang w:val="en-US"/>
              </w:rPr>
            </w:pPr>
          </w:p>
        </w:tc>
      </w:tr>
      <w:tr w:rsidR="00F30751" w:rsidRPr="00F30751" w:rsidTr="00F30751">
        <w:trPr>
          <w:trHeight w:val="144"/>
          <w:tblCellSpacing w:w="20" w:type="nil"/>
        </w:trPr>
        <w:tc>
          <w:tcPr>
            <w:tcW w:w="485"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1</w:t>
            </w:r>
          </w:p>
        </w:tc>
        <w:tc>
          <w:tcPr>
            <w:tcW w:w="2640"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Тела вращения</w:t>
            </w:r>
          </w:p>
        </w:tc>
        <w:tc>
          <w:tcPr>
            <w:tcW w:w="1017"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lang w:val="en-US"/>
              </w:rPr>
              <w:t xml:space="preserve"> 1</w:t>
            </w:r>
            <w:r w:rsidRPr="00F30751">
              <w:rPr>
                <w:rFonts w:ascii="Times New Roman" w:eastAsia="Calibri" w:hAnsi="Times New Roman" w:cs="Times New Roman"/>
                <w:color w:val="000000"/>
                <w:sz w:val="24"/>
                <w:szCs w:val="24"/>
              </w:rPr>
              <w:t>7</w:t>
            </w:r>
          </w:p>
        </w:tc>
        <w:tc>
          <w:tcPr>
            <w:tcW w:w="1745"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829"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2757"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1">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c</w:t>
              </w:r>
              <w:r w:rsidRPr="00F30751">
                <w:rPr>
                  <w:rFonts w:ascii="Times New Roman" w:eastAsia="Calibri" w:hAnsi="Times New Roman" w:cs="Times New Roman"/>
                  <w:color w:val="0000FF"/>
                  <w:sz w:val="24"/>
                  <w:szCs w:val="24"/>
                  <w:u w:val="single"/>
                </w:rPr>
                <w:t>209</w:t>
              </w:r>
              <w:r w:rsidRPr="00F30751">
                <w:rPr>
                  <w:rFonts w:ascii="Times New Roman" w:eastAsia="Calibri" w:hAnsi="Times New Roman" w:cs="Times New Roman"/>
                  <w:color w:val="0000FF"/>
                  <w:sz w:val="24"/>
                  <w:szCs w:val="24"/>
                  <w:u w:val="single"/>
                  <w:lang w:val="en-US"/>
                </w:rPr>
                <w:t>e</w:t>
              </w:r>
              <w:r w:rsidRPr="00F30751">
                <w:rPr>
                  <w:rFonts w:ascii="Times New Roman" w:eastAsia="Calibri" w:hAnsi="Times New Roman" w:cs="Times New Roman"/>
                  <w:color w:val="0000FF"/>
                  <w:sz w:val="24"/>
                  <w:szCs w:val="24"/>
                  <w:u w:val="single"/>
                </w:rPr>
                <w:t>37</w:t>
              </w:r>
            </w:hyperlink>
          </w:p>
        </w:tc>
      </w:tr>
      <w:tr w:rsidR="00F30751" w:rsidRPr="00F30751" w:rsidTr="00F30751">
        <w:trPr>
          <w:trHeight w:val="144"/>
          <w:tblCellSpacing w:w="20" w:type="nil"/>
        </w:trPr>
        <w:tc>
          <w:tcPr>
            <w:tcW w:w="485"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2</w:t>
            </w:r>
          </w:p>
        </w:tc>
        <w:tc>
          <w:tcPr>
            <w:tcW w:w="2640"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Объёмы тел</w:t>
            </w:r>
          </w:p>
        </w:tc>
        <w:tc>
          <w:tcPr>
            <w:tcW w:w="1017"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lang w:val="en-US"/>
              </w:rPr>
              <w:t xml:space="preserve"> </w:t>
            </w:r>
            <w:r w:rsidRPr="00F30751">
              <w:rPr>
                <w:rFonts w:ascii="Times New Roman" w:eastAsia="Calibri" w:hAnsi="Times New Roman" w:cs="Times New Roman"/>
                <w:color w:val="000000"/>
                <w:sz w:val="24"/>
                <w:szCs w:val="24"/>
              </w:rPr>
              <w:t>10</w:t>
            </w:r>
          </w:p>
        </w:tc>
        <w:tc>
          <w:tcPr>
            <w:tcW w:w="1745"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29"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2757"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2">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c</w:t>
              </w:r>
              <w:r w:rsidRPr="00F30751">
                <w:rPr>
                  <w:rFonts w:ascii="Times New Roman" w:eastAsia="Calibri" w:hAnsi="Times New Roman" w:cs="Times New Roman"/>
                  <w:color w:val="0000FF"/>
                  <w:sz w:val="24"/>
                  <w:szCs w:val="24"/>
                  <w:u w:val="single"/>
                </w:rPr>
                <w:t>209</w:t>
              </w:r>
              <w:r w:rsidRPr="00F30751">
                <w:rPr>
                  <w:rFonts w:ascii="Times New Roman" w:eastAsia="Calibri" w:hAnsi="Times New Roman" w:cs="Times New Roman"/>
                  <w:color w:val="0000FF"/>
                  <w:sz w:val="24"/>
                  <w:szCs w:val="24"/>
                  <w:u w:val="single"/>
                  <w:lang w:val="en-US"/>
                </w:rPr>
                <w:t>e</w:t>
              </w:r>
              <w:r w:rsidRPr="00F30751">
                <w:rPr>
                  <w:rFonts w:ascii="Times New Roman" w:eastAsia="Calibri" w:hAnsi="Times New Roman" w:cs="Times New Roman"/>
                  <w:color w:val="0000FF"/>
                  <w:sz w:val="24"/>
                  <w:szCs w:val="24"/>
                  <w:u w:val="single"/>
                </w:rPr>
                <w:t>37</w:t>
              </w:r>
            </w:hyperlink>
          </w:p>
        </w:tc>
      </w:tr>
      <w:tr w:rsidR="00F30751" w:rsidRPr="00F30751" w:rsidTr="00F30751">
        <w:trPr>
          <w:trHeight w:val="144"/>
          <w:tblCellSpacing w:w="20" w:type="nil"/>
        </w:trPr>
        <w:tc>
          <w:tcPr>
            <w:tcW w:w="485"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3</w:t>
            </w:r>
          </w:p>
        </w:tc>
        <w:tc>
          <w:tcPr>
            <w:tcW w:w="2640"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Векторы и координаты в пространстве</w:t>
            </w:r>
          </w:p>
        </w:tc>
        <w:tc>
          <w:tcPr>
            <w:tcW w:w="1017"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1</w:t>
            </w:r>
            <w:r w:rsidRPr="00F30751">
              <w:rPr>
                <w:rFonts w:ascii="Times New Roman" w:eastAsia="Calibri" w:hAnsi="Times New Roman" w:cs="Times New Roman"/>
                <w:color w:val="000000"/>
                <w:sz w:val="24"/>
                <w:szCs w:val="24"/>
              </w:rPr>
              <w:t>5</w:t>
            </w:r>
          </w:p>
        </w:tc>
        <w:tc>
          <w:tcPr>
            <w:tcW w:w="1745"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29"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2757"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3">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c</w:t>
              </w:r>
              <w:r w:rsidRPr="00F30751">
                <w:rPr>
                  <w:rFonts w:ascii="Times New Roman" w:eastAsia="Calibri" w:hAnsi="Times New Roman" w:cs="Times New Roman"/>
                  <w:color w:val="0000FF"/>
                  <w:sz w:val="24"/>
                  <w:szCs w:val="24"/>
                  <w:u w:val="single"/>
                </w:rPr>
                <w:t>209</w:t>
              </w:r>
              <w:r w:rsidRPr="00F30751">
                <w:rPr>
                  <w:rFonts w:ascii="Times New Roman" w:eastAsia="Calibri" w:hAnsi="Times New Roman" w:cs="Times New Roman"/>
                  <w:color w:val="0000FF"/>
                  <w:sz w:val="24"/>
                  <w:szCs w:val="24"/>
                  <w:u w:val="single"/>
                  <w:lang w:val="en-US"/>
                </w:rPr>
                <w:t>e</w:t>
              </w:r>
              <w:r w:rsidRPr="00F30751">
                <w:rPr>
                  <w:rFonts w:ascii="Times New Roman" w:eastAsia="Calibri" w:hAnsi="Times New Roman" w:cs="Times New Roman"/>
                  <w:color w:val="0000FF"/>
                  <w:sz w:val="24"/>
                  <w:szCs w:val="24"/>
                  <w:u w:val="single"/>
                </w:rPr>
                <w:t>37</w:t>
              </w:r>
            </w:hyperlink>
          </w:p>
        </w:tc>
      </w:tr>
      <w:tr w:rsidR="00F30751" w:rsidRPr="00F30751" w:rsidTr="00F30751">
        <w:trPr>
          <w:trHeight w:val="144"/>
          <w:tblCellSpacing w:w="20" w:type="nil"/>
        </w:trPr>
        <w:tc>
          <w:tcPr>
            <w:tcW w:w="485"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4</w:t>
            </w:r>
          </w:p>
        </w:tc>
        <w:tc>
          <w:tcPr>
            <w:tcW w:w="2640"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Повторение, обобщение, систематизация знаний</w:t>
            </w:r>
          </w:p>
        </w:tc>
        <w:tc>
          <w:tcPr>
            <w:tcW w:w="1017"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26</w:t>
            </w:r>
            <w:r w:rsidRPr="00F30751">
              <w:rPr>
                <w:rFonts w:ascii="Times New Roman" w:eastAsia="Calibri" w:hAnsi="Times New Roman" w:cs="Times New Roman"/>
                <w:color w:val="000000"/>
                <w:sz w:val="24"/>
                <w:szCs w:val="24"/>
                <w:lang w:val="en-US"/>
              </w:rPr>
              <w:t xml:space="preserve"> </w:t>
            </w:r>
          </w:p>
        </w:tc>
        <w:tc>
          <w:tcPr>
            <w:tcW w:w="1745"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29"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2757"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4">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c</w:t>
              </w:r>
              <w:r w:rsidRPr="00F30751">
                <w:rPr>
                  <w:rFonts w:ascii="Times New Roman" w:eastAsia="Calibri" w:hAnsi="Times New Roman" w:cs="Times New Roman"/>
                  <w:color w:val="0000FF"/>
                  <w:sz w:val="24"/>
                  <w:szCs w:val="24"/>
                  <w:u w:val="single"/>
                </w:rPr>
                <w:t>209</w:t>
              </w:r>
              <w:r w:rsidRPr="00F30751">
                <w:rPr>
                  <w:rFonts w:ascii="Times New Roman" w:eastAsia="Calibri" w:hAnsi="Times New Roman" w:cs="Times New Roman"/>
                  <w:color w:val="0000FF"/>
                  <w:sz w:val="24"/>
                  <w:szCs w:val="24"/>
                  <w:u w:val="single"/>
                  <w:lang w:val="en-US"/>
                </w:rPr>
                <w:t>e</w:t>
              </w:r>
              <w:r w:rsidRPr="00F30751">
                <w:rPr>
                  <w:rFonts w:ascii="Times New Roman" w:eastAsia="Calibri" w:hAnsi="Times New Roman" w:cs="Times New Roman"/>
                  <w:color w:val="0000FF"/>
                  <w:sz w:val="24"/>
                  <w:szCs w:val="24"/>
                  <w:u w:val="single"/>
                </w:rPr>
                <w:t>37</w:t>
              </w:r>
            </w:hyperlink>
          </w:p>
        </w:tc>
      </w:tr>
      <w:tr w:rsidR="00F30751" w:rsidRPr="00F30751" w:rsidTr="00F30751">
        <w:trPr>
          <w:trHeight w:val="144"/>
          <w:tblCellSpacing w:w="20" w:type="nil"/>
        </w:trPr>
        <w:tc>
          <w:tcPr>
            <w:tcW w:w="0" w:type="auto"/>
            <w:gridSpan w:val="2"/>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ОБЩЕЕ КОЛИЧЕСТВО ЧАСОВ ПО ПРОГРАММЕ</w:t>
            </w:r>
          </w:p>
        </w:tc>
        <w:tc>
          <w:tcPr>
            <w:tcW w:w="1598"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68</w:t>
            </w:r>
            <w:r w:rsidRPr="00F30751">
              <w:rPr>
                <w:rFonts w:ascii="Times New Roman" w:eastAsia="Calibri" w:hAnsi="Times New Roman" w:cs="Times New Roman"/>
                <w:color w:val="000000"/>
                <w:sz w:val="24"/>
                <w:szCs w:val="24"/>
                <w:lang w:val="en-US"/>
              </w:rPr>
              <w:t xml:space="preserve"> </w:t>
            </w:r>
          </w:p>
        </w:tc>
        <w:tc>
          <w:tcPr>
            <w:tcW w:w="1745"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3 </w:t>
            </w:r>
          </w:p>
        </w:tc>
        <w:tc>
          <w:tcPr>
            <w:tcW w:w="1829"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0 </w:t>
            </w:r>
          </w:p>
        </w:tc>
        <w:tc>
          <w:tcPr>
            <w:tcW w:w="2757" w:type="dxa"/>
            <w:tcMar>
              <w:top w:w="50" w:type="dxa"/>
              <w:left w:w="100" w:type="dxa"/>
            </w:tcMar>
            <w:vAlign w:val="center"/>
          </w:tcPr>
          <w:p w:rsidR="00F30751" w:rsidRPr="00F30751" w:rsidRDefault="00F30751" w:rsidP="00F30751">
            <w:pPr>
              <w:spacing w:after="200" w:line="276" w:lineRule="auto"/>
              <w:rPr>
                <w:rFonts w:ascii="Times New Roman" w:eastAsia="Calibri" w:hAnsi="Times New Roman" w:cs="Times New Roman"/>
                <w:sz w:val="24"/>
                <w:szCs w:val="24"/>
                <w:lang w:val="en-US"/>
              </w:rPr>
            </w:pPr>
          </w:p>
        </w:tc>
      </w:tr>
    </w:tbl>
    <w:p w:rsidR="00F30751" w:rsidRPr="00F30751" w:rsidRDefault="00F30751" w:rsidP="00F30751">
      <w:pPr>
        <w:spacing w:after="200" w:line="276" w:lineRule="auto"/>
        <w:rPr>
          <w:rFonts w:ascii="Times New Roman" w:eastAsia="Calibri" w:hAnsi="Times New Roman" w:cs="Times New Roman"/>
          <w:sz w:val="24"/>
          <w:szCs w:val="24"/>
          <w:lang w:val="en-US"/>
        </w:rPr>
        <w:sectPr w:rsidR="00F30751" w:rsidRPr="00F30751">
          <w:pgSz w:w="16383" w:h="11906" w:orient="landscape"/>
          <w:pgMar w:top="1134" w:right="850" w:bottom="1134" w:left="1701" w:header="720" w:footer="720" w:gutter="0"/>
          <w:cols w:space="720"/>
        </w:sectPr>
      </w:pPr>
    </w:p>
    <w:p w:rsidR="00F30751" w:rsidRPr="00F30751" w:rsidRDefault="00F30751" w:rsidP="00F30751">
      <w:pPr>
        <w:spacing w:after="0" w:line="276" w:lineRule="auto"/>
        <w:ind w:left="120"/>
        <w:rPr>
          <w:rFonts w:ascii="Times New Roman" w:eastAsia="Calibri" w:hAnsi="Times New Roman" w:cs="Times New Roman"/>
          <w:sz w:val="24"/>
          <w:szCs w:val="24"/>
          <w:lang w:val="en-US"/>
        </w:rPr>
      </w:pPr>
      <w:bookmarkStart w:id="58" w:name="block-31377885"/>
      <w:bookmarkEnd w:id="57"/>
      <w:r w:rsidRPr="00F30751">
        <w:rPr>
          <w:rFonts w:ascii="Times New Roman" w:eastAsia="Calibri" w:hAnsi="Times New Roman" w:cs="Times New Roman"/>
          <w:b/>
          <w:color w:val="000000"/>
          <w:sz w:val="24"/>
          <w:szCs w:val="24"/>
          <w:lang w:val="en-US"/>
        </w:rPr>
        <w:t xml:space="preserve"> ПОУРОЧНОЕ ПЛАНИРОВАНИЕ </w:t>
      </w:r>
    </w:p>
    <w:p w:rsidR="00F30751" w:rsidRPr="00F30751" w:rsidRDefault="00F30751" w:rsidP="00F30751">
      <w:pPr>
        <w:spacing w:after="0" w:line="276" w:lineRule="auto"/>
        <w:ind w:left="120"/>
        <w:rPr>
          <w:rFonts w:ascii="Times New Roman" w:eastAsia="Calibri" w:hAnsi="Times New Roman" w:cs="Times New Roman"/>
          <w:sz w:val="24"/>
          <w:szCs w:val="24"/>
          <w:lang w:val="en-US"/>
        </w:rPr>
        <w:sectPr w:rsidR="00F30751" w:rsidRPr="00F30751" w:rsidSect="00F30751">
          <w:pgSz w:w="16383" w:h="11906" w:orient="landscape"/>
          <w:pgMar w:top="284" w:right="850" w:bottom="1134" w:left="1701" w:header="720" w:footer="720" w:gutter="0"/>
          <w:cols w:space="720"/>
        </w:sectPr>
      </w:pPr>
    </w:p>
    <w:p w:rsidR="00F30751" w:rsidRPr="00F30751" w:rsidRDefault="00F30751" w:rsidP="00F30751">
      <w:pPr>
        <w:spacing w:after="0" w:line="276" w:lineRule="auto"/>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 11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5528"/>
        <w:gridCol w:w="993"/>
        <w:gridCol w:w="1842"/>
        <w:gridCol w:w="1910"/>
        <w:gridCol w:w="3193"/>
      </w:tblGrid>
      <w:tr w:rsidR="00F30751" w:rsidRPr="00F30751" w:rsidTr="00F30751">
        <w:trPr>
          <w:trHeight w:val="144"/>
          <w:tblCellSpacing w:w="20" w:type="nil"/>
        </w:trPr>
        <w:tc>
          <w:tcPr>
            <w:tcW w:w="809" w:type="dxa"/>
            <w:vMerge w:val="restart"/>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 п/п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5528" w:type="dxa"/>
            <w:vMerge w:val="restart"/>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Тема урока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4745" w:type="dxa"/>
            <w:gridSpan w:val="3"/>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Количество часов</w:t>
            </w:r>
          </w:p>
        </w:tc>
        <w:tc>
          <w:tcPr>
            <w:tcW w:w="3193" w:type="dxa"/>
            <w:vMerge w:val="restart"/>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r>
      <w:tr w:rsidR="00F30751" w:rsidRPr="00F30751" w:rsidTr="00F30751">
        <w:trPr>
          <w:trHeight w:val="144"/>
          <w:tblCellSpacing w:w="20" w:type="nil"/>
        </w:trPr>
        <w:tc>
          <w:tcPr>
            <w:tcW w:w="809" w:type="dxa"/>
            <w:vMerge/>
            <w:tcBorders>
              <w:top w:val="nil"/>
            </w:tcBorders>
            <w:tcMar>
              <w:top w:w="50" w:type="dxa"/>
              <w:left w:w="100" w:type="dxa"/>
            </w:tcMar>
          </w:tcPr>
          <w:p w:rsidR="00F30751" w:rsidRPr="00F30751" w:rsidRDefault="00F30751" w:rsidP="00F30751">
            <w:pPr>
              <w:spacing w:after="200" w:line="276" w:lineRule="auto"/>
              <w:rPr>
                <w:rFonts w:ascii="Times New Roman" w:eastAsia="Calibri" w:hAnsi="Times New Roman" w:cs="Times New Roman"/>
                <w:sz w:val="24"/>
                <w:szCs w:val="24"/>
                <w:lang w:val="en-US"/>
              </w:rPr>
            </w:pPr>
          </w:p>
        </w:tc>
        <w:tc>
          <w:tcPr>
            <w:tcW w:w="5528" w:type="dxa"/>
            <w:vMerge/>
            <w:tcBorders>
              <w:top w:val="nil"/>
            </w:tcBorders>
            <w:tcMar>
              <w:top w:w="50" w:type="dxa"/>
              <w:left w:w="100" w:type="dxa"/>
            </w:tcMar>
          </w:tcPr>
          <w:p w:rsidR="00F30751" w:rsidRPr="00F30751" w:rsidRDefault="00F30751" w:rsidP="00F30751">
            <w:pPr>
              <w:spacing w:after="200" w:line="276" w:lineRule="auto"/>
              <w:rPr>
                <w:rFonts w:ascii="Times New Roman" w:eastAsia="Calibri" w:hAnsi="Times New Roman" w:cs="Times New Roman"/>
                <w:sz w:val="24"/>
                <w:szCs w:val="24"/>
                <w:lang w:val="en-US"/>
              </w:rPr>
            </w:pPr>
          </w:p>
        </w:tc>
        <w:tc>
          <w:tcPr>
            <w:tcW w:w="9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Всего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1842"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Контрольные работы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 xml:space="preserve">Практические работы </w:t>
            </w:r>
          </w:p>
          <w:p w:rsidR="00F30751" w:rsidRPr="00F30751" w:rsidRDefault="00F30751" w:rsidP="00F30751">
            <w:pPr>
              <w:spacing w:after="0" w:line="276" w:lineRule="auto"/>
              <w:ind w:left="135"/>
              <w:rPr>
                <w:rFonts w:ascii="Times New Roman" w:eastAsia="Calibri" w:hAnsi="Times New Roman" w:cs="Times New Roman"/>
                <w:sz w:val="24"/>
                <w:szCs w:val="24"/>
                <w:lang w:val="en-US"/>
              </w:rPr>
            </w:pPr>
          </w:p>
        </w:tc>
        <w:tc>
          <w:tcPr>
            <w:tcW w:w="3193" w:type="dxa"/>
            <w:vMerge/>
            <w:tcBorders>
              <w:top w:val="nil"/>
            </w:tcBorders>
            <w:tcMar>
              <w:top w:w="50" w:type="dxa"/>
              <w:left w:w="100" w:type="dxa"/>
            </w:tcMar>
          </w:tcPr>
          <w:p w:rsidR="00F30751" w:rsidRPr="00F30751" w:rsidRDefault="00F30751" w:rsidP="00F30751">
            <w:pPr>
              <w:spacing w:after="200" w:line="276" w:lineRule="auto"/>
              <w:rPr>
                <w:rFonts w:ascii="Times New Roman" w:eastAsia="Calibri" w:hAnsi="Times New Roman" w:cs="Times New Roman"/>
                <w:sz w:val="24"/>
                <w:szCs w:val="24"/>
                <w:lang w:val="en-US"/>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5528"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Вводное повторение</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2</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Повторение: Взаимное расположение прямых в пространстве: пересекающиеся, параллельные и скрещивающиеся прямые</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3</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Повторение: Перпендикулярность прямой и плоскости: перпендикулярные прямые в пространстве</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4</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Сфера и шар: центр, радиус, диаметр; площадь поверхности сферы</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5">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/0341</w:t>
              </w:r>
              <w:r w:rsidRPr="00F30751">
                <w:rPr>
                  <w:rFonts w:ascii="Times New Roman" w:eastAsia="Calibri" w:hAnsi="Times New Roman" w:cs="Times New Roman"/>
                  <w:color w:val="0000FF"/>
                  <w:sz w:val="24"/>
                  <w:szCs w:val="24"/>
                  <w:u w:val="single"/>
                  <w:lang w:val="en-US"/>
                </w:rPr>
                <w:t>bc</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b</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5</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Взаимное расположение сферы и плоскости; касательная плоскость к сфере; площадь сферы</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6">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bed</w:t>
              </w:r>
              <w:r w:rsidRPr="00F30751">
                <w:rPr>
                  <w:rFonts w:ascii="Times New Roman" w:eastAsia="Calibri" w:hAnsi="Times New Roman" w:cs="Times New Roman"/>
                  <w:color w:val="0000FF"/>
                  <w:sz w:val="24"/>
                  <w:szCs w:val="24"/>
                  <w:u w:val="single"/>
                </w:rPr>
                <w:t>12</w:t>
              </w:r>
              <w:r w:rsidRPr="00F30751">
                <w:rPr>
                  <w:rFonts w:ascii="Times New Roman" w:eastAsia="Calibri" w:hAnsi="Times New Roman" w:cs="Times New Roman"/>
                  <w:color w:val="0000FF"/>
                  <w:sz w:val="24"/>
                  <w:szCs w:val="24"/>
                  <w:u w:val="single"/>
                  <w:lang w:val="en-US"/>
                </w:rPr>
                <w:t>a</w:t>
              </w:r>
              <w:r w:rsidRPr="00F30751">
                <w:rPr>
                  <w:rFonts w:ascii="Times New Roman" w:eastAsia="Calibri" w:hAnsi="Times New Roman" w:cs="Times New Roman"/>
                  <w:color w:val="0000FF"/>
                  <w:sz w:val="24"/>
                  <w:szCs w:val="24"/>
                  <w:u w:val="single"/>
                </w:rPr>
                <w:t>43</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6</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Изображение сферы, шара на плоскости. </w:t>
            </w:r>
            <w:r w:rsidRPr="00F30751">
              <w:rPr>
                <w:rFonts w:ascii="Times New Roman" w:eastAsia="Calibri" w:hAnsi="Times New Roman" w:cs="Times New Roman"/>
                <w:color w:val="000000"/>
                <w:sz w:val="24"/>
                <w:szCs w:val="24"/>
                <w:lang w:val="en-US"/>
              </w:rPr>
              <w:t>Сечения шара</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7">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bc</w:t>
              </w:r>
              <w:r w:rsidRPr="00F30751">
                <w:rPr>
                  <w:rFonts w:ascii="Times New Roman" w:eastAsia="Calibri" w:hAnsi="Times New Roman" w:cs="Times New Roman"/>
                  <w:color w:val="0000FF"/>
                  <w:sz w:val="24"/>
                  <w:szCs w:val="24"/>
                  <w:u w:val="single"/>
                </w:rPr>
                <w:t>15</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7</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2</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7</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 xml:space="preserve">Изображение сферы, шара на плоскости. </w:t>
            </w:r>
            <w:r w:rsidRPr="00F30751">
              <w:rPr>
                <w:rFonts w:ascii="Times New Roman" w:eastAsia="Calibri" w:hAnsi="Times New Roman" w:cs="Times New Roman"/>
                <w:color w:val="000000"/>
                <w:sz w:val="24"/>
                <w:szCs w:val="24"/>
                <w:lang w:val="en-US"/>
              </w:rPr>
              <w:t>Сечения шара</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8</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Цилиндрическая поверхность, образующие цилиндрической поверхности, ось цилиндрической поверхности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8">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/6054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8</w:t>
              </w:r>
              <w:r w:rsidRPr="00F30751">
                <w:rPr>
                  <w:rFonts w:ascii="Times New Roman" w:eastAsia="Calibri" w:hAnsi="Times New Roman" w:cs="Times New Roman"/>
                  <w:color w:val="0000FF"/>
                  <w:sz w:val="24"/>
                  <w:szCs w:val="24"/>
                  <w:u w:val="single"/>
                  <w:lang w:val="en-US"/>
                </w:rPr>
                <w:t>c</w:t>
              </w:r>
              <w:r w:rsidRPr="00F30751">
                <w:rPr>
                  <w:rFonts w:ascii="Times New Roman" w:eastAsia="Calibri" w:hAnsi="Times New Roman" w:cs="Times New Roman"/>
                  <w:color w:val="0000FF"/>
                  <w:sz w:val="24"/>
                  <w:szCs w:val="24"/>
                  <w:u w:val="single"/>
                </w:rPr>
                <w:t>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9</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Цилиндр: основания и боковая поверхность, образующая и ось; площадь боковой и полной поверхности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19">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/188</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6216</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10</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Цилиндр: основания и боковая поверхность, образующая и ось; площадь боковой и полной поверхности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 xml:space="preserve">Библиотека ЦОК </w:t>
            </w:r>
            <w:hyperlink r:id="rId320">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/188</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6216</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11</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1">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/016</w:t>
              </w:r>
              <w:r w:rsidRPr="00F30751">
                <w:rPr>
                  <w:rFonts w:ascii="Times New Roman" w:eastAsia="Calibri" w:hAnsi="Times New Roman" w:cs="Times New Roman"/>
                  <w:color w:val="0000FF"/>
                  <w:sz w:val="24"/>
                  <w:szCs w:val="24"/>
                  <w:u w:val="single"/>
                  <w:lang w:val="en-US"/>
                </w:rPr>
                <w:t>e</w:t>
              </w:r>
              <w:r w:rsidRPr="00F30751">
                <w:rPr>
                  <w:rFonts w:ascii="Times New Roman" w:eastAsia="Calibri" w:hAnsi="Times New Roman" w:cs="Times New Roman"/>
                  <w:color w:val="0000FF"/>
                  <w:sz w:val="24"/>
                  <w:szCs w:val="24"/>
                  <w:u w:val="single"/>
                </w:rPr>
                <w:t>25</w:t>
              </w:r>
              <w:r w:rsidRPr="00F30751">
                <w:rPr>
                  <w:rFonts w:ascii="Times New Roman" w:eastAsia="Calibri" w:hAnsi="Times New Roman" w:cs="Times New Roman"/>
                  <w:color w:val="0000FF"/>
                  <w:sz w:val="24"/>
                  <w:szCs w:val="24"/>
                  <w:u w:val="single"/>
                  <w:lang w:val="en-US"/>
                </w:rPr>
                <w:t>eb</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12</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Коническая поверхность, образующие конической поверхности, ось и вершина конической поверхности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2">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c</w:t>
              </w:r>
              <w:r w:rsidRPr="00F30751">
                <w:rPr>
                  <w:rFonts w:ascii="Times New Roman" w:eastAsia="Calibri" w:hAnsi="Times New Roman" w:cs="Times New Roman"/>
                  <w:color w:val="0000FF"/>
                  <w:sz w:val="24"/>
                  <w:szCs w:val="24"/>
                  <w:u w:val="single"/>
                </w:rPr>
                <w:t>94</w:t>
              </w:r>
              <w:r w:rsidRPr="00F30751">
                <w:rPr>
                  <w:rFonts w:ascii="Times New Roman" w:eastAsia="Calibri" w:hAnsi="Times New Roman" w:cs="Times New Roman"/>
                  <w:color w:val="0000FF"/>
                  <w:sz w:val="24"/>
                  <w:szCs w:val="24"/>
                  <w:u w:val="single"/>
                  <w:lang w:val="en-US"/>
                </w:rPr>
                <w:t>ba</w:t>
              </w:r>
              <w:r w:rsidRPr="00F30751">
                <w:rPr>
                  <w:rFonts w:ascii="Times New Roman" w:eastAsia="Calibri" w:hAnsi="Times New Roman" w:cs="Times New Roman"/>
                  <w:color w:val="0000FF"/>
                  <w:sz w:val="24"/>
                  <w:szCs w:val="24"/>
                  <w:u w:val="single"/>
                </w:rPr>
                <w:t>09</w:t>
              </w:r>
              <w:r w:rsidRPr="00F30751">
                <w:rPr>
                  <w:rFonts w:ascii="Times New Roman" w:eastAsia="Calibri" w:hAnsi="Times New Roman" w:cs="Times New Roman"/>
                  <w:color w:val="0000FF"/>
                  <w:sz w:val="24"/>
                  <w:szCs w:val="24"/>
                  <w:u w:val="single"/>
                  <w:lang w:val="en-US"/>
                </w:rPr>
                <w:t>b</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13</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Конус: основание и вершина, образующая и ось; площадь боковой и полной поверхности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3">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/897</w:t>
              </w:r>
              <w:r w:rsidRPr="00F30751">
                <w:rPr>
                  <w:rFonts w:ascii="Times New Roman" w:eastAsia="Calibri" w:hAnsi="Times New Roman" w:cs="Times New Roman"/>
                  <w:color w:val="0000FF"/>
                  <w:sz w:val="24"/>
                  <w:szCs w:val="24"/>
                  <w:u w:val="single"/>
                  <w:lang w:val="en-US"/>
                </w:rPr>
                <w:t>dd</w:t>
              </w:r>
              <w:r w:rsidRPr="00F30751">
                <w:rPr>
                  <w:rFonts w:ascii="Times New Roman" w:eastAsia="Calibri" w:hAnsi="Times New Roman" w:cs="Times New Roman"/>
                  <w:color w:val="0000FF"/>
                  <w:sz w:val="24"/>
                  <w:szCs w:val="24"/>
                  <w:u w:val="single"/>
                </w:rPr>
                <w:t>3</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14</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Конус: основание и вершина, образующая и ось; площадь боковой и полной поверхности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15</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Усечённый конус: образующие и высота; основания и боковая поверхность</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4">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/1468</w:t>
              </w:r>
              <w:r w:rsidRPr="00F30751">
                <w:rPr>
                  <w:rFonts w:ascii="Times New Roman" w:eastAsia="Calibri" w:hAnsi="Times New Roman" w:cs="Times New Roman"/>
                  <w:color w:val="0000FF"/>
                  <w:sz w:val="24"/>
                  <w:szCs w:val="24"/>
                  <w:u w:val="single"/>
                  <w:lang w:val="en-US"/>
                </w:rPr>
                <w:t>bab</w:t>
              </w:r>
              <w:r w:rsidRPr="00F30751">
                <w:rPr>
                  <w:rFonts w:ascii="Times New Roman" w:eastAsia="Calibri" w:hAnsi="Times New Roman" w:cs="Times New Roman"/>
                  <w:color w:val="0000FF"/>
                  <w:sz w:val="24"/>
                  <w:szCs w:val="24"/>
                  <w:u w:val="single"/>
                </w:rPr>
                <w:t>3</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16</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Усечённый конус: образующие и высота; основания и боковая поверхность</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17</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5">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/0</w:t>
              </w:r>
              <w:r w:rsidRPr="00F30751">
                <w:rPr>
                  <w:rFonts w:ascii="Times New Roman" w:eastAsia="Calibri" w:hAnsi="Times New Roman" w:cs="Times New Roman"/>
                  <w:color w:val="0000FF"/>
                  <w:sz w:val="24"/>
                  <w:szCs w:val="24"/>
                  <w:u w:val="single"/>
                  <w:lang w:val="en-US"/>
                </w:rPr>
                <w:t>bde</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be</w:t>
              </w:r>
              <w:r w:rsidRPr="00F30751">
                <w:rPr>
                  <w:rFonts w:ascii="Times New Roman" w:eastAsia="Calibri" w:hAnsi="Times New Roman" w:cs="Times New Roman"/>
                  <w:color w:val="0000FF"/>
                  <w:sz w:val="24"/>
                  <w:szCs w:val="24"/>
                  <w:u w:val="single"/>
                </w:rPr>
                <w:t>8</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lang w:val="en-US"/>
              </w:rPr>
              <w:t>1</w:t>
            </w:r>
            <w:r w:rsidRPr="00F30751">
              <w:rPr>
                <w:rFonts w:ascii="Times New Roman" w:eastAsia="Calibri" w:hAnsi="Times New Roman" w:cs="Times New Roman"/>
                <w:color w:val="000000"/>
                <w:sz w:val="24"/>
                <w:szCs w:val="24"/>
              </w:rPr>
              <w:t>8</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Комбинация тел вращения и многогранников</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6">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/3</w:t>
              </w:r>
              <w:r w:rsidRPr="00F30751">
                <w:rPr>
                  <w:rFonts w:ascii="Times New Roman" w:eastAsia="Calibri" w:hAnsi="Times New Roman" w:cs="Times New Roman"/>
                  <w:color w:val="0000FF"/>
                  <w:sz w:val="24"/>
                  <w:szCs w:val="24"/>
                  <w:u w:val="single"/>
                  <w:lang w:val="en-US"/>
                </w:rPr>
                <w:t>cef</w:t>
              </w:r>
              <w:r w:rsidRPr="00F30751">
                <w:rPr>
                  <w:rFonts w:ascii="Times New Roman" w:eastAsia="Calibri" w:hAnsi="Times New Roman" w:cs="Times New Roman"/>
                  <w:color w:val="0000FF"/>
                  <w:sz w:val="24"/>
                  <w:szCs w:val="24"/>
                  <w:u w:val="single"/>
                </w:rPr>
                <w:t>10</w:t>
              </w:r>
              <w:r w:rsidRPr="00F30751">
                <w:rPr>
                  <w:rFonts w:ascii="Times New Roman" w:eastAsia="Calibri" w:hAnsi="Times New Roman" w:cs="Times New Roman"/>
                  <w:color w:val="0000FF"/>
                  <w:sz w:val="24"/>
                  <w:szCs w:val="24"/>
                  <w:u w:val="single"/>
                  <w:lang w:val="en-US"/>
                </w:rPr>
                <w:t>e</w:t>
              </w:r>
              <w:r w:rsidRPr="00F30751">
                <w:rPr>
                  <w:rFonts w:ascii="Times New Roman" w:eastAsia="Calibri" w:hAnsi="Times New Roman" w:cs="Times New Roman"/>
                  <w:color w:val="0000FF"/>
                  <w:sz w:val="24"/>
                  <w:szCs w:val="24"/>
                  <w:u w:val="single"/>
                </w:rPr>
                <w:t>5</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lang w:val="en-US"/>
              </w:rPr>
              <w:t>1</w:t>
            </w:r>
            <w:r w:rsidRPr="00F30751">
              <w:rPr>
                <w:rFonts w:ascii="Times New Roman" w:eastAsia="Calibri" w:hAnsi="Times New Roman" w:cs="Times New Roman"/>
                <w:color w:val="000000"/>
                <w:sz w:val="24"/>
                <w:szCs w:val="24"/>
              </w:rPr>
              <w:t>9</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Многогранник, описанный около сферы; сфера, вписанная в многогранник или в тело вращения</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7">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/0</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136158</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20</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Многогранник, описанный около сферы; сфера, вписанная в многогранник или в тело вращения</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21</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Понятие об объёме. Основные свойства объёмов тел</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8">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/26</w:t>
              </w:r>
              <w:r w:rsidRPr="00F30751">
                <w:rPr>
                  <w:rFonts w:ascii="Times New Roman" w:eastAsia="Calibri" w:hAnsi="Times New Roman" w:cs="Times New Roman"/>
                  <w:color w:val="0000FF"/>
                  <w:sz w:val="24"/>
                  <w:szCs w:val="24"/>
                  <w:u w:val="single"/>
                  <w:lang w:val="en-US"/>
                </w:rPr>
                <w:t>a</w:t>
              </w:r>
              <w:r w:rsidRPr="00F30751">
                <w:rPr>
                  <w:rFonts w:ascii="Times New Roman" w:eastAsia="Calibri" w:hAnsi="Times New Roman" w:cs="Times New Roman"/>
                  <w:color w:val="0000FF"/>
                  <w:sz w:val="24"/>
                  <w:szCs w:val="24"/>
                  <w:u w:val="single"/>
                </w:rPr>
                <w:t>03</w:t>
              </w:r>
              <w:r w:rsidRPr="00F30751">
                <w:rPr>
                  <w:rFonts w:ascii="Times New Roman" w:eastAsia="Calibri" w:hAnsi="Times New Roman" w:cs="Times New Roman"/>
                  <w:color w:val="0000FF"/>
                  <w:sz w:val="24"/>
                  <w:szCs w:val="24"/>
                  <w:u w:val="single"/>
                  <w:lang w:val="en-US"/>
                </w:rPr>
                <w:t>fb</w:t>
              </w:r>
              <w:r w:rsidRPr="00F30751">
                <w:rPr>
                  <w:rFonts w:ascii="Times New Roman" w:eastAsia="Calibri" w:hAnsi="Times New Roman" w:cs="Times New Roman"/>
                  <w:color w:val="0000FF"/>
                  <w:sz w:val="24"/>
                  <w:szCs w:val="24"/>
                  <w:u w:val="single"/>
                </w:rPr>
                <w:t>7</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22</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Объём цилиндра, конуса</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29">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/5513</w:t>
              </w:r>
              <w:r w:rsidRPr="00F30751">
                <w:rPr>
                  <w:rFonts w:ascii="Times New Roman" w:eastAsia="Calibri" w:hAnsi="Times New Roman" w:cs="Times New Roman"/>
                  <w:color w:val="0000FF"/>
                  <w:sz w:val="24"/>
                  <w:szCs w:val="24"/>
                  <w:u w:val="single"/>
                  <w:lang w:val="en-US"/>
                </w:rPr>
                <w:t>d</w:t>
              </w:r>
              <w:r w:rsidRPr="00F30751">
                <w:rPr>
                  <w:rFonts w:ascii="Times New Roman" w:eastAsia="Calibri" w:hAnsi="Times New Roman" w:cs="Times New Roman"/>
                  <w:color w:val="0000FF"/>
                  <w:sz w:val="24"/>
                  <w:szCs w:val="24"/>
                  <w:u w:val="single"/>
                </w:rPr>
                <w:t>87</w:t>
              </w:r>
              <w:r w:rsidRPr="00F30751">
                <w:rPr>
                  <w:rFonts w:ascii="Times New Roman" w:eastAsia="Calibri" w:hAnsi="Times New Roman" w:cs="Times New Roman"/>
                  <w:color w:val="0000FF"/>
                  <w:sz w:val="24"/>
                  <w:szCs w:val="24"/>
                  <w:u w:val="single"/>
                  <w:lang w:val="en-US"/>
                </w:rPr>
                <w:t>b</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23</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lang w:val="en-US"/>
              </w:rPr>
            </w:pPr>
            <w:r w:rsidRPr="00F30751">
              <w:rPr>
                <w:rFonts w:ascii="Times New Roman" w:eastAsia="Calibri" w:hAnsi="Times New Roman" w:cs="Times New Roman"/>
                <w:color w:val="000000"/>
                <w:sz w:val="24"/>
                <w:szCs w:val="24"/>
                <w:lang w:val="en-US"/>
              </w:rPr>
              <w:t>Объём цилиндра, конуса</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24</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Объём шара и площадь сферы</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0">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d</w:t>
              </w:r>
              <w:r w:rsidRPr="00F30751">
                <w:rPr>
                  <w:rFonts w:ascii="Times New Roman" w:eastAsia="Calibri" w:hAnsi="Times New Roman" w:cs="Times New Roman"/>
                  <w:color w:val="0000FF"/>
                  <w:sz w:val="24"/>
                  <w:szCs w:val="24"/>
                  <w:u w:val="single"/>
                </w:rPr>
                <w:t>189</w:t>
              </w:r>
              <w:r w:rsidRPr="00F30751">
                <w:rPr>
                  <w:rFonts w:ascii="Times New Roman" w:eastAsia="Calibri" w:hAnsi="Times New Roman" w:cs="Times New Roman"/>
                  <w:color w:val="0000FF"/>
                  <w:sz w:val="24"/>
                  <w:szCs w:val="24"/>
                  <w:u w:val="single"/>
                  <w:lang w:val="en-US"/>
                </w:rPr>
                <w:t>bde</w:t>
              </w:r>
              <w:r w:rsidRPr="00F30751">
                <w:rPr>
                  <w:rFonts w:ascii="Times New Roman" w:eastAsia="Calibri" w:hAnsi="Times New Roman" w:cs="Times New Roman"/>
                  <w:color w:val="0000FF"/>
                  <w:sz w:val="24"/>
                  <w:szCs w:val="24"/>
                  <w:u w:val="single"/>
                </w:rPr>
                <w:t>2</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25</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Объём шара и площадь сферы</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1">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d</w:t>
              </w:r>
              <w:r w:rsidRPr="00F30751">
                <w:rPr>
                  <w:rFonts w:ascii="Times New Roman" w:eastAsia="Calibri" w:hAnsi="Times New Roman" w:cs="Times New Roman"/>
                  <w:color w:val="0000FF"/>
                  <w:sz w:val="24"/>
                  <w:szCs w:val="24"/>
                  <w:u w:val="single"/>
                </w:rPr>
                <w:t>189</w:t>
              </w:r>
              <w:r w:rsidRPr="00F30751">
                <w:rPr>
                  <w:rFonts w:ascii="Times New Roman" w:eastAsia="Calibri" w:hAnsi="Times New Roman" w:cs="Times New Roman"/>
                  <w:color w:val="0000FF"/>
                  <w:sz w:val="24"/>
                  <w:szCs w:val="24"/>
                  <w:u w:val="single"/>
                  <w:lang w:val="en-US"/>
                </w:rPr>
                <w:t>bde</w:t>
              </w:r>
              <w:r w:rsidRPr="00F30751">
                <w:rPr>
                  <w:rFonts w:ascii="Times New Roman" w:eastAsia="Calibri" w:hAnsi="Times New Roman" w:cs="Times New Roman"/>
                  <w:color w:val="0000FF"/>
                  <w:sz w:val="24"/>
                  <w:szCs w:val="24"/>
                  <w:u w:val="single"/>
                </w:rPr>
                <w:t>2</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26</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Подобные тела в пространстве. Соотношения между площадями поверхностей, объёмами подобных тел</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2">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/810</w:t>
              </w:r>
              <w:r w:rsidRPr="00F30751">
                <w:rPr>
                  <w:rFonts w:ascii="Times New Roman" w:eastAsia="Calibri" w:hAnsi="Times New Roman" w:cs="Times New Roman"/>
                  <w:color w:val="0000FF"/>
                  <w:sz w:val="24"/>
                  <w:szCs w:val="24"/>
                  <w:u w:val="single"/>
                  <w:lang w:val="en-US"/>
                </w:rPr>
                <w:t>cf</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eb</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27</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Подобные тела в пространстве. Соотношения между площадями поверхностей, объёмами подобных тел</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3">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/810</w:t>
              </w:r>
              <w:r w:rsidRPr="00F30751">
                <w:rPr>
                  <w:rFonts w:ascii="Times New Roman" w:eastAsia="Calibri" w:hAnsi="Times New Roman" w:cs="Times New Roman"/>
                  <w:color w:val="0000FF"/>
                  <w:sz w:val="24"/>
                  <w:szCs w:val="24"/>
                  <w:u w:val="single"/>
                  <w:lang w:val="en-US"/>
                </w:rPr>
                <w:t>cf</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eb</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28</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Решение задач на нахождение объема тел</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29</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Нахождение объема тел с помощью интеграла</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30</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Контрольная работа по темам "Тела вращения" и "Объемы тел"</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4">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/4</w:t>
              </w:r>
              <w:r w:rsidRPr="00F30751">
                <w:rPr>
                  <w:rFonts w:ascii="Times New Roman" w:eastAsia="Calibri" w:hAnsi="Times New Roman" w:cs="Times New Roman"/>
                  <w:color w:val="0000FF"/>
                  <w:sz w:val="24"/>
                  <w:szCs w:val="24"/>
                  <w:u w:val="single"/>
                  <w:lang w:val="en-US"/>
                </w:rPr>
                <w:t>a</w:t>
              </w:r>
              <w:r w:rsidRPr="00F30751">
                <w:rPr>
                  <w:rFonts w:ascii="Times New Roman" w:eastAsia="Calibri" w:hAnsi="Times New Roman" w:cs="Times New Roman"/>
                  <w:color w:val="0000FF"/>
                  <w:sz w:val="24"/>
                  <w:szCs w:val="24"/>
                  <w:u w:val="single"/>
                </w:rPr>
                <w:t>33</w:t>
              </w:r>
              <w:r w:rsidRPr="00F30751">
                <w:rPr>
                  <w:rFonts w:ascii="Times New Roman" w:eastAsia="Calibri" w:hAnsi="Times New Roman" w:cs="Times New Roman"/>
                  <w:color w:val="0000FF"/>
                  <w:sz w:val="24"/>
                  <w:szCs w:val="24"/>
                  <w:u w:val="single"/>
                  <w:lang w:val="en-US"/>
                </w:rPr>
                <w:t>a</w:t>
              </w:r>
              <w:r w:rsidRPr="00F30751">
                <w:rPr>
                  <w:rFonts w:ascii="Times New Roman" w:eastAsia="Calibri" w:hAnsi="Times New Roman" w:cs="Times New Roman"/>
                  <w:color w:val="0000FF"/>
                  <w:sz w:val="24"/>
                  <w:szCs w:val="24"/>
                  <w:u w:val="single"/>
                </w:rPr>
                <w:t>8</w:t>
              </w:r>
              <w:r w:rsidRPr="00F30751">
                <w:rPr>
                  <w:rFonts w:ascii="Times New Roman" w:eastAsia="Calibri" w:hAnsi="Times New Roman" w:cs="Times New Roman"/>
                  <w:color w:val="0000FF"/>
                  <w:sz w:val="24"/>
                  <w:szCs w:val="24"/>
                  <w:u w:val="single"/>
                  <w:lang w:val="en-US"/>
                </w:rPr>
                <w:t>ab</w:t>
              </w:r>
            </w:hyperlink>
          </w:p>
        </w:tc>
      </w:tr>
      <w:tr w:rsidR="00F30751" w:rsidRPr="00F30751" w:rsidTr="00F30751">
        <w:trPr>
          <w:trHeight w:val="479"/>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3132</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Вектор на плоскости и в пространстве</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5">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/5</w:t>
              </w:r>
              <w:r w:rsidRPr="00F30751">
                <w:rPr>
                  <w:rFonts w:ascii="Times New Roman" w:eastAsia="Calibri" w:hAnsi="Times New Roman" w:cs="Times New Roman"/>
                  <w:color w:val="0000FF"/>
                  <w:sz w:val="24"/>
                  <w:szCs w:val="24"/>
                  <w:u w:val="single"/>
                  <w:lang w:val="en-US"/>
                </w:rPr>
                <w:t>caefc</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b</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33</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Сложение и вычитание векторов</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6">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/23</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4</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089</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34</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Сложение и вычитание векторов</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7">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/23</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4</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089</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35</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Умножение вектора на число</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8">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dee</w:t>
              </w:r>
              <w:r w:rsidRPr="00F30751">
                <w:rPr>
                  <w:rFonts w:ascii="Times New Roman" w:eastAsia="Calibri" w:hAnsi="Times New Roman" w:cs="Times New Roman"/>
                  <w:color w:val="0000FF"/>
                  <w:sz w:val="24"/>
                  <w:szCs w:val="24"/>
                  <w:u w:val="single"/>
                </w:rPr>
                <w:t>379</w:t>
              </w:r>
              <w:r w:rsidRPr="00F30751">
                <w:rPr>
                  <w:rFonts w:ascii="Times New Roman" w:eastAsia="Calibri" w:hAnsi="Times New Roman" w:cs="Times New Roman"/>
                  <w:color w:val="0000FF"/>
                  <w:sz w:val="24"/>
                  <w:szCs w:val="24"/>
                  <w:u w:val="single"/>
                  <w:lang w:val="en-US"/>
                </w:rPr>
                <w:t>eb</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36</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Разложение вектора по трём некомпланарным векторам. </w:t>
            </w:r>
            <w:r w:rsidRPr="00F30751">
              <w:rPr>
                <w:rFonts w:ascii="Times New Roman" w:eastAsia="Calibri" w:hAnsi="Times New Roman" w:cs="Times New Roman"/>
                <w:color w:val="000000"/>
                <w:sz w:val="24"/>
                <w:szCs w:val="24"/>
                <w:lang w:val="en-US"/>
              </w:rPr>
              <w:t>Правило параллелепипеда</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39">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a</w:t>
              </w:r>
              <w:r w:rsidRPr="00F30751">
                <w:rPr>
                  <w:rFonts w:ascii="Times New Roman" w:eastAsia="Calibri" w:hAnsi="Times New Roman" w:cs="Times New Roman"/>
                  <w:color w:val="0000FF"/>
                  <w:sz w:val="24"/>
                  <w:szCs w:val="24"/>
                  <w:u w:val="single"/>
                </w:rPr>
                <w:t>28</w:t>
              </w:r>
              <w:r w:rsidRPr="00F30751">
                <w:rPr>
                  <w:rFonts w:ascii="Times New Roman" w:eastAsia="Calibri" w:hAnsi="Times New Roman" w:cs="Times New Roman"/>
                  <w:color w:val="0000FF"/>
                  <w:sz w:val="24"/>
                  <w:szCs w:val="24"/>
                  <w:u w:val="single"/>
                  <w:lang w:val="en-US"/>
                </w:rPr>
                <w:t>fd</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e</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37</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Решение задач, связанных с применением правил действий с векторами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0">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/5</w:t>
              </w:r>
              <w:r w:rsidRPr="00F30751">
                <w:rPr>
                  <w:rFonts w:ascii="Times New Roman" w:eastAsia="Calibri" w:hAnsi="Times New Roman" w:cs="Times New Roman"/>
                  <w:color w:val="0000FF"/>
                  <w:sz w:val="24"/>
                  <w:szCs w:val="24"/>
                  <w:u w:val="single"/>
                  <w:lang w:val="en-US"/>
                </w:rPr>
                <w:t>a</w:t>
              </w:r>
              <w:r w:rsidRPr="00F30751">
                <w:rPr>
                  <w:rFonts w:ascii="Times New Roman" w:eastAsia="Calibri" w:hAnsi="Times New Roman" w:cs="Times New Roman"/>
                  <w:color w:val="0000FF"/>
                  <w:sz w:val="24"/>
                  <w:szCs w:val="24"/>
                  <w:u w:val="single"/>
                </w:rPr>
                <w:t>827900</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38</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Решение задач, связанных с применением правил действий с векторами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1">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/5</w:t>
              </w:r>
              <w:r w:rsidRPr="00F30751">
                <w:rPr>
                  <w:rFonts w:ascii="Times New Roman" w:eastAsia="Calibri" w:hAnsi="Times New Roman" w:cs="Times New Roman"/>
                  <w:color w:val="0000FF"/>
                  <w:sz w:val="24"/>
                  <w:szCs w:val="24"/>
                  <w:u w:val="single"/>
                  <w:lang w:val="en-US"/>
                </w:rPr>
                <w:t>a</w:t>
              </w:r>
              <w:r w:rsidRPr="00F30751">
                <w:rPr>
                  <w:rFonts w:ascii="Times New Roman" w:eastAsia="Calibri" w:hAnsi="Times New Roman" w:cs="Times New Roman"/>
                  <w:color w:val="0000FF"/>
                  <w:sz w:val="24"/>
                  <w:szCs w:val="24"/>
                  <w:u w:val="single"/>
                </w:rPr>
                <w:t>827900</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39</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Координатно-векторный метод при решении геометрических задач</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2">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d</w:t>
              </w:r>
              <w:r w:rsidRPr="00F30751">
                <w:rPr>
                  <w:rFonts w:ascii="Times New Roman" w:eastAsia="Calibri" w:hAnsi="Times New Roman" w:cs="Times New Roman"/>
                  <w:color w:val="0000FF"/>
                  <w:sz w:val="24"/>
                  <w:szCs w:val="24"/>
                  <w:u w:val="single"/>
                </w:rPr>
                <w:t>3</w:t>
              </w:r>
              <w:r w:rsidRPr="00F30751">
                <w:rPr>
                  <w:rFonts w:ascii="Times New Roman" w:eastAsia="Calibri" w:hAnsi="Times New Roman" w:cs="Times New Roman"/>
                  <w:color w:val="0000FF"/>
                  <w:sz w:val="24"/>
                  <w:szCs w:val="24"/>
                  <w:u w:val="single"/>
                  <w:lang w:val="en-US"/>
                </w:rPr>
                <w:t>a</w:t>
              </w:r>
              <w:r w:rsidRPr="00F30751">
                <w:rPr>
                  <w:rFonts w:ascii="Times New Roman" w:eastAsia="Calibri" w:hAnsi="Times New Roman" w:cs="Times New Roman"/>
                  <w:color w:val="0000FF"/>
                  <w:sz w:val="24"/>
                  <w:szCs w:val="24"/>
                  <w:u w:val="single"/>
                </w:rPr>
                <w:t>1</w:t>
              </w:r>
              <w:r w:rsidRPr="00F30751">
                <w:rPr>
                  <w:rFonts w:ascii="Times New Roman" w:eastAsia="Calibri" w:hAnsi="Times New Roman" w:cs="Times New Roman"/>
                  <w:color w:val="0000FF"/>
                  <w:sz w:val="24"/>
                  <w:szCs w:val="24"/>
                  <w:u w:val="single"/>
                  <w:lang w:val="en-US"/>
                </w:rPr>
                <w:t>fe</w:t>
              </w:r>
              <w:r w:rsidRPr="00F30751">
                <w:rPr>
                  <w:rFonts w:ascii="Times New Roman" w:eastAsia="Calibri" w:hAnsi="Times New Roman" w:cs="Times New Roman"/>
                  <w:color w:val="0000FF"/>
                  <w:sz w:val="24"/>
                  <w:szCs w:val="24"/>
                  <w:u w:val="single"/>
                </w:rPr>
                <w:t>30</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40</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Прямоугольная система координат в пространстве. Координаты вектора. Простейшие задачи в координатах</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3">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/48</w:t>
              </w:r>
              <w:r w:rsidRPr="00F30751">
                <w:rPr>
                  <w:rFonts w:ascii="Times New Roman" w:eastAsia="Calibri" w:hAnsi="Times New Roman" w:cs="Times New Roman"/>
                  <w:color w:val="0000FF"/>
                  <w:sz w:val="24"/>
                  <w:szCs w:val="24"/>
                  <w:u w:val="single"/>
                  <w:lang w:val="en-US"/>
                </w:rPr>
                <w:t>db</w:t>
              </w:r>
              <w:r w:rsidRPr="00F30751">
                <w:rPr>
                  <w:rFonts w:ascii="Times New Roman" w:eastAsia="Calibri" w:hAnsi="Times New Roman" w:cs="Times New Roman"/>
                  <w:color w:val="0000FF"/>
                  <w:sz w:val="24"/>
                  <w:szCs w:val="24"/>
                  <w:u w:val="single"/>
                </w:rPr>
                <w:t>7058</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41</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Прямоугольная система координат в пространстве. Координаты вектора. Простейшие задачи в координатах</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4">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/48</w:t>
              </w:r>
              <w:r w:rsidRPr="00F30751">
                <w:rPr>
                  <w:rFonts w:ascii="Times New Roman" w:eastAsia="Calibri" w:hAnsi="Times New Roman" w:cs="Times New Roman"/>
                  <w:color w:val="0000FF"/>
                  <w:sz w:val="24"/>
                  <w:szCs w:val="24"/>
                  <w:u w:val="single"/>
                  <w:lang w:val="en-US"/>
                </w:rPr>
                <w:t>db</w:t>
              </w:r>
              <w:r w:rsidRPr="00F30751">
                <w:rPr>
                  <w:rFonts w:ascii="Times New Roman" w:eastAsia="Calibri" w:hAnsi="Times New Roman" w:cs="Times New Roman"/>
                  <w:color w:val="0000FF"/>
                  <w:sz w:val="24"/>
                  <w:szCs w:val="24"/>
                  <w:u w:val="single"/>
                </w:rPr>
                <w:t>7058</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42</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Угол между векторами. Скалярное произведение векторов</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5">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/725</w:t>
              </w:r>
              <w:r w:rsidRPr="00F30751">
                <w:rPr>
                  <w:rFonts w:ascii="Times New Roman" w:eastAsia="Calibri" w:hAnsi="Times New Roman" w:cs="Times New Roman"/>
                  <w:color w:val="0000FF"/>
                  <w:sz w:val="24"/>
                  <w:szCs w:val="24"/>
                  <w:u w:val="single"/>
                  <w:lang w:val="en-US"/>
                </w:rPr>
                <w:t>effc</w:t>
              </w:r>
              <w:r w:rsidRPr="00F30751">
                <w:rPr>
                  <w:rFonts w:ascii="Times New Roman" w:eastAsia="Calibri" w:hAnsi="Times New Roman" w:cs="Times New Roman"/>
                  <w:color w:val="0000FF"/>
                  <w:sz w:val="24"/>
                  <w:szCs w:val="24"/>
                  <w:u w:val="single"/>
                </w:rPr>
                <w:t>4</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43</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Вычисление углов между прямыми и плоскостями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6">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/8</w:t>
              </w:r>
              <w:r w:rsidRPr="00F30751">
                <w:rPr>
                  <w:rFonts w:ascii="Times New Roman" w:eastAsia="Calibri" w:hAnsi="Times New Roman" w:cs="Times New Roman"/>
                  <w:color w:val="0000FF"/>
                  <w:sz w:val="24"/>
                  <w:szCs w:val="24"/>
                  <w:u w:val="single"/>
                  <w:lang w:val="en-US"/>
                </w:rPr>
                <w:t>efbe</w:t>
              </w:r>
              <w:r w:rsidRPr="00F30751">
                <w:rPr>
                  <w:rFonts w:ascii="Times New Roman" w:eastAsia="Calibri" w:hAnsi="Times New Roman" w:cs="Times New Roman"/>
                  <w:color w:val="0000FF"/>
                  <w:sz w:val="24"/>
                  <w:szCs w:val="24"/>
                  <w:u w:val="single"/>
                </w:rPr>
                <w:t>78</w:t>
              </w:r>
              <w:r w:rsidRPr="00F30751">
                <w:rPr>
                  <w:rFonts w:ascii="Times New Roman" w:eastAsia="Calibri" w:hAnsi="Times New Roman" w:cs="Times New Roman"/>
                  <w:color w:val="0000FF"/>
                  <w:sz w:val="24"/>
                  <w:szCs w:val="24"/>
                  <w:u w:val="single"/>
                  <w:lang w:val="en-US"/>
                </w:rPr>
                <w:t>e</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44</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Вычисление углов между прямыми и плоскостями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7">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/8</w:t>
              </w:r>
              <w:r w:rsidRPr="00F30751">
                <w:rPr>
                  <w:rFonts w:ascii="Times New Roman" w:eastAsia="Calibri" w:hAnsi="Times New Roman" w:cs="Times New Roman"/>
                  <w:color w:val="0000FF"/>
                  <w:sz w:val="24"/>
                  <w:szCs w:val="24"/>
                  <w:u w:val="single"/>
                  <w:lang w:val="en-US"/>
                </w:rPr>
                <w:t>efbe</w:t>
              </w:r>
              <w:r w:rsidRPr="00F30751">
                <w:rPr>
                  <w:rFonts w:ascii="Times New Roman" w:eastAsia="Calibri" w:hAnsi="Times New Roman" w:cs="Times New Roman"/>
                  <w:color w:val="0000FF"/>
                  <w:sz w:val="24"/>
                  <w:szCs w:val="24"/>
                  <w:u w:val="single"/>
                </w:rPr>
                <w:t>78</w:t>
              </w:r>
              <w:r w:rsidRPr="00F30751">
                <w:rPr>
                  <w:rFonts w:ascii="Times New Roman" w:eastAsia="Calibri" w:hAnsi="Times New Roman" w:cs="Times New Roman"/>
                  <w:color w:val="0000FF"/>
                  <w:sz w:val="24"/>
                  <w:szCs w:val="24"/>
                  <w:u w:val="single"/>
                  <w:lang w:val="en-US"/>
                </w:rPr>
                <w:t>e</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45</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Решение задач на векторы и координаты в пространстве</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1</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color w:val="000000"/>
                <w:sz w:val="24"/>
                <w:szCs w:val="24"/>
              </w:rPr>
            </w:pPr>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46</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Контрольная работа по теме "Векторы и координаты в пространстве"</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8">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/77</w:t>
              </w:r>
              <w:r w:rsidRPr="00F30751">
                <w:rPr>
                  <w:rFonts w:ascii="Times New Roman" w:eastAsia="Calibri" w:hAnsi="Times New Roman" w:cs="Times New Roman"/>
                  <w:color w:val="0000FF"/>
                  <w:sz w:val="24"/>
                  <w:szCs w:val="24"/>
                  <w:u w:val="single"/>
                  <w:lang w:val="en-US"/>
                </w:rPr>
                <w:t>c</w:t>
              </w:r>
              <w:r w:rsidRPr="00F30751">
                <w:rPr>
                  <w:rFonts w:ascii="Times New Roman" w:eastAsia="Calibri" w:hAnsi="Times New Roman" w:cs="Times New Roman"/>
                  <w:color w:val="0000FF"/>
                  <w:sz w:val="24"/>
                  <w:szCs w:val="24"/>
                  <w:u w:val="single"/>
                </w:rPr>
                <w:t>22</w:t>
              </w:r>
              <w:r w:rsidRPr="00F30751">
                <w:rPr>
                  <w:rFonts w:ascii="Times New Roman" w:eastAsia="Calibri" w:hAnsi="Times New Roman" w:cs="Times New Roman"/>
                  <w:color w:val="0000FF"/>
                  <w:sz w:val="24"/>
                  <w:szCs w:val="24"/>
                  <w:u w:val="single"/>
                  <w:lang w:val="en-US"/>
                </w:rPr>
                <w:t>fc</w:t>
              </w:r>
              <w:r w:rsidRPr="00F30751">
                <w:rPr>
                  <w:rFonts w:ascii="Times New Roman" w:eastAsia="Calibri" w:hAnsi="Times New Roman" w:cs="Times New Roman"/>
                  <w:color w:val="0000FF"/>
                  <w:sz w:val="24"/>
                  <w:szCs w:val="24"/>
                  <w:u w:val="single"/>
                </w:rPr>
                <w:t>5</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47</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 Основные фигуры, факты, теоремы курса планиметрии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49">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/1780</w:t>
              </w:r>
              <w:r w:rsidRPr="00F30751">
                <w:rPr>
                  <w:rFonts w:ascii="Times New Roman" w:eastAsia="Calibri" w:hAnsi="Times New Roman" w:cs="Times New Roman"/>
                  <w:color w:val="0000FF"/>
                  <w:sz w:val="24"/>
                  <w:szCs w:val="24"/>
                  <w:u w:val="single"/>
                  <w:lang w:val="en-US"/>
                </w:rPr>
                <w:t>ba</w:t>
              </w:r>
              <w:r w:rsidRPr="00F30751">
                <w:rPr>
                  <w:rFonts w:ascii="Times New Roman" w:eastAsia="Calibri" w:hAnsi="Times New Roman" w:cs="Times New Roman"/>
                  <w:color w:val="0000FF"/>
                  <w:sz w:val="24"/>
                  <w:szCs w:val="24"/>
                  <w:u w:val="single"/>
                </w:rPr>
                <w:t>5</w:t>
              </w:r>
              <w:r w:rsidRPr="00F30751">
                <w:rPr>
                  <w:rFonts w:ascii="Times New Roman" w:eastAsia="Calibri" w:hAnsi="Times New Roman" w:cs="Times New Roman"/>
                  <w:color w:val="0000FF"/>
                  <w:sz w:val="24"/>
                  <w:szCs w:val="24"/>
                  <w:u w:val="single"/>
                  <w:lang w:val="en-US"/>
                </w:rPr>
                <w:t>d</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48</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 Основные фигуры, факты, теоремы курса планиметрии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0">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/078</w:t>
              </w:r>
              <w:r w:rsidRPr="00F30751">
                <w:rPr>
                  <w:rFonts w:ascii="Times New Roman" w:eastAsia="Calibri" w:hAnsi="Times New Roman" w:cs="Times New Roman"/>
                  <w:color w:val="0000FF"/>
                  <w:sz w:val="24"/>
                  <w:szCs w:val="24"/>
                  <w:u w:val="single"/>
                  <w:lang w:val="en-US"/>
                </w:rPr>
                <w:t>cd</w:t>
              </w:r>
              <w:r w:rsidRPr="00F30751">
                <w:rPr>
                  <w:rFonts w:ascii="Times New Roman" w:eastAsia="Calibri" w:hAnsi="Times New Roman" w:cs="Times New Roman"/>
                  <w:color w:val="0000FF"/>
                  <w:sz w:val="24"/>
                  <w:szCs w:val="24"/>
                  <w:u w:val="single"/>
                </w:rPr>
                <w:t>184</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49</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 Задачи планиметрии и методы их решения</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1">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/7491</w:t>
              </w:r>
              <w:r w:rsidRPr="00F30751">
                <w:rPr>
                  <w:rFonts w:ascii="Times New Roman" w:eastAsia="Calibri" w:hAnsi="Times New Roman" w:cs="Times New Roman"/>
                  <w:color w:val="0000FF"/>
                  <w:sz w:val="24"/>
                  <w:szCs w:val="24"/>
                  <w:u w:val="single"/>
                  <w:lang w:val="en-US"/>
                </w:rPr>
                <w:t>efe</w:t>
              </w:r>
              <w:r w:rsidRPr="00F30751">
                <w:rPr>
                  <w:rFonts w:ascii="Times New Roman" w:eastAsia="Calibri" w:hAnsi="Times New Roman" w:cs="Times New Roman"/>
                  <w:color w:val="0000FF"/>
                  <w:sz w:val="24"/>
                  <w:szCs w:val="24"/>
                  <w:u w:val="single"/>
                </w:rPr>
                <w:t>0</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50</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 Задачи планиметрии и методы их решения</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2">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/4</w:t>
              </w:r>
              <w:r w:rsidRPr="00F30751">
                <w:rPr>
                  <w:rFonts w:ascii="Times New Roman" w:eastAsia="Calibri" w:hAnsi="Times New Roman" w:cs="Times New Roman"/>
                  <w:color w:val="0000FF"/>
                  <w:sz w:val="24"/>
                  <w:szCs w:val="24"/>
                  <w:u w:val="single"/>
                  <w:lang w:val="en-US"/>
                </w:rPr>
                <w:t>dffda</w:t>
              </w:r>
              <w:r w:rsidRPr="00F30751">
                <w:rPr>
                  <w:rFonts w:ascii="Times New Roman" w:eastAsia="Calibri" w:hAnsi="Times New Roman" w:cs="Times New Roman"/>
                  <w:color w:val="0000FF"/>
                  <w:sz w:val="24"/>
                  <w:szCs w:val="24"/>
                  <w:u w:val="single"/>
                </w:rPr>
                <w:t>97</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51</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 Основные фигуры, факты, теоремы курса стереометрии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3">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52</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11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темы:</w:t>
            </w:r>
            <w:r w:rsidRPr="00F30751">
              <w:rPr>
                <w:rFonts w:ascii="Times New Roman" w:eastAsia="Times New Roman" w:hAnsi="Times New Roman" w:cs="Times New Roman"/>
                <w:spacing w:val="-1"/>
                <w:sz w:val="24"/>
                <w:szCs w:val="24"/>
                <w:lang w:eastAsia="ru-RU" w:bidi="ru-RU"/>
              </w:rPr>
              <w:t xml:space="preserve"> </w:t>
            </w:r>
            <w:r w:rsidRPr="00F30751">
              <w:rPr>
                <w:rFonts w:ascii="Times New Roman" w:eastAsia="Times New Roman" w:hAnsi="Times New Roman" w:cs="Times New Roman"/>
                <w:sz w:val="24"/>
                <w:szCs w:val="24"/>
                <w:lang w:eastAsia="ru-RU" w:bidi="ru-RU"/>
              </w:rPr>
              <w:t>«Аксиомы</w:t>
            </w:r>
            <w:r w:rsidRPr="00F30751">
              <w:rPr>
                <w:rFonts w:ascii="Times New Roman" w:eastAsia="Times New Roman" w:hAnsi="Times New Roman" w:cs="Times New Roman"/>
                <w:spacing w:val="-4"/>
                <w:sz w:val="24"/>
                <w:szCs w:val="24"/>
                <w:lang w:eastAsia="ru-RU" w:bidi="ru-RU"/>
              </w:rPr>
              <w:t xml:space="preserve"> </w:t>
            </w:r>
            <w:r w:rsidRPr="00F30751">
              <w:rPr>
                <w:rFonts w:ascii="Times New Roman" w:eastAsia="Times New Roman" w:hAnsi="Times New Roman" w:cs="Times New Roman"/>
                <w:spacing w:val="-2"/>
                <w:sz w:val="24"/>
                <w:szCs w:val="24"/>
                <w:lang w:eastAsia="ru-RU" w:bidi="ru-RU"/>
              </w:rPr>
              <w:t>стереометрии»</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4">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53</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112"/>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8"/>
                <w:sz w:val="24"/>
                <w:szCs w:val="24"/>
                <w:lang w:eastAsia="ru-RU" w:bidi="ru-RU"/>
              </w:rPr>
              <w:t xml:space="preserve"> </w:t>
            </w:r>
            <w:r w:rsidRPr="00F30751">
              <w:rPr>
                <w:rFonts w:ascii="Times New Roman" w:eastAsia="Times New Roman" w:hAnsi="Times New Roman" w:cs="Times New Roman"/>
                <w:sz w:val="24"/>
                <w:szCs w:val="24"/>
                <w:lang w:eastAsia="ru-RU" w:bidi="ru-RU"/>
              </w:rPr>
              <w:t>темы:</w:t>
            </w:r>
            <w:r w:rsidRPr="00F30751">
              <w:rPr>
                <w:rFonts w:ascii="Times New Roman" w:eastAsia="Times New Roman" w:hAnsi="Times New Roman" w:cs="Times New Roman"/>
                <w:spacing w:val="-1"/>
                <w:sz w:val="24"/>
                <w:szCs w:val="24"/>
                <w:lang w:eastAsia="ru-RU" w:bidi="ru-RU"/>
              </w:rPr>
              <w:t xml:space="preserve"> </w:t>
            </w:r>
            <w:r w:rsidRPr="00F30751">
              <w:rPr>
                <w:rFonts w:ascii="Times New Roman" w:eastAsia="Times New Roman" w:hAnsi="Times New Roman" w:cs="Times New Roman"/>
                <w:sz w:val="24"/>
                <w:szCs w:val="24"/>
                <w:lang w:eastAsia="ru-RU" w:bidi="ru-RU"/>
              </w:rPr>
              <w:t>«Параллельность</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z w:val="24"/>
                <w:szCs w:val="24"/>
                <w:lang w:eastAsia="ru-RU" w:bidi="ru-RU"/>
              </w:rPr>
              <w:t>прямых</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z w:val="24"/>
                <w:szCs w:val="24"/>
                <w:lang w:eastAsia="ru-RU" w:bidi="ru-RU"/>
              </w:rPr>
              <w:t>и</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pacing w:val="-2"/>
                <w:sz w:val="24"/>
                <w:szCs w:val="24"/>
                <w:lang w:eastAsia="ru-RU" w:bidi="ru-RU"/>
              </w:rPr>
              <w:t>плоскостей»</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5">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54</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275"/>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8"/>
                <w:sz w:val="24"/>
                <w:szCs w:val="24"/>
                <w:lang w:eastAsia="ru-RU" w:bidi="ru-RU"/>
              </w:rPr>
              <w:t xml:space="preserve"> </w:t>
            </w:r>
            <w:r w:rsidRPr="00F30751">
              <w:rPr>
                <w:rFonts w:ascii="Times New Roman" w:eastAsia="Times New Roman" w:hAnsi="Times New Roman" w:cs="Times New Roman"/>
                <w:sz w:val="24"/>
                <w:szCs w:val="24"/>
                <w:lang w:eastAsia="ru-RU" w:bidi="ru-RU"/>
              </w:rPr>
              <w:t>темы: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«Перпендикулярность</w:t>
            </w:r>
            <w:r w:rsidRPr="00F30751">
              <w:rPr>
                <w:rFonts w:ascii="Times New Roman" w:eastAsia="Times New Roman" w:hAnsi="Times New Roman" w:cs="Times New Roman"/>
                <w:spacing w:val="-4"/>
                <w:sz w:val="24"/>
                <w:szCs w:val="24"/>
                <w:lang w:eastAsia="ru-RU" w:bidi="ru-RU"/>
              </w:rPr>
              <w:t xml:space="preserve"> </w:t>
            </w:r>
            <w:r w:rsidRPr="00F30751">
              <w:rPr>
                <w:rFonts w:ascii="Times New Roman" w:eastAsia="Times New Roman" w:hAnsi="Times New Roman" w:cs="Times New Roman"/>
                <w:sz w:val="24"/>
                <w:szCs w:val="24"/>
                <w:lang w:eastAsia="ru-RU" w:bidi="ru-RU"/>
              </w:rPr>
              <w:t>прямых</w:t>
            </w:r>
            <w:r w:rsidRPr="00F30751">
              <w:rPr>
                <w:rFonts w:ascii="Times New Roman" w:eastAsia="Times New Roman" w:hAnsi="Times New Roman" w:cs="Times New Roman"/>
                <w:spacing w:val="-4"/>
                <w:sz w:val="24"/>
                <w:szCs w:val="24"/>
                <w:lang w:eastAsia="ru-RU" w:bidi="ru-RU"/>
              </w:rPr>
              <w:t xml:space="preserve"> </w:t>
            </w:r>
            <w:r w:rsidRPr="00F30751">
              <w:rPr>
                <w:rFonts w:ascii="Times New Roman" w:eastAsia="Times New Roman" w:hAnsi="Times New Roman" w:cs="Times New Roman"/>
                <w:sz w:val="24"/>
                <w:szCs w:val="24"/>
                <w:lang w:eastAsia="ru-RU" w:bidi="ru-RU"/>
              </w:rPr>
              <w:t>и</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pacing w:val="-2"/>
                <w:sz w:val="24"/>
                <w:szCs w:val="24"/>
                <w:lang w:eastAsia="ru-RU" w:bidi="ru-RU"/>
              </w:rPr>
              <w:t>плоскостей»</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6">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55</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275"/>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темы: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«Многогранники»</w:t>
            </w:r>
            <w:r w:rsidRPr="00F30751">
              <w:rPr>
                <w:rFonts w:ascii="Times New Roman" w:eastAsia="Times New Roman" w:hAnsi="Times New Roman" w:cs="Times New Roman"/>
                <w:spacing w:val="-10"/>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pacing w:val="-10"/>
                <w:sz w:val="24"/>
                <w:szCs w:val="24"/>
                <w:lang w:eastAsia="ru-RU" w:bidi="ru-RU"/>
              </w:rPr>
              <w:t>с</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использованием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7">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56</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275"/>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темы: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«Многогранники»</w:t>
            </w:r>
            <w:r w:rsidRPr="00F30751">
              <w:rPr>
                <w:rFonts w:ascii="Times New Roman" w:eastAsia="Times New Roman" w:hAnsi="Times New Roman" w:cs="Times New Roman"/>
                <w:spacing w:val="-10"/>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pacing w:val="-10"/>
                <w:sz w:val="24"/>
                <w:szCs w:val="24"/>
                <w:lang w:eastAsia="ru-RU" w:bidi="ru-RU"/>
              </w:rPr>
              <w:t>с</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использованием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8">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57</w:t>
            </w:r>
          </w:p>
        </w:tc>
        <w:tc>
          <w:tcPr>
            <w:tcW w:w="5528" w:type="dxa"/>
            <w:tcMar>
              <w:top w:w="50" w:type="dxa"/>
              <w:left w:w="100" w:type="dxa"/>
            </w:tcMar>
          </w:tcPr>
          <w:p w:rsidR="00F30751" w:rsidRPr="00F30751" w:rsidRDefault="00F30751" w:rsidP="00F30751">
            <w:pPr>
              <w:widowControl w:val="0"/>
              <w:autoSpaceDE w:val="0"/>
              <w:autoSpaceDN w:val="0"/>
              <w:spacing w:before="63" w:after="0" w:line="270" w:lineRule="exact"/>
              <w:ind w:left="11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темы: «Цилиндр.Конус</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Шар»</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4"/>
                <w:sz w:val="24"/>
                <w:szCs w:val="24"/>
                <w:lang w:eastAsia="ru-RU" w:bidi="ru-RU"/>
              </w:rPr>
              <w:t xml:space="preserve"> </w:t>
            </w:r>
            <w:r w:rsidRPr="00F30751">
              <w:rPr>
                <w:rFonts w:ascii="Times New Roman" w:eastAsia="Times New Roman" w:hAnsi="Times New Roman" w:cs="Times New Roman"/>
                <w:spacing w:val="-10"/>
                <w:sz w:val="24"/>
                <w:szCs w:val="24"/>
                <w:lang w:eastAsia="ru-RU" w:bidi="ru-RU"/>
              </w:rPr>
              <w:t>с</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использованием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59">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58</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112"/>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темы: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«Объемы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тел»</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1"/>
                <w:sz w:val="24"/>
                <w:szCs w:val="24"/>
                <w:lang w:eastAsia="ru-RU" w:bidi="ru-RU"/>
              </w:rPr>
              <w:t xml:space="preserve"> </w:t>
            </w:r>
            <w:r w:rsidRPr="00F30751">
              <w:rPr>
                <w:rFonts w:ascii="Times New Roman" w:eastAsia="Times New Roman" w:hAnsi="Times New Roman" w:cs="Times New Roman"/>
                <w:sz w:val="24"/>
                <w:szCs w:val="24"/>
                <w:lang w:eastAsia="ru-RU" w:bidi="ru-RU"/>
              </w:rPr>
              <w:t>с</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pacing w:val="-2"/>
                <w:sz w:val="24"/>
                <w:szCs w:val="24"/>
                <w:lang w:eastAsia="ru-RU" w:bidi="ru-RU"/>
              </w:rPr>
              <w:t>использованием</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0">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59</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11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темы: «Цилиндр.Конус</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Шар»</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4"/>
                <w:sz w:val="24"/>
                <w:szCs w:val="24"/>
                <w:lang w:eastAsia="ru-RU" w:bidi="ru-RU"/>
              </w:rPr>
              <w:t xml:space="preserve"> </w:t>
            </w:r>
            <w:r w:rsidRPr="00F30751">
              <w:rPr>
                <w:rFonts w:ascii="Times New Roman" w:eastAsia="Times New Roman" w:hAnsi="Times New Roman" w:cs="Times New Roman"/>
                <w:spacing w:val="-10"/>
                <w:sz w:val="24"/>
                <w:szCs w:val="24"/>
                <w:lang w:eastAsia="ru-RU" w:bidi="ru-RU"/>
              </w:rPr>
              <w:t>с</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использованием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1">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60</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11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темы: «Цилиндр.Конус</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Шар»</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4"/>
                <w:sz w:val="24"/>
                <w:szCs w:val="24"/>
                <w:lang w:eastAsia="ru-RU" w:bidi="ru-RU"/>
              </w:rPr>
              <w:t xml:space="preserve"> </w:t>
            </w:r>
            <w:r w:rsidRPr="00F30751">
              <w:rPr>
                <w:rFonts w:ascii="Times New Roman" w:eastAsia="Times New Roman" w:hAnsi="Times New Roman" w:cs="Times New Roman"/>
                <w:spacing w:val="-10"/>
                <w:sz w:val="24"/>
                <w:szCs w:val="24"/>
                <w:lang w:eastAsia="ru-RU" w:bidi="ru-RU"/>
              </w:rPr>
              <w:t>с</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использованием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2">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61</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112"/>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темы: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«Объемы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тел»</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1"/>
                <w:sz w:val="24"/>
                <w:szCs w:val="24"/>
                <w:lang w:eastAsia="ru-RU" w:bidi="ru-RU"/>
              </w:rPr>
              <w:t xml:space="preserve"> </w:t>
            </w:r>
            <w:r w:rsidRPr="00F30751">
              <w:rPr>
                <w:rFonts w:ascii="Times New Roman" w:eastAsia="Times New Roman" w:hAnsi="Times New Roman" w:cs="Times New Roman"/>
                <w:sz w:val="24"/>
                <w:szCs w:val="24"/>
                <w:lang w:eastAsia="ru-RU" w:bidi="ru-RU"/>
              </w:rPr>
              <w:t>с</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pacing w:val="-2"/>
                <w:sz w:val="24"/>
                <w:szCs w:val="24"/>
                <w:lang w:eastAsia="ru-RU" w:bidi="ru-RU"/>
              </w:rPr>
              <w:t>использованием</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3">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62</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112"/>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темы: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«Объемы</w:t>
            </w:r>
            <w:r w:rsidRPr="00F30751">
              <w:rPr>
                <w:rFonts w:ascii="Times New Roman" w:eastAsia="Times New Roman" w:hAnsi="Times New Roman" w:cs="Times New Roman"/>
                <w:spacing w:val="-2"/>
                <w:sz w:val="24"/>
                <w:szCs w:val="24"/>
                <w:lang w:eastAsia="ru-RU" w:bidi="ru-RU"/>
              </w:rPr>
              <w:t xml:space="preserve"> </w:t>
            </w:r>
            <w:r w:rsidRPr="00F30751">
              <w:rPr>
                <w:rFonts w:ascii="Times New Roman" w:eastAsia="Times New Roman" w:hAnsi="Times New Roman" w:cs="Times New Roman"/>
                <w:sz w:val="24"/>
                <w:szCs w:val="24"/>
                <w:lang w:eastAsia="ru-RU" w:bidi="ru-RU"/>
              </w:rPr>
              <w:t>тел»</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1"/>
                <w:sz w:val="24"/>
                <w:szCs w:val="24"/>
                <w:lang w:eastAsia="ru-RU" w:bidi="ru-RU"/>
              </w:rPr>
              <w:t xml:space="preserve"> </w:t>
            </w:r>
            <w:r w:rsidRPr="00F30751">
              <w:rPr>
                <w:rFonts w:ascii="Times New Roman" w:eastAsia="Times New Roman" w:hAnsi="Times New Roman" w:cs="Times New Roman"/>
                <w:sz w:val="24"/>
                <w:szCs w:val="24"/>
                <w:lang w:eastAsia="ru-RU" w:bidi="ru-RU"/>
              </w:rPr>
              <w:t>с</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pacing w:val="-2"/>
                <w:sz w:val="24"/>
                <w:szCs w:val="24"/>
                <w:lang w:eastAsia="ru-RU" w:bidi="ru-RU"/>
              </w:rPr>
              <w:t>использованием</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4">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63</w:t>
            </w:r>
          </w:p>
        </w:tc>
        <w:tc>
          <w:tcPr>
            <w:tcW w:w="5528" w:type="dxa"/>
            <w:tcMar>
              <w:top w:w="50" w:type="dxa"/>
              <w:left w:w="100" w:type="dxa"/>
            </w:tcMar>
          </w:tcPr>
          <w:p w:rsidR="00F30751" w:rsidRPr="00F30751" w:rsidRDefault="00F30751" w:rsidP="00F30751">
            <w:pPr>
              <w:widowControl w:val="0"/>
              <w:autoSpaceDE w:val="0"/>
              <w:autoSpaceDN w:val="0"/>
              <w:spacing w:before="63" w:after="0" w:line="268" w:lineRule="exact"/>
              <w:ind w:left="11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Повторение</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темы: «Цилиндр.Конус</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Шар»</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z w:val="24"/>
                <w:szCs w:val="24"/>
                <w:lang w:eastAsia="ru-RU" w:bidi="ru-RU"/>
              </w:rPr>
              <w:t>Эл.обучение</w:t>
            </w:r>
            <w:r w:rsidRPr="00F30751">
              <w:rPr>
                <w:rFonts w:ascii="Times New Roman" w:eastAsia="Times New Roman" w:hAnsi="Times New Roman" w:cs="Times New Roman"/>
                <w:spacing w:val="-4"/>
                <w:sz w:val="24"/>
                <w:szCs w:val="24"/>
                <w:lang w:eastAsia="ru-RU" w:bidi="ru-RU"/>
              </w:rPr>
              <w:t xml:space="preserve"> </w:t>
            </w:r>
            <w:r w:rsidRPr="00F30751">
              <w:rPr>
                <w:rFonts w:ascii="Times New Roman" w:eastAsia="Times New Roman" w:hAnsi="Times New Roman" w:cs="Times New Roman"/>
                <w:spacing w:val="-10"/>
                <w:sz w:val="24"/>
                <w:szCs w:val="24"/>
                <w:lang w:eastAsia="ru-RU" w:bidi="ru-RU"/>
              </w:rPr>
              <w:t>с</w:t>
            </w:r>
          </w:p>
          <w:p w:rsidR="00F30751" w:rsidRPr="00F30751" w:rsidRDefault="00F30751" w:rsidP="00F30751">
            <w:pPr>
              <w:widowControl w:val="0"/>
              <w:autoSpaceDE w:val="0"/>
              <w:autoSpaceDN w:val="0"/>
              <w:spacing w:before="63" w:after="0" w:line="264" w:lineRule="exact"/>
              <w:ind w:left="107"/>
              <w:rPr>
                <w:rFonts w:ascii="Times New Roman" w:eastAsia="Times New Roman" w:hAnsi="Times New Roman" w:cs="Times New Roman"/>
                <w:sz w:val="24"/>
                <w:szCs w:val="24"/>
                <w:lang w:eastAsia="ru-RU" w:bidi="ru-RU"/>
              </w:rPr>
            </w:pPr>
            <w:r w:rsidRPr="00F30751">
              <w:rPr>
                <w:rFonts w:ascii="Times New Roman" w:eastAsia="Times New Roman" w:hAnsi="Times New Roman" w:cs="Times New Roman"/>
                <w:sz w:val="24"/>
                <w:szCs w:val="24"/>
                <w:lang w:eastAsia="ru-RU" w:bidi="ru-RU"/>
              </w:rPr>
              <w:t>использованием</w:t>
            </w:r>
            <w:r w:rsidRPr="00F30751">
              <w:rPr>
                <w:rFonts w:ascii="Times New Roman" w:eastAsia="Times New Roman" w:hAnsi="Times New Roman" w:cs="Times New Roman"/>
                <w:spacing w:val="-7"/>
                <w:sz w:val="24"/>
                <w:szCs w:val="24"/>
                <w:lang w:eastAsia="ru-RU" w:bidi="ru-RU"/>
              </w:rPr>
              <w:t xml:space="preserve"> </w:t>
            </w:r>
            <w:r w:rsidRPr="00F30751">
              <w:rPr>
                <w:rFonts w:ascii="Times New Roman" w:eastAsia="Times New Roman" w:hAnsi="Times New Roman" w:cs="Times New Roman"/>
                <w:sz w:val="24"/>
                <w:szCs w:val="24"/>
                <w:lang w:eastAsia="ru-RU" w:bidi="ru-RU"/>
              </w:rPr>
              <w:t>образовательной</w:t>
            </w:r>
            <w:r w:rsidRPr="00F30751">
              <w:rPr>
                <w:rFonts w:ascii="Times New Roman" w:eastAsia="Times New Roman" w:hAnsi="Times New Roman" w:cs="Times New Roman"/>
                <w:spacing w:val="-3"/>
                <w:sz w:val="24"/>
                <w:szCs w:val="24"/>
                <w:lang w:eastAsia="ru-RU" w:bidi="ru-RU"/>
              </w:rPr>
              <w:t xml:space="preserve"> </w:t>
            </w:r>
            <w:r w:rsidRPr="00F30751">
              <w:rPr>
                <w:rFonts w:ascii="Times New Roman" w:eastAsia="Times New Roman" w:hAnsi="Times New Roman" w:cs="Times New Roman"/>
                <w:sz w:val="24"/>
                <w:szCs w:val="24"/>
                <w:lang w:eastAsia="ru-RU" w:bidi="ru-RU"/>
              </w:rPr>
              <w:t>платформы</w:t>
            </w:r>
            <w:r w:rsidRPr="00F30751">
              <w:rPr>
                <w:rFonts w:ascii="Times New Roman" w:eastAsia="Times New Roman" w:hAnsi="Times New Roman" w:cs="Times New Roman"/>
                <w:spacing w:val="-5"/>
                <w:sz w:val="24"/>
                <w:szCs w:val="24"/>
                <w:lang w:eastAsia="ru-RU" w:bidi="ru-RU"/>
              </w:rPr>
              <w:t xml:space="preserve"> </w:t>
            </w:r>
            <w:r w:rsidRPr="00F30751">
              <w:rPr>
                <w:rFonts w:ascii="Times New Roman" w:eastAsia="Times New Roman" w:hAnsi="Times New Roman" w:cs="Times New Roman"/>
                <w:sz w:val="24"/>
                <w:szCs w:val="24"/>
                <w:lang w:eastAsia="ru-RU" w:bidi="ru-RU"/>
              </w:rPr>
              <w:t>«Сдам</w:t>
            </w:r>
            <w:r w:rsidRPr="00F30751">
              <w:rPr>
                <w:rFonts w:ascii="Times New Roman" w:eastAsia="Times New Roman" w:hAnsi="Times New Roman" w:cs="Times New Roman"/>
                <w:spacing w:val="-6"/>
                <w:sz w:val="24"/>
                <w:szCs w:val="24"/>
                <w:lang w:eastAsia="ru-RU" w:bidi="ru-RU"/>
              </w:rPr>
              <w:t xml:space="preserve"> </w:t>
            </w:r>
            <w:r w:rsidRPr="00F30751">
              <w:rPr>
                <w:rFonts w:ascii="Times New Roman" w:eastAsia="Times New Roman" w:hAnsi="Times New Roman" w:cs="Times New Roman"/>
                <w:spacing w:val="-4"/>
                <w:sz w:val="24"/>
                <w:szCs w:val="24"/>
                <w:lang w:eastAsia="ru-RU" w:bidi="ru-RU"/>
              </w:rPr>
              <w:t>ЕГЭ»</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5">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/74</w:t>
              </w:r>
              <w:r w:rsidRPr="00F30751">
                <w:rPr>
                  <w:rFonts w:ascii="Times New Roman" w:eastAsia="Calibri" w:hAnsi="Times New Roman" w:cs="Times New Roman"/>
                  <w:color w:val="0000FF"/>
                  <w:sz w:val="24"/>
                  <w:szCs w:val="24"/>
                  <w:u w:val="single"/>
                  <w:lang w:val="en-US"/>
                </w:rPr>
                <w:t>b</w:t>
              </w:r>
              <w:r w:rsidRPr="00F30751">
                <w:rPr>
                  <w:rFonts w:ascii="Times New Roman" w:eastAsia="Calibri" w:hAnsi="Times New Roman" w:cs="Times New Roman"/>
                  <w:color w:val="0000FF"/>
                  <w:sz w:val="24"/>
                  <w:szCs w:val="24"/>
                  <w:u w:val="single"/>
                </w:rPr>
                <w:t>2</w:t>
              </w:r>
              <w:r w:rsidRPr="00F30751">
                <w:rPr>
                  <w:rFonts w:ascii="Times New Roman" w:eastAsia="Calibri" w:hAnsi="Times New Roman" w:cs="Times New Roman"/>
                  <w:color w:val="0000FF"/>
                  <w:sz w:val="24"/>
                  <w:szCs w:val="24"/>
                  <w:u w:val="single"/>
                  <w:lang w:val="en-US"/>
                </w:rPr>
                <w:t>ad</w:t>
              </w:r>
              <w:r w:rsidRPr="00F30751">
                <w:rPr>
                  <w:rFonts w:ascii="Times New Roman" w:eastAsia="Calibri" w:hAnsi="Times New Roman" w:cs="Times New Roman"/>
                  <w:color w:val="0000FF"/>
                  <w:sz w:val="24"/>
                  <w:szCs w:val="24"/>
                  <w:u w:val="single"/>
                </w:rPr>
                <w:t>91</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64</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Итоговая контрольная работа</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1 </w:t>
            </w: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6">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ec</w:t>
              </w:r>
              <w:r w:rsidRPr="00F30751">
                <w:rPr>
                  <w:rFonts w:ascii="Times New Roman" w:eastAsia="Calibri" w:hAnsi="Times New Roman" w:cs="Times New Roman"/>
                  <w:color w:val="0000FF"/>
                  <w:sz w:val="24"/>
                  <w:szCs w:val="24"/>
                  <w:u w:val="single"/>
                </w:rPr>
                <w:t>24</w:t>
              </w:r>
              <w:r w:rsidRPr="00F30751">
                <w:rPr>
                  <w:rFonts w:ascii="Times New Roman" w:eastAsia="Calibri" w:hAnsi="Times New Roman" w:cs="Times New Roman"/>
                  <w:color w:val="0000FF"/>
                  <w:sz w:val="24"/>
                  <w:szCs w:val="24"/>
                  <w:u w:val="single"/>
                  <w:lang w:val="en-US"/>
                </w:rPr>
                <w:t>dfc</w:t>
              </w:r>
              <w:r w:rsidRPr="00F30751">
                <w:rPr>
                  <w:rFonts w:ascii="Times New Roman" w:eastAsia="Calibri" w:hAnsi="Times New Roman" w:cs="Times New Roman"/>
                  <w:color w:val="0000FF"/>
                  <w:sz w:val="24"/>
                  <w:szCs w:val="24"/>
                  <w:u w:val="single"/>
                </w:rPr>
                <w:t>2</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65</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7">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465</w:t>
              </w:r>
              <w:r w:rsidRPr="00F30751">
                <w:rPr>
                  <w:rFonts w:ascii="Times New Roman" w:eastAsia="Calibri" w:hAnsi="Times New Roman" w:cs="Times New Roman"/>
                  <w:color w:val="0000FF"/>
                  <w:sz w:val="24"/>
                  <w:szCs w:val="24"/>
                  <w:u w:val="single"/>
                  <w:lang w:val="en-US"/>
                </w:rPr>
                <w:t>d</w:t>
              </w:r>
              <w:r w:rsidRPr="00F30751">
                <w:rPr>
                  <w:rFonts w:ascii="Times New Roman" w:eastAsia="Calibri" w:hAnsi="Times New Roman" w:cs="Times New Roman"/>
                  <w:color w:val="0000FF"/>
                  <w:sz w:val="24"/>
                  <w:szCs w:val="24"/>
                  <w:u w:val="single"/>
                </w:rPr>
                <w:t>10</w:t>
              </w:r>
              <w:r w:rsidRPr="00F30751">
                <w:rPr>
                  <w:rFonts w:ascii="Times New Roman" w:eastAsia="Calibri" w:hAnsi="Times New Roman" w:cs="Times New Roman"/>
                  <w:color w:val="0000FF"/>
                  <w:sz w:val="24"/>
                  <w:szCs w:val="24"/>
                  <w:u w:val="single"/>
                  <w:lang w:val="en-US"/>
                </w:rPr>
                <w:t>e</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66</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8">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465</w:t>
              </w:r>
              <w:r w:rsidRPr="00F30751">
                <w:rPr>
                  <w:rFonts w:ascii="Times New Roman" w:eastAsia="Calibri" w:hAnsi="Times New Roman" w:cs="Times New Roman"/>
                  <w:color w:val="0000FF"/>
                  <w:sz w:val="24"/>
                  <w:szCs w:val="24"/>
                  <w:u w:val="single"/>
                  <w:lang w:val="en-US"/>
                </w:rPr>
                <w:t>d</w:t>
              </w:r>
              <w:r w:rsidRPr="00F30751">
                <w:rPr>
                  <w:rFonts w:ascii="Times New Roman" w:eastAsia="Calibri" w:hAnsi="Times New Roman" w:cs="Times New Roman"/>
                  <w:color w:val="0000FF"/>
                  <w:sz w:val="24"/>
                  <w:szCs w:val="24"/>
                  <w:u w:val="single"/>
                </w:rPr>
                <w:t>10</w:t>
              </w:r>
              <w:r w:rsidRPr="00F30751">
                <w:rPr>
                  <w:rFonts w:ascii="Times New Roman" w:eastAsia="Calibri" w:hAnsi="Times New Roman" w:cs="Times New Roman"/>
                  <w:color w:val="0000FF"/>
                  <w:sz w:val="24"/>
                  <w:szCs w:val="24"/>
                  <w:u w:val="single"/>
                  <w:lang w:val="en-US"/>
                </w:rPr>
                <w:t>e</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67</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69">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465</w:t>
              </w:r>
              <w:r w:rsidRPr="00F30751">
                <w:rPr>
                  <w:rFonts w:ascii="Times New Roman" w:eastAsia="Calibri" w:hAnsi="Times New Roman" w:cs="Times New Roman"/>
                  <w:color w:val="0000FF"/>
                  <w:sz w:val="24"/>
                  <w:szCs w:val="24"/>
                  <w:u w:val="single"/>
                  <w:lang w:val="en-US"/>
                </w:rPr>
                <w:t>d</w:t>
              </w:r>
              <w:r w:rsidRPr="00F30751">
                <w:rPr>
                  <w:rFonts w:ascii="Times New Roman" w:eastAsia="Calibri" w:hAnsi="Times New Roman" w:cs="Times New Roman"/>
                  <w:color w:val="0000FF"/>
                  <w:sz w:val="24"/>
                  <w:szCs w:val="24"/>
                  <w:u w:val="single"/>
                </w:rPr>
                <w:t>10</w:t>
              </w:r>
              <w:r w:rsidRPr="00F30751">
                <w:rPr>
                  <w:rFonts w:ascii="Times New Roman" w:eastAsia="Calibri" w:hAnsi="Times New Roman" w:cs="Times New Roman"/>
                  <w:color w:val="0000FF"/>
                  <w:sz w:val="24"/>
                  <w:szCs w:val="24"/>
                  <w:u w:val="single"/>
                  <w:lang w:val="en-US"/>
                </w:rPr>
                <w:t>e</w:t>
              </w:r>
            </w:hyperlink>
          </w:p>
        </w:tc>
      </w:tr>
      <w:tr w:rsidR="00F30751" w:rsidRPr="00F30751" w:rsidTr="00F30751">
        <w:trPr>
          <w:trHeight w:val="144"/>
          <w:tblCellSpacing w:w="20" w:type="nil"/>
        </w:trPr>
        <w:tc>
          <w:tcPr>
            <w:tcW w:w="809" w:type="dxa"/>
            <w:tcMar>
              <w:top w:w="50" w:type="dxa"/>
              <w:left w:w="100" w:type="dxa"/>
            </w:tcMar>
            <w:vAlign w:val="center"/>
          </w:tcPr>
          <w:p w:rsidR="00F30751" w:rsidRPr="00F30751" w:rsidRDefault="00F30751" w:rsidP="00F30751">
            <w:pPr>
              <w:spacing w:after="0" w:line="276" w:lineRule="auto"/>
              <w:rPr>
                <w:rFonts w:ascii="Times New Roman" w:eastAsia="Calibri" w:hAnsi="Times New Roman" w:cs="Times New Roman"/>
                <w:color w:val="000000"/>
                <w:sz w:val="24"/>
                <w:szCs w:val="24"/>
              </w:rPr>
            </w:pPr>
            <w:r w:rsidRPr="00F30751">
              <w:rPr>
                <w:rFonts w:ascii="Times New Roman" w:eastAsia="Calibri" w:hAnsi="Times New Roman" w:cs="Times New Roman"/>
                <w:color w:val="000000"/>
                <w:sz w:val="24"/>
                <w:szCs w:val="24"/>
              </w:rPr>
              <w:t>68</w:t>
            </w:r>
          </w:p>
        </w:tc>
        <w:tc>
          <w:tcPr>
            <w:tcW w:w="5528"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Повторение, обобщение и систематизация знаний</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1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rPr>
            </w:pPr>
            <w:r w:rsidRPr="00F30751">
              <w:rPr>
                <w:rFonts w:ascii="Times New Roman" w:eastAsia="Calibri" w:hAnsi="Times New Roman" w:cs="Times New Roman"/>
                <w:sz w:val="24"/>
                <w:szCs w:val="24"/>
              </w:rPr>
              <w:t>1</w:t>
            </w:r>
          </w:p>
        </w:tc>
        <w:tc>
          <w:tcPr>
            <w:tcW w:w="3193" w:type="dxa"/>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hyperlink r:id="rId370">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f</w:t>
              </w:r>
              <w:r w:rsidRPr="00F30751">
                <w:rPr>
                  <w:rFonts w:ascii="Times New Roman" w:eastAsia="Calibri" w:hAnsi="Times New Roman" w:cs="Times New Roman"/>
                  <w:color w:val="0000FF"/>
                  <w:sz w:val="24"/>
                  <w:szCs w:val="24"/>
                  <w:u w:val="single"/>
                </w:rPr>
                <w:t>465</w:t>
              </w:r>
              <w:r w:rsidRPr="00F30751">
                <w:rPr>
                  <w:rFonts w:ascii="Times New Roman" w:eastAsia="Calibri" w:hAnsi="Times New Roman" w:cs="Times New Roman"/>
                  <w:color w:val="0000FF"/>
                  <w:sz w:val="24"/>
                  <w:szCs w:val="24"/>
                  <w:u w:val="single"/>
                  <w:lang w:val="en-US"/>
                </w:rPr>
                <w:t>d</w:t>
              </w:r>
              <w:r w:rsidRPr="00F30751">
                <w:rPr>
                  <w:rFonts w:ascii="Times New Roman" w:eastAsia="Calibri" w:hAnsi="Times New Roman" w:cs="Times New Roman"/>
                  <w:color w:val="0000FF"/>
                  <w:sz w:val="24"/>
                  <w:szCs w:val="24"/>
                  <w:u w:val="single"/>
                </w:rPr>
                <w:t>10</w:t>
              </w:r>
              <w:r w:rsidRPr="00F30751">
                <w:rPr>
                  <w:rFonts w:ascii="Times New Roman" w:eastAsia="Calibri" w:hAnsi="Times New Roman" w:cs="Times New Roman"/>
                  <w:color w:val="0000FF"/>
                  <w:sz w:val="24"/>
                  <w:szCs w:val="24"/>
                  <w:u w:val="single"/>
                  <w:lang w:val="en-US"/>
                </w:rPr>
                <w:t>e</w:t>
              </w:r>
            </w:hyperlink>
          </w:p>
        </w:tc>
      </w:tr>
      <w:tr w:rsidR="00F30751" w:rsidRPr="00F30751" w:rsidTr="00F30751">
        <w:trPr>
          <w:gridAfter w:val="1"/>
          <w:wAfter w:w="3193" w:type="dxa"/>
          <w:trHeight w:val="144"/>
          <w:tblCellSpacing w:w="20" w:type="nil"/>
        </w:trPr>
        <w:tc>
          <w:tcPr>
            <w:tcW w:w="6337" w:type="dxa"/>
            <w:gridSpan w:val="2"/>
            <w:tcMar>
              <w:top w:w="50" w:type="dxa"/>
              <w:left w:w="100" w:type="dxa"/>
            </w:tcMar>
            <w:vAlign w:val="center"/>
          </w:tcPr>
          <w:p w:rsidR="00F30751" w:rsidRPr="00F30751" w:rsidRDefault="00F30751" w:rsidP="00F30751">
            <w:pPr>
              <w:spacing w:after="0" w:line="276" w:lineRule="auto"/>
              <w:ind w:left="135"/>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ОБЩЕЕ КОЛИЧЕСТВО ЧАСОВ ПО ПРОГРАММЕ</w:t>
            </w:r>
          </w:p>
        </w:tc>
        <w:tc>
          <w:tcPr>
            <w:tcW w:w="993"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rPr>
              <w:t xml:space="preserve"> </w:t>
            </w:r>
            <w:r w:rsidRPr="00F30751">
              <w:rPr>
                <w:rFonts w:ascii="Times New Roman" w:eastAsia="Calibri" w:hAnsi="Times New Roman" w:cs="Times New Roman"/>
                <w:color w:val="000000"/>
                <w:sz w:val="24"/>
                <w:szCs w:val="24"/>
                <w:lang w:val="en-US"/>
              </w:rPr>
              <w:t xml:space="preserve">34 </w:t>
            </w:r>
          </w:p>
        </w:tc>
        <w:tc>
          <w:tcPr>
            <w:tcW w:w="1842"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3 </w:t>
            </w:r>
          </w:p>
        </w:tc>
        <w:tc>
          <w:tcPr>
            <w:tcW w:w="1910" w:type="dxa"/>
            <w:tcMar>
              <w:top w:w="50" w:type="dxa"/>
              <w:left w:w="100" w:type="dxa"/>
            </w:tcMar>
            <w:vAlign w:val="center"/>
          </w:tcPr>
          <w:p w:rsidR="00F30751" w:rsidRPr="00F30751" w:rsidRDefault="00F30751" w:rsidP="00F30751">
            <w:pPr>
              <w:spacing w:after="0" w:line="276" w:lineRule="auto"/>
              <w:ind w:left="135"/>
              <w:jc w:val="center"/>
              <w:rPr>
                <w:rFonts w:ascii="Times New Roman" w:eastAsia="Calibri" w:hAnsi="Times New Roman" w:cs="Times New Roman"/>
                <w:sz w:val="24"/>
                <w:szCs w:val="24"/>
                <w:lang w:val="en-US"/>
              </w:rPr>
            </w:pPr>
            <w:r w:rsidRPr="00F30751">
              <w:rPr>
                <w:rFonts w:ascii="Times New Roman" w:eastAsia="Calibri" w:hAnsi="Times New Roman" w:cs="Times New Roman"/>
                <w:color w:val="000000"/>
                <w:sz w:val="24"/>
                <w:szCs w:val="24"/>
                <w:lang w:val="en-US"/>
              </w:rPr>
              <w:t xml:space="preserve"> 0 </w:t>
            </w:r>
          </w:p>
        </w:tc>
      </w:tr>
    </w:tbl>
    <w:p w:rsidR="00F30751" w:rsidRPr="00F30751" w:rsidRDefault="00F30751" w:rsidP="00F30751">
      <w:pPr>
        <w:spacing w:after="200" w:line="276" w:lineRule="auto"/>
        <w:rPr>
          <w:rFonts w:ascii="Times New Roman" w:eastAsia="Calibri" w:hAnsi="Times New Roman" w:cs="Times New Roman"/>
          <w:sz w:val="24"/>
          <w:szCs w:val="24"/>
          <w:lang w:val="en-US"/>
        </w:rPr>
        <w:sectPr w:rsidR="00F30751" w:rsidRPr="00F30751">
          <w:pgSz w:w="16383" w:h="11906" w:orient="landscape"/>
          <w:pgMar w:top="1134" w:right="850" w:bottom="1134" w:left="1701" w:header="720" w:footer="720" w:gutter="0"/>
          <w:cols w:space="720"/>
        </w:sectPr>
      </w:pPr>
    </w:p>
    <w:p w:rsidR="00F30751" w:rsidRPr="00F30751" w:rsidRDefault="00F30751" w:rsidP="00F30751">
      <w:pPr>
        <w:spacing w:after="0" w:line="276" w:lineRule="auto"/>
        <w:ind w:left="120"/>
        <w:rPr>
          <w:rFonts w:ascii="Times New Roman" w:eastAsia="Calibri" w:hAnsi="Times New Roman" w:cs="Times New Roman"/>
          <w:sz w:val="24"/>
          <w:szCs w:val="24"/>
        </w:rPr>
      </w:pPr>
      <w:bookmarkStart w:id="59" w:name="block-31377886"/>
      <w:bookmarkEnd w:id="58"/>
      <w:r w:rsidRPr="00F30751">
        <w:rPr>
          <w:rFonts w:ascii="Times New Roman" w:eastAsia="Calibri" w:hAnsi="Times New Roman" w:cs="Times New Roman"/>
          <w:b/>
          <w:color w:val="000000"/>
          <w:sz w:val="24"/>
          <w:szCs w:val="24"/>
        </w:rPr>
        <w:t>УЧЕБНО-МЕТОДИЧЕСКОЕ ОБЕСПЕЧЕНИЕ ОБРАЗОВАТЕЛЬНОГО ПРОЦЕССА</w:t>
      </w:r>
    </w:p>
    <w:p w:rsidR="00F30751" w:rsidRPr="00F30751" w:rsidRDefault="00F30751" w:rsidP="00F30751">
      <w:pPr>
        <w:spacing w:after="0" w:line="480" w:lineRule="auto"/>
        <w:ind w:left="120"/>
        <w:rPr>
          <w:rFonts w:ascii="Times New Roman" w:eastAsia="Calibri" w:hAnsi="Times New Roman" w:cs="Times New Roman"/>
          <w:sz w:val="24"/>
          <w:szCs w:val="24"/>
          <w:lang w:val="en-US"/>
        </w:rPr>
      </w:pPr>
      <w:r w:rsidRPr="00F30751">
        <w:rPr>
          <w:rFonts w:ascii="Times New Roman" w:eastAsia="Calibri" w:hAnsi="Times New Roman" w:cs="Times New Roman"/>
          <w:b/>
          <w:color w:val="000000"/>
          <w:sz w:val="24"/>
          <w:szCs w:val="24"/>
          <w:lang w:val="en-US"/>
        </w:rPr>
        <w:t>ОБЯЗАТЕЛЬНЫЕ УЧЕБНЫЕ МАТЕРИАЛЫ ДЛЯ УЧЕНИКА</w:t>
      </w:r>
    </w:p>
    <w:p w:rsidR="00F30751" w:rsidRPr="00F30751" w:rsidRDefault="00F30751" w:rsidP="00F30751">
      <w:pPr>
        <w:tabs>
          <w:tab w:val="left" w:pos="709"/>
        </w:tabs>
        <w:spacing w:after="200" w:line="275" w:lineRule="exact"/>
        <w:ind w:left="709"/>
        <w:rPr>
          <w:rFonts w:ascii="Times New Roman" w:eastAsia="Calibri" w:hAnsi="Times New Roman" w:cs="Times New Roman"/>
          <w:sz w:val="24"/>
          <w:szCs w:val="24"/>
        </w:rPr>
      </w:pPr>
      <w:r w:rsidRPr="00F30751">
        <w:rPr>
          <w:rFonts w:ascii="Times New Roman" w:eastAsia="Calibri" w:hAnsi="Times New Roman" w:cs="Times New Roman"/>
          <w:b/>
          <w:sz w:val="24"/>
          <w:szCs w:val="24"/>
        </w:rPr>
        <w:t xml:space="preserve">1.Учебник: </w:t>
      </w:r>
      <w:r w:rsidRPr="00F30751">
        <w:rPr>
          <w:rFonts w:ascii="Times New Roman" w:eastAsia="Calibri" w:hAnsi="Times New Roman" w:cs="Times New Roman"/>
          <w:sz w:val="24"/>
          <w:szCs w:val="24"/>
        </w:rPr>
        <w:t>Геометрия. Учебник для 10-11кл. Атанасян Л.С. и др. М., Просвещение,</w:t>
      </w:r>
      <w:r w:rsidRPr="00F30751">
        <w:rPr>
          <w:rFonts w:ascii="Times New Roman" w:eastAsia="Calibri" w:hAnsi="Times New Roman" w:cs="Times New Roman"/>
          <w:spacing w:val="-7"/>
          <w:sz w:val="24"/>
          <w:szCs w:val="24"/>
        </w:rPr>
        <w:t xml:space="preserve"> </w:t>
      </w:r>
      <w:r w:rsidRPr="00F30751">
        <w:rPr>
          <w:rFonts w:ascii="Times New Roman" w:eastAsia="Calibri" w:hAnsi="Times New Roman" w:cs="Times New Roman"/>
          <w:sz w:val="24"/>
          <w:szCs w:val="24"/>
        </w:rPr>
        <w:t>2024</w:t>
      </w:r>
    </w:p>
    <w:p w:rsidR="00F30751" w:rsidRPr="00F30751" w:rsidRDefault="00F30751" w:rsidP="00F30751">
      <w:pPr>
        <w:tabs>
          <w:tab w:val="left" w:pos="709"/>
        </w:tabs>
        <w:spacing w:after="200" w:line="275" w:lineRule="exact"/>
        <w:ind w:left="709"/>
        <w:rPr>
          <w:rFonts w:ascii="Times New Roman" w:eastAsia="Calibri" w:hAnsi="Times New Roman" w:cs="Times New Roman"/>
          <w:sz w:val="24"/>
          <w:szCs w:val="24"/>
        </w:rPr>
      </w:pPr>
      <w:r w:rsidRPr="00F30751">
        <w:rPr>
          <w:rFonts w:ascii="Times New Roman" w:eastAsia="Calibri" w:hAnsi="Times New Roman" w:cs="Times New Roman"/>
          <w:b/>
          <w:sz w:val="24"/>
          <w:szCs w:val="24"/>
        </w:rPr>
        <w:t>2.</w:t>
      </w:r>
      <w:r w:rsidRPr="00F30751">
        <w:rPr>
          <w:rFonts w:ascii="Times New Roman" w:eastAsia="Calibri" w:hAnsi="Times New Roman" w:cs="Times New Roman"/>
          <w:sz w:val="24"/>
          <w:szCs w:val="24"/>
        </w:rPr>
        <w:t xml:space="preserve"> Рабочая тетрадь. Геометрия. 10 класс. 11 класс. Базовый/профильный уровень. УМК Атанасян Л.С. и др. М., Просвещение, 2024</w:t>
      </w:r>
    </w:p>
    <w:p w:rsidR="00F30751" w:rsidRPr="00F30751" w:rsidRDefault="00F30751" w:rsidP="00F30751">
      <w:pPr>
        <w:tabs>
          <w:tab w:val="left" w:pos="709"/>
        </w:tabs>
        <w:spacing w:after="200" w:line="275" w:lineRule="exact"/>
        <w:ind w:left="709"/>
        <w:rPr>
          <w:rFonts w:ascii="Times New Roman" w:eastAsia="Calibri" w:hAnsi="Times New Roman" w:cs="Times New Roman"/>
          <w:sz w:val="24"/>
          <w:szCs w:val="24"/>
        </w:rPr>
      </w:pPr>
      <w:r w:rsidRPr="00F30751">
        <w:rPr>
          <w:rFonts w:ascii="Times New Roman" w:eastAsia="Calibri" w:hAnsi="Times New Roman" w:cs="Times New Roman"/>
          <w:b/>
          <w:sz w:val="24"/>
          <w:szCs w:val="24"/>
        </w:rPr>
        <w:t>3.</w:t>
      </w:r>
      <w:r w:rsidRPr="00F30751">
        <w:rPr>
          <w:rFonts w:ascii="Times New Roman" w:eastAsia="Calibri" w:hAnsi="Times New Roman" w:cs="Times New Roman"/>
          <w:sz w:val="24"/>
          <w:szCs w:val="24"/>
        </w:rPr>
        <w:t xml:space="preserve"> Дидактические материалы.Геометрия. 10,11 класс .Б.Г.Зив. М., Просвещение, 2024</w:t>
      </w:r>
    </w:p>
    <w:p w:rsidR="00F30751" w:rsidRPr="00F30751" w:rsidRDefault="00F30751" w:rsidP="00F30751">
      <w:pPr>
        <w:tabs>
          <w:tab w:val="left" w:pos="709"/>
        </w:tabs>
        <w:spacing w:after="200" w:line="275" w:lineRule="exact"/>
        <w:ind w:left="709"/>
        <w:rPr>
          <w:rFonts w:ascii="Times New Roman" w:eastAsia="Calibri" w:hAnsi="Times New Roman" w:cs="Times New Roman"/>
          <w:sz w:val="24"/>
          <w:szCs w:val="24"/>
        </w:rPr>
      </w:pPr>
      <w:r w:rsidRPr="00F30751">
        <w:rPr>
          <w:rFonts w:ascii="Times New Roman" w:eastAsia="Calibri" w:hAnsi="Times New Roman" w:cs="Times New Roman"/>
          <w:b/>
          <w:sz w:val="24"/>
          <w:szCs w:val="24"/>
        </w:rPr>
        <w:t>4.</w:t>
      </w:r>
      <w:r w:rsidRPr="00F30751">
        <w:rPr>
          <w:rFonts w:ascii="Times New Roman" w:eastAsia="Calibri" w:hAnsi="Times New Roman" w:cs="Times New Roman"/>
          <w:sz w:val="24"/>
          <w:szCs w:val="24"/>
        </w:rPr>
        <w:t xml:space="preserve"> Контрольные работы .Геометрия . 10-11 класс. М.А.Иченская. М., Просвещение, 2024</w:t>
      </w:r>
    </w:p>
    <w:p w:rsidR="00F30751" w:rsidRPr="00F30751" w:rsidRDefault="00F30751" w:rsidP="00F30751">
      <w:pPr>
        <w:tabs>
          <w:tab w:val="left" w:pos="709"/>
        </w:tabs>
        <w:spacing w:after="200" w:line="275" w:lineRule="exact"/>
        <w:ind w:left="709"/>
        <w:rPr>
          <w:rFonts w:ascii="Times New Roman" w:eastAsia="Calibri" w:hAnsi="Times New Roman" w:cs="Times New Roman"/>
          <w:sz w:val="24"/>
          <w:szCs w:val="24"/>
        </w:rPr>
      </w:pPr>
    </w:p>
    <w:p w:rsidR="00F30751" w:rsidRPr="00F30751" w:rsidRDefault="00F30751" w:rsidP="00F30751">
      <w:pPr>
        <w:tabs>
          <w:tab w:val="left" w:pos="709"/>
        </w:tabs>
        <w:spacing w:after="200" w:line="275" w:lineRule="exact"/>
        <w:ind w:left="709"/>
        <w:rPr>
          <w:rFonts w:ascii="Times New Roman" w:eastAsia="Calibri" w:hAnsi="Times New Roman" w:cs="Times New Roman"/>
          <w:sz w:val="24"/>
          <w:szCs w:val="24"/>
        </w:rPr>
      </w:pPr>
    </w:p>
    <w:p w:rsidR="00F30751" w:rsidRPr="00F30751" w:rsidRDefault="00F30751" w:rsidP="00F30751">
      <w:pPr>
        <w:spacing w:before="80" w:after="200" w:line="444" w:lineRule="auto"/>
        <w:ind w:left="142" w:right="2151"/>
        <w:rPr>
          <w:rFonts w:ascii="Times New Roman" w:eastAsia="Calibri" w:hAnsi="Times New Roman" w:cs="Times New Roman"/>
          <w:b/>
          <w:sz w:val="24"/>
          <w:szCs w:val="24"/>
        </w:rPr>
      </w:pPr>
      <w:r w:rsidRPr="00F30751">
        <w:rPr>
          <w:rFonts w:ascii="Times New Roman" w:eastAsia="Calibri" w:hAnsi="Times New Roman" w:cs="Times New Roman"/>
          <w:b/>
          <w:sz w:val="24"/>
          <w:szCs w:val="24"/>
        </w:rPr>
        <w:t>МАТЕРИАЛЫ ДЛЯ УЧИТЕЛЯ</w:t>
      </w:r>
    </w:p>
    <w:p w:rsidR="00F30751" w:rsidRPr="00F30751" w:rsidRDefault="00F30751" w:rsidP="00F30751">
      <w:pPr>
        <w:widowControl w:val="0"/>
        <w:autoSpaceDE w:val="0"/>
        <w:autoSpaceDN w:val="0"/>
        <w:spacing w:before="1" w:after="0" w:line="275" w:lineRule="exact"/>
        <w:ind w:left="3403"/>
        <w:outlineLvl w:val="1"/>
        <w:rPr>
          <w:rFonts w:ascii="Times New Roman" w:eastAsia="Times New Roman" w:hAnsi="Times New Roman" w:cs="Times New Roman"/>
          <w:b/>
          <w:bCs/>
          <w:sz w:val="24"/>
          <w:szCs w:val="24"/>
          <w:lang w:eastAsia="ru-RU" w:bidi="ru-RU"/>
        </w:rPr>
      </w:pPr>
      <w:bookmarkStart w:id="60" w:name="УМК__Л._С._Атанасяна_и_др."/>
      <w:bookmarkEnd w:id="60"/>
      <w:r w:rsidRPr="00F30751">
        <w:rPr>
          <w:rFonts w:ascii="Times New Roman" w:eastAsia="Times New Roman" w:hAnsi="Times New Roman" w:cs="Times New Roman"/>
          <w:b/>
          <w:bCs/>
          <w:sz w:val="24"/>
          <w:szCs w:val="24"/>
          <w:lang w:eastAsia="ru-RU" w:bidi="ru-RU"/>
        </w:rPr>
        <w:t>УМК Л. С. Атанасян и др.</w:t>
      </w:r>
    </w:p>
    <w:p w:rsidR="00F30751" w:rsidRPr="00F30751" w:rsidRDefault="00F30751" w:rsidP="00F30751">
      <w:pPr>
        <w:widowControl w:val="0"/>
        <w:autoSpaceDE w:val="0"/>
        <w:autoSpaceDN w:val="0"/>
        <w:spacing w:before="1" w:after="0" w:line="275" w:lineRule="exact"/>
        <w:ind w:left="3403"/>
        <w:outlineLvl w:val="1"/>
        <w:rPr>
          <w:rFonts w:ascii="Times New Roman" w:eastAsia="Times New Roman" w:hAnsi="Times New Roman" w:cs="Times New Roman"/>
          <w:b/>
          <w:bCs/>
          <w:sz w:val="24"/>
          <w:szCs w:val="24"/>
          <w:lang w:eastAsia="ru-RU" w:bidi="ru-RU"/>
        </w:rPr>
      </w:pPr>
    </w:p>
    <w:tbl>
      <w:tblPr>
        <w:tblStyle w:val="TableNormal1"/>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3"/>
        <w:gridCol w:w="8805"/>
      </w:tblGrid>
      <w:tr w:rsidR="00F30751" w:rsidRPr="00F30751" w:rsidTr="00F30751">
        <w:trPr>
          <w:trHeight w:val="551"/>
        </w:trPr>
        <w:tc>
          <w:tcPr>
            <w:tcW w:w="773"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before="2" w:line="276" w:lineRule="exact"/>
              <w:ind w:left="247" w:right="219" w:firstLine="19"/>
              <w:rPr>
                <w:rFonts w:ascii="Times New Roman" w:eastAsia="Times New Roman" w:hAnsi="Times New Roman" w:cs="Times New Roman"/>
                <w:b/>
                <w:sz w:val="24"/>
                <w:szCs w:val="24"/>
                <w:lang w:bidi="ru-RU"/>
              </w:rPr>
            </w:pPr>
            <w:bookmarkStart w:id="61" w:name="Методическое_обеспечение_(у_учителя):"/>
            <w:bookmarkEnd w:id="61"/>
            <w:r w:rsidRPr="00F30751">
              <w:rPr>
                <w:rFonts w:ascii="Times New Roman" w:eastAsia="Times New Roman" w:hAnsi="Times New Roman" w:cs="Times New Roman"/>
                <w:b/>
                <w:sz w:val="24"/>
                <w:szCs w:val="24"/>
                <w:lang w:bidi="ru-RU"/>
              </w:rPr>
              <w:t>№ пп</w:t>
            </w:r>
          </w:p>
        </w:tc>
        <w:tc>
          <w:tcPr>
            <w:tcW w:w="8805"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75" w:lineRule="exact"/>
              <w:ind w:left="2392" w:right="2385"/>
              <w:jc w:val="center"/>
              <w:rPr>
                <w:rFonts w:ascii="Times New Roman" w:eastAsia="Times New Roman" w:hAnsi="Times New Roman" w:cs="Times New Roman"/>
                <w:b/>
                <w:sz w:val="24"/>
                <w:szCs w:val="24"/>
                <w:lang w:bidi="ru-RU"/>
              </w:rPr>
            </w:pPr>
            <w:r w:rsidRPr="00F30751">
              <w:rPr>
                <w:rFonts w:ascii="Times New Roman" w:eastAsia="Times New Roman" w:hAnsi="Times New Roman" w:cs="Times New Roman"/>
                <w:b/>
                <w:sz w:val="24"/>
                <w:szCs w:val="24"/>
                <w:lang w:bidi="ru-RU"/>
              </w:rPr>
              <w:t>Название методической литературы</w:t>
            </w:r>
          </w:p>
        </w:tc>
      </w:tr>
      <w:tr w:rsidR="00F30751" w:rsidRPr="00F30751" w:rsidTr="00F30751">
        <w:trPr>
          <w:trHeight w:val="551"/>
        </w:trPr>
        <w:tc>
          <w:tcPr>
            <w:tcW w:w="773"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70" w:lineRule="exact"/>
              <w:ind w:left="206"/>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bidi="ru-RU"/>
              </w:rPr>
              <w:t>1</w:t>
            </w:r>
          </w:p>
        </w:tc>
        <w:tc>
          <w:tcPr>
            <w:tcW w:w="8805"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70" w:lineRule="exact"/>
              <w:ind w:left="362"/>
              <w:rPr>
                <w:rFonts w:ascii="Times New Roman" w:eastAsia="Times New Roman" w:hAnsi="Times New Roman" w:cs="Times New Roman"/>
                <w:sz w:val="24"/>
                <w:szCs w:val="24"/>
                <w:lang w:val="ru-RU" w:bidi="ru-RU"/>
              </w:rPr>
            </w:pPr>
            <w:r w:rsidRPr="00F30751">
              <w:rPr>
                <w:rFonts w:ascii="Times New Roman" w:eastAsia="Times New Roman" w:hAnsi="Times New Roman" w:cs="Times New Roman"/>
                <w:sz w:val="24"/>
                <w:szCs w:val="24"/>
                <w:lang w:val="ru-RU" w:bidi="ru-RU"/>
              </w:rPr>
              <w:t>Сборник рабочих программ по алгебре и началам математического</w:t>
            </w:r>
          </w:p>
          <w:p w:rsidR="00F30751" w:rsidRPr="00F30751" w:rsidRDefault="00F30751" w:rsidP="00F30751">
            <w:pPr>
              <w:spacing w:line="261" w:lineRule="exact"/>
              <w:ind w:left="362"/>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val="ru-RU" w:bidi="ru-RU"/>
              </w:rPr>
              <w:t xml:space="preserve">анализа 10-11 классы. Т.А. Бурмистрова. </w:t>
            </w:r>
            <w:r w:rsidRPr="00F30751">
              <w:rPr>
                <w:rFonts w:ascii="Times New Roman" w:eastAsia="Times New Roman" w:hAnsi="Times New Roman" w:cs="Times New Roman"/>
                <w:sz w:val="24"/>
                <w:szCs w:val="24"/>
                <w:lang w:bidi="ru-RU"/>
              </w:rPr>
              <w:t>2021</w:t>
            </w:r>
          </w:p>
        </w:tc>
      </w:tr>
      <w:tr w:rsidR="00F30751" w:rsidRPr="00F30751" w:rsidTr="00F30751">
        <w:trPr>
          <w:trHeight w:val="551"/>
        </w:trPr>
        <w:tc>
          <w:tcPr>
            <w:tcW w:w="773"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70" w:lineRule="exact"/>
              <w:ind w:left="206"/>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bidi="ru-RU"/>
              </w:rPr>
              <w:t xml:space="preserve">2 </w:t>
            </w:r>
          </w:p>
        </w:tc>
        <w:tc>
          <w:tcPr>
            <w:tcW w:w="8805"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70" w:lineRule="exact"/>
              <w:rPr>
                <w:rFonts w:ascii="Times New Roman" w:eastAsia="Times New Roman" w:hAnsi="Times New Roman" w:cs="Times New Roman"/>
                <w:sz w:val="24"/>
                <w:szCs w:val="24"/>
                <w:lang w:val="ru-RU" w:bidi="ru-RU"/>
              </w:rPr>
            </w:pPr>
            <w:r w:rsidRPr="00F30751">
              <w:rPr>
                <w:rFonts w:ascii="Times New Roman" w:eastAsia="Times New Roman" w:hAnsi="Times New Roman" w:cs="Times New Roman"/>
                <w:sz w:val="24"/>
                <w:szCs w:val="24"/>
                <w:lang w:val="ru-RU" w:bidi="ru-RU"/>
              </w:rPr>
              <w:t xml:space="preserve">      Геометрия 10-11. Учебник для 10-11 классов. Атанасян Л.с, и др.                                </w:t>
            </w:r>
          </w:p>
          <w:p w:rsidR="00F30751" w:rsidRPr="00F30751" w:rsidRDefault="00F30751" w:rsidP="00F30751">
            <w:pPr>
              <w:spacing w:line="270" w:lineRule="exact"/>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val="ru-RU" w:bidi="ru-RU"/>
              </w:rPr>
              <w:t xml:space="preserve">                                </w:t>
            </w:r>
            <w:r w:rsidRPr="00F30751">
              <w:rPr>
                <w:rFonts w:ascii="Times New Roman" w:eastAsia="Times New Roman" w:hAnsi="Times New Roman" w:cs="Times New Roman"/>
                <w:sz w:val="24"/>
                <w:szCs w:val="24"/>
                <w:lang w:bidi="ru-RU"/>
              </w:rPr>
              <w:t>Просвещение, 2024</w:t>
            </w:r>
          </w:p>
        </w:tc>
      </w:tr>
      <w:tr w:rsidR="00F30751" w:rsidRPr="00F30751" w:rsidTr="00F30751">
        <w:trPr>
          <w:trHeight w:val="551"/>
        </w:trPr>
        <w:tc>
          <w:tcPr>
            <w:tcW w:w="773"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70" w:lineRule="exact"/>
              <w:ind w:left="206"/>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bidi="ru-RU"/>
              </w:rPr>
              <w:t>3</w:t>
            </w:r>
          </w:p>
        </w:tc>
        <w:tc>
          <w:tcPr>
            <w:tcW w:w="8805"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70" w:lineRule="exact"/>
              <w:ind w:left="362"/>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val="ru-RU" w:bidi="ru-RU"/>
              </w:rPr>
              <w:t xml:space="preserve">Геометрия 10-11 класс. Методическое пособие для учителя. </w:t>
            </w:r>
            <w:r w:rsidRPr="00F30751">
              <w:rPr>
                <w:rFonts w:ascii="Times New Roman" w:eastAsia="Times New Roman" w:hAnsi="Times New Roman" w:cs="Times New Roman"/>
                <w:sz w:val="24"/>
                <w:szCs w:val="24"/>
                <w:lang w:bidi="ru-RU"/>
              </w:rPr>
              <w:t>М., Просвещение, 2024</w:t>
            </w:r>
          </w:p>
        </w:tc>
      </w:tr>
      <w:tr w:rsidR="00F30751" w:rsidRPr="00F30751" w:rsidTr="00F30751">
        <w:trPr>
          <w:trHeight w:val="275"/>
        </w:trPr>
        <w:tc>
          <w:tcPr>
            <w:tcW w:w="773"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56" w:lineRule="exact"/>
              <w:ind w:left="206"/>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bidi="ru-RU"/>
              </w:rPr>
              <w:t>4</w:t>
            </w:r>
          </w:p>
        </w:tc>
        <w:tc>
          <w:tcPr>
            <w:tcW w:w="8805"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56" w:lineRule="exact"/>
              <w:ind w:left="362"/>
              <w:rPr>
                <w:rFonts w:ascii="Times New Roman" w:eastAsia="Times New Roman" w:hAnsi="Times New Roman" w:cs="Times New Roman"/>
                <w:sz w:val="24"/>
                <w:szCs w:val="24"/>
                <w:lang w:val="ru-RU" w:bidi="ru-RU"/>
              </w:rPr>
            </w:pPr>
            <w:r w:rsidRPr="00F30751">
              <w:rPr>
                <w:rFonts w:ascii="Times New Roman" w:eastAsia="Times New Roman" w:hAnsi="Times New Roman" w:cs="Times New Roman"/>
                <w:sz w:val="24"/>
                <w:szCs w:val="24"/>
                <w:lang w:val="ru-RU" w:bidi="ru-RU"/>
              </w:rPr>
              <w:t>Поурочные разработки по геометрии-10. Яровенко В.А.2022</w:t>
            </w:r>
          </w:p>
        </w:tc>
      </w:tr>
      <w:tr w:rsidR="00F30751" w:rsidRPr="00F30751" w:rsidTr="00F30751">
        <w:trPr>
          <w:trHeight w:val="275"/>
        </w:trPr>
        <w:tc>
          <w:tcPr>
            <w:tcW w:w="773"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56" w:lineRule="exact"/>
              <w:ind w:left="206"/>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bidi="ru-RU"/>
              </w:rPr>
              <w:t>5</w:t>
            </w:r>
          </w:p>
        </w:tc>
        <w:tc>
          <w:tcPr>
            <w:tcW w:w="8805"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56" w:lineRule="exact"/>
              <w:ind w:left="362"/>
              <w:rPr>
                <w:rFonts w:ascii="Times New Roman" w:eastAsia="Times New Roman" w:hAnsi="Times New Roman" w:cs="Times New Roman"/>
                <w:sz w:val="24"/>
                <w:szCs w:val="24"/>
                <w:lang w:val="ru-RU" w:bidi="ru-RU"/>
              </w:rPr>
            </w:pPr>
            <w:r w:rsidRPr="00F30751">
              <w:rPr>
                <w:rFonts w:ascii="Times New Roman" w:eastAsia="Times New Roman" w:hAnsi="Times New Roman" w:cs="Times New Roman"/>
                <w:sz w:val="24"/>
                <w:szCs w:val="24"/>
                <w:lang w:val="ru-RU" w:bidi="ru-RU"/>
              </w:rPr>
              <w:t>Изучение геометрии в 10-11кл. Саакян С.М, Бутузов В.Ф. 2021</w:t>
            </w:r>
          </w:p>
        </w:tc>
      </w:tr>
      <w:tr w:rsidR="00F30751" w:rsidRPr="00F30751" w:rsidTr="00F30751">
        <w:trPr>
          <w:trHeight w:val="278"/>
        </w:trPr>
        <w:tc>
          <w:tcPr>
            <w:tcW w:w="773"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58" w:lineRule="exact"/>
              <w:ind w:left="206"/>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bidi="ru-RU"/>
              </w:rPr>
              <w:t>6</w:t>
            </w:r>
          </w:p>
        </w:tc>
        <w:tc>
          <w:tcPr>
            <w:tcW w:w="8805"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58" w:lineRule="exact"/>
              <w:ind w:left="362"/>
              <w:rPr>
                <w:rFonts w:ascii="Times New Roman" w:eastAsia="Times New Roman" w:hAnsi="Times New Roman" w:cs="Times New Roman"/>
                <w:sz w:val="24"/>
                <w:szCs w:val="24"/>
                <w:lang w:val="ru-RU" w:bidi="ru-RU"/>
              </w:rPr>
            </w:pPr>
            <w:r w:rsidRPr="00F30751">
              <w:rPr>
                <w:rFonts w:ascii="Times New Roman" w:eastAsia="Times New Roman" w:hAnsi="Times New Roman" w:cs="Times New Roman"/>
                <w:sz w:val="24"/>
                <w:szCs w:val="24"/>
                <w:lang w:val="ru-RU" w:bidi="ru-RU"/>
              </w:rPr>
              <w:t>Поурочные разработки по геометрии-11. Яровенко В.А.2022</w:t>
            </w:r>
          </w:p>
        </w:tc>
      </w:tr>
      <w:tr w:rsidR="00F30751" w:rsidRPr="00F30751" w:rsidTr="00F30751">
        <w:trPr>
          <w:trHeight w:val="275"/>
        </w:trPr>
        <w:tc>
          <w:tcPr>
            <w:tcW w:w="773"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56" w:lineRule="exact"/>
              <w:ind w:left="206"/>
              <w:rPr>
                <w:rFonts w:ascii="Times New Roman" w:eastAsia="Times New Roman" w:hAnsi="Times New Roman" w:cs="Times New Roman"/>
                <w:sz w:val="24"/>
                <w:szCs w:val="24"/>
                <w:lang w:bidi="ru-RU"/>
              </w:rPr>
            </w:pPr>
            <w:r w:rsidRPr="00F30751">
              <w:rPr>
                <w:rFonts w:ascii="Times New Roman" w:eastAsia="Times New Roman" w:hAnsi="Times New Roman" w:cs="Times New Roman"/>
                <w:sz w:val="24"/>
                <w:szCs w:val="24"/>
                <w:lang w:bidi="ru-RU"/>
              </w:rPr>
              <w:t>7</w:t>
            </w:r>
          </w:p>
        </w:tc>
        <w:tc>
          <w:tcPr>
            <w:tcW w:w="8805" w:type="dxa"/>
            <w:tcBorders>
              <w:top w:val="single" w:sz="4" w:space="0" w:color="000000"/>
              <w:left w:val="single" w:sz="4" w:space="0" w:color="000000"/>
              <w:bottom w:val="single" w:sz="4" w:space="0" w:color="000000"/>
              <w:right w:val="single" w:sz="4" w:space="0" w:color="000000"/>
            </w:tcBorders>
            <w:hideMark/>
          </w:tcPr>
          <w:p w:rsidR="00F30751" w:rsidRPr="00F30751" w:rsidRDefault="00F30751" w:rsidP="00F30751">
            <w:pPr>
              <w:spacing w:line="256" w:lineRule="exact"/>
              <w:ind w:left="362"/>
              <w:rPr>
                <w:rFonts w:ascii="Times New Roman" w:eastAsia="Times New Roman" w:hAnsi="Times New Roman" w:cs="Times New Roman"/>
                <w:sz w:val="24"/>
                <w:szCs w:val="24"/>
                <w:lang w:val="ru-RU" w:bidi="ru-RU"/>
              </w:rPr>
            </w:pPr>
            <w:r w:rsidRPr="00F30751">
              <w:rPr>
                <w:rFonts w:ascii="Times New Roman" w:eastAsia="Times New Roman" w:hAnsi="Times New Roman" w:cs="Times New Roman"/>
                <w:sz w:val="24"/>
                <w:szCs w:val="24"/>
                <w:lang w:val="ru-RU" w:bidi="ru-RU"/>
              </w:rPr>
              <w:t>Геометрия 10-11кл. Поурочные разработки к учебнику Геометрия 10-11, АтанасянЛ.С. и др. 2023</w:t>
            </w:r>
          </w:p>
        </w:tc>
      </w:tr>
    </w:tbl>
    <w:p w:rsidR="00F30751" w:rsidRPr="00F30751" w:rsidRDefault="00F30751" w:rsidP="00F30751">
      <w:pPr>
        <w:spacing w:after="0" w:line="276" w:lineRule="auto"/>
        <w:rPr>
          <w:rFonts w:ascii="Times New Roman" w:eastAsia="Calibri" w:hAnsi="Times New Roman" w:cs="Times New Roman"/>
          <w:sz w:val="24"/>
          <w:szCs w:val="24"/>
        </w:rPr>
      </w:pPr>
    </w:p>
    <w:p w:rsidR="00F30751" w:rsidRPr="00F30751" w:rsidRDefault="00F30751" w:rsidP="00F30751">
      <w:pPr>
        <w:spacing w:after="0" w:line="480" w:lineRule="auto"/>
        <w:ind w:left="120"/>
        <w:rPr>
          <w:rFonts w:ascii="Times New Roman" w:eastAsia="Calibri" w:hAnsi="Times New Roman" w:cs="Times New Roman"/>
          <w:sz w:val="24"/>
          <w:szCs w:val="24"/>
        </w:rPr>
      </w:pPr>
      <w:r w:rsidRPr="00F30751">
        <w:rPr>
          <w:rFonts w:ascii="Times New Roman" w:eastAsia="Calibri" w:hAnsi="Times New Roman" w:cs="Times New Roman"/>
          <w:b/>
          <w:color w:val="000000"/>
          <w:sz w:val="24"/>
          <w:szCs w:val="24"/>
        </w:rPr>
        <w:t>ЦИФРОВЫЕ ОБРАЗОВАТЕЛЬНЫЕ РЕСУРСЫ И РЕСУРСЫ СЕТИ ИНТЕРНЕТ</w:t>
      </w:r>
    </w:p>
    <w:p w:rsidR="00F30751" w:rsidRPr="00F30751" w:rsidRDefault="00F30751" w:rsidP="00F30751">
      <w:pPr>
        <w:spacing w:after="0" w:line="480" w:lineRule="auto"/>
        <w:ind w:left="120"/>
        <w:rPr>
          <w:rFonts w:ascii="Times New Roman" w:eastAsia="Calibri" w:hAnsi="Times New Roman" w:cs="Times New Roman"/>
          <w:sz w:val="24"/>
          <w:szCs w:val="24"/>
        </w:rPr>
      </w:pPr>
    </w:p>
    <w:p w:rsidR="00F30751" w:rsidRPr="00F30751" w:rsidRDefault="00F30751" w:rsidP="00F30751">
      <w:pPr>
        <w:spacing w:after="0" w:line="276" w:lineRule="auto"/>
        <w:ind w:left="120"/>
        <w:rPr>
          <w:rFonts w:ascii="Times New Roman" w:eastAsia="Calibri" w:hAnsi="Times New Roman" w:cs="Times New Roman"/>
          <w:sz w:val="24"/>
          <w:szCs w:val="24"/>
        </w:rPr>
      </w:pPr>
      <w:r w:rsidRPr="00F30751">
        <w:rPr>
          <w:rFonts w:ascii="Times New Roman" w:eastAsia="Calibri" w:hAnsi="Times New Roman" w:cs="Times New Roman"/>
          <w:color w:val="000000"/>
          <w:sz w:val="24"/>
          <w:szCs w:val="24"/>
        </w:rPr>
        <w:t xml:space="preserve">Библиотека ЦОК </w:t>
      </w:r>
      <w:r w:rsidRPr="00F30751">
        <w:rPr>
          <w:rFonts w:ascii="Times New Roman" w:eastAsia="Calibri" w:hAnsi="Times New Roman" w:cs="Times New Roman"/>
          <w:color w:val="0000FF"/>
          <w:sz w:val="24"/>
          <w:szCs w:val="24"/>
          <w:u w:val="single"/>
          <w:lang w:val="en-US"/>
        </w:rPr>
        <w:t>https</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m</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edsoo</w:t>
      </w:r>
      <w:r w:rsidRPr="00F30751">
        <w:rPr>
          <w:rFonts w:ascii="Times New Roman" w:eastAsia="Calibri" w:hAnsi="Times New Roman" w:cs="Times New Roman"/>
          <w:color w:val="0000FF"/>
          <w:sz w:val="24"/>
          <w:szCs w:val="24"/>
          <w:u w:val="single"/>
        </w:rPr>
        <w:t>.</w:t>
      </w:r>
      <w:r w:rsidRPr="00F30751">
        <w:rPr>
          <w:rFonts w:ascii="Times New Roman" w:eastAsia="Calibri" w:hAnsi="Times New Roman" w:cs="Times New Roman"/>
          <w:color w:val="0000FF"/>
          <w:sz w:val="24"/>
          <w:szCs w:val="24"/>
          <w:u w:val="single"/>
          <w:lang w:val="en-US"/>
        </w:rPr>
        <w:t>ru</w:t>
      </w:r>
    </w:p>
    <w:p w:rsidR="00F30751" w:rsidRPr="00F30751" w:rsidRDefault="00F30751" w:rsidP="00F30751">
      <w:pPr>
        <w:spacing w:after="200" w:line="276" w:lineRule="auto"/>
        <w:rPr>
          <w:rFonts w:ascii="Times New Roman" w:eastAsia="Calibri" w:hAnsi="Times New Roman" w:cs="Times New Roman"/>
          <w:sz w:val="24"/>
          <w:szCs w:val="24"/>
        </w:rPr>
        <w:sectPr w:rsidR="00F30751" w:rsidRPr="00F30751">
          <w:pgSz w:w="11906" w:h="16383"/>
          <w:pgMar w:top="1134" w:right="850" w:bottom="1134" w:left="1701" w:header="720" w:footer="720" w:gutter="0"/>
          <w:cols w:space="720"/>
        </w:sectPr>
      </w:pPr>
    </w:p>
    <w:bookmarkEnd w:id="59"/>
    <w:p w:rsidR="00F30751" w:rsidRPr="00F30751" w:rsidRDefault="00F30751" w:rsidP="00F30751">
      <w:pPr>
        <w:widowControl w:val="0"/>
        <w:autoSpaceDE w:val="0"/>
        <w:autoSpaceDN w:val="0"/>
        <w:spacing w:after="0" w:line="275" w:lineRule="exact"/>
        <w:ind w:left="124"/>
        <w:rPr>
          <w:rFonts w:ascii="Times New Roman" w:eastAsia="Times New Roman" w:hAnsi="Times New Roman" w:cs="Times New Roman"/>
          <w:color w:val="000000"/>
          <w:sz w:val="24"/>
          <w:szCs w:val="24"/>
          <w:lang w:eastAsia="ru-RU" w:bidi="ru-RU"/>
        </w:rPr>
      </w:pPr>
    </w:p>
    <w:p w:rsidR="00F30751" w:rsidRPr="00F30751" w:rsidRDefault="00F30751" w:rsidP="00F30751">
      <w:pPr>
        <w:spacing w:after="265" w:line="256" w:lineRule="auto"/>
        <w:ind w:left="554" w:right="687"/>
        <w:rPr>
          <w:rFonts w:ascii="Times New Roman" w:eastAsia="Calibri" w:hAnsi="Times New Roman" w:cs="Times New Roman"/>
          <w:b/>
          <w:color w:val="000000"/>
          <w:sz w:val="24"/>
          <w:szCs w:val="24"/>
        </w:rPr>
      </w:pPr>
      <w:r w:rsidRPr="00F30751">
        <w:rPr>
          <w:rFonts w:ascii="Times New Roman" w:eastAsia="Calibri" w:hAnsi="Times New Roman" w:cs="Times New Roman"/>
          <w:b/>
          <w:color w:val="000000"/>
          <w:sz w:val="24"/>
          <w:szCs w:val="24"/>
        </w:rPr>
        <w:t>КРИТЕРИИ ОЦЕНКИ УСТНЫХ И ПИСЬМЕННЫХ РАБОТ</w:t>
      </w:r>
    </w:p>
    <w:p w:rsidR="00F30751" w:rsidRPr="00F30751" w:rsidRDefault="00F30751" w:rsidP="00F30751">
      <w:pPr>
        <w:keepNext/>
        <w:keepLines/>
        <w:spacing w:before="200" w:after="200" w:line="276" w:lineRule="auto"/>
        <w:ind w:firstLine="709"/>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color w:val="000000"/>
          <w:sz w:val="24"/>
          <w:szCs w:val="24"/>
        </w:rPr>
        <w:t>Оценка устных ответов учащихся</w:t>
      </w:r>
    </w:p>
    <w:p w:rsidR="00F30751" w:rsidRPr="00F30751" w:rsidRDefault="00F30751" w:rsidP="00F30751">
      <w:pPr>
        <w:keepNext/>
        <w:keepLines/>
        <w:spacing w:before="120" w:after="120" w:line="276" w:lineRule="auto"/>
        <w:ind w:left="284" w:firstLine="425"/>
        <w:outlineLvl w:val="1"/>
        <w:rPr>
          <w:rFonts w:ascii="Times New Roman" w:eastAsia="Times New Roman" w:hAnsi="Times New Roman" w:cs="Times New Roman"/>
          <w:color w:val="000000"/>
          <w:sz w:val="24"/>
          <w:szCs w:val="24"/>
        </w:rPr>
      </w:pPr>
      <w:r w:rsidRPr="00F30751">
        <w:rPr>
          <w:rFonts w:ascii="Times New Roman" w:eastAsia="Times New Roman" w:hAnsi="Times New Roman" w:cs="Times New Roman"/>
          <w:bCs/>
          <w:color w:val="000000"/>
          <w:sz w:val="24"/>
          <w:szCs w:val="24"/>
          <w:u w:val="single"/>
        </w:rPr>
        <w:t>Ответ оценивается отметкой «5»</w:t>
      </w:r>
      <w:r w:rsidRPr="00F30751">
        <w:rPr>
          <w:rFonts w:ascii="Times New Roman" w:eastAsia="Times New Roman" w:hAnsi="Times New Roman" w:cs="Times New Roman"/>
          <w:bCs/>
          <w:color w:val="000000"/>
          <w:sz w:val="24"/>
          <w:szCs w:val="24"/>
        </w:rPr>
        <w:t>, если ученик:</w:t>
      </w:r>
    </w:p>
    <w:p w:rsidR="00F30751" w:rsidRPr="00F30751" w:rsidRDefault="00F30751" w:rsidP="00F30751">
      <w:pPr>
        <w:widowControl w:val="0"/>
        <w:numPr>
          <w:ilvl w:val="0"/>
          <w:numId w:val="40"/>
        </w:numPr>
        <w:autoSpaceDE w:val="0"/>
        <w:autoSpaceDN w:val="0"/>
        <w:spacing w:before="120" w:after="12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полно раскрыл содержание материала в объеме, предусмотренном программой и учебником; изложил материал грамотным языком в определенной логической последовательности, точно используя математическую терминологию и символику;</w:t>
      </w:r>
    </w:p>
    <w:p w:rsidR="00F30751" w:rsidRPr="00F30751" w:rsidRDefault="00F30751" w:rsidP="00F30751">
      <w:pPr>
        <w:widowControl w:val="0"/>
        <w:numPr>
          <w:ilvl w:val="0"/>
          <w:numId w:val="40"/>
        </w:numPr>
        <w:autoSpaceDE w:val="0"/>
        <w:autoSpaceDN w:val="0"/>
        <w:spacing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правильно выполнил рисунки, чертежи, графики, сопутствующие ответу:</w:t>
      </w:r>
    </w:p>
    <w:p w:rsidR="00F30751" w:rsidRPr="00F30751" w:rsidRDefault="00F30751" w:rsidP="00F30751">
      <w:pPr>
        <w:keepNext/>
        <w:keepLines/>
        <w:spacing w:before="200" w:after="200" w:line="276" w:lineRule="auto"/>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rsidR="00F30751" w:rsidRPr="00F30751" w:rsidRDefault="00F30751" w:rsidP="00F30751">
      <w:pPr>
        <w:widowControl w:val="0"/>
        <w:numPr>
          <w:ilvl w:val="0"/>
          <w:numId w:val="40"/>
        </w:numPr>
        <w:autoSpaceDE w:val="0"/>
        <w:autoSpaceDN w:val="0"/>
        <w:spacing w:before="120" w:after="12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продемонстрировал усвоение ранее изученных сопутствующих вопросов, сформированность и устойчивость используемых при ответе умений и навыков;</w:t>
      </w:r>
    </w:p>
    <w:p w:rsidR="00F30751" w:rsidRPr="00F30751" w:rsidRDefault="00F30751" w:rsidP="00F30751">
      <w:pPr>
        <w:widowControl w:val="0"/>
        <w:numPr>
          <w:ilvl w:val="0"/>
          <w:numId w:val="40"/>
        </w:numPr>
        <w:autoSpaceDE w:val="0"/>
        <w:autoSpaceDN w:val="0"/>
        <w:spacing w:before="120" w:after="12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 xml:space="preserve">отвечал самостоятельно без наводящих вопросов учителя. Возможны одна две неточности при освещении второстепенных вопросов или в выкладках, которые ученик легко исправил по замечанию учителя. </w:t>
      </w:r>
    </w:p>
    <w:p w:rsidR="00F30751" w:rsidRPr="00F30751" w:rsidRDefault="00F30751" w:rsidP="00F30751">
      <w:pPr>
        <w:keepNext/>
        <w:keepLines/>
        <w:spacing w:before="120" w:after="200" w:line="276" w:lineRule="auto"/>
        <w:ind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u w:val="single" w:color="231F20"/>
        </w:rPr>
        <w:t>Ответ оценивается отметкой «4»</w:t>
      </w:r>
      <w:r w:rsidRPr="00F30751">
        <w:rPr>
          <w:rFonts w:ascii="Times New Roman" w:eastAsia="Times New Roman" w:hAnsi="Times New Roman" w:cs="Times New Roman"/>
          <w:bCs/>
          <w:color w:val="000000"/>
          <w:sz w:val="24"/>
          <w:szCs w:val="24"/>
        </w:rPr>
        <w:t>, если он удовлетворяет в основном требованиям на отметку «5», но при этом имеет один из недостатков:</w:t>
      </w:r>
    </w:p>
    <w:p w:rsidR="00F30751" w:rsidRPr="00F30751" w:rsidRDefault="00F30751" w:rsidP="00F30751">
      <w:pPr>
        <w:widowControl w:val="0"/>
        <w:numPr>
          <w:ilvl w:val="0"/>
          <w:numId w:val="41"/>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в изложении допущены небольшие пробелы, не исказившие математическое содержание ответа: допущены один-два недочета при освещении основного содержания ответа, исправленные по замечанию учителя:</w:t>
      </w:r>
    </w:p>
    <w:p w:rsidR="00F30751" w:rsidRPr="00F30751" w:rsidRDefault="00F30751" w:rsidP="00F30751">
      <w:pPr>
        <w:widowControl w:val="0"/>
        <w:numPr>
          <w:ilvl w:val="0"/>
          <w:numId w:val="41"/>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допущены ошибка или более двух недочетов при освещении второстепенных вопросов и в выкладках, легко исправленные по замечанию учителя.</w:t>
      </w:r>
    </w:p>
    <w:p w:rsidR="00F30751" w:rsidRPr="00F30751" w:rsidRDefault="00F30751" w:rsidP="00F30751">
      <w:pPr>
        <w:keepNext/>
        <w:keepLines/>
        <w:spacing w:before="120" w:after="200" w:line="276" w:lineRule="auto"/>
        <w:ind w:firstLine="709"/>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u w:val="single"/>
        </w:rPr>
        <w:t>Отметка «3» ставится</w:t>
      </w:r>
      <w:r w:rsidRPr="00F30751">
        <w:rPr>
          <w:rFonts w:ascii="Times New Roman" w:eastAsia="Times New Roman" w:hAnsi="Times New Roman" w:cs="Times New Roman"/>
          <w:bCs/>
          <w:color w:val="000000"/>
          <w:sz w:val="24"/>
          <w:szCs w:val="24"/>
        </w:rPr>
        <w:t xml:space="preserve"> в следующих случаях:</w:t>
      </w:r>
    </w:p>
    <w:p w:rsidR="00F30751" w:rsidRPr="00F30751" w:rsidRDefault="00F30751" w:rsidP="00F30751">
      <w:pPr>
        <w:widowControl w:val="0"/>
        <w:numPr>
          <w:ilvl w:val="0"/>
          <w:numId w:val="42"/>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w:t>
      </w:r>
    </w:p>
    <w:p w:rsidR="00F30751" w:rsidRPr="00F30751" w:rsidRDefault="00F30751" w:rsidP="00F30751">
      <w:pPr>
        <w:widowControl w:val="0"/>
        <w:numPr>
          <w:ilvl w:val="0"/>
          <w:numId w:val="42"/>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при знании теоретического материала выявлена недостаточная сформированность основных умений и навыков.</w:t>
      </w:r>
    </w:p>
    <w:p w:rsidR="00F30751" w:rsidRPr="00F30751" w:rsidRDefault="00F30751" w:rsidP="00F30751">
      <w:pPr>
        <w:keepNext/>
        <w:keepLines/>
        <w:spacing w:before="120" w:after="200" w:line="276" w:lineRule="auto"/>
        <w:ind w:firstLine="591"/>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u w:val="single" w:color="231F20"/>
        </w:rPr>
        <w:t>Отметка «2» ставится</w:t>
      </w:r>
      <w:r w:rsidRPr="00F30751">
        <w:rPr>
          <w:rFonts w:ascii="Times New Roman" w:eastAsia="Times New Roman" w:hAnsi="Times New Roman" w:cs="Times New Roman"/>
          <w:bCs/>
          <w:color w:val="000000"/>
          <w:sz w:val="24"/>
          <w:szCs w:val="24"/>
        </w:rPr>
        <w:t xml:space="preserve"> в следующих случаях:</w:t>
      </w:r>
    </w:p>
    <w:p w:rsidR="00F30751" w:rsidRPr="00F30751" w:rsidRDefault="00F30751" w:rsidP="00F30751">
      <w:pPr>
        <w:widowControl w:val="0"/>
        <w:numPr>
          <w:ilvl w:val="0"/>
          <w:numId w:val="42"/>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не раскрыто основное содержание учебного материала; обнаружено незнание или непонимание учеником большей или наиболее важной части учебного материала;</w:t>
      </w:r>
    </w:p>
    <w:p w:rsidR="00F30751" w:rsidRPr="00F30751" w:rsidRDefault="00F30751" w:rsidP="00F30751">
      <w:pPr>
        <w:widowControl w:val="0"/>
        <w:numPr>
          <w:ilvl w:val="0"/>
          <w:numId w:val="42"/>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допущены ошибки в определении понятия,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F30751" w:rsidRPr="00F30751" w:rsidRDefault="00F30751" w:rsidP="00F30751">
      <w:pPr>
        <w:widowControl w:val="0"/>
        <w:numPr>
          <w:ilvl w:val="0"/>
          <w:numId w:val="42"/>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 xml:space="preserve"> а также 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w:t>
      </w:r>
    </w:p>
    <w:p w:rsidR="00F30751" w:rsidRPr="00F30751" w:rsidRDefault="00F30751" w:rsidP="00F30751">
      <w:pPr>
        <w:spacing w:after="200" w:line="276" w:lineRule="auto"/>
        <w:rPr>
          <w:rFonts w:ascii="Times New Roman" w:eastAsia="Times New Roman" w:hAnsi="Times New Roman" w:cs="Times New Roman"/>
          <w:color w:val="000000"/>
          <w:sz w:val="24"/>
          <w:szCs w:val="24"/>
        </w:rPr>
      </w:pPr>
    </w:p>
    <w:p w:rsidR="00F30751" w:rsidRPr="00F30751" w:rsidRDefault="00F30751" w:rsidP="00F30751">
      <w:pPr>
        <w:keepNext/>
        <w:keepLines/>
        <w:spacing w:before="200" w:after="200" w:line="276" w:lineRule="auto"/>
        <w:ind w:left="284" w:firstLine="425"/>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color w:val="000000"/>
          <w:sz w:val="24"/>
          <w:szCs w:val="24"/>
        </w:rPr>
        <w:t>Оценка письменных контрольных работ учащихся по математике</w:t>
      </w:r>
    </w:p>
    <w:p w:rsidR="00F30751" w:rsidRPr="00F30751" w:rsidRDefault="00F30751" w:rsidP="00F30751">
      <w:pPr>
        <w:keepNext/>
        <w:keepLines/>
        <w:spacing w:before="120" w:after="200" w:line="276" w:lineRule="auto"/>
        <w:ind w:firstLine="709"/>
        <w:outlineLvl w:val="1"/>
        <w:rPr>
          <w:rFonts w:ascii="Times New Roman" w:eastAsia="Times New Roman" w:hAnsi="Times New Roman" w:cs="Times New Roman"/>
          <w:color w:val="000000"/>
          <w:sz w:val="24"/>
          <w:szCs w:val="24"/>
          <w:lang w:val="en-US"/>
        </w:rPr>
      </w:pPr>
      <w:r w:rsidRPr="00F30751">
        <w:rPr>
          <w:rFonts w:ascii="Times New Roman" w:eastAsia="Times New Roman" w:hAnsi="Times New Roman" w:cs="Times New Roman"/>
          <w:bCs/>
          <w:color w:val="000000"/>
          <w:sz w:val="24"/>
          <w:szCs w:val="24"/>
          <w:u w:val="single" w:color="231F20"/>
          <w:lang w:val="en-US"/>
        </w:rPr>
        <w:t>Отметка «5» ставится</w:t>
      </w:r>
      <w:r w:rsidRPr="00F30751">
        <w:rPr>
          <w:rFonts w:ascii="Times New Roman" w:eastAsia="Times New Roman" w:hAnsi="Times New Roman" w:cs="Times New Roman"/>
          <w:bCs/>
          <w:color w:val="000000"/>
          <w:sz w:val="24"/>
          <w:szCs w:val="24"/>
          <w:lang w:val="en-US"/>
        </w:rPr>
        <w:t>, если:</w:t>
      </w:r>
    </w:p>
    <w:p w:rsidR="00F30751" w:rsidRPr="00F30751" w:rsidRDefault="00F30751" w:rsidP="00F30751">
      <w:pPr>
        <w:widowControl w:val="0"/>
        <w:numPr>
          <w:ilvl w:val="0"/>
          <w:numId w:val="43"/>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lang w:val="en-US"/>
        </w:rPr>
      </w:pPr>
      <w:r w:rsidRPr="00F30751">
        <w:rPr>
          <w:rFonts w:ascii="Times New Roman" w:eastAsia="Times New Roman" w:hAnsi="Times New Roman" w:cs="Times New Roman"/>
          <w:bCs/>
          <w:color w:val="000000"/>
          <w:sz w:val="24"/>
          <w:szCs w:val="24"/>
          <w:lang w:val="en-US"/>
        </w:rPr>
        <w:t>работа выполнена полностью;</w:t>
      </w:r>
    </w:p>
    <w:p w:rsidR="00F30751" w:rsidRPr="00F30751" w:rsidRDefault="00F30751" w:rsidP="00F30751">
      <w:pPr>
        <w:widowControl w:val="0"/>
        <w:numPr>
          <w:ilvl w:val="0"/>
          <w:numId w:val="43"/>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в логических рассуждениях и обосновании решения нет пробелов и ошибок;</w:t>
      </w:r>
    </w:p>
    <w:p w:rsidR="00F30751" w:rsidRPr="00F30751" w:rsidRDefault="00F30751" w:rsidP="00F30751">
      <w:pPr>
        <w:widowControl w:val="0"/>
        <w:numPr>
          <w:ilvl w:val="0"/>
          <w:numId w:val="43"/>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F30751" w:rsidRPr="00F30751" w:rsidRDefault="00F30751" w:rsidP="00F30751">
      <w:pPr>
        <w:keepNext/>
        <w:keepLines/>
        <w:spacing w:before="120" w:after="200" w:line="276" w:lineRule="auto"/>
        <w:ind w:firstLine="709"/>
        <w:outlineLvl w:val="1"/>
        <w:rPr>
          <w:rFonts w:ascii="Times New Roman" w:eastAsia="Times New Roman" w:hAnsi="Times New Roman" w:cs="Times New Roman"/>
          <w:bCs/>
          <w:color w:val="000000"/>
          <w:sz w:val="24"/>
          <w:szCs w:val="24"/>
          <w:lang w:val="en-US"/>
        </w:rPr>
      </w:pPr>
      <w:r w:rsidRPr="00F30751">
        <w:rPr>
          <w:rFonts w:ascii="Times New Roman" w:eastAsia="Times New Roman" w:hAnsi="Times New Roman" w:cs="Times New Roman"/>
          <w:bCs/>
          <w:color w:val="000000"/>
          <w:sz w:val="24"/>
          <w:szCs w:val="24"/>
          <w:u w:val="single" w:color="231F20"/>
          <w:lang w:val="en-US"/>
        </w:rPr>
        <w:t>Отметка «4» ставится</w:t>
      </w:r>
      <w:r w:rsidRPr="00F30751">
        <w:rPr>
          <w:rFonts w:ascii="Times New Roman" w:eastAsia="Times New Roman" w:hAnsi="Times New Roman" w:cs="Times New Roman"/>
          <w:bCs/>
          <w:color w:val="000000"/>
          <w:sz w:val="24"/>
          <w:szCs w:val="24"/>
          <w:lang w:val="en-US"/>
        </w:rPr>
        <w:t>, если:</w:t>
      </w:r>
    </w:p>
    <w:p w:rsidR="00F30751" w:rsidRPr="00F30751" w:rsidRDefault="00F30751" w:rsidP="00F30751">
      <w:pPr>
        <w:widowControl w:val="0"/>
        <w:numPr>
          <w:ilvl w:val="0"/>
          <w:numId w:val="43"/>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F30751" w:rsidRPr="00F30751" w:rsidRDefault="00F30751" w:rsidP="00F30751">
      <w:pPr>
        <w:widowControl w:val="0"/>
        <w:numPr>
          <w:ilvl w:val="0"/>
          <w:numId w:val="43"/>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допущена одна ошибка или два три недочета в выкладках, рисунках, чертежах или графиках (если эти виды работы не являлись специальным объектом проверки).</w:t>
      </w:r>
    </w:p>
    <w:p w:rsidR="00F30751" w:rsidRPr="00F30751" w:rsidRDefault="00F30751" w:rsidP="00F30751">
      <w:pPr>
        <w:keepNext/>
        <w:keepLines/>
        <w:spacing w:before="120" w:after="200" w:line="276" w:lineRule="auto"/>
        <w:ind w:firstLine="567"/>
        <w:outlineLvl w:val="1"/>
        <w:rPr>
          <w:rFonts w:ascii="Times New Roman" w:eastAsia="Times New Roman" w:hAnsi="Times New Roman" w:cs="Times New Roman"/>
          <w:bCs/>
          <w:color w:val="000000"/>
          <w:sz w:val="24"/>
          <w:szCs w:val="24"/>
        </w:rPr>
      </w:pPr>
    </w:p>
    <w:p w:rsidR="00F30751" w:rsidRPr="00F30751" w:rsidRDefault="00F30751" w:rsidP="00F30751">
      <w:pPr>
        <w:keepNext/>
        <w:keepLines/>
        <w:spacing w:before="120" w:after="200" w:line="276" w:lineRule="auto"/>
        <w:ind w:firstLine="591"/>
        <w:outlineLvl w:val="1"/>
        <w:rPr>
          <w:rFonts w:ascii="Times New Roman" w:eastAsia="Times New Roman" w:hAnsi="Times New Roman" w:cs="Times New Roman"/>
          <w:bCs/>
          <w:color w:val="000000"/>
          <w:sz w:val="24"/>
          <w:szCs w:val="24"/>
          <w:lang w:val="en-US"/>
        </w:rPr>
      </w:pPr>
      <w:r w:rsidRPr="00F30751">
        <w:rPr>
          <w:rFonts w:ascii="Times New Roman" w:eastAsia="Times New Roman" w:hAnsi="Times New Roman" w:cs="Times New Roman"/>
          <w:bCs/>
          <w:color w:val="000000"/>
          <w:sz w:val="24"/>
          <w:szCs w:val="24"/>
          <w:u w:val="single" w:color="231F20"/>
          <w:lang w:val="en-US"/>
        </w:rPr>
        <w:t>Отметка «3» ставится</w:t>
      </w:r>
      <w:r w:rsidRPr="00F30751">
        <w:rPr>
          <w:rFonts w:ascii="Times New Roman" w:eastAsia="Times New Roman" w:hAnsi="Times New Roman" w:cs="Times New Roman"/>
          <w:bCs/>
          <w:color w:val="000000"/>
          <w:sz w:val="24"/>
          <w:szCs w:val="24"/>
          <w:lang w:val="en-US"/>
        </w:rPr>
        <w:t>, если:</w:t>
      </w:r>
    </w:p>
    <w:p w:rsidR="00F30751" w:rsidRPr="00F30751" w:rsidRDefault="00F30751" w:rsidP="00F30751">
      <w:pPr>
        <w:widowControl w:val="0"/>
        <w:numPr>
          <w:ilvl w:val="0"/>
          <w:numId w:val="43"/>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F30751" w:rsidRPr="00F30751" w:rsidRDefault="00F30751" w:rsidP="00F30751">
      <w:pPr>
        <w:keepNext/>
        <w:keepLines/>
        <w:spacing w:before="120" w:after="200" w:line="276" w:lineRule="auto"/>
        <w:ind w:firstLine="709"/>
        <w:outlineLvl w:val="1"/>
        <w:rPr>
          <w:rFonts w:ascii="Times New Roman" w:eastAsia="Times New Roman" w:hAnsi="Times New Roman" w:cs="Times New Roman"/>
          <w:bCs/>
          <w:color w:val="000000"/>
          <w:sz w:val="24"/>
          <w:szCs w:val="24"/>
          <w:lang w:val="en-US"/>
        </w:rPr>
      </w:pPr>
      <w:r w:rsidRPr="00F30751">
        <w:rPr>
          <w:rFonts w:ascii="Times New Roman" w:eastAsia="Times New Roman" w:hAnsi="Times New Roman" w:cs="Times New Roman"/>
          <w:bCs/>
          <w:color w:val="000000"/>
          <w:sz w:val="24"/>
          <w:szCs w:val="24"/>
          <w:u w:val="single" w:color="231F20"/>
          <w:lang w:val="en-US"/>
        </w:rPr>
        <w:t>Отметка «2» ставится</w:t>
      </w:r>
      <w:r w:rsidRPr="00F30751">
        <w:rPr>
          <w:rFonts w:ascii="Times New Roman" w:eastAsia="Times New Roman" w:hAnsi="Times New Roman" w:cs="Times New Roman"/>
          <w:bCs/>
          <w:color w:val="000000"/>
          <w:sz w:val="24"/>
          <w:szCs w:val="24"/>
          <w:lang w:val="en-US"/>
        </w:rPr>
        <w:t>, если:</w:t>
      </w:r>
    </w:p>
    <w:p w:rsidR="00F30751" w:rsidRPr="00F30751" w:rsidRDefault="00F30751" w:rsidP="00F30751">
      <w:pPr>
        <w:widowControl w:val="0"/>
        <w:numPr>
          <w:ilvl w:val="0"/>
          <w:numId w:val="43"/>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допущены существенные ошибки, показавшие, что учащийся не владеет обязательными умениями по данной теме в полной мере;</w:t>
      </w:r>
    </w:p>
    <w:p w:rsidR="00F30751" w:rsidRPr="00F30751" w:rsidRDefault="00F30751" w:rsidP="00F30751">
      <w:pPr>
        <w:widowControl w:val="0"/>
        <w:numPr>
          <w:ilvl w:val="0"/>
          <w:numId w:val="43"/>
        </w:numPr>
        <w:autoSpaceDE w:val="0"/>
        <w:autoSpaceDN w:val="0"/>
        <w:spacing w:before="120" w:after="0" w:line="240" w:lineRule="auto"/>
        <w:ind w:left="0" w:firstLine="567"/>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а также 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F30751" w:rsidRPr="00F30751" w:rsidRDefault="00F30751" w:rsidP="00F30751">
      <w:pPr>
        <w:keepNext/>
        <w:keepLines/>
        <w:spacing w:before="120" w:after="200" w:line="276" w:lineRule="auto"/>
        <w:ind w:firstLine="709"/>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u w:val="single" w:color="231F20"/>
        </w:rPr>
        <w:t>Примечание</w:t>
      </w:r>
      <w:r w:rsidRPr="00F30751">
        <w:rPr>
          <w:rFonts w:ascii="Times New Roman" w:eastAsia="Times New Roman" w:hAnsi="Times New Roman" w:cs="Times New Roman"/>
          <w:bCs/>
          <w:color w:val="000000"/>
          <w:sz w:val="24"/>
          <w:szCs w:val="24"/>
        </w:rPr>
        <w:t>. 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w:t>
      </w:r>
    </w:p>
    <w:p w:rsidR="00F30751" w:rsidRPr="00F30751" w:rsidRDefault="00F30751" w:rsidP="00F30751">
      <w:pPr>
        <w:widowControl w:val="0"/>
        <w:autoSpaceDE w:val="0"/>
        <w:autoSpaceDN w:val="0"/>
        <w:spacing w:after="0" w:line="240" w:lineRule="auto"/>
        <w:rPr>
          <w:rFonts w:ascii="Times New Roman" w:eastAsia="Times New Roman" w:hAnsi="Times New Roman" w:cs="Times New Roman"/>
          <w:color w:val="000000"/>
          <w:sz w:val="24"/>
          <w:szCs w:val="24"/>
          <w:lang w:eastAsia="ru-RU" w:bidi="ru-RU"/>
        </w:rPr>
      </w:pPr>
    </w:p>
    <w:p w:rsidR="00F30751" w:rsidRPr="00F30751" w:rsidRDefault="00F30751" w:rsidP="00F30751">
      <w:pPr>
        <w:keepNext/>
        <w:keepLines/>
        <w:spacing w:before="200" w:after="200" w:line="276" w:lineRule="auto"/>
        <w:ind w:left="284" w:firstLine="425"/>
        <w:outlineLvl w:val="1"/>
        <w:rPr>
          <w:rFonts w:ascii="Times New Roman" w:eastAsia="Times New Roman" w:hAnsi="Times New Roman" w:cs="Times New Roman"/>
          <w:bCs/>
          <w:color w:val="000000"/>
          <w:sz w:val="24"/>
          <w:szCs w:val="24"/>
        </w:rPr>
      </w:pPr>
      <w:r w:rsidRPr="00F30751">
        <w:rPr>
          <w:rFonts w:ascii="Times New Roman" w:eastAsia="Times New Roman" w:hAnsi="Times New Roman" w:cs="Times New Roman"/>
          <w:bCs/>
          <w:color w:val="000000"/>
          <w:sz w:val="24"/>
          <w:szCs w:val="24"/>
        </w:rPr>
        <w:t xml:space="preserve">Далее приложения. </w:t>
      </w:r>
      <w:r w:rsidRPr="00F30751">
        <w:rPr>
          <w:rFonts w:ascii="Times New Roman" w:eastAsia="Times New Roman" w:hAnsi="Times New Roman" w:cs="Times New Roman"/>
          <w:bCs/>
          <w:color w:val="000000"/>
          <w:sz w:val="24"/>
          <w:szCs w:val="24"/>
        </w:rPr>
        <w:br/>
        <w:t>Система оценки планируемых результатов:</w:t>
      </w:r>
    </w:p>
    <w:p w:rsidR="00F30751" w:rsidRPr="00F30751" w:rsidRDefault="00F30751" w:rsidP="00F30751">
      <w:pPr>
        <w:numPr>
          <w:ilvl w:val="0"/>
          <w:numId w:val="44"/>
        </w:numPr>
        <w:autoSpaceDN w:val="0"/>
        <w:spacing w:before="120" w:after="120" w:line="240" w:lineRule="auto"/>
        <w:outlineLvl w:val="1"/>
        <w:rPr>
          <w:rFonts w:ascii="Times New Roman" w:eastAsia="Times New Roman" w:hAnsi="Times New Roman" w:cs="Times New Roman"/>
          <w:color w:val="000000"/>
          <w:sz w:val="24"/>
          <w:szCs w:val="24"/>
          <w:lang w:val="en-US"/>
        </w:rPr>
      </w:pPr>
      <w:r w:rsidRPr="00F30751">
        <w:rPr>
          <w:rFonts w:ascii="Times New Roman" w:eastAsia="Times New Roman" w:hAnsi="Times New Roman" w:cs="Times New Roman"/>
          <w:bCs/>
          <w:color w:val="000000"/>
          <w:sz w:val="24"/>
          <w:szCs w:val="24"/>
          <w:lang w:val="en-US"/>
        </w:rPr>
        <w:t>Список итоговых планируемых результатов;</w:t>
      </w:r>
    </w:p>
    <w:p w:rsidR="00F30751" w:rsidRPr="00F30751" w:rsidRDefault="00F30751" w:rsidP="00F30751">
      <w:pPr>
        <w:numPr>
          <w:ilvl w:val="0"/>
          <w:numId w:val="44"/>
        </w:numPr>
        <w:autoSpaceDN w:val="0"/>
        <w:spacing w:before="120" w:after="120" w:line="240" w:lineRule="auto"/>
        <w:outlineLvl w:val="1"/>
        <w:rPr>
          <w:rFonts w:ascii="Times New Roman" w:eastAsia="Times New Roman" w:hAnsi="Times New Roman" w:cs="Times New Roman"/>
          <w:bCs/>
          <w:color w:val="000000"/>
          <w:sz w:val="24"/>
          <w:szCs w:val="24"/>
          <w:lang w:val="en-US"/>
        </w:rPr>
      </w:pPr>
      <w:r w:rsidRPr="00F30751">
        <w:rPr>
          <w:rFonts w:ascii="Times New Roman" w:eastAsia="Times New Roman" w:hAnsi="Times New Roman" w:cs="Times New Roman"/>
          <w:bCs/>
          <w:color w:val="000000"/>
          <w:sz w:val="24"/>
          <w:szCs w:val="24"/>
          <w:lang w:val="en-US"/>
        </w:rPr>
        <w:t>График контрольных мероприятий.</w:t>
      </w:r>
    </w:p>
    <w:p w:rsidR="00F30751" w:rsidRPr="00F30751" w:rsidRDefault="00F30751" w:rsidP="00F30751">
      <w:pPr>
        <w:numPr>
          <w:ilvl w:val="0"/>
          <w:numId w:val="44"/>
        </w:numPr>
        <w:autoSpaceDN w:val="0"/>
        <w:spacing w:before="120" w:after="120" w:line="240" w:lineRule="auto"/>
        <w:outlineLvl w:val="1"/>
        <w:rPr>
          <w:rFonts w:ascii="Times New Roman" w:eastAsia="Times New Roman" w:hAnsi="Times New Roman" w:cs="Times New Roman"/>
          <w:bCs/>
          <w:color w:val="000000"/>
          <w:sz w:val="24"/>
          <w:szCs w:val="24"/>
          <w:lang w:val="en-US"/>
        </w:rPr>
        <w:sectPr w:rsidR="00F30751" w:rsidRPr="00F30751">
          <w:pgSz w:w="11900" w:h="16850"/>
          <w:pgMar w:top="940" w:right="843" w:bottom="280" w:left="1460" w:header="720" w:footer="720" w:gutter="0"/>
          <w:cols w:space="720"/>
        </w:sectPr>
      </w:pPr>
      <w:r w:rsidRPr="00F30751">
        <w:rPr>
          <w:rFonts w:ascii="Times New Roman" w:eastAsia="Times New Roman" w:hAnsi="Times New Roman" w:cs="Times New Roman"/>
          <w:bCs/>
          <w:color w:val="000000"/>
          <w:sz w:val="24"/>
          <w:szCs w:val="24"/>
          <w:lang w:val="en-US"/>
        </w:rPr>
        <w:t>Требование к выставлению отметки;</w:t>
      </w:r>
    </w:p>
    <w:p w:rsidR="00F30751" w:rsidRPr="00187F74" w:rsidRDefault="00F30751" w:rsidP="00637813">
      <w:pPr>
        <w:spacing w:after="0" w:line="480" w:lineRule="auto"/>
        <w:ind w:left="120"/>
        <w:rPr>
          <w:rFonts w:ascii="Calibri" w:eastAsia="Calibri" w:hAnsi="Calibri" w:cs="Calibri"/>
          <w:lang w:eastAsia="ru-RU"/>
        </w:rPr>
        <w:sectPr w:rsidR="00F30751" w:rsidRPr="00187F74">
          <w:pgSz w:w="11906" w:h="16383"/>
          <w:pgMar w:top="1134" w:right="850" w:bottom="1134" w:left="1701" w:header="720" w:footer="720" w:gutter="0"/>
          <w:cols w:space="720"/>
        </w:sectPr>
      </w:pPr>
    </w:p>
    <w:p w:rsidR="00187F74" w:rsidRPr="00207FF0" w:rsidRDefault="00187F74" w:rsidP="00187F74">
      <w:pPr>
        <w:spacing w:after="0" w:line="276" w:lineRule="auto"/>
        <w:jc w:val="right"/>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Приложение №___</w:t>
      </w:r>
    </w:p>
    <w:p w:rsidR="00187F74" w:rsidRPr="00207FF0" w:rsidRDefault="00187F74" w:rsidP="00187F74">
      <w:pPr>
        <w:spacing w:after="0" w:line="276" w:lineRule="auto"/>
        <w:rPr>
          <w:rFonts w:ascii="Times New Roman" w:eastAsia="Calibri" w:hAnsi="Times New Roman" w:cs="Times New Roman"/>
          <w:color w:val="000000"/>
          <w:sz w:val="24"/>
          <w:szCs w:val="28"/>
          <w:lang w:eastAsia="ru-RU"/>
        </w:rPr>
      </w:pPr>
    </w:p>
    <w:p w:rsidR="00187F74" w:rsidRPr="00207FF0" w:rsidRDefault="00187F74" w:rsidP="00187F74">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187F74" w:rsidRPr="00207FF0" w:rsidRDefault="00187F74" w:rsidP="00187F74">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187F74" w:rsidRPr="00207FF0" w:rsidRDefault="00187F74" w:rsidP="00187F74">
      <w:pPr>
        <w:spacing w:after="0" w:line="276" w:lineRule="auto"/>
        <w:jc w:val="both"/>
        <w:rPr>
          <w:rFonts w:ascii="Times New Roman" w:eastAsia="Calibri" w:hAnsi="Times New Roman" w:cs="Times New Roman"/>
          <w:b/>
          <w:color w:val="000000"/>
          <w:sz w:val="24"/>
          <w:szCs w:val="24"/>
          <w:lang w:eastAsia="ru-RU"/>
        </w:rPr>
      </w:pPr>
    </w:p>
    <w:p w:rsidR="00187F74" w:rsidRPr="00207FF0" w:rsidRDefault="00187F74" w:rsidP="00187F74">
      <w:pPr>
        <w:spacing w:after="0" w:line="276" w:lineRule="auto"/>
        <w:jc w:val="both"/>
        <w:rPr>
          <w:rFonts w:ascii="Times New Roman" w:eastAsia="Calibri" w:hAnsi="Times New Roman" w:cs="Times New Roman"/>
          <w:b/>
          <w:color w:val="000000"/>
          <w:sz w:val="24"/>
          <w:szCs w:val="24"/>
          <w:lang w:eastAsia="ru-RU"/>
        </w:rPr>
      </w:pPr>
    </w:p>
    <w:p w:rsidR="00187F74" w:rsidRPr="00207FF0" w:rsidRDefault="00187F74" w:rsidP="00187F74">
      <w:pPr>
        <w:spacing w:after="0" w:line="276" w:lineRule="auto"/>
        <w:jc w:val="both"/>
        <w:rPr>
          <w:rFonts w:ascii="Times New Roman" w:eastAsia="Calibri" w:hAnsi="Times New Roman" w:cs="Times New Roman"/>
          <w:b/>
          <w:color w:val="000000"/>
          <w:sz w:val="24"/>
          <w:szCs w:val="24"/>
          <w:lang w:eastAsia="ru-RU"/>
        </w:rPr>
      </w:pPr>
    </w:p>
    <w:p w:rsidR="00187F74" w:rsidRPr="00207FF0" w:rsidRDefault="00187F74" w:rsidP="00187F74">
      <w:pPr>
        <w:spacing w:after="0" w:line="276" w:lineRule="auto"/>
        <w:rPr>
          <w:rFonts w:ascii="Times New Roman" w:eastAsia="Calibri" w:hAnsi="Times New Roman" w:cs="Times New Roman"/>
          <w:b/>
          <w:color w:val="000000"/>
          <w:sz w:val="28"/>
          <w:szCs w:val="24"/>
          <w:lang w:eastAsia="ru-RU"/>
        </w:rPr>
      </w:pPr>
    </w:p>
    <w:p w:rsidR="00187F74" w:rsidRPr="00207FF0" w:rsidRDefault="00187F74" w:rsidP="00187F74">
      <w:pPr>
        <w:spacing w:after="0" w:line="276" w:lineRule="auto"/>
        <w:jc w:val="center"/>
        <w:rPr>
          <w:rFonts w:ascii="Times New Roman" w:eastAsia="Calibri" w:hAnsi="Times New Roman" w:cs="Times New Roman"/>
          <w:b/>
          <w:color w:val="000000"/>
          <w:sz w:val="28"/>
          <w:szCs w:val="24"/>
          <w:lang w:eastAsia="ru-RU"/>
        </w:rPr>
      </w:pPr>
    </w:p>
    <w:p w:rsidR="00187F74" w:rsidRPr="00207FF0" w:rsidRDefault="00187F74" w:rsidP="00187F74">
      <w:pPr>
        <w:spacing w:after="0" w:line="276" w:lineRule="auto"/>
        <w:jc w:val="center"/>
        <w:rPr>
          <w:rFonts w:ascii="Times New Roman" w:eastAsia="Calibri" w:hAnsi="Times New Roman" w:cs="Times New Roman"/>
          <w:b/>
          <w:color w:val="000000"/>
          <w:sz w:val="28"/>
          <w:szCs w:val="28"/>
          <w:lang w:eastAsia="ru-RU"/>
        </w:rPr>
      </w:pPr>
    </w:p>
    <w:p w:rsidR="00187F74" w:rsidRPr="00207FF0" w:rsidRDefault="00187F74" w:rsidP="00187F74">
      <w:pPr>
        <w:spacing w:after="0" w:line="276" w:lineRule="auto"/>
        <w:jc w:val="center"/>
        <w:rPr>
          <w:rFonts w:ascii="Times New Roman" w:eastAsia="Calibri" w:hAnsi="Times New Roman" w:cs="Times New Roman"/>
          <w:b/>
          <w:color w:val="000000"/>
          <w:sz w:val="36"/>
          <w:szCs w:val="28"/>
          <w:lang w:eastAsia="ru-RU"/>
        </w:rPr>
      </w:pPr>
    </w:p>
    <w:p w:rsidR="00187F74" w:rsidRPr="00207FF0" w:rsidRDefault="00187F74" w:rsidP="00187F74">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187F74" w:rsidRPr="00207FF0" w:rsidRDefault="00187F74" w:rsidP="00187F74">
      <w:pPr>
        <w:spacing w:after="0" w:line="276" w:lineRule="auto"/>
        <w:jc w:val="center"/>
        <w:rPr>
          <w:rFonts w:ascii="Times New Roman" w:eastAsia="Calibri" w:hAnsi="Times New Roman" w:cs="Times New Roman"/>
          <w:b/>
          <w:color w:val="000000"/>
          <w:sz w:val="36"/>
          <w:szCs w:val="28"/>
          <w:lang w:eastAsia="ru-RU"/>
        </w:rPr>
      </w:pPr>
    </w:p>
    <w:p w:rsidR="00187F74" w:rsidRPr="00207FF0" w:rsidRDefault="00187F74" w:rsidP="00187F74">
      <w:pPr>
        <w:spacing w:after="0" w:line="276" w:lineRule="auto"/>
        <w:jc w:val="center"/>
        <w:rPr>
          <w:rFonts w:ascii="Times New Roman" w:eastAsia="Calibri" w:hAnsi="Times New Roman" w:cs="Times New Roman"/>
          <w:b/>
          <w:color w:val="000000"/>
          <w:sz w:val="28"/>
          <w:szCs w:val="28"/>
          <w:lang w:eastAsia="ru-RU"/>
        </w:rPr>
      </w:pPr>
    </w:p>
    <w:p w:rsidR="00187F74" w:rsidRPr="00207FF0" w:rsidRDefault="00187F74" w:rsidP="00187F74">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Алгебра и начала анализа</w:t>
      </w:r>
      <w:r w:rsidRPr="00207FF0">
        <w:rPr>
          <w:rFonts w:ascii="Times New Roman" w:eastAsia="Calibri" w:hAnsi="Times New Roman" w:cs="Times New Roman"/>
          <w:b/>
          <w:color w:val="000000"/>
          <w:sz w:val="28"/>
          <w:szCs w:val="28"/>
          <w:lang w:eastAsia="ru-RU"/>
        </w:rPr>
        <w:t>»</w:t>
      </w:r>
    </w:p>
    <w:p w:rsidR="00187F74" w:rsidRDefault="00187F74" w:rsidP="00187F74">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Pr>
          <w:rFonts w:ascii="Times New Roman" w:eastAsia="Calibri" w:hAnsi="Times New Roman" w:cs="Times New Roman"/>
          <w:color w:val="000000"/>
          <w:sz w:val="28"/>
          <w:szCs w:val="28"/>
          <w:lang w:eastAsia="ru-RU"/>
        </w:rPr>
        <w:t>10</w:t>
      </w:r>
      <w:r w:rsidRPr="00207FF0">
        <w:rPr>
          <w:rFonts w:ascii="Times New Roman" w:eastAsia="Calibri" w:hAnsi="Times New Roman" w:cs="Times New Roman"/>
          <w:color w:val="000000"/>
          <w:sz w:val="28"/>
          <w:szCs w:val="28"/>
          <w:lang w:eastAsia="ru-RU"/>
        </w:rPr>
        <w:t xml:space="preserve"> классов</w:t>
      </w:r>
    </w:p>
    <w:p w:rsidR="00187F74" w:rsidRPr="00207FF0" w:rsidRDefault="00187F74" w:rsidP="00187F74">
      <w:pPr>
        <w:spacing w:after="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(Углубленный  уровень)</w:t>
      </w:r>
    </w:p>
    <w:p w:rsidR="00187F74" w:rsidRPr="00207FF0" w:rsidRDefault="00187F74" w:rsidP="00187F74">
      <w:pPr>
        <w:spacing w:after="0" w:line="276" w:lineRule="auto"/>
        <w:jc w:val="center"/>
        <w:rPr>
          <w:rFonts w:ascii="Times New Roman" w:eastAsia="Calibri" w:hAnsi="Times New Roman" w:cs="Times New Roman"/>
          <w:color w:val="000000"/>
          <w:sz w:val="28"/>
          <w:szCs w:val="28"/>
          <w:lang w:eastAsia="ru-RU"/>
        </w:rPr>
      </w:pPr>
    </w:p>
    <w:p w:rsidR="00187F74" w:rsidRPr="00207FF0" w:rsidRDefault="00187F74" w:rsidP="00187F74">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187F74" w:rsidRPr="00207FF0" w:rsidRDefault="00187F74" w:rsidP="00187F74">
      <w:pPr>
        <w:spacing w:after="0" w:line="276" w:lineRule="auto"/>
        <w:jc w:val="center"/>
        <w:rPr>
          <w:rFonts w:ascii="Times New Roman" w:eastAsia="Calibri" w:hAnsi="Times New Roman" w:cs="Times New Roman"/>
          <w:color w:val="000000"/>
          <w:sz w:val="28"/>
          <w:szCs w:val="28"/>
          <w:lang w:eastAsia="ru-RU"/>
        </w:rPr>
      </w:pPr>
    </w:p>
    <w:p w:rsidR="00187F74" w:rsidRPr="00207FF0" w:rsidRDefault="00187F74" w:rsidP="00187F74">
      <w:pPr>
        <w:spacing w:after="0" w:line="276" w:lineRule="auto"/>
        <w:jc w:val="center"/>
        <w:rPr>
          <w:rFonts w:ascii="Times New Roman" w:eastAsia="Calibri" w:hAnsi="Times New Roman" w:cs="Times New Roman"/>
          <w:color w:val="000000"/>
          <w:sz w:val="28"/>
          <w:szCs w:val="28"/>
          <w:lang w:eastAsia="ru-RU"/>
        </w:rPr>
      </w:pPr>
    </w:p>
    <w:p w:rsidR="00187F74" w:rsidRPr="00207FF0" w:rsidRDefault="00187F74" w:rsidP="00187F74">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187F74" w:rsidRPr="00207FF0" w:rsidRDefault="00187F74" w:rsidP="00187F74">
      <w:pPr>
        <w:spacing w:after="0" w:line="276" w:lineRule="auto"/>
        <w:jc w:val="both"/>
        <w:rPr>
          <w:rFonts w:ascii="Times New Roman" w:eastAsia="Calibri" w:hAnsi="Times New Roman" w:cs="Times New Roman"/>
          <w:b/>
          <w:color w:val="000000"/>
          <w:sz w:val="24"/>
          <w:szCs w:val="24"/>
          <w:lang w:eastAsia="ru-RU"/>
        </w:rPr>
      </w:pPr>
    </w:p>
    <w:p w:rsidR="00187F74" w:rsidRPr="00207FF0" w:rsidRDefault="00187F74" w:rsidP="00187F74">
      <w:pPr>
        <w:spacing w:after="0" w:line="276" w:lineRule="auto"/>
        <w:jc w:val="both"/>
        <w:rPr>
          <w:rFonts w:ascii="Times New Roman" w:eastAsia="Calibri" w:hAnsi="Times New Roman" w:cs="Times New Roman"/>
          <w:color w:val="000000"/>
          <w:sz w:val="24"/>
          <w:szCs w:val="24"/>
          <w:lang w:eastAsia="ru-RU"/>
        </w:rPr>
      </w:pPr>
    </w:p>
    <w:p w:rsidR="00187F74" w:rsidRPr="00207FF0" w:rsidRDefault="00187F74" w:rsidP="00187F74">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Pr="00207FF0"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p>
    <w:p w:rsidR="00187F74" w:rsidRDefault="00187F74" w:rsidP="00187F74">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b/>
          <w:color w:val="000000"/>
          <w:sz w:val="24"/>
          <w:szCs w:val="24"/>
          <w:lang w:eastAsia="ru-RU"/>
        </w:rPr>
        <w:t>Нальчик, 25</w:t>
      </w:r>
    </w:p>
    <w:p w:rsidR="00187F74" w:rsidRDefault="00187F74" w:rsidP="00897DC8">
      <w:pPr>
        <w:rPr>
          <w:rFonts w:ascii="Times New Roman" w:hAnsi="Times New Roman" w:cs="Times New Roman"/>
        </w:rPr>
      </w:pPr>
    </w:p>
    <w:p w:rsidR="00187F74" w:rsidRDefault="00187F74" w:rsidP="00897DC8">
      <w:pPr>
        <w:rPr>
          <w:rFonts w:ascii="Times New Roman" w:hAnsi="Times New Roman" w:cs="Times New Roman"/>
        </w:rPr>
      </w:pPr>
    </w:p>
    <w:p w:rsidR="00187F74" w:rsidRDefault="00187F74" w:rsidP="00897DC8">
      <w:pPr>
        <w:rPr>
          <w:rFonts w:ascii="Times New Roman" w:hAnsi="Times New Roman" w:cs="Times New Roman"/>
        </w:rPr>
      </w:pPr>
    </w:p>
    <w:p w:rsidR="00187F74" w:rsidRDefault="00187F74" w:rsidP="00187F74">
      <w:pPr>
        <w:widowControl w:val="0"/>
        <w:autoSpaceDE w:val="0"/>
        <w:autoSpaceDN w:val="0"/>
        <w:spacing w:before="68" w:after="0" w:line="240" w:lineRule="auto"/>
        <w:rPr>
          <w:rFonts w:ascii="Times New Roman" w:eastAsia="Times New Roman" w:hAnsi="Times New Roman" w:cs="Times New Roman"/>
          <w:b/>
          <w:sz w:val="28"/>
        </w:rPr>
      </w:pPr>
    </w:p>
    <w:p w:rsidR="00187F74" w:rsidRPr="00187F74" w:rsidRDefault="00187F74" w:rsidP="00187F74">
      <w:pPr>
        <w:widowControl w:val="0"/>
        <w:autoSpaceDE w:val="0"/>
        <w:autoSpaceDN w:val="0"/>
        <w:spacing w:before="68" w:after="0" w:line="240" w:lineRule="auto"/>
        <w:rPr>
          <w:rFonts w:ascii="Times New Roman" w:eastAsia="Times New Roman" w:hAnsi="Times New Roman" w:cs="Times New Roman"/>
          <w:b/>
          <w:sz w:val="28"/>
        </w:rPr>
      </w:pPr>
      <w:r w:rsidRPr="00187F74">
        <w:rPr>
          <w:rFonts w:ascii="Times New Roman" w:eastAsia="Times New Roman" w:hAnsi="Times New Roman" w:cs="Times New Roman"/>
          <w:b/>
          <w:sz w:val="28"/>
        </w:rPr>
        <w:t>ПОЯСНИТЕЛЬНАЯ</w:t>
      </w:r>
      <w:r w:rsidRPr="00187F74">
        <w:rPr>
          <w:rFonts w:ascii="Times New Roman" w:eastAsia="Times New Roman" w:hAnsi="Times New Roman" w:cs="Times New Roman"/>
          <w:b/>
          <w:spacing w:val="-17"/>
          <w:sz w:val="28"/>
        </w:rPr>
        <w:t xml:space="preserve"> </w:t>
      </w:r>
      <w:r w:rsidRPr="00187F74">
        <w:rPr>
          <w:rFonts w:ascii="Times New Roman" w:eastAsia="Times New Roman" w:hAnsi="Times New Roman" w:cs="Times New Roman"/>
          <w:b/>
          <w:spacing w:val="-2"/>
          <w:sz w:val="28"/>
        </w:rPr>
        <w:t>ЗАПИСКА</w:t>
      </w:r>
    </w:p>
    <w:p w:rsidR="00187F74" w:rsidRPr="00187F74" w:rsidRDefault="00187F74" w:rsidP="00187F74">
      <w:pPr>
        <w:widowControl w:val="0"/>
        <w:autoSpaceDE w:val="0"/>
        <w:autoSpaceDN w:val="0"/>
        <w:spacing w:before="1" w:after="0" w:line="240" w:lineRule="auto"/>
        <w:rPr>
          <w:rFonts w:ascii="Times New Roman" w:eastAsia="Times New Roman" w:hAnsi="Times New Roman" w:cs="Times New Roman"/>
          <w:b/>
          <w:sz w:val="28"/>
          <w:szCs w:val="28"/>
        </w:rPr>
      </w:pPr>
    </w:p>
    <w:p w:rsidR="00187F74" w:rsidRPr="00187F74" w:rsidRDefault="00187F74" w:rsidP="00187F74">
      <w:pPr>
        <w:widowControl w:val="0"/>
        <w:autoSpaceDE w:val="0"/>
        <w:autoSpaceDN w:val="0"/>
        <w:spacing w:before="1"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w:t>
      </w:r>
    </w:p>
    <w:p w:rsidR="00187F74" w:rsidRPr="00187F74" w:rsidRDefault="00187F74" w:rsidP="00187F74">
      <w:pPr>
        <w:widowControl w:val="0"/>
        <w:autoSpaceDE w:val="0"/>
        <w:autoSpaceDN w:val="0"/>
        <w:spacing w:before="1"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rsidR="00187F74" w:rsidRPr="00187F74" w:rsidRDefault="00187F74" w:rsidP="00187F74">
      <w:pPr>
        <w:widowControl w:val="0"/>
        <w:tabs>
          <w:tab w:val="left" w:pos="1285"/>
          <w:tab w:val="left" w:pos="1981"/>
          <w:tab w:val="left" w:pos="2981"/>
          <w:tab w:val="left" w:pos="3646"/>
          <w:tab w:val="left" w:pos="4553"/>
          <w:tab w:val="left" w:pos="5854"/>
          <w:tab w:val="left" w:pos="6125"/>
          <w:tab w:val="left" w:pos="7292"/>
          <w:tab w:val="left" w:pos="8124"/>
        </w:tabs>
        <w:autoSpaceDE w:val="0"/>
        <w:autoSpaceDN w:val="0"/>
        <w:spacing w:after="0" w:line="264" w:lineRule="auto"/>
        <w:ind w:right="137"/>
        <w:jc w:val="right"/>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Учебный</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курс</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обладает</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значительным</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воспитательным</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 xml:space="preserve">потенциалом, </w:t>
      </w:r>
      <w:r w:rsidRPr="00187F74">
        <w:rPr>
          <w:rFonts w:ascii="Times New Roman" w:eastAsia="Times New Roman" w:hAnsi="Times New Roman" w:cs="Times New Roman"/>
          <w:spacing w:val="-2"/>
          <w:sz w:val="28"/>
          <w:szCs w:val="28"/>
        </w:rPr>
        <w:t>который</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реализуется</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4"/>
          <w:sz w:val="28"/>
          <w:szCs w:val="28"/>
        </w:rPr>
        <w:t>как</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4"/>
          <w:sz w:val="28"/>
          <w:szCs w:val="28"/>
        </w:rPr>
        <w:t>через</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учебный</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материал,</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 xml:space="preserve">способствующий </w:t>
      </w:r>
      <w:r w:rsidRPr="00187F74">
        <w:rPr>
          <w:rFonts w:ascii="Times New Roman" w:eastAsia="Times New Roman" w:hAnsi="Times New Roman" w:cs="Times New Roman"/>
          <w:sz w:val="28"/>
          <w:szCs w:val="28"/>
        </w:rPr>
        <w:t>формированию</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научного</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мировоззрения,</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так</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через</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специфику</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учебной</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pacing w:val="-2"/>
          <w:sz w:val="28"/>
          <w:szCs w:val="28"/>
        </w:rPr>
        <w:t>деятельности,</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требующей</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56"/>
          <w:sz w:val="28"/>
          <w:szCs w:val="28"/>
        </w:rPr>
        <w:t xml:space="preserve"> </w:t>
      </w:r>
      <w:r w:rsidRPr="00187F74">
        <w:rPr>
          <w:rFonts w:ascii="Times New Roman" w:eastAsia="Times New Roman" w:hAnsi="Times New Roman" w:cs="Times New Roman"/>
          <w:sz w:val="28"/>
          <w:szCs w:val="28"/>
        </w:rPr>
        <w:t>продолжительной</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концентрации</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внимания, самостоятельности,</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pacing w:val="-2"/>
          <w:sz w:val="28"/>
          <w:szCs w:val="28"/>
        </w:rPr>
        <w:t>аккуратности</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pacing w:val="-2"/>
          <w:sz w:val="28"/>
          <w:szCs w:val="28"/>
        </w:rPr>
        <w:t>и</w:t>
      </w:r>
      <w:r w:rsidRPr="00187F74">
        <w:rPr>
          <w:rFonts w:ascii="Times New Roman" w:eastAsia="Times New Roman" w:hAnsi="Times New Roman" w:cs="Times New Roman"/>
          <w:sz w:val="28"/>
          <w:szCs w:val="28"/>
        </w:rPr>
        <w:t xml:space="preserve"> </w:t>
      </w:r>
      <w:r w:rsidRPr="00187F74">
        <w:rPr>
          <w:rFonts w:ascii="Times New Roman" w:eastAsia="Times New Roman" w:hAnsi="Times New Roman" w:cs="Times New Roman"/>
          <w:spacing w:val="-2"/>
          <w:sz w:val="28"/>
          <w:szCs w:val="28"/>
        </w:rPr>
        <w:t>ответственности</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pacing w:val="-2"/>
          <w:sz w:val="28"/>
          <w:szCs w:val="28"/>
        </w:rPr>
        <w:t>за</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pacing w:val="-2"/>
          <w:sz w:val="28"/>
          <w:szCs w:val="28"/>
        </w:rPr>
        <w:t>полученный</w:t>
      </w:r>
      <w:r w:rsidRPr="00187F74">
        <w:rPr>
          <w:rFonts w:ascii="Times New Roman" w:eastAsia="Times New Roman" w:hAnsi="Times New Roman" w:cs="Times New Roman"/>
          <w:sz w:val="28"/>
          <w:szCs w:val="28"/>
        </w:rPr>
        <w:t xml:space="preserve"> </w:t>
      </w:r>
      <w:r w:rsidRPr="00187F74">
        <w:rPr>
          <w:rFonts w:ascii="Times New Roman" w:eastAsia="Times New Roman" w:hAnsi="Times New Roman" w:cs="Times New Roman"/>
          <w:spacing w:val="-2"/>
          <w:sz w:val="28"/>
          <w:szCs w:val="28"/>
        </w:rPr>
        <w:t>результат.</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основе</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методики</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обучения</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алгебре</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началам</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математического</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анализа лежит деятельностный принцип обучения.</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структуре</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учебного</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курса</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«Алгебра</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начала</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математического</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w:t>
      </w:r>
      <w:r w:rsidRPr="00187F74">
        <w:rPr>
          <w:rFonts w:ascii="Times New Roman" w:eastAsia="Times New Roman" w:hAnsi="Times New Roman" w:cs="Times New Roman"/>
          <w:spacing w:val="23"/>
          <w:sz w:val="28"/>
          <w:szCs w:val="28"/>
        </w:rPr>
        <w:t xml:space="preserve">  </w:t>
      </w:r>
      <w:r w:rsidRPr="00187F74">
        <w:rPr>
          <w:rFonts w:ascii="Times New Roman" w:eastAsia="Times New Roman" w:hAnsi="Times New Roman" w:cs="Times New Roman"/>
          <w:sz w:val="28"/>
          <w:szCs w:val="28"/>
        </w:rPr>
        <w:t>линии</w:t>
      </w:r>
      <w:r w:rsidRPr="00187F74">
        <w:rPr>
          <w:rFonts w:ascii="Times New Roman" w:eastAsia="Times New Roman" w:hAnsi="Times New Roman" w:cs="Times New Roman"/>
          <w:spacing w:val="23"/>
          <w:sz w:val="28"/>
          <w:szCs w:val="28"/>
        </w:rPr>
        <w:t xml:space="preserve">  </w:t>
      </w:r>
      <w:r w:rsidRPr="00187F74">
        <w:rPr>
          <w:rFonts w:ascii="Times New Roman" w:eastAsia="Times New Roman" w:hAnsi="Times New Roman" w:cs="Times New Roman"/>
          <w:sz w:val="28"/>
          <w:szCs w:val="28"/>
        </w:rPr>
        <w:t>изучаются</w:t>
      </w:r>
      <w:r w:rsidRPr="00187F74">
        <w:rPr>
          <w:rFonts w:ascii="Times New Roman" w:eastAsia="Times New Roman" w:hAnsi="Times New Roman" w:cs="Times New Roman"/>
          <w:spacing w:val="23"/>
          <w:sz w:val="28"/>
          <w:szCs w:val="28"/>
        </w:rPr>
        <w:t xml:space="preserve">  </w:t>
      </w:r>
      <w:r w:rsidRPr="00187F74">
        <w:rPr>
          <w:rFonts w:ascii="Times New Roman" w:eastAsia="Times New Roman" w:hAnsi="Times New Roman" w:cs="Times New Roman"/>
          <w:sz w:val="28"/>
          <w:szCs w:val="28"/>
        </w:rPr>
        <w:t>на</w:t>
      </w:r>
      <w:r w:rsidRPr="00187F74">
        <w:rPr>
          <w:rFonts w:ascii="Times New Roman" w:eastAsia="Times New Roman" w:hAnsi="Times New Roman" w:cs="Times New Roman"/>
          <w:spacing w:val="23"/>
          <w:sz w:val="28"/>
          <w:szCs w:val="28"/>
        </w:rPr>
        <w:t xml:space="preserve">  </w:t>
      </w:r>
      <w:r w:rsidRPr="00187F74">
        <w:rPr>
          <w:rFonts w:ascii="Times New Roman" w:eastAsia="Times New Roman" w:hAnsi="Times New Roman" w:cs="Times New Roman"/>
          <w:sz w:val="28"/>
          <w:szCs w:val="28"/>
        </w:rPr>
        <w:t>протяжении</w:t>
      </w:r>
      <w:r w:rsidRPr="00187F74">
        <w:rPr>
          <w:rFonts w:ascii="Times New Roman" w:eastAsia="Times New Roman" w:hAnsi="Times New Roman" w:cs="Times New Roman"/>
          <w:spacing w:val="23"/>
          <w:sz w:val="28"/>
          <w:szCs w:val="28"/>
        </w:rPr>
        <w:t xml:space="preserve">  </w:t>
      </w:r>
      <w:r w:rsidRPr="00187F74">
        <w:rPr>
          <w:rFonts w:ascii="Times New Roman" w:eastAsia="Times New Roman" w:hAnsi="Times New Roman" w:cs="Times New Roman"/>
          <w:sz w:val="28"/>
          <w:szCs w:val="28"/>
        </w:rPr>
        <w:t>двух</w:t>
      </w:r>
      <w:r w:rsidRPr="00187F74">
        <w:rPr>
          <w:rFonts w:ascii="Times New Roman" w:eastAsia="Times New Roman" w:hAnsi="Times New Roman" w:cs="Times New Roman"/>
          <w:spacing w:val="23"/>
          <w:sz w:val="28"/>
          <w:szCs w:val="28"/>
        </w:rPr>
        <w:t xml:space="preserve">  </w:t>
      </w:r>
      <w:r w:rsidRPr="00187F74">
        <w:rPr>
          <w:rFonts w:ascii="Times New Roman" w:eastAsia="Times New Roman" w:hAnsi="Times New Roman" w:cs="Times New Roman"/>
          <w:spacing w:val="-5"/>
          <w:sz w:val="28"/>
          <w:szCs w:val="28"/>
        </w:rPr>
        <w:t>лет</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обучения</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на</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уровне</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среднего</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общего</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образования,</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естественно</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дополняя</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друг друга</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постепенно</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насыщаясь</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новыми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темами</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разделами.</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Данный</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анализ,</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теория</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множеств,</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математическая</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логика</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другие.</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 xml:space="preserve">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w:t>
      </w:r>
      <w:r w:rsidRPr="00187F74">
        <w:rPr>
          <w:rFonts w:ascii="Times New Roman" w:eastAsia="Times New Roman" w:hAnsi="Times New Roman" w:cs="Times New Roman"/>
          <w:spacing w:val="-2"/>
          <w:sz w:val="28"/>
          <w:szCs w:val="28"/>
        </w:rPr>
        <w:t>ответ.</w:t>
      </w:r>
    </w:p>
    <w:p w:rsidR="00187F74" w:rsidRPr="00187F74" w:rsidRDefault="00187F74" w:rsidP="00187F74">
      <w:pPr>
        <w:widowControl w:val="0"/>
        <w:autoSpaceDE w:val="0"/>
        <w:autoSpaceDN w:val="0"/>
        <w:spacing w:before="2"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Знакомые обучающимся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w:t>
      </w:r>
      <w:r w:rsidRPr="00187F74">
        <w:rPr>
          <w:rFonts w:ascii="Times New Roman" w:eastAsia="Times New Roman" w:hAnsi="Times New Roman" w:cs="Times New Roman"/>
          <w:spacing w:val="-2"/>
          <w:sz w:val="28"/>
          <w:szCs w:val="28"/>
        </w:rPr>
        <w:t>конкретизация.</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w:t>
      </w:r>
      <w:r w:rsidRPr="00187F74">
        <w:rPr>
          <w:rFonts w:ascii="Times New Roman" w:eastAsia="Times New Roman" w:hAnsi="Times New Roman" w:cs="Times New Roman"/>
          <w:spacing w:val="16"/>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20"/>
          <w:sz w:val="28"/>
          <w:szCs w:val="28"/>
        </w:rPr>
        <w:t xml:space="preserve"> </w:t>
      </w:r>
      <w:r w:rsidRPr="00187F74">
        <w:rPr>
          <w:rFonts w:ascii="Times New Roman" w:eastAsia="Times New Roman" w:hAnsi="Times New Roman" w:cs="Times New Roman"/>
          <w:sz w:val="28"/>
          <w:szCs w:val="28"/>
        </w:rPr>
        <w:t>задач</w:t>
      </w:r>
      <w:r w:rsidRPr="00187F74">
        <w:rPr>
          <w:rFonts w:ascii="Times New Roman" w:eastAsia="Times New Roman" w:hAnsi="Times New Roman" w:cs="Times New Roman"/>
          <w:spacing w:val="19"/>
          <w:sz w:val="28"/>
          <w:szCs w:val="28"/>
        </w:rPr>
        <w:t xml:space="preserve"> </w:t>
      </w:r>
      <w:r w:rsidRPr="00187F74">
        <w:rPr>
          <w:rFonts w:ascii="Times New Roman" w:eastAsia="Times New Roman" w:hAnsi="Times New Roman" w:cs="Times New Roman"/>
          <w:sz w:val="28"/>
          <w:szCs w:val="28"/>
        </w:rPr>
        <w:t>на</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нахождение</w:t>
      </w:r>
      <w:r w:rsidRPr="00187F74">
        <w:rPr>
          <w:rFonts w:ascii="Times New Roman" w:eastAsia="Times New Roman" w:hAnsi="Times New Roman" w:cs="Times New Roman"/>
          <w:spacing w:val="19"/>
          <w:sz w:val="28"/>
          <w:szCs w:val="28"/>
        </w:rPr>
        <w:t xml:space="preserve"> </w:t>
      </w:r>
      <w:r w:rsidRPr="00187F74">
        <w:rPr>
          <w:rFonts w:ascii="Times New Roman" w:eastAsia="Times New Roman" w:hAnsi="Times New Roman" w:cs="Times New Roman"/>
          <w:sz w:val="28"/>
          <w:szCs w:val="28"/>
        </w:rPr>
        <w:t>наибольших</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9"/>
          <w:sz w:val="28"/>
          <w:szCs w:val="28"/>
        </w:rPr>
        <w:t xml:space="preserve"> </w:t>
      </w:r>
      <w:r w:rsidRPr="00187F74">
        <w:rPr>
          <w:rFonts w:ascii="Times New Roman" w:eastAsia="Times New Roman" w:hAnsi="Times New Roman" w:cs="Times New Roman"/>
          <w:sz w:val="28"/>
          <w:szCs w:val="28"/>
        </w:rPr>
        <w:t>наименьших</w:t>
      </w:r>
      <w:r w:rsidRPr="00187F74">
        <w:rPr>
          <w:rFonts w:ascii="Times New Roman" w:eastAsia="Times New Roman" w:hAnsi="Times New Roman" w:cs="Times New Roman"/>
          <w:spacing w:val="20"/>
          <w:sz w:val="28"/>
          <w:szCs w:val="28"/>
        </w:rPr>
        <w:t xml:space="preserve"> </w:t>
      </w:r>
      <w:r w:rsidRPr="00187F74">
        <w:rPr>
          <w:rFonts w:ascii="Times New Roman" w:eastAsia="Times New Roman" w:hAnsi="Times New Roman" w:cs="Times New Roman"/>
          <w:sz w:val="28"/>
          <w:szCs w:val="28"/>
        </w:rPr>
        <w:t>значений</w:t>
      </w:r>
      <w:r w:rsidRPr="00187F74">
        <w:rPr>
          <w:rFonts w:ascii="Times New Roman" w:eastAsia="Times New Roman" w:hAnsi="Times New Roman" w:cs="Times New Roman"/>
          <w:spacing w:val="20"/>
          <w:sz w:val="28"/>
          <w:szCs w:val="28"/>
        </w:rPr>
        <w:t xml:space="preserve"> </w:t>
      </w:r>
      <w:r w:rsidRPr="00187F74">
        <w:rPr>
          <w:rFonts w:ascii="Times New Roman" w:eastAsia="Times New Roman" w:hAnsi="Times New Roman" w:cs="Times New Roman"/>
          <w:spacing w:val="-2"/>
          <w:sz w:val="28"/>
          <w:szCs w:val="28"/>
        </w:rPr>
        <w:t>функции.</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происходит</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дальнейшее</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развитие</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алгоритмического</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виде</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равенств</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неравенств.</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Алгебра</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предлагает</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эффективные инструменты для решения практических и естественно-научных задач, наглядно демонстрирует свои возможности как языка науки.</w:t>
      </w:r>
    </w:p>
    <w:p w:rsidR="00187F74" w:rsidRPr="00187F74" w:rsidRDefault="00187F74" w:rsidP="00187F74">
      <w:pPr>
        <w:widowControl w:val="0"/>
        <w:autoSpaceDE w:val="0"/>
        <w:autoSpaceDN w:val="0"/>
        <w:spacing w:before="1" w:after="0" w:line="264" w:lineRule="auto"/>
        <w:ind w:right="135"/>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логарифмической</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тригонометрических</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функций,</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их</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Материал</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этой</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содержательной</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линии</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нацелен</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на</w:t>
      </w:r>
      <w:r w:rsidRPr="00187F74">
        <w:rPr>
          <w:rFonts w:ascii="Times New Roman" w:eastAsia="Times New Roman" w:hAnsi="Times New Roman" w:cs="Times New Roman"/>
          <w:spacing w:val="-12"/>
          <w:sz w:val="28"/>
          <w:szCs w:val="28"/>
        </w:rPr>
        <w:t xml:space="preserve"> </w:t>
      </w:r>
      <w:r w:rsidRPr="00187F74">
        <w:rPr>
          <w:rFonts w:ascii="Times New Roman" w:eastAsia="Times New Roman" w:hAnsi="Times New Roman" w:cs="Times New Roman"/>
          <w:sz w:val="28"/>
          <w:szCs w:val="28"/>
        </w:rPr>
        <w:t>развитие</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умений</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и навыков,</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позволяющих</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выражать</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зависимости</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между</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величинами</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находить</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наилучшее</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решение</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прикладных,</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том</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числе</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социально- 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науке,</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технике</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искусстве.</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Обучающиеся</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узнают</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о</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 xml:space="preserve">выдающихся результатах, полученных в ходе развития математики как науки, и об их </w:t>
      </w:r>
      <w:r w:rsidRPr="00187F74">
        <w:rPr>
          <w:rFonts w:ascii="Times New Roman" w:eastAsia="Times New Roman" w:hAnsi="Times New Roman" w:cs="Times New Roman"/>
          <w:spacing w:val="-2"/>
          <w:sz w:val="28"/>
          <w:szCs w:val="28"/>
        </w:rPr>
        <w:t>авторах.</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Содержательно-методическая линия «Множества и логика» включает в себя элементы теории множеств и математической логики. Теоретико- множественные</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представления</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пронизывают</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весь</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курс</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школьной</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Поэтому важно дать возможность обучающемуся понимать теоретико-множественный язык современной математики и использовать его 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каждый из</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разделов</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программы,</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поскольку</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весь</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процессе</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изучения</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всех</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тем</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учебного</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курса</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«Алгебра</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начала математического анализа».</w:t>
      </w:r>
    </w:p>
    <w:p w:rsidR="00187F74" w:rsidRPr="00187F74" w:rsidRDefault="00187F74" w:rsidP="00187F74">
      <w:pPr>
        <w:widowControl w:val="0"/>
        <w:autoSpaceDE w:val="0"/>
        <w:autoSpaceDN w:val="0"/>
        <w:spacing w:before="2"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На изучение учебного курса «Алгебра и начала математического анализа» отводится 136 часов (4 часа в неделю).</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8" w:after="0" w:line="484" w:lineRule="auto"/>
        <w:ind w:right="5358"/>
        <w:rPr>
          <w:rFonts w:ascii="Times New Roman" w:eastAsia="Times New Roman" w:hAnsi="Times New Roman" w:cs="Times New Roman"/>
          <w:b/>
          <w:sz w:val="28"/>
        </w:rPr>
      </w:pPr>
      <w:r w:rsidRPr="00187F74">
        <w:rPr>
          <w:rFonts w:ascii="Times New Roman" w:eastAsia="Times New Roman" w:hAnsi="Times New Roman" w:cs="Times New Roman"/>
          <w:b/>
          <w:sz w:val="28"/>
        </w:rPr>
        <w:t>СОДЕРЖАНИЕ</w:t>
      </w:r>
      <w:r w:rsidRPr="00187F74">
        <w:rPr>
          <w:rFonts w:ascii="Times New Roman" w:eastAsia="Times New Roman" w:hAnsi="Times New Roman" w:cs="Times New Roman"/>
          <w:b/>
          <w:spacing w:val="-18"/>
          <w:sz w:val="28"/>
        </w:rPr>
        <w:t xml:space="preserve"> </w:t>
      </w:r>
      <w:r w:rsidRPr="00187F74">
        <w:rPr>
          <w:rFonts w:ascii="Times New Roman" w:eastAsia="Times New Roman" w:hAnsi="Times New Roman" w:cs="Times New Roman"/>
          <w:b/>
          <w:sz w:val="28"/>
        </w:rPr>
        <w:t>ОБУЧЕНИЯ 10 КЛАСС</w:t>
      </w:r>
    </w:p>
    <w:p w:rsidR="00187F74" w:rsidRPr="00187F74" w:rsidRDefault="00187F74" w:rsidP="00187F74">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Числа</w:t>
      </w:r>
      <w:r w:rsidRPr="00187F74">
        <w:rPr>
          <w:rFonts w:ascii="Times New Roman" w:eastAsia="Times New Roman" w:hAnsi="Times New Roman" w:cs="Times New Roman"/>
          <w:b/>
          <w:bCs/>
          <w:spacing w:val="-2"/>
          <w:sz w:val="28"/>
          <w:szCs w:val="28"/>
        </w:rPr>
        <w:t xml:space="preserve"> </w:t>
      </w:r>
      <w:r w:rsidRPr="00187F74">
        <w:rPr>
          <w:rFonts w:ascii="Times New Roman" w:eastAsia="Times New Roman" w:hAnsi="Times New Roman" w:cs="Times New Roman"/>
          <w:b/>
          <w:bCs/>
          <w:sz w:val="28"/>
          <w:szCs w:val="28"/>
        </w:rPr>
        <w:t>и</w:t>
      </w:r>
      <w:r w:rsidRPr="00187F74">
        <w:rPr>
          <w:rFonts w:ascii="Times New Roman" w:eastAsia="Times New Roman" w:hAnsi="Times New Roman" w:cs="Times New Roman"/>
          <w:b/>
          <w:bCs/>
          <w:spacing w:val="-3"/>
          <w:sz w:val="28"/>
          <w:szCs w:val="28"/>
        </w:rPr>
        <w:t xml:space="preserve"> </w:t>
      </w:r>
      <w:r w:rsidRPr="00187F74">
        <w:rPr>
          <w:rFonts w:ascii="Times New Roman" w:eastAsia="Times New Roman" w:hAnsi="Times New Roman" w:cs="Times New Roman"/>
          <w:b/>
          <w:bCs/>
          <w:spacing w:val="-2"/>
          <w:sz w:val="28"/>
          <w:szCs w:val="28"/>
        </w:rPr>
        <w:t>вычисления</w:t>
      </w:r>
    </w:p>
    <w:p w:rsidR="00187F74" w:rsidRPr="00187F74" w:rsidRDefault="00187F74" w:rsidP="00187F74">
      <w:pPr>
        <w:widowControl w:val="0"/>
        <w:tabs>
          <w:tab w:val="left" w:pos="2257"/>
          <w:tab w:val="left" w:pos="3289"/>
          <w:tab w:val="left" w:pos="5295"/>
          <w:tab w:val="left" w:pos="5727"/>
          <w:tab w:val="left" w:pos="8010"/>
        </w:tabs>
        <w:autoSpaceDE w:val="0"/>
        <w:autoSpaceDN w:val="0"/>
        <w:spacing w:before="26" w:after="0" w:line="264" w:lineRule="auto"/>
        <w:ind w:right="136"/>
        <w:jc w:val="right"/>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Рациональные</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числа.</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Обыкновенные</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десятичные</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дроби,</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проценты, бесконечные</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периодические</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дроби.</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Применение</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дробей</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процентов</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для</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z w:val="28"/>
          <w:szCs w:val="28"/>
        </w:rPr>
        <w:t xml:space="preserve">решения прикладных задач из различных отраслей знаний и реальной жизни. </w:t>
      </w:r>
      <w:r w:rsidRPr="00187F74">
        <w:rPr>
          <w:rFonts w:ascii="Times New Roman" w:eastAsia="Times New Roman" w:hAnsi="Times New Roman" w:cs="Times New Roman"/>
          <w:spacing w:val="-2"/>
          <w:sz w:val="28"/>
          <w:szCs w:val="28"/>
        </w:rPr>
        <w:t>Действительные</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числа.</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Рациональные</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10"/>
          <w:sz w:val="28"/>
          <w:szCs w:val="28"/>
        </w:rPr>
        <w:t>и</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иррациональные</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числа.</w:t>
      </w:r>
    </w:p>
    <w:p w:rsidR="00187F74" w:rsidRPr="00187F74" w:rsidRDefault="00187F74" w:rsidP="00187F74">
      <w:pPr>
        <w:widowControl w:val="0"/>
        <w:autoSpaceDE w:val="0"/>
        <w:autoSpaceDN w:val="0"/>
        <w:spacing w:before="2"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187F74" w:rsidRPr="00187F74" w:rsidRDefault="00187F74" w:rsidP="00187F74">
      <w:pPr>
        <w:widowControl w:val="0"/>
        <w:autoSpaceDE w:val="0"/>
        <w:autoSpaceDN w:val="0"/>
        <w:spacing w:after="0" w:line="240" w:lineRule="auto"/>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Арифметический</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корень</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натуральной</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степени</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его</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pacing w:val="-2"/>
          <w:sz w:val="28"/>
          <w:szCs w:val="28"/>
        </w:rPr>
        <w:t>свойства.</w:t>
      </w:r>
    </w:p>
    <w:p w:rsidR="00187F74" w:rsidRPr="00187F74" w:rsidRDefault="00187F74" w:rsidP="00187F74">
      <w:pPr>
        <w:widowControl w:val="0"/>
        <w:tabs>
          <w:tab w:val="left" w:pos="1818"/>
          <w:tab w:val="left" w:pos="2173"/>
          <w:tab w:val="left" w:pos="4165"/>
          <w:tab w:val="left" w:pos="5867"/>
          <w:tab w:val="left" w:pos="6248"/>
          <w:tab w:val="left" w:pos="6728"/>
          <w:tab w:val="left" w:pos="8077"/>
          <w:tab w:val="left" w:pos="9231"/>
        </w:tabs>
        <w:autoSpaceDE w:val="0"/>
        <w:autoSpaceDN w:val="0"/>
        <w:spacing w:before="32" w:after="0" w:line="264" w:lineRule="auto"/>
        <w:ind w:right="139"/>
        <w:rPr>
          <w:rFonts w:ascii="Times New Roman" w:eastAsia="Times New Roman" w:hAnsi="Times New Roman" w:cs="Times New Roman"/>
          <w:sz w:val="28"/>
          <w:szCs w:val="28"/>
        </w:rPr>
      </w:pPr>
      <w:r w:rsidRPr="00187F74">
        <w:rPr>
          <w:rFonts w:ascii="Times New Roman" w:eastAsia="Times New Roman" w:hAnsi="Times New Roman" w:cs="Times New Roman"/>
          <w:spacing w:val="-2"/>
          <w:sz w:val="28"/>
          <w:szCs w:val="28"/>
        </w:rPr>
        <w:t>Степень</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10"/>
          <w:sz w:val="28"/>
          <w:szCs w:val="28"/>
        </w:rPr>
        <w:t>с</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рациональным</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показателем</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10"/>
          <w:sz w:val="28"/>
          <w:szCs w:val="28"/>
        </w:rPr>
        <w:t>и</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6"/>
          <w:sz w:val="28"/>
          <w:szCs w:val="28"/>
        </w:rPr>
        <w:t>её</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свойства,</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степень</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10"/>
          <w:sz w:val="28"/>
          <w:szCs w:val="28"/>
        </w:rPr>
        <w:t xml:space="preserve">с </w:t>
      </w:r>
      <w:r w:rsidRPr="00187F74">
        <w:rPr>
          <w:rFonts w:ascii="Times New Roman" w:eastAsia="Times New Roman" w:hAnsi="Times New Roman" w:cs="Times New Roman"/>
          <w:sz w:val="28"/>
          <w:szCs w:val="28"/>
        </w:rPr>
        <w:t>действительным показателем.</w:t>
      </w:r>
    </w:p>
    <w:p w:rsidR="00187F74" w:rsidRPr="00187F74" w:rsidRDefault="00187F74" w:rsidP="00187F74">
      <w:pPr>
        <w:widowControl w:val="0"/>
        <w:autoSpaceDE w:val="0"/>
        <w:autoSpaceDN w:val="0"/>
        <w:spacing w:after="0" w:line="264" w:lineRule="auto"/>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Логарифм</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z w:val="28"/>
          <w:szCs w:val="28"/>
        </w:rPr>
        <w:t>числа.</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z w:val="28"/>
          <w:szCs w:val="28"/>
        </w:rPr>
        <w:t>Свойства</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z w:val="28"/>
          <w:szCs w:val="28"/>
        </w:rPr>
        <w:t>логарифма.</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z w:val="28"/>
          <w:szCs w:val="28"/>
        </w:rPr>
        <w:t>Десятичные</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z w:val="28"/>
          <w:szCs w:val="28"/>
        </w:rPr>
        <w:t>натуральные</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pacing w:val="-2"/>
          <w:sz w:val="28"/>
          <w:szCs w:val="28"/>
        </w:rPr>
        <w:t>логарифмы.</w:t>
      </w:r>
    </w:p>
    <w:p w:rsidR="00187F74" w:rsidRPr="00187F74" w:rsidRDefault="00187F74" w:rsidP="00187F74">
      <w:pPr>
        <w:widowControl w:val="0"/>
        <w:autoSpaceDE w:val="0"/>
        <w:autoSpaceDN w:val="0"/>
        <w:spacing w:after="0" w:line="264" w:lineRule="auto"/>
        <w:ind w:right="139"/>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Синус,</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косинус,</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тангенс,</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котангенс</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числового</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аргумента.</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Арксинус,</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z w:val="28"/>
          <w:szCs w:val="28"/>
        </w:rPr>
        <w:t>арккосинус и арктангенс числового аргумента.</w:t>
      </w:r>
    </w:p>
    <w:p w:rsidR="00187F74" w:rsidRPr="00187F74" w:rsidRDefault="00187F74" w:rsidP="00187F74">
      <w:pPr>
        <w:widowControl w:val="0"/>
        <w:autoSpaceDE w:val="0"/>
        <w:autoSpaceDN w:val="0"/>
        <w:spacing w:before="4" w:after="0" w:line="240" w:lineRule="auto"/>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Уравнения</w:t>
      </w:r>
      <w:r w:rsidRPr="00187F74">
        <w:rPr>
          <w:rFonts w:ascii="Times New Roman" w:eastAsia="Times New Roman" w:hAnsi="Times New Roman" w:cs="Times New Roman"/>
          <w:b/>
          <w:bCs/>
          <w:spacing w:val="-4"/>
          <w:sz w:val="28"/>
          <w:szCs w:val="28"/>
        </w:rPr>
        <w:t xml:space="preserve"> </w:t>
      </w:r>
      <w:r w:rsidRPr="00187F74">
        <w:rPr>
          <w:rFonts w:ascii="Times New Roman" w:eastAsia="Times New Roman" w:hAnsi="Times New Roman" w:cs="Times New Roman"/>
          <w:b/>
          <w:bCs/>
          <w:sz w:val="28"/>
          <w:szCs w:val="28"/>
        </w:rPr>
        <w:t>и</w:t>
      </w:r>
      <w:r w:rsidRPr="00187F74">
        <w:rPr>
          <w:rFonts w:ascii="Times New Roman" w:eastAsia="Times New Roman" w:hAnsi="Times New Roman" w:cs="Times New Roman"/>
          <w:b/>
          <w:bCs/>
          <w:spacing w:val="-4"/>
          <w:sz w:val="28"/>
          <w:szCs w:val="28"/>
        </w:rPr>
        <w:t xml:space="preserve"> </w:t>
      </w:r>
      <w:r w:rsidRPr="00187F74">
        <w:rPr>
          <w:rFonts w:ascii="Times New Roman" w:eastAsia="Times New Roman" w:hAnsi="Times New Roman" w:cs="Times New Roman"/>
          <w:b/>
          <w:bCs/>
          <w:spacing w:val="-2"/>
          <w:sz w:val="28"/>
          <w:szCs w:val="28"/>
        </w:rPr>
        <w:t>неравенства</w:t>
      </w:r>
    </w:p>
    <w:p w:rsidR="00187F74" w:rsidRPr="00187F74" w:rsidRDefault="00187F74" w:rsidP="00187F74">
      <w:pPr>
        <w:widowControl w:val="0"/>
        <w:autoSpaceDE w:val="0"/>
        <w:autoSpaceDN w:val="0"/>
        <w:spacing w:before="28"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Тождества и тождественные преобразования. Уравнение, корень уравнения. Равносильные уравнения и уравнения-следствия. Неравенство, решение неравенства.</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Основные методы решения целых и дробно-рациональных уравнений и неравенств. Многочлены от одной переменной. Деление многочлена на многочлен</w:t>
      </w:r>
      <w:r w:rsidRPr="00187F74">
        <w:rPr>
          <w:rFonts w:ascii="Times New Roman" w:eastAsia="Times New Roman" w:hAnsi="Times New Roman" w:cs="Times New Roman"/>
          <w:spacing w:val="-16"/>
          <w:sz w:val="28"/>
          <w:szCs w:val="28"/>
        </w:rPr>
        <w:t xml:space="preserve"> </w:t>
      </w:r>
      <w:r w:rsidRPr="00187F74">
        <w:rPr>
          <w:rFonts w:ascii="Times New Roman" w:eastAsia="Times New Roman" w:hAnsi="Times New Roman" w:cs="Times New Roman"/>
          <w:sz w:val="28"/>
          <w:szCs w:val="28"/>
        </w:rPr>
        <w:t>с</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остатком.</w:t>
      </w:r>
      <w:r w:rsidRPr="00187F74">
        <w:rPr>
          <w:rFonts w:ascii="Times New Roman" w:eastAsia="Times New Roman" w:hAnsi="Times New Roman" w:cs="Times New Roman"/>
          <w:spacing w:val="-15"/>
          <w:sz w:val="28"/>
          <w:szCs w:val="28"/>
        </w:rPr>
        <w:t xml:space="preserve"> </w:t>
      </w:r>
      <w:r w:rsidRPr="00187F74">
        <w:rPr>
          <w:rFonts w:ascii="Times New Roman" w:eastAsia="Times New Roman" w:hAnsi="Times New Roman" w:cs="Times New Roman"/>
          <w:sz w:val="28"/>
          <w:szCs w:val="28"/>
        </w:rPr>
        <w:t>Теорема</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Безу.</w:t>
      </w:r>
      <w:r w:rsidRPr="00187F74">
        <w:rPr>
          <w:rFonts w:ascii="Times New Roman" w:eastAsia="Times New Roman" w:hAnsi="Times New Roman" w:cs="Times New Roman"/>
          <w:spacing w:val="-15"/>
          <w:sz w:val="28"/>
          <w:szCs w:val="28"/>
        </w:rPr>
        <w:t xml:space="preserve"> </w:t>
      </w:r>
      <w:r w:rsidRPr="00187F74">
        <w:rPr>
          <w:rFonts w:ascii="Times New Roman" w:eastAsia="Times New Roman" w:hAnsi="Times New Roman" w:cs="Times New Roman"/>
          <w:sz w:val="28"/>
          <w:szCs w:val="28"/>
        </w:rPr>
        <w:t>Многочлены</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с</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целыми</w:t>
      </w:r>
      <w:r w:rsidRPr="00187F74">
        <w:rPr>
          <w:rFonts w:ascii="Times New Roman" w:eastAsia="Times New Roman" w:hAnsi="Times New Roman" w:cs="Times New Roman"/>
          <w:spacing w:val="-16"/>
          <w:sz w:val="28"/>
          <w:szCs w:val="28"/>
        </w:rPr>
        <w:t xml:space="preserve"> </w:t>
      </w:r>
      <w:r w:rsidRPr="00187F74">
        <w:rPr>
          <w:rFonts w:ascii="Times New Roman" w:eastAsia="Times New Roman" w:hAnsi="Times New Roman" w:cs="Times New Roman"/>
          <w:sz w:val="28"/>
          <w:szCs w:val="28"/>
        </w:rPr>
        <w:t>коэффициентами. Теорема Виета.</w:t>
      </w:r>
    </w:p>
    <w:p w:rsidR="00187F74" w:rsidRPr="00187F74" w:rsidRDefault="00187F74" w:rsidP="00187F74">
      <w:pPr>
        <w:widowControl w:val="0"/>
        <w:autoSpaceDE w:val="0"/>
        <w:autoSpaceDN w:val="0"/>
        <w:spacing w:after="0" w:line="240" w:lineRule="auto"/>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Преобразования</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числовых</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выражений,</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содержащих</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степени</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pacing w:val="-2"/>
          <w:sz w:val="28"/>
          <w:szCs w:val="28"/>
        </w:rPr>
        <w:t>корни.</w:t>
      </w:r>
    </w:p>
    <w:p w:rsidR="00187F74" w:rsidRPr="00187F74" w:rsidRDefault="00187F74" w:rsidP="00187F74">
      <w:pPr>
        <w:widowControl w:val="0"/>
        <w:autoSpaceDE w:val="0"/>
        <w:autoSpaceDN w:val="0"/>
        <w:spacing w:before="31"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Иррациональные уравнения. Основные методы решения иррациональных уравнений.</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Показательные уравнения. Основные методы решения показательных </w:t>
      </w:r>
      <w:r w:rsidRPr="00187F74">
        <w:rPr>
          <w:rFonts w:ascii="Times New Roman" w:eastAsia="Times New Roman" w:hAnsi="Times New Roman" w:cs="Times New Roman"/>
          <w:spacing w:val="-2"/>
          <w:sz w:val="28"/>
          <w:szCs w:val="28"/>
        </w:rPr>
        <w:t>уравнений.</w:t>
      </w:r>
    </w:p>
    <w:p w:rsidR="00187F74" w:rsidRPr="00187F74" w:rsidRDefault="00187F74" w:rsidP="00187F74">
      <w:pPr>
        <w:widowControl w:val="0"/>
        <w:autoSpaceDE w:val="0"/>
        <w:autoSpaceDN w:val="0"/>
        <w:spacing w:before="2" w:after="0" w:line="240" w:lineRule="auto"/>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Преобразование</w:t>
      </w:r>
      <w:r w:rsidRPr="00187F74">
        <w:rPr>
          <w:rFonts w:ascii="Times New Roman" w:eastAsia="Times New Roman" w:hAnsi="Times New Roman" w:cs="Times New Roman"/>
          <w:spacing w:val="-12"/>
          <w:sz w:val="28"/>
          <w:szCs w:val="28"/>
        </w:rPr>
        <w:t xml:space="preserve"> </w:t>
      </w:r>
      <w:r w:rsidRPr="00187F74">
        <w:rPr>
          <w:rFonts w:ascii="Times New Roman" w:eastAsia="Times New Roman" w:hAnsi="Times New Roman" w:cs="Times New Roman"/>
          <w:sz w:val="28"/>
          <w:szCs w:val="28"/>
        </w:rPr>
        <w:t>выражений,</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содержащих</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pacing w:val="-2"/>
          <w:sz w:val="28"/>
          <w:szCs w:val="28"/>
        </w:rPr>
        <w:t>логарифмы.</w:t>
      </w:r>
    </w:p>
    <w:p w:rsidR="00187F74" w:rsidRPr="00187F74" w:rsidRDefault="00187F74" w:rsidP="00187F74">
      <w:pPr>
        <w:widowControl w:val="0"/>
        <w:autoSpaceDE w:val="0"/>
        <w:autoSpaceDN w:val="0"/>
        <w:spacing w:before="30"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Логарифмические уравнения. Основные методы решения логарифмических уравнений.</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Основные тригонометрические формулы. Преобразование тригонометрических выражений. Решение тригонометрических уравнений.</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Решение систем линейных уравнений. Матрица системы линейных уравнений.</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Определитель</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матрицы</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2×2,</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его</w:t>
      </w:r>
      <w:r w:rsidRPr="00187F74">
        <w:rPr>
          <w:rFonts w:ascii="Times New Roman" w:eastAsia="Times New Roman" w:hAnsi="Times New Roman" w:cs="Times New Roman"/>
          <w:spacing w:val="-15"/>
          <w:sz w:val="28"/>
          <w:szCs w:val="28"/>
        </w:rPr>
        <w:t xml:space="preserve"> </w:t>
      </w:r>
      <w:r w:rsidRPr="00187F74">
        <w:rPr>
          <w:rFonts w:ascii="Times New Roman" w:eastAsia="Times New Roman" w:hAnsi="Times New Roman" w:cs="Times New Roman"/>
          <w:sz w:val="28"/>
          <w:szCs w:val="28"/>
        </w:rPr>
        <w:t>геометрический</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смысл</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5"/>
          <w:sz w:val="28"/>
          <w:szCs w:val="28"/>
        </w:rPr>
        <w:t xml:space="preserve"> </w:t>
      </w:r>
      <w:r w:rsidRPr="00187F74">
        <w:rPr>
          <w:rFonts w:ascii="Times New Roman" w:eastAsia="Times New Roman" w:hAnsi="Times New Roman" w:cs="Times New Roman"/>
          <w:sz w:val="28"/>
          <w:szCs w:val="28"/>
        </w:rPr>
        <w:t>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rsidR="00187F74" w:rsidRPr="00187F74" w:rsidRDefault="00187F74" w:rsidP="00187F74">
      <w:pPr>
        <w:widowControl w:val="0"/>
        <w:autoSpaceDE w:val="0"/>
        <w:autoSpaceDN w:val="0"/>
        <w:spacing w:before="1"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Построение математических моделей реальной ситуации с помощью уравнений и неравенств. Применение уравнений и неравенств к решению математических</w:t>
      </w:r>
      <w:r w:rsidRPr="00187F74">
        <w:rPr>
          <w:rFonts w:ascii="Times New Roman" w:eastAsia="Times New Roman" w:hAnsi="Times New Roman" w:cs="Times New Roman"/>
          <w:spacing w:val="-16"/>
          <w:sz w:val="28"/>
          <w:szCs w:val="28"/>
        </w:rPr>
        <w:t xml:space="preserve"> </w:t>
      </w:r>
      <w:r w:rsidRPr="00187F74">
        <w:rPr>
          <w:rFonts w:ascii="Times New Roman" w:eastAsia="Times New Roman" w:hAnsi="Times New Roman" w:cs="Times New Roman"/>
          <w:sz w:val="28"/>
          <w:szCs w:val="28"/>
        </w:rPr>
        <w:t>задач</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задач</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из</w:t>
      </w:r>
      <w:r w:rsidRPr="00187F74">
        <w:rPr>
          <w:rFonts w:ascii="Times New Roman" w:eastAsia="Times New Roman" w:hAnsi="Times New Roman" w:cs="Times New Roman"/>
          <w:spacing w:val="-15"/>
          <w:sz w:val="28"/>
          <w:szCs w:val="28"/>
        </w:rPr>
        <w:t xml:space="preserve"> </w:t>
      </w:r>
      <w:r w:rsidRPr="00187F74">
        <w:rPr>
          <w:rFonts w:ascii="Times New Roman" w:eastAsia="Times New Roman" w:hAnsi="Times New Roman" w:cs="Times New Roman"/>
          <w:sz w:val="28"/>
          <w:szCs w:val="28"/>
        </w:rPr>
        <w:t>различных</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областей</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науки</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реальной</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pacing w:val="-2"/>
          <w:sz w:val="28"/>
          <w:szCs w:val="28"/>
        </w:rPr>
        <w:t>жизни.</w:t>
      </w:r>
    </w:p>
    <w:p w:rsidR="00187F74" w:rsidRPr="00187F74" w:rsidRDefault="00187F74" w:rsidP="00187F74">
      <w:pPr>
        <w:widowControl w:val="0"/>
        <w:autoSpaceDE w:val="0"/>
        <w:autoSpaceDN w:val="0"/>
        <w:spacing w:before="6"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Функции</w:t>
      </w:r>
      <w:r w:rsidRPr="00187F74">
        <w:rPr>
          <w:rFonts w:ascii="Times New Roman" w:eastAsia="Times New Roman" w:hAnsi="Times New Roman" w:cs="Times New Roman"/>
          <w:b/>
          <w:bCs/>
          <w:spacing w:val="-5"/>
          <w:sz w:val="28"/>
          <w:szCs w:val="28"/>
        </w:rPr>
        <w:t xml:space="preserve"> </w:t>
      </w:r>
      <w:r w:rsidRPr="00187F74">
        <w:rPr>
          <w:rFonts w:ascii="Times New Roman" w:eastAsia="Times New Roman" w:hAnsi="Times New Roman" w:cs="Times New Roman"/>
          <w:b/>
          <w:bCs/>
          <w:sz w:val="28"/>
          <w:szCs w:val="28"/>
        </w:rPr>
        <w:t>и</w:t>
      </w:r>
      <w:r w:rsidRPr="00187F74">
        <w:rPr>
          <w:rFonts w:ascii="Times New Roman" w:eastAsia="Times New Roman" w:hAnsi="Times New Roman" w:cs="Times New Roman"/>
          <w:b/>
          <w:bCs/>
          <w:spacing w:val="-4"/>
          <w:sz w:val="28"/>
          <w:szCs w:val="28"/>
        </w:rPr>
        <w:t xml:space="preserve"> </w:t>
      </w:r>
      <w:r w:rsidRPr="00187F74">
        <w:rPr>
          <w:rFonts w:ascii="Times New Roman" w:eastAsia="Times New Roman" w:hAnsi="Times New Roman" w:cs="Times New Roman"/>
          <w:b/>
          <w:bCs/>
          <w:spacing w:val="-2"/>
          <w:sz w:val="28"/>
          <w:szCs w:val="28"/>
        </w:rPr>
        <w:t>графики</w:t>
      </w:r>
    </w:p>
    <w:p w:rsidR="00187F74" w:rsidRPr="00187F74" w:rsidRDefault="00187F74" w:rsidP="00187F74">
      <w:pPr>
        <w:widowControl w:val="0"/>
        <w:autoSpaceDE w:val="0"/>
        <w:autoSpaceDN w:val="0"/>
        <w:spacing w:before="26"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Функция, способы задания функции. Взаимно обратные функции. Композиция функций. График функции. Элементарные преобразования графиков функций.</w:t>
      </w:r>
    </w:p>
    <w:p w:rsidR="00187F74" w:rsidRPr="00187F74" w:rsidRDefault="00187F74" w:rsidP="00187F74">
      <w:pPr>
        <w:widowControl w:val="0"/>
        <w:autoSpaceDE w:val="0"/>
        <w:autoSpaceDN w:val="0"/>
        <w:spacing w:before="1"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Линейная, квадратичная и дробно-линейная функции. Элементарное исследование и построение их графиков.</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Степенная функция с натуральным и целым показателем. Её свойства и график.</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Свойства</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график</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корня</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n-ой</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степени</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как</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функции</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обратной</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степени с натуральным показателем.</w:t>
      </w:r>
    </w:p>
    <w:p w:rsidR="00187F74" w:rsidRPr="00187F74" w:rsidRDefault="00187F74" w:rsidP="00187F74">
      <w:pPr>
        <w:widowControl w:val="0"/>
        <w:autoSpaceDE w:val="0"/>
        <w:autoSpaceDN w:val="0"/>
        <w:spacing w:after="0" w:line="240" w:lineRule="auto"/>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Показательная</w:t>
      </w:r>
      <w:r w:rsidRPr="00187F74">
        <w:rPr>
          <w:rFonts w:ascii="Times New Roman" w:eastAsia="Times New Roman" w:hAnsi="Times New Roman" w:cs="Times New Roman"/>
          <w:spacing w:val="7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79"/>
          <w:sz w:val="28"/>
          <w:szCs w:val="28"/>
        </w:rPr>
        <w:t xml:space="preserve"> </w:t>
      </w:r>
      <w:r w:rsidRPr="00187F74">
        <w:rPr>
          <w:rFonts w:ascii="Times New Roman" w:eastAsia="Times New Roman" w:hAnsi="Times New Roman" w:cs="Times New Roman"/>
          <w:sz w:val="28"/>
          <w:szCs w:val="28"/>
        </w:rPr>
        <w:t>логарифмическая</w:t>
      </w:r>
      <w:r w:rsidRPr="00187F74">
        <w:rPr>
          <w:rFonts w:ascii="Times New Roman" w:eastAsia="Times New Roman" w:hAnsi="Times New Roman" w:cs="Times New Roman"/>
          <w:spacing w:val="76"/>
          <w:sz w:val="28"/>
          <w:szCs w:val="28"/>
        </w:rPr>
        <w:t xml:space="preserve"> </w:t>
      </w:r>
      <w:r w:rsidRPr="00187F74">
        <w:rPr>
          <w:rFonts w:ascii="Times New Roman" w:eastAsia="Times New Roman" w:hAnsi="Times New Roman" w:cs="Times New Roman"/>
          <w:sz w:val="28"/>
          <w:szCs w:val="28"/>
        </w:rPr>
        <w:t>функции,</w:t>
      </w:r>
      <w:r w:rsidRPr="00187F74">
        <w:rPr>
          <w:rFonts w:ascii="Times New Roman" w:eastAsia="Times New Roman" w:hAnsi="Times New Roman" w:cs="Times New Roman"/>
          <w:spacing w:val="78"/>
          <w:sz w:val="28"/>
          <w:szCs w:val="28"/>
        </w:rPr>
        <w:t xml:space="preserve"> </w:t>
      </w:r>
      <w:r w:rsidRPr="00187F74">
        <w:rPr>
          <w:rFonts w:ascii="Times New Roman" w:eastAsia="Times New Roman" w:hAnsi="Times New Roman" w:cs="Times New Roman"/>
          <w:sz w:val="28"/>
          <w:szCs w:val="28"/>
        </w:rPr>
        <w:t>их</w:t>
      </w:r>
      <w:r w:rsidRPr="00187F74">
        <w:rPr>
          <w:rFonts w:ascii="Times New Roman" w:eastAsia="Times New Roman" w:hAnsi="Times New Roman" w:cs="Times New Roman"/>
          <w:spacing w:val="79"/>
          <w:sz w:val="28"/>
          <w:szCs w:val="28"/>
        </w:rPr>
        <w:t xml:space="preserve"> </w:t>
      </w:r>
      <w:r w:rsidRPr="00187F74">
        <w:rPr>
          <w:rFonts w:ascii="Times New Roman" w:eastAsia="Times New Roman" w:hAnsi="Times New Roman" w:cs="Times New Roman"/>
          <w:sz w:val="28"/>
          <w:szCs w:val="28"/>
        </w:rPr>
        <w:t>свойства</w:t>
      </w:r>
      <w:r w:rsidRPr="00187F74">
        <w:rPr>
          <w:rFonts w:ascii="Times New Roman" w:eastAsia="Times New Roman" w:hAnsi="Times New Roman" w:cs="Times New Roman"/>
          <w:spacing w:val="76"/>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80"/>
          <w:sz w:val="28"/>
          <w:szCs w:val="28"/>
        </w:rPr>
        <w:t xml:space="preserve"> </w:t>
      </w:r>
      <w:r w:rsidRPr="00187F74">
        <w:rPr>
          <w:rFonts w:ascii="Times New Roman" w:eastAsia="Times New Roman" w:hAnsi="Times New Roman" w:cs="Times New Roman"/>
          <w:spacing w:val="-2"/>
          <w:sz w:val="28"/>
          <w:szCs w:val="28"/>
        </w:rPr>
        <w:t>графики.</w:t>
      </w:r>
    </w:p>
    <w:p w:rsidR="00187F74" w:rsidRPr="00187F74" w:rsidRDefault="00187F74" w:rsidP="00187F74">
      <w:pPr>
        <w:widowControl w:val="0"/>
        <w:autoSpaceDE w:val="0"/>
        <w:autoSpaceDN w:val="0"/>
        <w:spacing w:before="33" w:after="0" w:line="240" w:lineRule="auto"/>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Использование</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графиков</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функций</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для</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решения</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pacing w:val="-2"/>
          <w:sz w:val="28"/>
          <w:szCs w:val="28"/>
        </w:rPr>
        <w:t>уравнений.</w:t>
      </w:r>
    </w:p>
    <w:p w:rsidR="00187F74" w:rsidRPr="00187F74" w:rsidRDefault="00187F74" w:rsidP="00187F74">
      <w:pPr>
        <w:widowControl w:val="0"/>
        <w:autoSpaceDE w:val="0"/>
        <w:autoSpaceDN w:val="0"/>
        <w:spacing w:before="30"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Тригонометрическая окружность, определение тригонометрических функций числового аргумента.</w:t>
      </w:r>
    </w:p>
    <w:p w:rsidR="00187F74" w:rsidRPr="00187F74" w:rsidRDefault="00187F74" w:rsidP="00187F74">
      <w:pPr>
        <w:widowControl w:val="0"/>
        <w:autoSpaceDE w:val="0"/>
        <w:autoSpaceDN w:val="0"/>
        <w:spacing w:after="0" w:line="322" w:lineRule="exact"/>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Функциональные</w:t>
      </w:r>
      <w:r w:rsidRPr="00187F74">
        <w:rPr>
          <w:rFonts w:ascii="Times New Roman" w:eastAsia="Times New Roman" w:hAnsi="Times New Roman" w:cs="Times New Roman"/>
          <w:spacing w:val="38"/>
          <w:sz w:val="28"/>
          <w:szCs w:val="28"/>
        </w:rPr>
        <w:t xml:space="preserve">  </w:t>
      </w:r>
      <w:r w:rsidRPr="00187F74">
        <w:rPr>
          <w:rFonts w:ascii="Times New Roman" w:eastAsia="Times New Roman" w:hAnsi="Times New Roman" w:cs="Times New Roman"/>
          <w:sz w:val="28"/>
          <w:szCs w:val="28"/>
        </w:rPr>
        <w:t>зависимости</w:t>
      </w:r>
      <w:r w:rsidRPr="00187F74">
        <w:rPr>
          <w:rFonts w:ascii="Times New Roman" w:eastAsia="Times New Roman" w:hAnsi="Times New Roman" w:cs="Times New Roman"/>
          <w:spacing w:val="41"/>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реальных</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процессах</w:t>
      </w:r>
      <w:r w:rsidRPr="00187F74">
        <w:rPr>
          <w:rFonts w:ascii="Times New Roman" w:eastAsia="Times New Roman" w:hAnsi="Times New Roman" w:cs="Times New Roman"/>
          <w:spacing w:val="40"/>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41"/>
          <w:sz w:val="28"/>
          <w:szCs w:val="28"/>
        </w:rPr>
        <w:t xml:space="preserve">  </w:t>
      </w:r>
      <w:r w:rsidRPr="00187F74">
        <w:rPr>
          <w:rFonts w:ascii="Times New Roman" w:eastAsia="Times New Roman" w:hAnsi="Times New Roman" w:cs="Times New Roman"/>
          <w:spacing w:val="-2"/>
          <w:sz w:val="28"/>
          <w:szCs w:val="28"/>
        </w:rPr>
        <w:t>явлениях.</w:t>
      </w:r>
    </w:p>
    <w:p w:rsidR="00187F74" w:rsidRPr="00187F74" w:rsidRDefault="00187F74" w:rsidP="00187F74">
      <w:pPr>
        <w:widowControl w:val="0"/>
        <w:autoSpaceDE w:val="0"/>
        <w:autoSpaceDN w:val="0"/>
        <w:spacing w:before="34" w:after="0" w:line="240" w:lineRule="auto"/>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Графики</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реальных</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pacing w:val="-2"/>
          <w:sz w:val="28"/>
          <w:szCs w:val="28"/>
        </w:rPr>
        <w:t>зависимостей.</w:t>
      </w:r>
    </w:p>
    <w:p w:rsidR="00187F74" w:rsidRPr="00187F74" w:rsidRDefault="00187F74" w:rsidP="00187F74">
      <w:pPr>
        <w:widowControl w:val="0"/>
        <w:autoSpaceDE w:val="0"/>
        <w:autoSpaceDN w:val="0"/>
        <w:spacing w:before="35"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Начала</w:t>
      </w:r>
      <w:r w:rsidRPr="00187F74">
        <w:rPr>
          <w:rFonts w:ascii="Times New Roman" w:eastAsia="Times New Roman" w:hAnsi="Times New Roman" w:cs="Times New Roman"/>
          <w:b/>
          <w:bCs/>
          <w:spacing w:val="-8"/>
          <w:sz w:val="28"/>
          <w:szCs w:val="28"/>
        </w:rPr>
        <w:t xml:space="preserve"> </w:t>
      </w:r>
      <w:r w:rsidRPr="00187F74">
        <w:rPr>
          <w:rFonts w:ascii="Times New Roman" w:eastAsia="Times New Roman" w:hAnsi="Times New Roman" w:cs="Times New Roman"/>
          <w:b/>
          <w:bCs/>
          <w:sz w:val="28"/>
          <w:szCs w:val="28"/>
        </w:rPr>
        <w:t>математического</w:t>
      </w:r>
      <w:r w:rsidRPr="00187F74">
        <w:rPr>
          <w:rFonts w:ascii="Times New Roman" w:eastAsia="Times New Roman" w:hAnsi="Times New Roman" w:cs="Times New Roman"/>
          <w:b/>
          <w:bCs/>
          <w:spacing w:val="-8"/>
          <w:sz w:val="28"/>
          <w:szCs w:val="28"/>
        </w:rPr>
        <w:t xml:space="preserve"> </w:t>
      </w:r>
      <w:r w:rsidRPr="00187F74">
        <w:rPr>
          <w:rFonts w:ascii="Times New Roman" w:eastAsia="Times New Roman" w:hAnsi="Times New Roman" w:cs="Times New Roman"/>
          <w:b/>
          <w:bCs/>
          <w:spacing w:val="-2"/>
          <w:sz w:val="28"/>
          <w:szCs w:val="28"/>
        </w:rPr>
        <w:t>анализа</w:t>
      </w:r>
    </w:p>
    <w:p w:rsidR="00187F74" w:rsidRPr="00187F74" w:rsidRDefault="00187F74" w:rsidP="00187F74">
      <w:pPr>
        <w:widowControl w:val="0"/>
        <w:autoSpaceDE w:val="0"/>
        <w:autoSpaceDN w:val="0"/>
        <w:spacing w:before="29"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Последовательности, способы задания последовательностей. Метод математической</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индукции.</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Монотонные</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ограниченные</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 xml:space="preserve">последовательности. История возникновения математического анализа как анализа бесконечно </w:t>
      </w:r>
      <w:r w:rsidRPr="00187F74">
        <w:rPr>
          <w:rFonts w:ascii="Times New Roman" w:eastAsia="Times New Roman" w:hAnsi="Times New Roman" w:cs="Times New Roman"/>
          <w:spacing w:val="-2"/>
          <w:sz w:val="28"/>
          <w:szCs w:val="28"/>
        </w:rPr>
        <w:t>малых.</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Линейный</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экспоненциальный</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рост.</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Число</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е.</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Формула</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сложных процентов. Использование прогрессии для решения реальных задач прикладного характера.</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187F74" w:rsidRPr="00187F74" w:rsidRDefault="00187F74" w:rsidP="00187F74">
      <w:pPr>
        <w:widowControl w:val="0"/>
        <w:tabs>
          <w:tab w:val="left" w:pos="2091"/>
          <w:tab w:val="left" w:pos="4258"/>
          <w:tab w:val="left" w:pos="5852"/>
          <w:tab w:val="left" w:pos="7879"/>
        </w:tabs>
        <w:autoSpaceDE w:val="0"/>
        <w:autoSpaceDN w:val="0"/>
        <w:spacing w:before="2" w:after="0" w:line="264" w:lineRule="auto"/>
        <w:ind w:right="138"/>
        <w:jc w:val="right"/>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Первая и вторая производные функции. Определение, геометрический и физический смысл производной. Уравнение касательной к графику функции. </w:t>
      </w:r>
      <w:r w:rsidRPr="00187F74">
        <w:rPr>
          <w:rFonts w:ascii="Times New Roman" w:eastAsia="Times New Roman" w:hAnsi="Times New Roman" w:cs="Times New Roman"/>
          <w:spacing w:val="-2"/>
          <w:sz w:val="28"/>
          <w:szCs w:val="28"/>
        </w:rPr>
        <w:t>Производные</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элементарных</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функций.</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Производная</w:t>
      </w:r>
      <w:r w:rsidRPr="00187F74">
        <w:rPr>
          <w:rFonts w:ascii="Times New Roman" w:eastAsia="Times New Roman" w:hAnsi="Times New Roman" w:cs="Times New Roman"/>
          <w:sz w:val="28"/>
          <w:szCs w:val="28"/>
        </w:rPr>
        <w:tab/>
      </w:r>
      <w:r w:rsidRPr="00187F74">
        <w:rPr>
          <w:rFonts w:ascii="Times New Roman" w:eastAsia="Times New Roman" w:hAnsi="Times New Roman" w:cs="Times New Roman"/>
          <w:spacing w:val="-2"/>
          <w:sz w:val="28"/>
          <w:szCs w:val="28"/>
        </w:rPr>
        <w:t>суммы,</w:t>
      </w:r>
    </w:p>
    <w:p w:rsidR="00187F74" w:rsidRPr="00187F74" w:rsidRDefault="00187F74" w:rsidP="00187F74">
      <w:pPr>
        <w:widowControl w:val="0"/>
        <w:autoSpaceDE w:val="0"/>
        <w:autoSpaceDN w:val="0"/>
        <w:spacing w:after="0" w:line="320" w:lineRule="exact"/>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произведения,</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частного</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композиции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pacing w:val="-2"/>
          <w:sz w:val="28"/>
          <w:szCs w:val="28"/>
        </w:rPr>
        <w:t>функций.</w:t>
      </w:r>
    </w:p>
    <w:p w:rsidR="00187F74" w:rsidRPr="00187F74" w:rsidRDefault="00187F74" w:rsidP="00187F74">
      <w:pPr>
        <w:widowControl w:val="0"/>
        <w:autoSpaceDE w:val="0"/>
        <w:autoSpaceDN w:val="0"/>
        <w:spacing w:before="38"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Множества</w:t>
      </w:r>
      <w:r w:rsidRPr="00187F74">
        <w:rPr>
          <w:rFonts w:ascii="Times New Roman" w:eastAsia="Times New Roman" w:hAnsi="Times New Roman" w:cs="Times New Roman"/>
          <w:b/>
          <w:bCs/>
          <w:spacing w:val="-3"/>
          <w:sz w:val="28"/>
          <w:szCs w:val="28"/>
        </w:rPr>
        <w:t xml:space="preserve"> </w:t>
      </w:r>
      <w:r w:rsidRPr="00187F74">
        <w:rPr>
          <w:rFonts w:ascii="Times New Roman" w:eastAsia="Times New Roman" w:hAnsi="Times New Roman" w:cs="Times New Roman"/>
          <w:b/>
          <w:bCs/>
          <w:sz w:val="28"/>
          <w:szCs w:val="28"/>
        </w:rPr>
        <w:t>и</w:t>
      </w:r>
      <w:r w:rsidRPr="00187F74">
        <w:rPr>
          <w:rFonts w:ascii="Times New Roman" w:eastAsia="Times New Roman" w:hAnsi="Times New Roman" w:cs="Times New Roman"/>
          <w:b/>
          <w:bCs/>
          <w:spacing w:val="-3"/>
          <w:sz w:val="28"/>
          <w:szCs w:val="28"/>
        </w:rPr>
        <w:t xml:space="preserve"> </w:t>
      </w:r>
      <w:r w:rsidRPr="00187F74">
        <w:rPr>
          <w:rFonts w:ascii="Times New Roman" w:eastAsia="Times New Roman" w:hAnsi="Times New Roman" w:cs="Times New Roman"/>
          <w:b/>
          <w:bCs/>
          <w:spacing w:val="-2"/>
          <w:sz w:val="28"/>
          <w:szCs w:val="28"/>
        </w:rPr>
        <w:t>логика</w:t>
      </w:r>
    </w:p>
    <w:p w:rsidR="00187F74" w:rsidRPr="00187F74" w:rsidRDefault="00187F74" w:rsidP="00187F74">
      <w:pPr>
        <w:widowControl w:val="0"/>
        <w:autoSpaceDE w:val="0"/>
        <w:autoSpaceDN w:val="0"/>
        <w:spacing w:before="28"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Множество, операции над множествами и их свойства.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Определение, теорема, свойство математического объекта, следствие, доказательство, равносильные уравнения.</w:t>
      </w:r>
    </w:p>
    <w:p w:rsidR="00187F74" w:rsidRPr="00187F74" w:rsidRDefault="00187F74" w:rsidP="00187F74">
      <w:pPr>
        <w:widowControl w:val="0"/>
        <w:autoSpaceDE w:val="0"/>
        <w:autoSpaceDN w:val="0"/>
        <w:spacing w:before="63" w:after="0" w:line="240" w:lineRule="auto"/>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ПЛАНИРУЕМЫЕ</w:t>
      </w:r>
      <w:r w:rsidRPr="00187F74">
        <w:rPr>
          <w:rFonts w:ascii="Times New Roman" w:eastAsia="Times New Roman" w:hAnsi="Times New Roman" w:cs="Times New Roman"/>
          <w:spacing w:val="50"/>
          <w:w w:val="150"/>
          <w:sz w:val="28"/>
          <w:szCs w:val="28"/>
        </w:rPr>
        <w:t xml:space="preserve">  </w:t>
      </w:r>
      <w:r w:rsidRPr="00187F74">
        <w:rPr>
          <w:rFonts w:ascii="Times New Roman" w:eastAsia="Times New Roman" w:hAnsi="Times New Roman" w:cs="Times New Roman"/>
          <w:sz w:val="28"/>
          <w:szCs w:val="28"/>
        </w:rPr>
        <w:t>РЕЗУЛЬТАТЫ</w:t>
      </w:r>
      <w:r w:rsidRPr="00187F74">
        <w:rPr>
          <w:rFonts w:ascii="Times New Roman" w:eastAsia="Times New Roman" w:hAnsi="Times New Roman" w:cs="Times New Roman"/>
          <w:spacing w:val="51"/>
          <w:w w:val="150"/>
          <w:sz w:val="28"/>
          <w:szCs w:val="28"/>
        </w:rPr>
        <w:t xml:space="preserve">  </w:t>
      </w:r>
      <w:r w:rsidRPr="00187F74">
        <w:rPr>
          <w:rFonts w:ascii="Times New Roman" w:eastAsia="Times New Roman" w:hAnsi="Times New Roman" w:cs="Times New Roman"/>
          <w:sz w:val="28"/>
          <w:szCs w:val="28"/>
        </w:rPr>
        <w:t>ОСВОЕНИЯ</w:t>
      </w:r>
      <w:r w:rsidRPr="00187F74">
        <w:rPr>
          <w:rFonts w:ascii="Times New Roman" w:eastAsia="Times New Roman" w:hAnsi="Times New Roman" w:cs="Times New Roman"/>
          <w:spacing w:val="51"/>
          <w:w w:val="150"/>
          <w:sz w:val="28"/>
          <w:szCs w:val="28"/>
        </w:rPr>
        <w:t xml:space="preserve">  </w:t>
      </w:r>
      <w:r w:rsidRPr="00187F74">
        <w:rPr>
          <w:rFonts w:ascii="Times New Roman" w:eastAsia="Times New Roman" w:hAnsi="Times New Roman" w:cs="Times New Roman"/>
          <w:sz w:val="28"/>
          <w:szCs w:val="28"/>
        </w:rPr>
        <w:t>УЧЕБНОГО</w:t>
      </w:r>
      <w:r w:rsidRPr="00187F74">
        <w:rPr>
          <w:rFonts w:ascii="Times New Roman" w:eastAsia="Times New Roman" w:hAnsi="Times New Roman" w:cs="Times New Roman"/>
          <w:spacing w:val="50"/>
          <w:w w:val="150"/>
          <w:sz w:val="28"/>
          <w:szCs w:val="28"/>
        </w:rPr>
        <w:t xml:space="preserve">  </w:t>
      </w:r>
      <w:r w:rsidRPr="00187F74">
        <w:rPr>
          <w:rFonts w:ascii="Times New Roman" w:eastAsia="Times New Roman" w:hAnsi="Times New Roman" w:cs="Times New Roman"/>
          <w:spacing w:val="-2"/>
          <w:sz w:val="28"/>
          <w:szCs w:val="28"/>
        </w:rPr>
        <w:t>КУРСА</w:t>
      </w:r>
    </w:p>
    <w:p w:rsidR="00187F74" w:rsidRPr="00187F74" w:rsidRDefault="00187F74" w:rsidP="00187F74">
      <w:pPr>
        <w:widowControl w:val="0"/>
        <w:autoSpaceDE w:val="0"/>
        <w:autoSpaceDN w:val="0"/>
        <w:spacing w:before="33"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«АЛГЕБРА И НАЧАЛА МАТЕМАТИЧЕСКОГО АНАЛИЗА» (УГЛУБЛЕННЫЙ УРОВЕНЬ) НА УРОВНЕ СРЕДНЕГО ОБЩЕГО </w:t>
      </w:r>
      <w:r w:rsidRPr="00187F74">
        <w:rPr>
          <w:rFonts w:ascii="Times New Roman" w:eastAsia="Times New Roman" w:hAnsi="Times New Roman" w:cs="Times New Roman"/>
          <w:spacing w:val="-2"/>
          <w:sz w:val="28"/>
          <w:szCs w:val="28"/>
        </w:rPr>
        <w:t>ОБРАЗОВАНИЯ</w:t>
      </w:r>
    </w:p>
    <w:p w:rsidR="00187F74" w:rsidRPr="00187F74" w:rsidRDefault="00187F74" w:rsidP="00187F74">
      <w:pPr>
        <w:widowControl w:val="0"/>
        <w:autoSpaceDE w:val="0"/>
        <w:autoSpaceDN w:val="0"/>
        <w:spacing w:before="301" w:after="0" w:line="240" w:lineRule="auto"/>
        <w:jc w:val="both"/>
        <w:rPr>
          <w:rFonts w:ascii="Times New Roman" w:eastAsia="Times New Roman" w:hAnsi="Times New Roman" w:cs="Times New Roman"/>
          <w:b/>
          <w:sz w:val="28"/>
        </w:rPr>
      </w:pPr>
      <w:r w:rsidRPr="00187F74">
        <w:rPr>
          <w:rFonts w:ascii="Times New Roman" w:eastAsia="Times New Roman" w:hAnsi="Times New Roman" w:cs="Times New Roman"/>
          <w:b/>
          <w:sz w:val="28"/>
        </w:rPr>
        <w:t>ЛИЧНОСТНЫЕ</w:t>
      </w:r>
      <w:r w:rsidRPr="00187F74">
        <w:rPr>
          <w:rFonts w:ascii="Times New Roman" w:eastAsia="Times New Roman" w:hAnsi="Times New Roman" w:cs="Times New Roman"/>
          <w:b/>
          <w:spacing w:val="-9"/>
          <w:sz w:val="28"/>
        </w:rPr>
        <w:t xml:space="preserve"> </w:t>
      </w:r>
      <w:r w:rsidRPr="00187F74">
        <w:rPr>
          <w:rFonts w:ascii="Times New Roman" w:eastAsia="Times New Roman" w:hAnsi="Times New Roman" w:cs="Times New Roman"/>
          <w:b/>
          <w:spacing w:val="-2"/>
          <w:sz w:val="28"/>
        </w:rPr>
        <w:t>РЕЗУЛЬТАТЫ</w:t>
      </w:r>
    </w:p>
    <w:p w:rsidR="00187F74" w:rsidRPr="00187F74" w:rsidRDefault="00187F74" w:rsidP="00187F74">
      <w:pPr>
        <w:widowControl w:val="0"/>
        <w:autoSpaceDE w:val="0"/>
        <w:autoSpaceDN w:val="0"/>
        <w:spacing w:before="6" w:after="0" w:line="240" w:lineRule="auto"/>
        <w:rPr>
          <w:rFonts w:ascii="Times New Roman" w:eastAsia="Times New Roman" w:hAnsi="Times New Roman" w:cs="Times New Roman"/>
          <w:b/>
          <w:sz w:val="28"/>
          <w:szCs w:val="28"/>
        </w:rPr>
      </w:pPr>
    </w:p>
    <w:p w:rsidR="00187F74" w:rsidRPr="00187F74" w:rsidRDefault="00187F74" w:rsidP="00187F74">
      <w:pPr>
        <w:widowControl w:val="0"/>
        <w:numPr>
          <w:ilvl w:val="0"/>
          <w:numId w:val="26"/>
        </w:numPr>
        <w:tabs>
          <w:tab w:val="left" w:pos="904"/>
        </w:tabs>
        <w:autoSpaceDE w:val="0"/>
        <w:autoSpaceDN w:val="0"/>
        <w:spacing w:after="0" w:line="240" w:lineRule="auto"/>
        <w:ind w:left="904" w:hanging="303"/>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гражданского</w:t>
      </w:r>
      <w:r w:rsidRPr="00187F74">
        <w:rPr>
          <w:rFonts w:ascii="Times New Roman" w:eastAsia="Times New Roman" w:hAnsi="Times New Roman" w:cs="Times New Roman"/>
          <w:b/>
          <w:bCs/>
          <w:spacing w:val="-12"/>
          <w:sz w:val="28"/>
          <w:szCs w:val="28"/>
        </w:rPr>
        <w:t xml:space="preserve"> </w:t>
      </w:r>
      <w:r w:rsidRPr="00187F74">
        <w:rPr>
          <w:rFonts w:ascii="Times New Roman" w:eastAsia="Times New Roman" w:hAnsi="Times New Roman" w:cs="Times New Roman"/>
          <w:b/>
          <w:bCs/>
          <w:spacing w:val="-2"/>
          <w:sz w:val="28"/>
          <w:szCs w:val="28"/>
        </w:rPr>
        <w:t>воспитания:</w:t>
      </w:r>
    </w:p>
    <w:p w:rsidR="00187F74" w:rsidRPr="00187F74" w:rsidRDefault="00187F74" w:rsidP="00187F74">
      <w:pPr>
        <w:widowControl w:val="0"/>
        <w:autoSpaceDE w:val="0"/>
        <w:autoSpaceDN w:val="0"/>
        <w:spacing w:before="26"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сформированность</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гражданской</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позиции обучающегося как</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активного и ответственного</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члена</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российского</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общества,</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представление</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о</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187F74" w:rsidRPr="00187F74" w:rsidRDefault="00187F74" w:rsidP="00187F74">
      <w:pPr>
        <w:widowControl w:val="0"/>
        <w:numPr>
          <w:ilvl w:val="0"/>
          <w:numId w:val="26"/>
        </w:numPr>
        <w:tabs>
          <w:tab w:val="left" w:pos="904"/>
        </w:tabs>
        <w:autoSpaceDE w:val="0"/>
        <w:autoSpaceDN w:val="0"/>
        <w:spacing w:before="7" w:after="0" w:line="240" w:lineRule="auto"/>
        <w:ind w:left="904" w:hanging="303"/>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патриотического</w:t>
      </w:r>
      <w:r w:rsidRPr="00187F74">
        <w:rPr>
          <w:rFonts w:ascii="Times New Roman" w:eastAsia="Times New Roman" w:hAnsi="Times New Roman" w:cs="Times New Roman"/>
          <w:b/>
          <w:bCs/>
          <w:spacing w:val="-12"/>
          <w:sz w:val="28"/>
          <w:szCs w:val="28"/>
        </w:rPr>
        <w:t xml:space="preserve"> </w:t>
      </w:r>
      <w:r w:rsidRPr="00187F74">
        <w:rPr>
          <w:rFonts w:ascii="Times New Roman" w:eastAsia="Times New Roman" w:hAnsi="Times New Roman" w:cs="Times New Roman"/>
          <w:b/>
          <w:bCs/>
          <w:spacing w:val="-2"/>
          <w:sz w:val="28"/>
          <w:szCs w:val="28"/>
        </w:rPr>
        <w:t>воспитания:</w:t>
      </w:r>
    </w:p>
    <w:p w:rsidR="00187F74" w:rsidRPr="00187F74" w:rsidRDefault="00187F74" w:rsidP="00187F74">
      <w:pPr>
        <w:widowControl w:val="0"/>
        <w:autoSpaceDE w:val="0"/>
        <w:autoSpaceDN w:val="0"/>
        <w:spacing w:before="26"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w:t>
      </w:r>
      <w:r w:rsidRPr="00187F74">
        <w:rPr>
          <w:rFonts w:ascii="Times New Roman" w:eastAsia="Times New Roman" w:hAnsi="Times New Roman" w:cs="Times New Roman"/>
          <w:spacing w:val="-2"/>
          <w:sz w:val="28"/>
          <w:szCs w:val="28"/>
        </w:rPr>
        <w:t>экономики;</w:t>
      </w:r>
    </w:p>
    <w:p w:rsidR="00187F74" w:rsidRPr="00187F74" w:rsidRDefault="00187F74" w:rsidP="00187F74">
      <w:pPr>
        <w:widowControl w:val="0"/>
        <w:numPr>
          <w:ilvl w:val="0"/>
          <w:numId w:val="26"/>
        </w:numPr>
        <w:tabs>
          <w:tab w:val="left" w:pos="904"/>
        </w:tabs>
        <w:autoSpaceDE w:val="0"/>
        <w:autoSpaceDN w:val="0"/>
        <w:spacing w:before="5" w:after="0" w:line="240" w:lineRule="auto"/>
        <w:ind w:left="904" w:hanging="303"/>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духовно-нравственного</w:t>
      </w:r>
      <w:r w:rsidRPr="00187F74">
        <w:rPr>
          <w:rFonts w:ascii="Times New Roman" w:eastAsia="Times New Roman" w:hAnsi="Times New Roman" w:cs="Times New Roman"/>
          <w:b/>
          <w:bCs/>
          <w:spacing w:val="-16"/>
          <w:sz w:val="28"/>
          <w:szCs w:val="28"/>
        </w:rPr>
        <w:t xml:space="preserve"> </w:t>
      </w:r>
      <w:r w:rsidRPr="00187F74">
        <w:rPr>
          <w:rFonts w:ascii="Times New Roman" w:eastAsia="Times New Roman" w:hAnsi="Times New Roman" w:cs="Times New Roman"/>
          <w:b/>
          <w:bCs/>
          <w:spacing w:val="-2"/>
          <w:sz w:val="28"/>
          <w:szCs w:val="28"/>
        </w:rPr>
        <w:t>воспитания:</w:t>
      </w:r>
    </w:p>
    <w:p w:rsidR="00187F74" w:rsidRPr="00187F74" w:rsidRDefault="00187F74" w:rsidP="00187F74">
      <w:pPr>
        <w:widowControl w:val="0"/>
        <w:autoSpaceDE w:val="0"/>
        <w:autoSpaceDN w:val="0"/>
        <w:spacing w:before="28"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достижений</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науки</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деятельностью</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учёного,</w:t>
      </w:r>
      <w:r w:rsidRPr="00187F74">
        <w:rPr>
          <w:rFonts w:ascii="Times New Roman" w:eastAsia="Times New Roman" w:hAnsi="Times New Roman" w:cs="Times New Roman"/>
          <w:spacing w:val="-12"/>
          <w:sz w:val="28"/>
          <w:szCs w:val="28"/>
        </w:rPr>
        <w:t xml:space="preserve"> </w:t>
      </w:r>
      <w:r w:rsidRPr="00187F74">
        <w:rPr>
          <w:rFonts w:ascii="Times New Roman" w:eastAsia="Times New Roman" w:hAnsi="Times New Roman" w:cs="Times New Roman"/>
          <w:sz w:val="28"/>
          <w:szCs w:val="28"/>
        </w:rPr>
        <w:t>осознание</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личного вклада в построение устойчивого будущего;</w:t>
      </w:r>
    </w:p>
    <w:p w:rsidR="00187F74" w:rsidRPr="00187F74" w:rsidRDefault="00187F74" w:rsidP="00187F74">
      <w:pPr>
        <w:widowControl w:val="0"/>
        <w:numPr>
          <w:ilvl w:val="0"/>
          <w:numId w:val="26"/>
        </w:numPr>
        <w:tabs>
          <w:tab w:val="left" w:pos="904"/>
        </w:tabs>
        <w:autoSpaceDE w:val="0"/>
        <w:autoSpaceDN w:val="0"/>
        <w:spacing w:before="4" w:after="0" w:line="240" w:lineRule="auto"/>
        <w:ind w:left="904" w:hanging="303"/>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эстетического</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pacing w:val="-2"/>
          <w:sz w:val="28"/>
          <w:szCs w:val="28"/>
        </w:rPr>
        <w:t>воспитания:</w:t>
      </w:r>
    </w:p>
    <w:p w:rsidR="00187F74" w:rsidRPr="00187F74" w:rsidRDefault="00187F74" w:rsidP="00187F74">
      <w:pPr>
        <w:widowControl w:val="0"/>
        <w:autoSpaceDE w:val="0"/>
        <w:autoSpaceDN w:val="0"/>
        <w:spacing w:before="26"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эстетическое отношение к миру, включая эстетику математических закономерностей,</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объектов,</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задач,</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решений,</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рассуждений,</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восприимчивость</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к математическим аспектам различных видов искусства;</w:t>
      </w:r>
    </w:p>
    <w:p w:rsidR="00187F74" w:rsidRPr="00187F74" w:rsidRDefault="00187F74" w:rsidP="00187F74">
      <w:pPr>
        <w:widowControl w:val="0"/>
        <w:numPr>
          <w:ilvl w:val="0"/>
          <w:numId w:val="26"/>
        </w:numPr>
        <w:tabs>
          <w:tab w:val="left" w:pos="904"/>
        </w:tabs>
        <w:autoSpaceDE w:val="0"/>
        <w:autoSpaceDN w:val="0"/>
        <w:spacing w:before="6" w:after="0" w:line="240" w:lineRule="auto"/>
        <w:ind w:left="904" w:hanging="303"/>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физического</w:t>
      </w:r>
      <w:r w:rsidRPr="00187F74">
        <w:rPr>
          <w:rFonts w:ascii="Times New Roman" w:eastAsia="Times New Roman" w:hAnsi="Times New Roman" w:cs="Times New Roman"/>
          <w:b/>
          <w:bCs/>
          <w:spacing w:val="-7"/>
          <w:sz w:val="28"/>
          <w:szCs w:val="28"/>
        </w:rPr>
        <w:t xml:space="preserve"> </w:t>
      </w:r>
      <w:r w:rsidRPr="00187F74">
        <w:rPr>
          <w:rFonts w:ascii="Times New Roman" w:eastAsia="Times New Roman" w:hAnsi="Times New Roman" w:cs="Times New Roman"/>
          <w:b/>
          <w:bCs/>
          <w:spacing w:val="-2"/>
          <w:sz w:val="28"/>
          <w:szCs w:val="28"/>
        </w:rPr>
        <w:t>воспитания:</w:t>
      </w:r>
    </w:p>
    <w:p w:rsidR="00187F74" w:rsidRPr="00187F74" w:rsidRDefault="00187F74" w:rsidP="00187F74">
      <w:pPr>
        <w:widowControl w:val="0"/>
        <w:autoSpaceDE w:val="0"/>
        <w:autoSpaceDN w:val="0"/>
        <w:spacing w:before="28"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сформированность умения применять математические знания в интересах здорового и</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безопасного</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образа</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жизни,</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ответственное</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отношение</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187F74" w:rsidRPr="00187F74" w:rsidRDefault="00187F74" w:rsidP="00187F74">
      <w:pPr>
        <w:widowControl w:val="0"/>
        <w:numPr>
          <w:ilvl w:val="0"/>
          <w:numId w:val="26"/>
        </w:numPr>
        <w:tabs>
          <w:tab w:val="left" w:pos="904"/>
        </w:tabs>
        <w:autoSpaceDE w:val="0"/>
        <w:autoSpaceDN w:val="0"/>
        <w:spacing w:before="5" w:after="0" w:line="240" w:lineRule="auto"/>
        <w:ind w:left="904" w:hanging="303"/>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трудового</w:t>
      </w:r>
      <w:r w:rsidRPr="00187F74">
        <w:rPr>
          <w:rFonts w:ascii="Times New Roman" w:eastAsia="Times New Roman" w:hAnsi="Times New Roman" w:cs="Times New Roman"/>
          <w:b/>
          <w:bCs/>
          <w:spacing w:val="-8"/>
          <w:sz w:val="28"/>
          <w:szCs w:val="28"/>
        </w:rPr>
        <w:t xml:space="preserve"> </w:t>
      </w:r>
      <w:r w:rsidRPr="00187F74">
        <w:rPr>
          <w:rFonts w:ascii="Times New Roman" w:eastAsia="Times New Roman" w:hAnsi="Times New Roman" w:cs="Times New Roman"/>
          <w:b/>
          <w:bCs/>
          <w:spacing w:val="-2"/>
          <w:sz w:val="28"/>
          <w:szCs w:val="28"/>
        </w:rPr>
        <w:t>воспитания:</w:t>
      </w:r>
    </w:p>
    <w:p w:rsidR="00187F74" w:rsidRPr="00187F74" w:rsidRDefault="00187F74" w:rsidP="00187F74">
      <w:pPr>
        <w:widowControl w:val="0"/>
        <w:autoSpaceDE w:val="0"/>
        <w:autoSpaceDN w:val="0"/>
        <w:spacing w:before="27"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w:t>
      </w:r>
      <w:r w:rsidRPr="00187F74">
        <w:rPr>
          <w:rFonts w:ascii="Times New Roman" w:eastAsia="Times New Roman" w:hAnsi="Times New Roman" w:cs="Times New Roman"/>
          <w:spacing w:val="44"/>
          <w:sz w:val="28"/>
          <w:szCs w:val="28"/>
        </w:rPr>
        <w:t xml:space="preserve">  </w:t>
      </w:r>
      <w:r w:rsidRPr="00187F74">
        <w:rPr>
          <w:rFonts w:ascii="Times New Roman" w:eastAsia="Times New Roman" w:hAnsi="Times New Roman" w:cs="Times New Roman"/>
          <w:sz w:val="28"/>
          <w:szCs w:val="28"/>
        </w:rPr>
        <w:t>профессии</w:t>
      </w:r>
      <w:r w:rsidRPr="00187F74">
        <w:rPr>
          <w:rFonts w:ascii="Times New Roman" w:eastAsia="Times New Roman" w:hAnsi="Times New Roman" w:cs="Times New Roman"/>
          <w:spacing w:val="46"/>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45"/>
          <w:sz w:val="28"/>
          <w:szCs w:val="28"/>
        </w:rPr>
        <w:t xml:space="preserve">  </w:t>
      </w:r>
      <w:r w:rsidRPr="00187F74">
        <w:rPr>
          <w:rFonts w:ascii="Times New Roman" w:eastAsia="Times New Roman" w:hAnsi="Times New Roman" w:cs="Times New Roman"/>
          <w:sz w:val="28"/>
          <w:szCs w:val="28"/>
        </w:rPr>
        <w:t>реализовывать</w:t>
      </w:r>
      <w:r w:rsidRPr="00187F74">
        <w:rPr>
          <w:rFonts w:ascii="Times New Roman" w:eastAsia="Times New Roman" w:hAnsi="Times New Roman" w:cs="Times New Roman"/>
          <w:spacing w:val="45"/>
          <w:sz w:val="28"/>
          <w:szCs w:val="28"/>
        </w:rPr>
        <w:t xml:space="preserve">  </w:t>
      </w:r>
      <w:r w:rsidRPr="00187F74">
        <w:rPr>
          <w:rFonts w:ascii="Times New Roman" w:eastAsia="Times New Roman" w:hAnsi="Times New Roman" w:cs="Times New Roman"/>
          <w:sz w:val="28"/>
          <w:szCs w:val="28"/>
        </w:rPr>
        <w:t>собственные</w:t>
      </w:r>
      <w:r w:rsidRPr="00187F74">
        <w:rPr>
          <w:rFonts w:ascii="Times New Roman" w:eastAsia="Times New Roman" w:hAnsi="Times New Roman" w:cs="Times New Roman"/>
          <w:spacing w:val="45"/>
          <w:sz w:val="28"/>
          <w:szCs w:val="28"/>
        </w:rPr>
        <w:t xml:space="preserve">  </w:t>
      </w:r>
      <w:r w:rsidRPr="00187F74">
        <w:rPr>
          <w:rFonts w:ascii="Times New Roman" w:eastAsia="Times New Roman" w:hAnsi="Times New Roman" w:cs="Times New Roman"/>
          <w:sz w:val="28"/>
          <w:szCs w:val="28"/>
        </w:rPr>
        <w:t>жизненные</w:t>
      </w:r>
      <w:r w:rsidRPr="00187F74">
        <w:rPr>
          <w:rFonts w:ascii="Times New Roman" w:eastAsia="Times New Roman" w:hAnsi="Times New Roman" w:cs="Times New Roman"/>
          <w:spacing w:val="45"/>
          <w:sz w:val="28"/>
          <w:szCs w:val="28"/>
        </w:rPr>
        <w:t xml:space="preserve">  </w:t>
      </w:r>
      <w:r w:rsidRPr="00187F74">
        <w:rPr>
          <w:rFonts w:ascii="Times New Roman" w:eastAsia="Times New Roman" w:hAnsi="Times New Roman" w:cs="Times New Roman"/>
          <w:spacing w:val="-2"/>
          <w:sz w:val="28"/>
          <w:szCs w:val="28"/>
        </w:rPr>
        <w:t>планы,</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187F74" w:rsidRPr="00187F74" w:rsidRDefault="00187F74" w:rsidP="00187F74">
      <w:pPr>
        <w:widowControl w:val="0"/>
        <w:numPr>
          <w:ilvl w:val="0"/>
          <w:numId w:val="26"/>
        </w:numPr>
        <w:tabs>
          <w:tab w:val="left" w:pos="904"/>
        </w:tabs>
        <w:autoSpaceDE w:val="0"/>
        <w:autoSpaceDN w:val="0"/>
        <w:spacing w:before="6" w:after="0" w:line="240" w:lineRule="auto"/>
        <w:ind w:left="904" w:hanging="303"/>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экологического</w:t>
      </w:r>
      <w:r w:rsidRPr="00187F74">
        <w:rPr>
          <w:rFonts w:ascii="Times New Roman" w:eastAsia="Times New Roman" w:hAnsi="Times New Roman" w:cs="Times New Roman"/>
          <w:b/>
          <w:bCs/>
          <w:spacing w:val="-11"/>
          <w:sz w:val="28"/>
          <w:szCs w:val="28"/>
        </w:rPr>
        <w:t xml:space="preserve"> </w:t>
      </w:r>
      <w:r w:rsidRPr="00187F74">
        <w:rPr>
          <w:rFonts w:ascii="Times New Roman" w:eastAsia="Times New Roman" w:hAnsi="Times New Roman" w:cs="Times New Roman"/>
          <w:b/>
          <w:bCs/>
          <w:spacing w:val="-2"/>
          <w:sz w:val="28"/>
          <w:szCs w:val="28"/>
        </w:rPr>
        <w:t>воспитания:</w:t>
      </w:r>
    </w:p>
    <w:p w:rsidR="00187F74" w:rsidRPr="00187F74" w:rsidRDefault="00187F74" w:rsidP="00187F74">
      <w:pPr>
        <w:widowControl w:val="0"/>
        <w:autoSpaceDE w:val="0"/>
        <w:autoSpaceDN w:val="0"/>
        <w:spacing w:before="28"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187F74" w:rsidRPr="00187F74" w:rsidRDefault="00187F74" w:rsidP="00187F74">
      <w:pPr>
        <w:widowControl w:val="0"/>
        <w:numPr>
          <w:ilvl w:val="0"/>
          <w:numId w:val="26"/>
        </w:numPr>
        <w:tabs>
          <w:tab w:val="left" w:pos="904"/>
        </w:tabs>
        <w:autoSpaceDE w:val="0"/>
        <w:autoSpaceDN w:val="0"/>
        <w:spacing w:before="4" w:after="0" w:line="240" w:lineRule="auto"/>
        <w:ind w:left="904" w:hanging="303"/>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ценности</w:t>
      </w:r>
      <w:r w:rsidRPr="00187F74">
        <w:rPr>
          <w:rFonts w:ascii="Times New Roman" w:eastAsia="Times New Roman" w:hAnsi="Times New Roman" w:cs="Times New Roman"/>
          <w:b/>
          <w:bCs/>
          <w:spacing w:val="-7"/>
          <w:sz w:val="28"/>
          <w:szCs w:val="28"/>
        </w:rPr>
        <w:t xml:space="preserve"> </w:t>
      </w:r>
      <w:r w:rsidRPr="00187F74">
        <w:rPr>
          <w:rFonts w:ascii="Times New Roman" w:eastAsia="Times New Roman" w:hAnsi="Times New Roman" w:cs="Times New Roman"/>
          <w:b/>
          <w:bCs/>
          <w:sz w:val="28"/>
          <w:szCs w:val="28"/>
        </w:rPr>
        <w:t>научного</w:t>
      </w:r>
      <w:r w:rsidRPr="00187F74">
        <w:rPr>
          <w:rFonts w:ascii="Times New Roman" w:eastAsia="Times New Roman" w:hAnsi="Times New Roman" w:cs="Times New Roman"/>
          <w:b/>
          <w:bCs/>
          <w:spacing w:val="-5"/>
          <w:sz w:val="28"/>
          <w:szCs w:val="28"/>
        </w:rPr>
        <w:t xml:space="preserve"> </w:t>
      </w:r>
      <w:r w:rsidRPr="00187F74">
        <w:rPr>
          <w:rFonts w:ascii="Times New Roman" w:eastAsia="Times New Roman" w:hAnsi="Times New Roman" w:cs="Times New Roman"/>
          <w:b/>
          <w:bCs/>
          <w:spacing w:val="-2"/>
          <w:sz w:val="28"/>
          <w:szCs w:val="28"/>
        </w:rPr>
        <w:t>познания:</w:t>
      </w:r>
    </w:p>
    <w:p w:rsidR="00187F74" w:rsidRPr="00187F74" w:rsidRDefault="00187F74" w:rsidP="00187F74">
      <w:pPr>
        <w:widowControl w:val="0"/>
        <w:autoSpaceDE w:val="0"/>
        <w:autoSpaceDN w:val="0"/>
        <w:spacing w:before="28"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сформированность мировоззрения, соответствующего современному уровню</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развития</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науки</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общественной</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практики,</w:t>
      </w:r>
      <w:r w:rsidRPr="00187F74">
        <w:rPr>
          <w:rFonts w:ascii="Times New Roman" w:eastAsia="Times New Roman" w:hAnsi="Times New Roman" w:cs="Times New Roman"/>
          <w:spacing w:val="-17"/>
          <w:sz w:val="28"/>
          <w:szCs w:val="28"/>
        </w:rPr>
        <w:t xml:space="preserve"> </w:t>
      </w:r>
      <w:r w:rsidRPr="00187F74">
        <w:rPr>
          <w:rFonts w:ascii="Times New Roman" w:eastAsia="Times New Roman" w:hAnsi="Times New Roman" w:cs="Times New Roman"/>
          <w:sz w:val="28"/>
          <w:szCs w:val="28"/>
        </w:rPr>
        <w:t>понимание</w:t>
      </w:r>
      <w:r w:rsidRPr="00187F74">
        <w:rPr>
          <w:rFonts w:ascii="Times New Roman" w:eastAsia="Times New Roman" w:hAnsi="Times New Roman" w:cs="Times New Roman"/>
          <w:spacing w:val="-18"/>
          <w:sz w:val="28"/>
          <w:szCs w:val="28"/>
        </w:rPr>
        <w:t xml:space="preserve"> </w:t>
      </w:r>
      <w:r w:rsidRPr="00187F74">
        <w:rPr>
          <w:rFonts w:ascii="Times New Roman" w:eastAsia="Times New Roman" w:hAnsi="Times New Roman" w:cs="Times New Roman"/>
          <w:sz w:val="28"/>
          <w:szCs w:val="28"/>
        </w:rPr>
        <w:t>математической науки</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как</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сферы</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человеческой</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деятельности,</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этапов</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её</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развития</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значимости для развития цивилизации, овладение языком математики и математической культурой</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как</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средством</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познания</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мира,</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готовность</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осуществлять</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проектную и исследовательскую деятельность индивидуально и в группе.</w:t>
      </w:r>
    </w:p>
    <w:p w:rsidR="00187F74" w:rsidRPr="00187F74" w:rsidRDefault="00187F74" w:rsidP="00187F74">
      <w:pPr>
        <w:widowControl w:val="0"/>
        <w:autoSpaceDE w:val="0"/>
        <w:autoSpaceDN w:val="0"/>
        <w:spacing w:before="299" w:after="0" w:line="240" w:lineRule="auto"/>
        <w:jc w:val="both"/>
        <w:rPr>
          <w:rFonts w:ascii="Times New Roman" w:eastAsia="Times New Roman" w:hAnsi="Times New Roman" w:cs="Times New Roman"/>
          <w:b/>
          <w:sz w:val="28"/>
        </w:rPr>
      </w:pPr>
      <w:r w:rsidRPr="00187F74">
        <w:rPr>
          <w:rFonts w:ascii="Times New Roman" w:eastAsia="Times New Roman" w:hAnsi="Times New Roman" w:cs="Times New Roman"/>
          <w:b/>
          <w:sz w:val="28"/>
        </w:rPr>
        <w:t>МЕТАПРЕДМЕТНЫЕ</w:t>
      </w:r>
      <w:r w:rsidRPr="00187F74">
        <w:rPr>
          <w:rFonts w:ascii="Times New Roman" w:eastAsia="Times New Roman" w:hAnsi="Times New Roman" w:cs="Times New Roman"/>
          <w:b/>
          <w:spacing w:val="-15"/>
          <w:sz w:val="28"/>
        </w:rPr>
        <w:t xml:space="preserve"> </w:t>
      </w:r>
      <w:r w:rsidRPr="00187F74">
        <w:rPr>
          <w:rFonts w:ascii="Times New Roman" w:eastAsia="Times New Roman" w:hAnsi="Times New Roman" w:cs="Times New Roman"/>
          <w:b/>
          <w:spacing w:val="-2"/>
          <w:sz w:val="28"/>
        </w:rPr>
        <w:t>РЕЗУЛЬТАТЫ</w:t>
      </w:r>
    </w:p>
    <w:p w:rsidR="00187F74" w:rsidRPr="00187F74" w:rsidRDefault="00187F74" w:rsidP="00187F74">
      <w:pPr>
        <w:widowControl w:val="0"/>
        <w:autoSpaceDE w:val="0"/>
        <w:autoSpaceDN w:val="0"/>
        <w:spacing w:before="6" w:after="0" w:line="240" w:lineRule="auto"/>
        <w:rPr>
          <w:rFonts w:ascii="Times New Roman" w:eastAsia="Times New Roman" w:hAnsi="Times New Roman" w:cs="Times New Roman"/>
          <w:b/>
          <w:sz w:val="28"/>
          <w:szCs w:val="28"/>
        </w:rPr>
      </w:pPr>
    </w:p>
    <w:p w:rsidR="00187F74" w:rsidRPr="00187F74" w:rsidRDefault="00187F74" w:rsidP="00187F74">
      <w:pPr>
        <w:widowControl w:val="0"/>
        <w:autoSpaceDE w:val="0"/>
        <w:autoSpaceDN w:val="0"/>
        <w:spacing w:before="1" w:after="0" w:line="264" w:lineRule="auto"/>
        <w:ind w:right="2838"/>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Познавательные</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z w:val="28"/>
          <w:szCs w:val="28"/>
        </w:rPr>
        <w:t>универсальные</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z w:val="28"/>
          <w:szCs w:val="28"/>
        </w:rPr>
        <w:t>учебные</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z w:val="28"/>
          <w:szCs w:val="28"/>
        </w:rPr>
        <w:t>действия Базовые логические действия:</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воспринимать, формулировать и преобразовывать суждения: утвердительные и отрицательные, единичные, частные и общие, условные;</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87F74" w:rsidRPr="00187F74" w:rsidRDefault="00187F74" w:rsidP="00187F74">
      <w:pPr>
        <w:widowControl w:val="0"/>
        <w:autoSpaceDE w:val="0"/>
        <w:autoSpaceDN w:val="0"/>
        <w:spacing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делать выводы с использованием законов логики, дедуктивных и индуктивных умозаключений, умозаключений по аналогии;</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выбирать способ решения учебной задачи (сравнивать несколько вариантов</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решения,</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выбирать</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наиболее</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подходящий</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с</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учётом</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самостоятельно выделенных критериев).</w:t>
      </w:r>
    </w:p>
    <w:p w:rsidR="00187F74" w:rsidRPr="00187F74" w:rsidRDefault="00187F74" w:rsidP="00187F74">
      <w:pPr>
        <w:widowControl w:val="0"/>
        <w:autoSpaceDE w:val="0"/>
        <w:autoSpaceDN w:val="0"/>
        <w:spacing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Базовые</w:t>
      </w:r>
      <w:r w:rsidRPr="00187F74">
        <w:rPr>
          <w:rFonts w:ascii="Times New Roman" w:eastAsia="Times New Roman" w:hAnsi="Times New Roman" w:cs="Times New Roman"/>
          <w:b/>
          <w:bCs/>
          <w:spacing w:val="-8"/>
          <w:sz w:val="28"/>
          <w:szCs w:val="28"/>
        </w:rPr>
        <w:t xml:space="preserve"> </w:t>
      </w:r>
      <w:r w:rsidRPr="00187F74">
        <w:rPr>
          <w:rFonts w:ascii="Times New Roman" w:eastAsia="Times New Roman" w:hAnsi="Times New Roman" w:cs="Times New Roman"/>
          <w:b/>
          <w:bCs/>
          <w:sz w:val="28"/>
          <w:szCs w:val="28"/>
        </w:rPr>
        <w:t>исследовательские</w:t>
      </w:r>
      <w:r w:rsidRPr="00187F74">
        <w:rPr>
          <w:rFonts w:ascii="Times New Roman" w:eastAsia="Times New Roman" w:hAnsi="Times New Roman" w:cs="Times New Roman"/>
          <w:b/>
          <w:bCs/>
          <w:spacing w:val="-8"/>
          <w:sz w:val="28"/>
          <w:szCs w:val="28"/>
        </w:rPr>
        <w:t xml:space="preserve"> </w:t>
      </w:r>
      <w:r w:rsidRPr="00187F74">
        <w:rPr>
          <w:rFonts w:ascii="Times New Roman" w:eastAsia="Times New Roman" w:hAnsi="Times New Roman" w:cs="Times New Roman"/>
          <w:b/>
          <w:bCs/>
          <w:spacing w:val="-2"/>
          <w:sz w:val="28"/>
          <w:szCs w:val="28"/>
        </w:rPr>
        <w:t>действия:</w:t>
      </w:r>
    </w:p>
    <w:p w:rsidR="00187F74" w:rsidRPr="00187F74" w:rsidRDefault="00187F74" w:rsidP="00187F74">
      <w:pPr>
        <w:widowControl w:val="0"/>
        <w:autoSpaceDE w:val="0"/>
        <w:autoSpaceDN w:val="0"/>
        <w:spacing w:before="6" w:after="0" w:line="240" w:lineRule="auto"/>
        <w:jc w:val="both"/>
        <w:outlineLvl w:val="0"/>
        <w:rPr>
          <w:rFonts w:ascii="Times New Roman" w:eastAsia="Times New Roman" w:hAnsi="Times New Roman" w:cs="Times New Roman"/>
          <w:b/>
          <w:bCs/>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87F74" w:rsidRPr="00187F74" w:rsidRDefault="00187F74" w:rsidP="00187F74">
      <w:pPr>
        <w:widowControl w:val="0"/>
        <w:autoSpaceDE w:val="0"/>
        <w:autoSpaceDN w:val="0"/>
        <w:spacing w:before="2"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прогнозировать возможное развитие процесса, а также выдвигать предположения о его развитии в новых условиях.</w:t>
      </w:r>
    </w:p>
    <w:p w:rsidR="00187F74" w:rsidRPr="00187F74" w:rsidRDefault="00187F74" w:rsidP="00187F74">
      <w:pPr>
        <w:widowControl w:val="0"/>
        <w:autoSpaceDE w:val="0"/>
        <w:autoSpaceDN w:val="0"/>
        <w:spacing w:before="3"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Работа</w:t>
      </w:r>
      <w:r w:rsidRPr="00187F74">
        <w:rPr>
          <w:rFonts w:ascii="Times New Roman" w:eastAsia="Times New Roman" w:hAnsi="Times New Roman" w:cs="Times New Roman"/>
          <w:b/>
          <w:bCs/>
          <w:spacing w:val="-3"/>
          <w:sz w:val="28"/>
          <w:szCs w:val="28"/>
        </w:rPr>
        <w:t xml:space="preserve"> </w:t>
      </w:r>
      <w:r w:rsidRPr="00187F74">
        <w:rPr>
          <w:rFonts w:ascii="Times New Roman" w:eastAsia="Times New Roman" w:hAnsi="Times New Roman" w:cs="Times New Roman"/>
          <w:b/>
          <w:bCs/>
          <w:sz w:val="28"/>
          <w:szCs w:val="28"/>
        </w:rPr>
        <w:t>с</w:t>
      </w:r>
      <w:r w:rsidRPr="00187F74">
        <w:rPr>
          <w:rFonts w:ascii="Times New Roman" w:eastAsia="Times New Roman" w:hAnsi="Times New Roman" w:cs="Times New Roman"/>
          <w:b/>
          <w:bCs/>
          <w:spacing w:val="-2"/>
          <w:sz w:val="28"/>
          <w:szCs w:val="28"/>
        </w:rPr>
        <w:t xml:space="preserve"> информацией:</w:t>
      </w:r>
    </w:p>
    <w:p w:rsidR="00187F74" w:rsidRPr="00187F74" w:rsidRDefault="00187F74" w:rsidP="00187F74">
      <w:pPr>
        <w:widowControl w:val="0"/>
        <w:autoSpaceDE w:val="0"/>
        <w:autoSpaceDN w:val="0"/>
        <w:spacing w:before="29"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выявлять дефициты информации, данных, необходимых для ответа на вопрос и для решения задачи;</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выбирать информацию из источников различных типов, анализировать, систематизировать</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интерпретировать</w:t>
      </w:r>
      <w:r w:rsidRPr="00187F74">
        <w:rPr>
          <w:rFonts w:ascii="Times New Roman" w:eastAsia="Times New Roman" w:hAnsi="Times New Roman" w:cs="Times New Roman"/>
          <w:spacing w:val="-12"/>
          <w:sz w:val="28"/>
          <w:szCs w:val="28"/>
        </w:rPr>
        <w:t xml:space="preserve"> </w:t>
      </w:r>
      <w:r w:rsidRPr="00187F74">
        <w:rPr>
          <w:rFonts w:ascii="Times New Roman" w:eastAsia="Times New Roman" w:hAnsi="Times New Roman" w:cs="Times New Roman"/>
          <w:sz w:val="28"/>
          <w:szCs w:val="28"/>
        </w:rPr>
        <w:t>информацию</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различных</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видов</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 xml:space="preserve">форм </w:t>
      </w:r>
      <w:r w:rsidRPr="00187F74">
        <w:rPr>
          <w:rFonts w:ascii="Times New Roman" w:eastAsia="Times New Roman" w:hAnsi="Times New Roman" w:cs="Times New Roman"/>
          <w:spacing w:val="-2"/>
          <w:sz w:val="28"/>
          <w:szCs w:val="28"/>
        </w:rPr>
        <w:t>представления;</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структурировать информацию, представлять её в различных формах, иллюстрировать графически;</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оценивать надёжность информации по самостоятельно сформулированным критериям.</w:t>
      </w:r>
    </w:p>
    <w:p w:rsidR="00187F74" w:rsidRPr="00187F74" w:rsidRDefault="00187F74" w:rsidP="00187F74">
      <w:pPr>
        <w:widowControl w:val="0"/>
        <w:autoSpaceDE w:val="0"/>
        <w:autoSpaceDN w:val="0"/>
        <w:spacing w:before="299" w:after="0" w:line="264" w:lineRule="auto"/>
        <w:ind w:right="2531"/>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Коммуникативные</w:t>
      </w:r>
      <w:r w:rsidRPr="00187F74">
        <w:rPr>
          <w:rFonts w:ascii="Times New Roman" w:eastAsia="Times New Roman" w:hAnsi="Times New Roman" w:cs="Times New Roman"/>
          <w:b/>
          <w:bCs/>
          <w:spacing w:val="-12"/>
          <w:sz w:val="28"/>
          <w:szCs w:val="28"/>
        </w:rPr>
        <w:t xml:space="preserve"> </w:t>
      </w:r>
      <w:r w:rsidRPr="00187F74">
        <w:rPr>
          <w:rFonts w:ascii="Times New Roman" w:eastAsia="Times New Roman" w:hAnsi="Times New Roman" w:cs="Times New Roman"/>
          <w:b/>
          <w:bCs/>
          <w:sz w:val="28"/>
          <w:szCs w:val="28"/>
        </w:rPr>
        <w:t>универсальные</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z w:val="28"/>
          <w:szCs w:val="28"/>
        </w:rPr>
        <w:t>учебные</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z w:val="28"/>
          <w:szCs w:val="28"/>
        </w:rPr>
        <w:t xml:space="preserve">действия </w:t>
      </w:r>
      <w:r w:rsidRPr="00187F74">
        <w:rPr>
          <w:rFonts w:ascii="Times New Roman" w:eastAsia="Times New Roman" w:hAnsi="Times New Roman" w:cs="Times New Roman"/>
          <w:b/>
          <w:bCs/>
          <w:spacing w:val="-2"/>
          <w:sz w:val="28"/>
          <w:szCs w:val="28"/>
        </w:rPr>
        <w:t>Общение:</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воспринимать и формулировать суждения в соответствии с условиями и целями</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общения,</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ясно,</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точно,</w:t>
      </w:r>
      <w:r w:rsidRPr="00187F74">
        <w:rPr>
          <w:rFonts w:ascii="Times New Roman" w:eastAsia="Times New Roman" w:hAnsi="Times New Roman" w:cs="Times New Roman"/>
          <w:spacing w:val="-12"/>
          <w:sz w:val="28"/>
          <w:szCs w:val="28"/>
        </w:rPr>
        <w:t xml:space="preserve"> </w:t>
      </w:r>
      <w:r w:rsidRPr="00187F74">
        <w:rPr>
          <w:rFonts w:ascii="Times New Roman" w:eastAsia="Times New Roman" w:hAnsi="Times New Roman" w:cs="Times New Roman"/>
          <w:sz w:val="28"/>
          <w:szCs w:val="28"/>
        </w:rPr>
        <w:t>грамотно</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выражать</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свою</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точку</w:t>
      </w:r>
      <w:r w:rsidRPr="00187F74">
        <w:rPr>
          <w:rFonts w:ascii="Times New Roman" w:eastAsia="Times New Roman" w:hAnsi="Times New Roman" w:cs="Times New Roman"/>
          <w:spacing w:val="-12"/>
          <w:sz w:val="28"/>
          <w:szCs w:val="28"/>
        </w:rPr>
        <w:t xml:space="preserve"> </w:t>
      </w:r>
      <w:r w:rsidRPr="00187F74">
        <w:rPr>
          <w:rFonts w:ascii="Times New Roman" w:eastAsia="Times New Roman" w:hAnsi="Times New Roman" w:cs="Times New Roman"/>
          <w:sz w:val="28"/>
          <w:szCs w:val="28"/>
        </w:rPr>
        <w:t>зрения</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устных и письменных текстах, давать пояснения по ходу решения задачи, комментировать полученный результат;</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87F74" w:rsidRPr="00187F74" w:rsidRDefault="00187F74" w:rsidP="00187F74">
      <w:pPr>
        <w:widowControl w:val="0"/>
        <w:autoSpaceDE w:val="0"/>
        <w:autoSpaceDN w:val="0"/>
        <w:spacing w:before="296" w:after="0" w:line="264" w:lineRule="auto"/>
        <w:ind w:right="862"/>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Регулятивные</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z w:val="28"/>
          <w:szCs w:val="28"/>
        </w:rPr>
        <w:t>универсальные</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z w:val="28"/>
          <w:szCs w:val="28"/>
        </w:rPr>
        <w:t>учебные</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z w:val="28"/>
          <w:szCs w:val="28"/>
        </w:rPr>
        <w:t xml:space="preserve">действия </w:t>
      </w:r>
      <w:r w:rsidRPr="00187F74">
        <w:rPr>
          <w:rFonts w:ascii="Times New Roman" w:eastAsia="Times New Roman" w:hAnsi="Times New Roman" w:cs="Times New Roman"/>
          <w:b/>
          <w:bCs/>
          <w:spacing w:val="-2"/>
          <w:sz w:val="28"/>
          <w:szCs w:val="28"/>
        </w:rPr>
        <w:t>Самоорганизация:</w:t>
      </w:r>
    </w:p>
    <w:p w:rsidR="00187F74" w:rsidRPr="00187F74" w:rsidRDefault="00187F74" w:rsidP="00187F74">
      <w:pPr>
        <w:widowControl w:val="0"/>
        <w:autoSpaceDE w:val="0"/>
        <w:autoSpaceDN w:val="0"/>
        <w:spacing w:before="6" w:after="0" w:line="264" w:lineRule="auto"/>
        <w:outlineLvl w:val="0"/>
        <w:rPr>
          <w:rFonts w:ascii="Times New Roman" w:eastAsia="Times New Roman" w:hAnsi="Times New Roman" w:cs="Times New Roman"/>
          <w:b/>
          <w:bCs/>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87F74" w:rsidRPr="00187F74" w:rsidRDefault="00187F74" w:rsidP="00187F74">
      <w:pPr>
        <w:widowControl w:val="0"/>
        <w:autoSpaceDE w:val="0"/>
        <w:autoSpaceDN w:val="0"/>
        <w:spacing w:before="6"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Самоконтроль,</w:t>
      </w:r>
      <w:r w:rsidRPr="00187F74">
        <w:rPr>
          <w:rFonts w:ascii="Times New Roman" w:eastAsia="Times New Roman" w:hAnsi="Times New Roman" w:cs="Times New Roman"/>
          <w:b/>
          <w:bCs/>
          <w:spacing w:val="-12"/>
          <w:sz w:val="28"/>
          <w:szCs w:val="28"/>
        </w:rPr>
        <w:t xml:space="preserve"> </w:t>
      </w:r>
      <w:r w:rsidRPr="00187F74">
        <w:rPr>
          <w:rFonts w:ascii="Times New Roman" w:eastAsia="Times New Roman" w:hAnsi="Times New Roman" w:cs="Times New Roman"/>
          <w:b/>
          <w:bCs/>
          <w:sz w:val="28"/>
          <w:szCs w:val="28"/>
        </w:rPr>
        <w:t>эмоциональный</w:t>
      </w:r>
      <w:r w:rsidRPr="00187F74">
        <w:rPr>
          <w:rFonts w:ascii="Times New Roman" w:eastAsia="Times New Roman" w:hAnsi="Times New Roman" w:cs="Times New Roman"/>
          <w:b/>
          <w:bCs/>
          <w:spacing w:val="-10"/>
          <w:sz w:val="28"/>
          <w:szCs w:val="28"/>
        </w:rPr>
        <w:t xml:space="preserve"> </w:t>
      </w:r>
      <w:r w:rsidRPr="00187F74">
        <w:rPr>
          <w:rFonts w:ascii="Times New Roman" w:eastAsia="Times New Roman" w:hAnsi="Times New Roman" w:cs="Times New Roman"/>
          <w:b/>
          <w:bCs/>
          <w:spacing w:val="-2"/>
          <w:sz w:val="28"/>
          <w:szCs w:val="28"/>
        </w:rPr>
        <w:t>интеллект:</w:t>
      </w:r>
    </w:p>
    <w:p w:rsidR="00187F74" w:rsidRPr="00187F74" w:rsidRDefault="00187F74" w:rsidP="00187F74">
      <w:pPr>
        <w:widowControl w:val="0"/>
        <w:autoSpaceDE w:val="0"/>
        <w:autoSpaceDN w:val="0"/>
        <w:spacing w:before="28"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оценивать</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соответствие</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результата</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цели</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условиям,</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объяснять</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причины достижения или недостижения результатов деятельности, находить ошибку, давать оценку приобретённому опыту.</w:t>
      </w:r>
    </w:p>
    <w:p w:rsidR="00187F74" w:rsidRPr="00187F74" w:rsidRDefault="00187F74" w:rsidP="00187F74">
      <w:pPr>
        <w:widowControl w:val="0"/>
        <w:autoSpaceDE w:val="0"/>
        <w:autoSpaceDN w:val="0"/>
        <w:spacing w:before="3"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Совместная</w:t>
      </w:r>
      <w:r w:rsidRPr="00187F74">
        <w:rPr>
          <w:rFonts w:ascii="Times New Roman" w:eastAsia="Times New Roman" w:hAnsi="Times New Roman" w:cs="Times New Roman"/>
          <w:b/>
          <w:bCs/>
          <w:spacing w:val="-6"/>
          <w:sz w:val="28"/>
          <w:szCs w:val="28"/>
        </w:rPr>
        <w:t xml:space="preserve"> </w:t>
      </w:r>
      <w:r w:rsidRPr="00187F74">
        <w:rPr>
          <w:rFonts w:ascii="Times New Roman" w:eastAsia="Times New Roman" w:hAnsi="Times New Roman" w:cs="Times New Roman"/>
          <w:b/>
          <w:bCs/>
          <w:spacing w:val="-2"/>
          <w:sz w:val="28"/>
          <w:szCs w:val="28"/>
        </w:rPr>
        <w:t>деятельность:</w:t>
      </w:r>
    </w:p>
    <w:p w:rsidR="00187F74" w:rsidRPr="00187F74" w:rsidRDefault="00187F74" w:rsidP="00187F74">
      <w:pPr>
        <w:widowControl w:val="0"/>
        <w:autoSpaceDE w:val="0"/>
        <w:autoSpaceDN w:val="0"/>
        <w:spacing w:before="29"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работ,</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договариваться,</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обсуждать</w:t>
      </w:r>
      <w:r w:rsidRPr="00187F74">
        <w:rPr>
          <w:rFonts w:ascii="Times New Roman" w:eastAsia="Times New Roman" w:hAnsi="Times New Roman" w:cs="Times New Roman"/>
          <w:spacing w:val="-14"/>
          <w:sz w:val="28"/>
          <w:szCs w:val="28"/>
        </w:rPr>
        <w:t xml:space="preserve"> </w:t>
      </w:r>
      <w:r w:rsidRPr="00187F74">
        <w:rPr>
          <w:rFonts w:ascii="Times New Roman" w:eastAsia="Times New Roman" w:hAnsi="Times New Roman" w:cs="Times New Roman"/>
          <w:sz w:val="28"/>
          <w:szCs w:val="28"/>
        </w:rPr>
        <w:t>процесс</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13"/>
          <w:sz w:val="28"/>
          <w:szCs w:val="28"/>
        </w:rPr>
        <w:t xml:space="preserve"> </w:t>
      </w:r>
      <w:r w:rsidRPr="00187F74">
        <w:rPr>
          <w:rFonts w:ascii="Times New Roman" w:eastAsia="Times New Roman" w:hAnsi="Times New Roman" w:cs="Times New Roman"/>
          <w:sz w:val="28"/>
          <w:szCs w:val="28"/>
        </w:rPr>
        <w:t>результат</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работы,</w:t>
      </w:r>
      <w:r w:rsidRPr="00187F74">
        <w:rPr>
          <w:rFonts w:ascii="Times New Roman" w:eastAsia="Times New Roman" w:hAnsi="Times New Roman" w:cs="Times New Roman"/>
          <w:spacing w:val="-12"/>
          <w:sz w:val="28"/>
          <w:szCs w:val="28"/>
        </w:rPr>
        <w:t xml:space="preserve"> </w:t>
      </w:r>
      <w:r w:rsidRPr="00187F74">
        <w:rPr>
          <w:rFonts w:ascii="Times New Roman" w:eastAsia="Times New Roman" w:hAnsi="Times New Roman" w:cs="Times New Roman"/>
          <w:sz w:val="28"/>
          <w:szCs w:val="28"/>
        </w:rPr>
        <w:t>обобщать мнения нескольких людей;</w:t>
      </w:r>
    </w:p>
    <w:p w:rsidR="00187F74" w:rsidRPr="00187F74" w:rsidRDefault="00187F74" w:rsidP="00187F74">
      <w:pPr>
        <w:widowControl w:val="0"/>
        <w:autoSpaceDE w:val="0"/>
        <w:autoSpaceDN w:val="0"/>
        <w:spacing w:after="0" w:line="240" w:lineRule="auto"/>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участвовать</w:t>
      </w:r>
      <w:r w:rsidRPr="00187F74">
        <w:rPr>
          <w:rFonts w:ascii="Times New Roman" w:eastAsia="Times New Roman" w:hAnsi="Times New Roman" w:cs="Times New Roman"/>
          <w:spacing w:val="39"/>
          <w:sz w:val="28"/>
          <w:szCs w:val="28"/>
        </w:rPr>
        <w:t xml:space="preserve"> </w:t>
      </w:r>
      <w:r w:rsidRPr="00187F74">
        <w:rPr>
          <w:rFonts w:ascii="Times New Roman" w:eastAsia="Times New Roman" w:hAnsi="Times New Roman" w:cs="Times New Roman"/>
          <w:sz w:val="28"/>
          <w:szCs w:val="28"/>
        </w:rPr>
        <w:t>в</w:t>
      </w:r>
      <w:r w:rsidRPr="00187F74">
        <w:rPr>
          <w:rFonts w:ascii="Times New Roman" w:eastAsia="Times New Roman" w:hAnsi="Times New Roman" w:cs="Times New Roman"/>
          <w:spacing w:val="43"/>
          <w:sz w:val="28"/>
          <w:szCs w:val="28"/>
        </w:rPr>
        <w:t xml:space="preserve"> </w:t>
      </w:r>
      <w:r w:rsidRPr="00187F74">
        <w:rPr>
          <w:rFonts w:ascii="Times New Roman" w:eastAsia="Times New Roman" w:hAnsi="Times New Roman" w:cs="Times New Roman"/>
          <w:sz w:val="28"/>
          <w:szCs w:val="28"/>
        </w:rPr>
        <w:t>групповых</w:t>
      </w:r>
      <w:r w:rsidRPr="00187F74">
        <w:rPr>
          <w:rFonts w:ascii="Times New Roman" w:eastAsia="Times New Roman" w:hAnsi="Times New Roman" w:cs="Times New Roman"/>
          <w:spacing w:val="44"/>
          <w:sz w:val="28"/>
          <w:szCs w:val="28"/>
        </w:rPr>
        <w:t xml:space="preserve"> </w:t>
      </w:r>
      <w:r w:rsidRPr="00187F74">
        <w:rPr>
          <w:rFonts w:ascii="Times New Roman" w:eastAsia="Times New Roman" w:hAnsi="Times New Roman" w:cs="Times New Roman"/>
          <w:sz w:val="28"/>
          <w:szCs w:val="28"/>
        </w:rPr>
        <w:t>формах</w:t>
      </w:r>
      <w:r w:rsidRPr="00187F74">
        <w:rPr>
          <w:rFonts w:ascii="Times New Roman" w:eastAsia="Times New Roman" w:hAnsi="Times New Roman" w:cs="Times New Roman"/>
          <w:spacing w:val="44"/>
          <w:sz w:val="28"/>
          <w:szCs w:val="28"/>
        </w:rPr>
        <w:t xml:space="preserve"> </w:t>
      </w:r>
      <w:r w:rsidRPr="00187F74">
        <w:rPr>
          <w:rFonts w:ascii="Times New Roman" w:eastAsia="Times New Roman" w:hAnsi="Times New Roman" w:cs="Times New Roman"/>
          <w:sz w:val="28"/>
          <w:szCs w:val="28"/>
        </w:rPr>
        <w:t>работы</w:t>
      </w:r>
      <w:r w:rsidRPr="00187F74">
        <w:rPr>
          <w:rFonts w:ascii="Times New Roman" w:eastAsia="Times New Roman" w:hAnsi="Times New Roman" w:cs="Times New Roman"/>
          <w:spacing w:val="44"/>
          <w:sz w:val="28"/>
          <w:szCs w:val="28"/>
        </w:rPr>
        <w:t xml:space="preserve"> </w:t>
      </w:r>
      <w:r w:rsidRPr="00187F74">
        <w:rPr>
          <w:rFonts w:ascii="Times New Roman" w:eastAsia="Times New Roman" w:hAnsi="Times New Roman" w:cs="Times New Roman"/>
          <w:sz w:val="28"/>
          <w:szCs w:val="28"/>
        </w:rPr>
        <w:t>(обсуждения,</w:t>
      </w:r>
      <w:r w:rsidRPr="00187F74">
        <w:rPr>
          <w:rFonts w:ascii="Times New Roman" w:eastAsia="Times New Roman" w:hAnsi="Times New Roman" w:cs="Times New Roman"/>
          <w:spacing w:val="43"/>
          <w:sz w:val="28"/>
          <w:szCs w:val="28"/>
        </w:rPr>
        <w:t xml:space="preserve"> </w:t>
      </w:r>
      <w:r w:rsidRPr="00187F74">
        <w:rPr>
          <w:rFonts w:ascii="Times New Roman" w:eastAsia="Times New Roman" w:hAnsi="Times New Roman" w:cs="Times New Roman"/>
          <w:sz w:val="28"/>
          <w:szCs w:val="28"/>
        </w:rPr>
        <w:t>обмен</w:t>
      </w:r>
      <w:r w:rsidRPr="00187F74">
        <w:rPr>
          <w:rFonts w:ascii="Times New Roman" w:eastAsia="Times New Roman" w:hAnsi="Times New Roman" w:cs="Times New Roman"/>
          <w:spacing w:val="44"/>
          <w:sz w:val="28"/>
          <w:szCs w:val="28"/>
        </w:rPr>
        <w:t xml:space="preserve"> </w:t>
      </w:r>
      <w:r w:rsidRPr="00187F74">
        <w:rPr>
          <w:rFonts w:ascii="Times New Roman" w:eastAsia="Times New Roman" w:hAnsi="Times New Roman" w:cs="Times New Roman"/>
          <w:spacing w:val="-2"/>
          <w:sz w:val="28"/>
          <w:szCs w:val="28"/>
        </w:rPr>
        <w:t>мнений,</w:t>
      </w:r>
    </w:p>
    <w:p w:rsidR="00187F74" w:rsidRPr="00187F74" w:rsidRDefault="00187F74" w:rsidP="00187F74">
      <w:pPr>
        <w:widowControl w:val="0"/>
        <w:autoSpaceDE w:val="0"/>
        <w:autoSpaceDN w:val="0"/>
        <w:spacing w:before="31"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«мозговые</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штурмы»</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иные),</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выполнять</w:t>
      </w:r>
      <w:r w:rsidRPr="00187F74">
        <w:rPr>
          <w:rFonts w:ascii="Times New Roman" w:eastAsia="Times New Roman" w:hAnsi="Times New Roman" w:cs="Times New Roman"/>
          <w:spacing w:val="-12"/>
          <w:sz w:val="28"/>
          <w:szCs w:val="28"/>
        </w:rPr>
        <w:t xml:space="preserve"> </w:t>
      </w:r>
      <w:r w:rsidRPr="00187F74">
        <w:rPr>
          <w:rFonts w:ascii="Times New Roman" w:eastAsia="Times New Roman" w:hAnsi="Times New Roman" w:cs="Times New Roman"/>
          <w:sz w:val="28"/>
          <w:szCs w:val="28"/>
        </w:rPr>
        <w:t>свою</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часть</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работы</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координировать свои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действия</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с</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другими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членами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команды,</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оценивать</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качество</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своего</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 xml:space="preserve">вклада в общий продукт по критериям, сформулированным участниками </w:t>
      </w:r>
      <w:r w:rsidRPr="00187F74">
        <w:rPr>
          <w:rFonts w:ascii="Times New Roman" w:eastAsia="Times New Roman" w:hAnsi="Times New Roman" w:cs="Times New Roman"/>
          <w:spacing w:val="-2"/>
          <w:sz w:val="28"/>
          <w:szCs w:val="28"/>
        </w:rPr>
        <w:t>взаимодействия.</w:t>
      </w:r>
    </w:p>
    <w:p w:rsidR="00187F74" w:rsidRPr="00187F74" w:rsidRDefault="00187F74" w:rsidP="00187F74">
      <w:pPr>
        <w:widowControl w:val="0"/>
        <w:autoSpaceDE w:val="0"/>
        <w:autoSpaceDN w:val="0"/>
        <w:spacing w:before="301" w:after="0" w:line="240" w:lineRule="auto"/>
        <w:jc w:val="both"/>
        <w:rPr>
          <w:rFonts w:ascii="Times New Roman" w:eastAsia="Times New Roman" w:hAnsi="Times New Roman" w:cs="Times New Roman"/>
          <w:b/>
          <w:sz w:val="28"/>
        </w:rPr>
      </w:pPr>
      <w:r w:rsidRPr="00187F74">
        <w:rPr>
          <w:rFonts w:ascii="Times New Roman" w:eastAsia="Times New Roman" w:hAnsi="Times New Roman" w:cs="Times New Roman"/>
          <w:b/>
          <w:sz w:val="28"/>
        </w:rPr>
        <w:t>ПРЕДМЕТНЫЕ</w:t>
      </w:r>
      <w:r w:rsidRPr="00187F74">
        <w:rPr>
          <w:rFonts w:ascii="Times New Roman" w:eastAsia="Times New Roman" w:hAnsi="Times New Roman" w:cs="Times New Roman"/>
          <w:b/>
          <w:spacing w:val="-7"/>
          <w:sz w:val="28"/>
        </w:rPr>
        <w:t xml:space="preserve"> </w:t>
      </w:r>
      <w:r w:rsidRPr="00187F74">
        <w:rPr>
          <w:rFonts w:ascii="Times New Roman" w:eastAsia="Times New Roman" w:hAnsi="Times New Roman" w:cs="Times New Roman"/>
          <w:b/>
          <w:spacing w:val="-2"/>
          <w:sz w:val="28"/>
        </w:rPr>
        <w:t>РЕЗУЛЬТАТЫ</w:t>
      </w:r>
    </w:p>
    <w:p w:rsidR="00187F74" w:rsidRPr="00187F74" w:rsidRDefault="00187F74" w:rsidP="00187F74">
      <w:pPr>
        <w:widowControl w:val="0"/>
        <w:autoSpaceDE w:val="0"/>
        <w:autoSpaceDN w:val="0"/>
        <w:spacing w:before="2" w:after="0" w:line="240" w:lineRule="auto"/>
        <w:rPr>
          <w:rFonts w:ascii="Times New Roman" w:eastAsia="Times New Roman" w:hAnsi="Times New Roman" w:cs="Times New Roman"/>
          <w:b/>
          <w:sz w:val="28"/>
          <w:szCs w:val="28"/>
        </w:rPr>
      </w:pP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К концу обучения в </w:t>
      </w:r>
      <w:r w:rsidRPr="00187F74">
        <w:rPr>
          <w:rFonts w:ascii="Times New Roman" w:eastAsia="Times New Roman" w:hAnsi="Times New Roman" w:cs="Times New Roman"/>
          <w:b/>
          <w:sz w:val="28"/>
          <w:szCs w:val="28"/>
        </w:rPr>
        <w:t xml:space="preserve">10 классе </w:t>
      </w:r>
      <w:r w:rsidRPr="00187F74">
        <w:rPr>
          <w:rFonts w:ascii="Times New Roman" w:eastAsia="Times New Roman" w:hAnsi="Times New Roman" w:cs="Times New Roman"/>
          <w:sz w:val="28"/>
          <w:szCs w:val="28"/>
        </w:rPr>
        <w:t>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187F74" w:rsidRPr="00187F74" w:rsidRDefault="00187F74" w:rsidP="00187F74">
      <w:pPr>
        <w:widowControl w:val="0"/>
        <w:autoSpaceDE w:val="0"/>
        <w:autoSpaceDN w:val="0"/>
        <w:spacing w:before="3"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Числа</w:t>
      </w:r>
      <w:r w:rsidRPr="00187F74">
        <w:rPr>
          <w:rFonts w:ascii="Times New Roman" w:eastAsia="Times New Roman" w:hAnsi="Times New Roman" w:cs="Times New Roman"/>
          <w:b/>
          <w:bCs/>
          <w:spacing w:val="-2"/>
          <w:sz w:val="28"/>
          <w:szCs w:val="28"/>
        </w:rPr>
        <w:t xml:space="preserve"> </w:t>
      </w:r>
      <w:r w:rsidRPr="00187F74">
        <w:rPr>
          <w:rFonts w:ascii="Times New Roman" w:eastAsia="Times New Roman" w:hAnsi="Times New Roman" w:cs="Times New Roman"/>
          <w:b/>
          <w:bCs/>
          <w:sz w:val="28"/>
          <w:szCs w:val="28"/>
        </w:rPr>
        <w:t>и</w:t>
      </w:r>
      <w:r w:rsidRPr="00187F74">
        <w:rPr>
          <w:rFonts w:ascii="Times New Roman" w:eastAsia="Times New Roman" w:hAnsi="Times New Roman" w:cs="Times New Roman"/>
          <w:b/>
          <w:bCs/>
          <w:spacing w:val="-3"/>
          <w:sz w:val="28"/>
          <w:szCs w:val="28"/>
        </w:rPr>
        <w:t xml:space="preserve"> </w:t>
      </w:r>
      <w:r w:rsidRPr="00187F74">
        <w:rPr>
          <w:rFonts w:ascii="Times New Roman" w:eastAsia="Times New Roman" w:hAnsi="Times New Roman" w:cs="Times New Roman"/>
          <w:b/>
          <w:bCs/>
          <w:spacing w:val="-2"/>
          <w:sz w:val="28"/>
          <w:szCs w:val="28"/>
        </w:rPr>
        <w:t>вычисления:</w:t>
      </w:r>
    </w:p>
    <w:p w:rsidR="00187F74" w:rsidRPr="00187F74" w:rsidRDefault="00187F74" w:rsidP="00187F74">
      <w:pPr>
        <w:widowControl w:val="0"/>
        <w:autoSpaceDE w:val="0"/>
        <w:autoSpaceDN w:val="0"/>
        <w:spacing w:before="29"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применять дроби и проценты для решения прикладных задач из различных отраслей знаний и реальной жизни;</w:t>
      </w:r>
    </w:p>
    <w:p w:rsidR="00187F74" w:rsidRPr="00187F74" w:rsidRDefault="00187F74" w:rsidP="00187F74">
      <w:pPr>
        <w:widowControl w:val="0"/>
        <w:autoSpaceDE w:val="0"/>
        <w:autoSpaceDN w:val="0"/>
        <w:spacing w:after="0" w:line="264" w:lineRule="auto"/>
        <w:ind w:right="141"/>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применять приближённые вычисления, правила округления, прикидку и оценку результата вычислений;</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rsidR="00187F74" w:rsidRPr="00187F74" w:rsidRDefault="00187F74" w:rsidP="00187F74">
      <w:pPr>
        <w:widowControl w:val="0"/>
        <w:autoSpaceDE w:val="0"/>
        <w:autoSpaceDN w:val="0"/>
        <w:spacing w:before="1"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свободно оперировать понятием: арифметический корень натуральной </w:t>
      </w:r>
      <w:r w:rsidRPr="00187F74">
        <w:rPr>
          <w:rFonts w:ascii="Times New Roman" w:eastAsia="Times New Roman" w:hAnsi="Times New Roman" w:cs="Times New Roman"/>
          <w:spacing w:val="-2"/>
          <w:sz w:val="28"/>
          <w:szCs w:val="28"/>
        </w:rPr>
        <w:t>степени;</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понятием: степень с рациональным показателем; свободно</w:t>
      </w:r>
      <w:r w:rsidRPr="00187F74">
        <w:rPr>
          <w:rFonts w:ascii="Times New Roman" w:eastAsia="Times New Roman" w:hAnsi="Times New Roman" w:cs="Times New Roman"/>
          <w:spacing w:val="34"/>
          <w:sz w:val="28"/>
          <w:szCs w:val="28"/>
        </w:rPr>
        <w:t xml:space="preserve">  </w:t>
      </w:r>
      <w:r w:rsidRPr="00187F74">
        <w:rPr>
          <w:rFonts w:ascii="Times New Roman" w:eastAsia="Times New Roman" w:hAnsi="Times New Roman" w:cs="Times New Roman"/>
          <w:sz w:val="28"/>
          <w:szCs w:val="28"/>
        </w:rPr>
        <w:t>оперировать</w:t>
      </w:r>
      <w:r w:rsidRPr="00187F74">
        <w:rPr>
          <w:rFonts w:ascii="Times New Roman" w:eastAsia="Times New Roman" w:hAnsi="Times New Roman" w:cs="Times New Roman"/>
          <w:spacing w:val="36"/>
          <w:sz w:val="28"/>
          <w:szCs w:val="28"/>
        </w:rPr>
        <w:t xml:space="preserve">  </w:t>
      </w:r>
      <w:r w:rsidRPr="00187F74">
        <w:rPr>
          <w:rFonts w:ascii="Times New Roman" w:eastAsia="Times New Roman" w:hAnsi="Times New Roman" w:cs="Times New Roman"/>
          <w:sz w:val="28"/>
          <w:szCs w:val="28"/>
        </w:rPr>
        <w:t>понятиями:</w:t>
      </w:r>
      <w:r w:rsidRPr="00187F74">
        <w:rPr>
          <w:rFonts w:ascii="Times New Roman" w:eastAsia="Times New Roman" w:hAnsi="Times New Roman" w:cs="Times New Roman"/>
          <w:spacing w:val="37"/>
          <w:sz w:val="28"/>
          <w:szCs w:val="28"/>
        </w:rPr>
        <w:t xml:space="preserve">  </w:t>
      </w:r>
      <w:r w:rsidRPr="00187F74">
        <w:rPr>
          <w:rFonts w:ascii="Times New Roman" w:eastAsia="Times New Roman" w:hAnsi="Times New Roman" w:cs="Times New Roman"/>
          <w:sz w:val="28"/>
          <w:szCs w:val="28"/>
        </w:rPr>
        <w:t>логарифм</w:t>
      </w:r>
      <w:r w:rsidRPr="00187F74">
        <w:rPr>
          <w:rFonts w:ascii="Times New Roman" w:eastAsia="Times New Roman" w:hAnsi="Times New Roman" w:cs="Times New Roman"/>
          <w:spacing w:val="36"/>
          <w:sz w:val="28"/>
          <w:szCs w:val="28"/>
        </w:rPr>
        <w:t xml:space="preserve">  </w:t>
      </w:r>
      <w:r w:rsidRPr="00187F74">
        <w:rPr>
          <w:rFonts w:ascii="Times New Roman" w:eastAsia="Times New Roman" w:hAnsi="Times New Roman" w:cs="Times New Roman"/>
          <w:sz w:val="28"/>
          <w:szCs w:val="28"/>
        </w:rPr>
        <w:t>числа,</w:t>
      </w:r>
      <w:r w:rsidRPr="00187F74">
        <w:rPr>
          <w:rFonts w:ascii="Times New Roman" w:eastAsia="Times New Roman" w:hAnsi="Times New Roman" w:cs="Times New Roman"/>
          <w:spacing w:val="36"/>
          <w:sz w:val="28"/>
          <w:szCs w:val="28"/>
        </w:rPr>
        <w:t xml:space="preserve">  </w:t>
      </w:r>
      <w:r w:rsidRPr="00187F74">
        <w:rPr>
          <w:rFonts w:ascii="Times New Roman" w:eastAsia="Times New Roman" w:hAnsi="Times New Roman" w:cs="Times New Roman"/>
          <w:sz w:val="28"/>
          <w:szCs w:val="28"/>
        </w:rPr>
        <w:t>десятичные</w:t>
      </w:r>
      <w:r w:rsidRPr="00187F74">
        <w:rPr>
          <w:rFonts w:ascii="Times New Roman" w:eastAsia="Times New Roman" w:hAnsi="Times New Roman" w:cs="Times New Roman"/>
          <w:spacing w:val="36"/>
          <w:sz w:val="28"/>
          <w:szCs w:val="28"/>
        </w:rPr>
        <w:t xml:space="preserve">  </w:t>
      </w:r>
      <w:r w:rsidRPr="00187F74">
        <w:rPr>
          <w:rFonts w:ascii="Times New Roman" w:eastAsia="Times New Roman" w:hAnsi="Times New Roman" w:cs="Times New Roman"/>
          <w:spacing w:val="-10"/>
          <w:sz w:val="28"/>
          <w:szCs w:val="28"/>
        </w:rPr>
        <w:t>и</w:t>
      </w:r>
    </w:p>
    <w:p w:rsidR="00187F74" w:rsidRPr="00187F74" w:rsidRDefault="00187F74" w:rsidP="00187F74">
      <w:pPr>
        <w:widowControl w:val="0"/>
        <w:autoSpaceDE w:val="0"/>
        <w:autoSpaceDN w:val="0"/>
        <w:spacing w:after="0" w:line="322" w:lineRule="exact"/>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натуральные</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pacing w:val="-2"/>
          <w:sz w:val="28"/>
          <w:szCs w:val="28"/>
        </w:rPr>
        <w:t>логарифмы;</w:t>
      </w:r>
    </w:p>
    <w:p w:rsidR="00187F74" w:rsidRPr="00187F74" w:rsidRDefault="00187F74" w:rsidP="00187F74">
      <w:pPr>
        <w:widowControl w:val="0"/>
        <w:autoSpaceDE w:val="0"/>
        <w:autoSpaceDN w:val="0"/>
        <w:spacing w:before="33"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синус, косинус, тангенс, котангенс числового аргумента;</w:t>
      </w:r>
    </w:p>
    <w:p w:rsidR="00187F74" w:rsidRPr="00187F74" w:rsidRDefault="00187F74" w:rsidP="00187F74">
      <w:pPr>
        <w:widowControl w:val="0"/>
        <w:autoSpaceDE w:val="0"/>
        <w:autoSpaceDN w:val="0"/>
        <w:spacing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оперировать понятиями: арксинус, арккосинус и арктангенс числового </w:t>
      </w:r>
      <w:r w:rsidRPr="00187F74">
        <w:rPr>
          <w:rFonts w:ascii="Times New Roman" w:eastAsia="Times New Roman" w:hAnsi="Times New Roman" w:cs="Times New Roman"/>
          <w:spacing w:val="-2"/>
          <w:sz w:val="28"/>
          <w:szCs w:val="28"/>
        </w:rPr>
        <w:t>аргумента.</w:t>
      </w:r>
    </w:p>
    <w:p w:rsidR="00187F74" w:rsidRPr="00187F74" w:rsidRDefault="00187F74" w:rsidP="00187F74">
      <w:pPr>
        <w:widowControl w:val="0"/>
        <w:autoSpaceDE w:val="0"/>
        <w:autoSpaceDN w:val="0"/>
        <w:spacing w:before="4"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Уравнения</w:t>
      </w:r>
      <w:r w:rsidRPr="00187F74">
        <w:rPr>
          <w:rFonts w:ascii="Times New Roman" w:eastAsia="Times New Roman" w:hAnsi="Times New Roman" w:cs="Times New Roman"/>
          <w:b/>
          <w:bCs/>
          <w:spacing w:val="-4"/>
          <w:sz w:val="28"/>
          <w:szCs w:val="28"/>
        </w:rPr>
        <w:t xml:space="preserve"> </w:t>
      </w:r>
      <w:r w:rsidRPr="00187F74">
        <w:rPr>
          <w:rFonts w:ascii="Times New Roman" w:eastAsia="Times New Roman" w:hAnsi="Times New Roman" w:cs="Times New Roman"/>
          <w:b/>
          <w:bCs/>
          <w:sz w:val="28"/>
          <w:szCs w:val="28"/>
        </w:rPr>
        <w:t>и</w:t>
      </w:r>
      <w:r w:rsidRPr="00187F74">
        <w:rPr>
          <w:rFonts w:ascii="Times New Roman" w:eastAsia="Times New Roman" w:hAnsi="Times New Roman" w:cs="Times New Roman"/>
          <w:b/>
          <w:bCs/>
          <w:spacing w:val="-4"/>
          <w:sz w:val="28"/>
          <w:szCs w:val="28"/>
        </w:rPr>
        <w:t xml:space="preserve"> </w:t>
      </w:r>
      <w:r w:rsidRPr="00187F74">
        <w:rPr>
          <w:rFonts w:ascii="Times New Roman" w:eastAsia="Times New Roman" w:hAnsi="Times New Roman" w:cs="Times New Roman"/>
          <w:b/>
          <w:bCs/>
          <w:spacing w:val="-2"/>
          <w:sz w:val="28"/>
          <w:szCs w:val="28"/>
        </w:rPr>
        <w:t>неравенства:</w:t>
      </w:r>
    </w:p>
    <w:p w:rsidR="00187F74" w:rsidRPr="00187F74" w:rsidRDefault="00187F74" w:rsidP="00187F74">
      <w:pPr>
        <w:widowControl w:val="0"/>
        <w:autoSpaceDE w:val="0"/>
        <w:autoSpaceDN w:val="0"/>
        <w:spacing w:before="28"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тождество, уравнение, неравенство, равносильные уравнения и уравнения-следствия, равносильные неравенства;</w:t>
      </w:r>
    </w:p>
    <w:p w:rsidR="00187F74" w:rsidRPr="00187F74" w:rsidRDefault="00187F74" w:rsidP="00187F74">
      <w:pPr>
        <w:widowControl w:val="0"/>
        <w:autoSpaceDE w:val="0"/>
        <w:autoSpaceDN w:val="0"/>
        <w:spacing w:after="0" w:line="264" w:lineRule="auto"/>
        <w:ind w:right="134"/>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применять различные методы решения рациональных и дробно- рациональных уравнений, применять метод интервалов для решения </w:t>
      </w:r>
      <w:r w:rsidRPr="00187F74">
        <w:rPr>
          <w:rFonts w:ascii="Times New Roman" w:eastAsia="Times New Roman" w:hAnsi="Times New Roman" w:cs="Times New Roman"/>
          <w:spacing w:val="-2"/>
          <w:sz w:val="28"/>
          <w:szCs w:val="28"/>
        </w:rPr>
        <w:t>неравенств;</w:t>
      </w:r>
    </w:p>
    <w:p w:rsidR="00187F74" w:rsidRPr="00187F74" w:rsidRDefault="00187F74" w:rsidP="00187F74">
      <w:pPr>
        <w:widowControl w:val="0"/>
        <w:autoSpaceDE w:val="0"/>
        <w:autoSpaceDN w:val="0"/>
        <w:spacing w:before="1"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многочлен от одной переменной, многочлен</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с</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целыми</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коэффициентами,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корни</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многочлена,</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применять</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деление многочлена на многочлен с остатком, теорему Безу и теорему Виета для решения задач;</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использовать свойства действий с корнями для преобразования </w:t>
      </w:r>
      <w:r w:rsidRPr="00187F74">
        <w:rPr>
          <w:rFonts w:ascii="Times New Roman" w:eastAsia="Times New Roman" w:hAnsi="Times New Roman" w:cs="Times New Roman"/>
          <w:spacing w:val="-2"/>
          <w:sz w:val="28"/>
          <w:szCs w:val="28"/>
        </w:rPr>
        <w:t>выражений;</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выполнять</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преобразования</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числовых</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выражений,</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содержащих</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степени</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с рациональным показателем;</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использовать свойства логарифмов для преобразования логарифмических выражений;</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иррациональные, показательные и логарифмические уравнения,</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находить</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их</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решения с</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помощью</w:t>
      </w:r>
      <w:r w:rsidRPr="00187F74">
        <w:rPr>
          <w:rFonts w:ascii="Times New Roman" w:eastAsia="Times New Roman" w:hAnsi="Times New Roman" w:cs="Times New Roman"/>
          <w:spacing w:val="-1"/>
          <w:sz w:val="28"/>
          <w:szCs w:val="28"/>
        </w:rPr>
        <w:t xml:space="preserve"> </w:t>
      </w:r>
      <w:r w:rsidRPr="00187F74">
        <w:rPr>
          <w:rFonts w:ascii="Times New Roman" w:eastAsia="Times New Roman" w:hAnsi="Times New Roman" w:cs="Times New Roman"/>
          <w:sz w:val="28"/>
          <w:szCs w:val="28"/>
        </w:rPr>
        <w:t>равносильных переходов или осуществляя проверку корней;</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40"/>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применять основные тригонометрические формулы для преобразования тригонометрических выражений;</w:t>
      </w:r>
    </w:p>
    <w:p w:rsidR="00187F74" w:rsidRPr="00187F74" w:rsidRDefault="00187F74" w:rsidP="00187F74">
      <w:pPr>
        <w:widowControl w:val="0"/>
        <w:autoSpaceDE w:val="0"/>
        <w:autoSpaceDN w:val="0"/>
        <w:spacing w:before="2"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187F74" w:rsidRPr="00187F74" w:rsidRDefault="00187F74" w:rsidP="00187F74">
      <w:pPr>
        <w:widowControl w:val="0"/>
        <w:autoSpaceDE w:val="0"/>
        <w:autoSpaceDN w:val="0"/>
        <w:spacing w:before="4"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Функции</w:t>
      </w:r>
      <w:r w:rsidRPr="00187F74">
        <w:rPr>
          <w:rFonts w:ascii="Times New Roman" w:eastAsia="Times New Roman" w:hAnsi="Times New Roman" w:cs="Times New Roman"/>
          <w:b/>
          <w:bCs/>
          <w:spacing w:val="-5"/>
          <w:sz w:val="28"/>
          <w:szCs w:val="28"/>
        </w:rPr>
        <w:t xml:space="preserve"> </w:t>
      </w:r>
      <w:r w:rsidRPr="00187F74">
        <w:rPr>
          <w:rFonts w:ascii="Times New Roman" w:eastAsia="Times New Roman" w:hAnsi="Times New Roman" w:cs="Times New Roman"/>
          <w:b/>
          <w:bCs/>
          <w:sz w:val="28"/>
          <w:szCs w:val="28"/>
        </w:rPr>
        <w:t>и</w:t>
      </w:r>
      <w:r w:rsidRPr="00187F74">
        <w:rPr>
          <w:rFonts w:ascii="Times New Roman" w:eastAsia="Times New Roman" w:hAnsi="Times New Roman" w:cs="Times New Roman"/>
          <w:b/>
          <w:bCs/>
          <w:spacing w:val="-4"/>
          <w:sz w:val="28"/>
          <w:szCs w:val="28"/>
        </w:rPr>
        <w:t xml:space="preserve"> </w:t>
      </w:r>
      <w:r w:rsidRPr="00187F74">
        <w:rPr>
          <w:rFonts w:ascii="Times New Roman" w:eastAsia="Times New Roman" w:hAnsi="Times New Roman" w:cs="Times New Roman"/>
          <w:b/>
          <w:bCs/>
          <w:spacing w:val="-2"/>
          <w:sz w:val="28"/>
          <w:szCs w:val="28"/>
        </w:rPr>
        <w:t>графики:</w:t>
      </w:r>
    </w:p>
    <w:p w:rsidR="00187F74" w:rsidRPr="00187F74" w:rsidRDefault="00187F74" w:rsidP="00187F74">
      <w:pPr>
        <w:widowControl w:val="0"/>
        <w:autoSpaceDE w:val="0"/>
        <w:autoSpaceDN w:val="0"/>
        <w:spacing w:before="28"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187F74" w:rsidRPr="00187F74" w:rsidRDefault="00187F74" w:rsidP="00187F74">
      <w:pPr>
        <w:widowControl w:val="0"/>
        <w:autoSpaceDE w:val="0"/>
        <w:autoSpaceDN w:val="0"/>
        <w:spacing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область определения и множество значений функции, нули функции, промежутки знакопостоянства;</w:t>
      </w:r>
    </w:p>
    <w:p w:rsidR="00187F74" w:rsidRPr="00187F74" w:rsidRDefault="00187F74" w:rsidP="00187F74">
      <w:pPr>
        <w:widowControl w:val="0"/>
        <w:autoSpaceDE w:val="0"/>
        <w:autoSpaceDN w:val="0"/>
        <w:spacing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свободно оперировать понятиями: чётные и нечётные функции, периодические функции, промежутки монотонности функции, максимумы и минимумы функции, наибольшее и наименьшее значение функции на </w:t>
      </w:r>
      <w:r w:rsidRPr="00187F74">
        <w:rPr>
          <w:rFonts w:ascii="Times New Roman" w:eastAsia="Times New Roman" w:hAnsi="Times New Roman" w:cs="Times New Roman"/>
          <w:spacing w:val="-2"/>
          <w:sz w:val="28"/>
          <w:szCs w:val="28"/>
        </w:rPr>
        <w:t>промежутке;</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n-ой степени как функции обратной степени с натуральным показателем;</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оперировать понятиями: линейная, квадратичная и дробно-линейная функции, выполнять элементарное исследование и построение их графиков;</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свободно оперировать понятиями: показательная и логарифмическая функции, их свойства и графики, использовать их графики для решения </w:t>
      </w:r>
      <w:r w:rsidRPr="00187F74">
        <w:rPr>
          <w:rFonts w:ascii="Times New Roman" w:eastAsia="Times New Roman" w:hAnsi="Times New Roman" w:cs="Times New Roman"/>
          <w:spacing w:val="-2"/>
          <w:sz w:val="28"/>
          <w:szCs w:val="28"/>
        </w:rPr>
        <w:t>уравнений;</w:t>
      </w:r>
    </w:p>
    <w:p w:rsidR="00187F74" w:rsidRPr="00187F74" w:rsidRDefault="00187F74" w:rsidP="00187F74">
      <w:pPr>
        <w:widowControl w:val="0"/>
        <w:autoSpaceDE w:val="0"/>
        <w:autoSpaceDN w:val="0"/>
        <w:spacing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тригонометрическая окружность, определение тригонометрических функций числового аргумента;</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187F74" w:rsidRPr="00187F74" w:rsidRDefault="00187F74" w:rsidP="00187F74">
      <w:pPr>
        <w:widowControl w:val="0"/>
        <w:autoSpaceDE w:val="0"/>
        <w:autoSpaceDN w:val="0"/>
        <w:spacing w:before="5"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Начала</w:t>
      </w:r>
      <w:r w:rsidRPr="00187F74">
        <w:rPr>
          <w:rFonts w:ascii="Times New Roman" w:eastAsia="Times New Roman" w:hAnsi="Times New Roman" w:cs="Times New Roman"/>
          <w:b/>
          <w:bCs/>
          <w:spacing w:val="-8"/>
          <w:sz w:val="28"/>
          <w:szCs w:val="28"/>
        </w:rPr>
        <w:t xml:space="preserve"> </w:t>
      </w:r>
      <w:r w:rsidRPr="00187F74">
        <w:rPr>
          <w:rFonts w:ascii="Times New Roman" w:eastAsia="Times New Roman" w:hAnsi="Times New Roman" w:cs="Times New Roman"/>
          <w:b/>
          <w:bCs/>
          <w:sz w:val="28"/>
          <w:szCs w:val="28"/>
        </w:rPr>
        <w:t>математического</w:t>
      </w:r>
      <w:r w:rsidRPr="00187F74">
        <w:rPr>
          <w:rFonts w:ascii="Times New Roman" w:eastAsia="Times New Roman" w:hAnsi="Times New Roman" w:cs="Times New Roman"/>
          <w:b/>
          <w:bCs/>
          <w:spacing w:val="-8"/>
          <w:sz w:val="28"/>
          <w:szCs w:val="28"/>
        </w:rPr>
        <w:t xml:space="preserve"> </w:t>
      </w:r>
      <w:r w:rsidRPr="00187F74">
        <w:rPr>
          <w:rFonts w:ascii="Times New Roman" w:eastAsia="Times New Roman" w:hAnsi="Times New Roman" w:cs="Times New Roman"/>
          <w:b/>
          <w:bCs/>
          <w:spacing w:val="-2"/>
          <w:sz w:val="28"/>
          <w:szCs w:val="28"/>
        </w:rPr>
        <w:t>анализа:</w:t>
      </w:r>
    </w:p>
    <w:p w:rsidR="00187F74" w:rsidRPr="00187F74" w:rsidRDefault="00187F74" w:rsidP="00187F74">
      <w:pPr>
        <w:widowControl w:val="0"/>
        <w:autoSpaceDE w:val="0"/>
        <w:autoSpaceDN w:val="0"/>
        <w:spacing w:before="26"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рост,</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формула</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сложных</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процентов,</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иметь</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представление</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 xml:space="preserve">о </w:t>
      </w:r>
      <w:r w:rsidRPr="00187F74">
        <w:rPr>
          <w:rFonts w:ascii="Times New Roman" w:eastAsia="Times New Roman" w:hAnsi="Times New Roman" w:cs="Times New Roman"/>
          <w:spacing w:val="-2"/>
          <w:sz w:val="28"/>
          <w:szCs w:val="28"/>
        </w:rPr>
        <w:t>константе;</w:t>
      </w:r>
    </w:p>
    <w:p w:rsidR="00187F74" w:rsidRPr="00187F74" w:rsidRDefault="00187F74" w:rsidP="00187F74">
      <w:pPr>
        <w:widowControl w:val="0"/>
        <w:autoSpaceDE w:val="0"/>
        <w:autoSpaceDN w:val="0"/>
        <w:spacing w:before="2"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использовать прогрессии для решения реальных задач прикладного </w:t>
      </w:r>
      <w:r w:rsidRPr="00187F74">
        <w:rPr>
          <w:rFonts w:ascii="Times New Roman" w:eastAsia="Times New Roman" w:hAnsi="Times New Roman" w:cs="Times New Roman"/>
          <w:spacing w:val="-2"/>
          <w:sz w:val="28"/>
          <w:szCs w:val="28"/>
        </w:rPr>
        <w:t>характера;</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3" w:after="0" w:line="264" w:lineRule="auto"/>
        <w:ind w:right="136"/>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оперировать</w:t>
      </w:r>
      <w:r w:rsidRPr="00187F74">
        <w:rPr>
          <w:rFonts w:ascii="Times New Roman" w:eastAsia="Times New Roman" w:hAnsi="Times New Roman" w:cs="Times New Roman"/>
          <w:spacing w:val="-2"/>
          <w:sz w:val="28"/>
          <w:szCs w:val="28"/>
        </w:rPr>
        <w:t xml:space="preserve"> </w:t>
      </w:r>
      <w:r w:rsidRPr="00187F74">
        <w:rPr>
          <w:rFonts w:ascii="Times New Roman" w:eastAsia="Times New Roman" w:hAnsi="Times New Roman" w:cs="Times New Roman"/>
          <w:sz w:val="28"/>
          <w:szCs w:val="28"/>
        </w:rPr>
        <w:t>понятиями:</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последовательность, способы</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rsidR="00187F74" w:rsidRPr="00187F74" w:rsidRDefault="00187F74" w:rsidP="00187F74">
      <w:pPr>
        <w:widowControl w:val="0"/>
        <w:autoSpaceDE w:val="0"/>
        <w:autoSpaceDN w:val="0"/>
        <w:spacing w:before="2"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w:t>
      </w:r>
      <w:r w:rsidRPr="00187F74">
        <w:rPr>
          <w:rFonts w:ascii="Times New Roman" w:eastAsia="Times New Roman" w:hAnsi="Times New Roman" w:cs="Times New Roman"/>
          <w:spacing w:val="-10"/>
          <w:sz w:val="28"/>
          <w:szCs w:val="28"/>
        </w:rPr>
        <w:t xml:space="preserve"> </w:t>
      </w:r>
      <w:r w:rsidRPr="00187F74">
        <w:rPr>
          <w:rFonts w:ascii="Times New Roman" w:eastAsia="Times New Roman" w:hAnsi="Times New Roman" w:cs="Times New Roman"/>
          <w:sz w:val="28"/>
          <w:szCs w:val="28"/>
        </w:rPr>
        <w:t>оперировать</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понятиями:</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z w:val="28"/>
          <w:szCs w:val="28"/>
        </w:rPr>
        <w:t>непрерывные</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функции,</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точки</w:t>
      </w:r>
      <w:r w:rsidRPr="00187F74">
        <w:rPr>
          <w:rFonts w:ascii="Times New Roman" w:eastAsia="Times New Roman" w:hAnsi="Times New Roman" w:cs="Times New Roman"/>
          <w:spacing w:val="-11"/>
          <w:sz w:val="28"/>
          <w:szCs w:val="28"/>
        </w:rPr>
        <w:t xml:space="preserve"> </w:t>
      </w:r>
      <w:r w:rsidRPr="00187F74">
        <w:rPr>
          <w:rFonts w:ascii="Times New Roman" w:eastAsia="Times New Roman" w:hAnsi="Times New Roman" w:cs="Times New Roman"/>
          <w:sz w:val="28"/>
          <w:szCs w:val="28"/>
        </w:rPr>
        <w:t>разрыва графика функции, асимптоты графика функции;</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понятием: функция, непрерывная на отрезке, применять свойства непрерывных функций для решения задач;</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первая и вторая производные функции, касательная к графику функции;</w:t>
      </w:r>
    </w:p>
    <w:p w:rsidR="00187F74" w:rsidRPr="00187F74" w:rsidRDefault="00187F74" w:rsidP="00187F74">
      <w:pPr>
        <w:widowControl w:val="0"/>
        <w:autoSpaceDE w:val="0"/>
        <w:autoSpaceDN w:val="0"/>
        <w:spacing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вычислять производные суммы, произведения, частного и композиции двух функций, знать производные элементарных функций;</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использовать геометрический и физический смысл производной для решения задач.</w:t>
      </w:r>
    </w:p>
    <w:p w:rsidR="00187F74" w:rsidRPr="00187F74" w:rsidRDefault="00187F74" w:rsidP="00187F74">
      <w:pPr>
        <w:widowControl w:val="0"/>
        <w:autoSpaceDE w:val="0"/>
        <w:autoSpaceDN w:val="0"/>
        <w:spacing w:before="3" w:after="0" w:line="240" w:lineRule="auto"/>
        <w:jc w:val="both"/>
        <w:outlineLvl w:val="0"/>
        <w:rPr>
          <w:rFonts w:ascii="Times New Roman" w:eastAsia="Times New Roman" w:hAnsi="Times New Roman" w:cs="Times New Roman"/>
          <w:b/>
          <w:bCs/>
          <w:sz w:val="28"/>
          <w:szCs w:val="28"/>
        </w:rPr>
      </w:pPr>
      <w:r w:rsidRPr="00187F74">
        <w:rPr>
          <w:rFonts w:ascii="Times New Roman" w:eastAsia="Times New Roman" w:hAnsi="Times New Roman" w:cs="Times New Roman"/>
          <w:b/>
          <w:bCs/>
          <w:sz w:val="28"/>
          <w:szCs w:val="28"/>
        </w:rPr>
        <w:t>Множества</w:t>
      </w:r>
      <w:r w:rsidRPr="00187F74">
        <w:rPr>
          <w:rFonts w:ascii="Times New Roman" w:eastAsia="Times New Roman" w:hAnsi="Times New Roman" w:cs="Times New Roman"/>
          <w:b/>
          <w:bCs/>
          <w:spacing w:val="-3"/>
          <w:sz w:val="28"/>
          <w:szCs w:val="28"/>
        </w:rPr>
        <w:t xml:space="preserve"> </w:t>
      </w:r>
      <w:r w:rsidRPr="00187F74">
        <w:rPr>
          <w:rFonts w:ascii="Times New Roman" w:eastAsia="Times New Roman" w:hAnsi="Times New Roman" w:cs="Times New Roman"/>
          <w:b/>
          <w:bCs/>
          <w:sz w:val="28"/>
          <w:szCs w:val="28"/>
        </w:rPr>
        <w:t>и</w:t>
      </w:r>
      <w:r w:rsidRPr="00187F74">
        <w:rPr>
          <w:rFonts w:ascii="Times New Roman" w:eastAsia="Times New Roman" w:hAnsi="Times New Roman" w:cs="Times New Roman"/>
          <w:b/>
          <w:bCs/>
          <w:spacing w:val="-4"/>
          <w:sz w:val="28"/>
          <w:szCs w:val="28"/>
        </w:rPr>
        <w:t xml:space="preserve"> </w:t>
      </w:r>
      <w:r w:rsidRPr="00187F74">
        <w:rPr>
          <w:rFonts w:ascii="Times New Roman" w:eastAsia="Times New Roman" w:hAnsi="Times New Roman" w:cs="Times New Roman"/>
          <w:b/>
          <w:bCs/>
          <w:spacing w:val="-2"/>
          <w:sz w:val="28"/>
          <w:szCs w:val="28"/>
        </w:rPr>
        <w:t>логика:</w:t>
      </w:r>
    </w:p>
    <w:p w:rsidR="00187F74" w:rsidRPr="00187F74" w:rsidRDefault="00187F74" w:rsidP="00187F74">
      <w:pPr>
        <w:widowControl w:val="0"/>
        <w:autoSpaceDE w:val="0"/>
        <w:autoSpaceDN w:val="0"/>
        <w:spacing w:before="28"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 xml:space="preserve">свободно оперировать понятиями: множество, операции над </w:t>
      </w:r>
      <w:r w:rsidRPr="00187F74">
        <w:rPr>
          <w:rFonts w:ascii="Times New Roman" w:eastAsia="Times New Roman" w:hAnsi="Times New Roman" w:cs="Times New Roman"/>
          <w:spacing w:val="-2"/>
          <w:sz w:val="28"/>
          <w:szCs w:val="28"/>
        </w:rPr>
        <w:t>множествами;</w:t>
      </w:r>
    </w:p>
    <w:p w:rsidR="00187F74" w:rsidRPr="00187F74" w:rsidRDefault="00187F74" w:rsidP="00187F74">
      <w:pPr>
        <w:widowControl w:val="0"/>
        <w:autoSpaceDE w:val="0"/>
        <w:autoSpaceDN w:val="0"/>
        <w:spacing w:after="0" w:line="264" w:lineRule="auto"/>
        <w:ind w:right="139"/>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использовать</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теоретико-множественный</w:t>
      </w:r>
      <w:r w:rsidRPr="00187F74">
        <w:rPr>
          <w:rFonts w:ascii="Times New Roman" w:eastAsia="Times New Roman" w:hAnsi="Times New Roman" w:cs="Times New Roman"/>
          <w:spacing w:val="-8"/>
          <w:sz w:val="28"/>
          <w:szCs w:val="28"/>
        </w:rPr>
        <w:t xml:space="preserve"> </w:t>
      </w:r>
      <w:r w:rsidRPr="00187F74">
        <w:rPr>
          <w:rFonts w:ascii="Times New Roman" w:eastAsia="Times New Roman" w:hAnsi="Times New Roman" w:cs="Times New Roman"/>
          <w:sz w:val="28"/>
          <w:szCs w:val="28"/>
        </w:rPr>
        <w:t>аппарат</w:t>
      </w:r>
      <w:r w:rsidRPr="00187F74">
        <w:rPr>
          <w:rFonts w:ascii="Times New Roman" w:eastAsia="Times New Roman" w:hAnsi="Times New Roman" w:cs="Times New Roman"/>
          <w:spacing w:val="-7"/>
          <w:sz w:val="28"/>
          <w:szCs w:val="28"/>
        </w:rPr>
        <w:t xml:space="preserve"> </w:t>
      </w:r>
      <w:r w:rsidRPr="00187F74">
        <w:rPr>
          <w:rFonts w:ascii="Times New Roman" w:eastAsia="Times New Roman" w:hAnsi="Times New Roman" w:cs="Times New Roman"/>
          <w:sz w:val="28"/>
          <w:szCs w:val="28"/>
        </w:rPr>
        <w:t>для</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описания</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реальных процессов и явлений, при решении задач из других учебных предметов;</w:t>
      </w:r>
    </w:p>
    <w:p w:rsidR="00187F74" w:rsidRPr="00187F74" w:rsidRDefault="00187F74" w:rsidP="00187F74">
      <w:pPr>
        <w:widowControl w:val="0"/>
        <w:autoSpaceDE w:val="0"/>
        <w:autoSpaceDN w:val="0"/>
        <w:spacing w:after="0" w:line="264" w:lineRule="auto"/>
        <w:ind w:right="137"/>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свободно оперировать понятиями: определение, теорема, уравнение- следствие, свойство математического объекта, доказательство, равносильные уравнения и неравенства.</w:t>
      </w:r>
    </w:p>
    <w:p w:rsidR="00187F74" w:rsidRPr="00187F74" w:rsidRDefault="00187F74" w:rsidP="00187F74">
      <w:pPr>
        <w:widowControl w:val="0"/>
        <w:autoSpaceDE w:val="0"/>
        <w:autoSpaceDN w:val="0"/>
        <w:spacing w:before="33" w:after="0" w:line="264" w:lineRule="auto"/>
        <w:ind w:right="138"/>
        <w:jc w:val="both"/>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анализа.</w:t>
      </w:r>
    </w:p>
    <w:p w:rsidR="00187F74" w:rsidRPr="00187F74" w:rsidRDefault="00187F74" w:rsidP="00187F74">
      <w:pPr>
        <w:widowControl w:val="0"/>
        <w:autoSpaceDE w:val="0"/>
        <w:autoSpaceDN w:val="0"/>
        <w:spacing w:after="0" w:line="264" w:lineRule="auto"/>
        <w:jc w:val="both"/>
        <w:rPr>
          <w:rFonts w:ascii="Times New Roman" w:eastAsia="Times New Roman" w:hAnsi="Times New Roman" w:cs="Times New Roman"/>
          <w:sz w:val="28"/>
          <w:szCs w:val="28"/>
        </w:rPr>
        <w:sectPr w:rsidR="00187F74" w:rsidRPr="00187F74">
          <w:pgSz w:w="11910" w:h="16390"/>
          <w:pgMar w:top="1060" w:right="708" w:bottom="280" w:left="1700" w:header="720" w:footer="720" w:gutter="0"/>
          <w:cols w:space="720"/>
        </w:sectPr>
      </w:pPr>
    </w:p>
    <w:p w:rsidR="00187F74" w:rsidRPr="00187F74" w:rsidRDefault="00187F74" w:rsidP="00187F74">
      <w:pPr>
        <w:widowControl w:val="0"/>
        <w:autoSpaceDE w:val="0"/>
        <w:autoSpaceDN w:val="0"/>
        <w:spacing w:before="64" w:after="0" w:line="278" w:lineRule="auto"/>
        <w:ind w:right="8568"/>
        <w:rPr>
          <w:rFonts w:ascii="Times New Roman" w:eastAsia="Times New Roman" w:hAnsi="Times New Roman" w:cs="Times New Roman"/>
          <w:b/>
          <w:sz w:val="28"/>
        </w:rPr>
      </w:pPr>
      <w:r w:rsidRPr="00187F74">
        <w:rPr>
          <w:rFonts w:ascii="Times New Roman" w:eastAsia="Times New Roman" w:hAnsi="Times New Roman" w:cs="Times New Roman"/>
          <w:b/>
          <w:sz w:val="28"/>
        </w:rPr>
        <w:t>ТЕМАТИЧЕСКОЕ</w:t>
      </w:r>
      <w:r w:rsidRPr="00187F74">
        <w:rPr>
          <w:rFonts w:ascii="Times New Roman" w:eastAsia="Times New Roman" w:hAnsi="Times New Roman" w:cs="Times New Roman"/>
          <w:b/>
          <w:spacing w:val="-18"/>
          <w:sz w:val="28"/>
        </w:rPr>
        <w:t xml:space="preserve"> </w:t>
      </w:r>
      <w:r w:rsidRPr="00187F74">
        <w:rPr>
          <w:rFonts w:ascii="Times New Roman" w:eastAsia="Times New Roman" w:hAnsi="Times New Roman" w:cs="Times New Roman"/>
          <w:b/>
          <w:sz w:val="28"/>
        </w:rPr>
        <w:t>ПЛАНИРОВАНИЕ 10 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2"/>
        <w:gridCol w:w="4740"/>
        <w:gridCol w:w="1490"/>
        <w:gridCol w:w="1840"/>
        <w:gridCol w:w="1910"/>
        <w:gridCol w:w="2568"/>
      </w:tblGrid>
      <w:tr w:rsidR="00187F74" w:rsidRPr="00187F74" w:rsidTr="00187F74">
        <w:trPr>
          <w:trHeight w:val="362"/>
        </w:trPr>
        <w:tc>
          <w:tcPr>
            <w:tcW w:w="972" w:type="dxa"/>
            <w:vMerge w:val="restart"/>
          </w:tcPr>
          <w:p w:rsidR="00187F74" w:rsidRPr="00187F74" w:rsidRDefault="00187F74" w:rsidP="00187F74">
            <w:pPr>
              <w:spacing w:before="83"/>
              <w:rPr>
                <w:rFonts w:ascii="Times New Roman" w:eastAsia="Times New Roman" w:hAnsi="Times New Roman" w:cs="Times New Roman"/>
                <w:b/>
                <w:sz w:val="24"/>
              </w:rPr>
            </w:pPr>
          </w:p>
          <w:p w:rsidR="00187F74" w:rsidRPr="00187F74" w:rsidRDefault="00187F74" w:rsidP="00187F74">
            <w:pPr>
              <w:spacing w:line="276" w:lineRule="auto"/>
              <w:ind w:right="383"/>
              <w:rPr>
                <w:rFonts w:ascii="Times New Roman" w:eastAsia="Times New Roman" w:hAnsi="Times New Roman" w:cs="Times New Roman"/>
                <w:b/>
                <w:sz w:val="24"/>
              </w:rPr>
            </w:pPr>
            <w:r w:rsidRPr="00187F74">
              <w:rPr>
                <w:rFonts w:ascii="Times New Roman" w:eastAsia="Times New Roman" w:hAnsi="Times New Roman" w:cs="Times New Roman"/>
                <w:b/>
                <w:spacing w:val="-10"/>
                <w:sz w:val="24"/>
              </w:rPr>
              <w:t xml:space="preserve">№ </w:t>
            </w:r>
            <w:r w:rsidRPr="00187F74">
              <w:rPr>
                <w:rFonts w:ascii="Times New Roman" w:eastAsia="Times New Roman" w:hAnsi="Times New Roman" w:cs="Times New Roman"/>
                <w:b/>
                <w:spacing w:val="-4"/>
                <w:sz w:val="24"/>
              </w:rPr>
              <w:t>п/п</w:t>
            </w:r>
          </w:p>
        </w:tc>
        <w:tc>
          <w:tcPr>
            <w:tcW w:w="4740" w:type="dxa"/>
            <w:vMerge w:val="restart"/>
          </w:tcPr>
          <w:p w:rsidR="00187F74" w:rsidRPr="00187F74" w:rsidRDefault="00187F74" w:rsidP="00187F74">
            <w:pPr>
              <w:spacing w:before="83"/>
              <w:rPr>
                <w:rFonts w:ascii="Times New Roman" w:eastAsia="Times New Roman" w:hAnsi="Times New Roman" w:cs="Times New Roman"/>
                <w:b/>
                <w:sz w:val="24"/>
                <w:lang w:val="ru-RU"/>
              </w:rPr>
            </w:pPr>
          </w:p>
          <w:p w:rsidR="00187F74" w:rsidRPr="00187F74" w:rsidRDefault="00187F74" w:rsidP="00187F74">
            <w:pPr>
              <w:spacing w:line="276" w:lineRule="auto"/>
              <w:ind w:right="32"/>
              <w:rPr>
                <w:rFonts w:ascii="Times New Roman" w:eastAsia="Times New Roman" w:hAnsi="Times New Roman" w:cs="Times New Roman"/>
                <w:b/>
                <w:sz w:val="24"/>
                <w:lang w:val="ru-RU"/>
              </w:rPr>
            </w:pPr>
            <w:r w:rsidRPr="00187F74">
              <w:rPr>
                <w:rFonts w:ascii="Times New Roman" w:eastAsia="Times New Roman" w:hAnsi="Times New Roman" w:cs="Times New Roman"/>
                <w:b/>
                <w:sz w:val="24"/>
                <w:lang w:val="ru-RU"/>
              </w:rPr>
              <w:t>Наименование</w:t>
            </w:r>
            <w:r w:rsidRPr="00187F74">
              <w:rPr>
                <w:rFonts w:ascii="Times New Roman" w:eastAsia="Times New Roman" w:hAnsi="Times New Roman" w:cs="Times New Roman"/>
                <w:b/>
                <w:spacing w:val="-13"/>
                <w:sz w:val="24"/>
                <w:lang w:val="ru-RU"/>
              </w:rPr>
              <w:t xml:space="preserve"> </w:t>
            </w:r>
            <w:r w:rsidRPr="00187F74">
              <w:rPr>
                <w:rFonts w:ascii="Times New Roman" w:eastAsia="Times New Roman" w:hAnsi="Times New Roman" w:cs="Times New Roman"/>
                <w:b/>
                <w:sz w:val="24"/>
                <w:lang w:val="ru-RU"/>
              </w:rPr>
              <w:t>разделов</w:t>
            </w:r>
            <w:r w:rsidRPr="00187F74">
              <w:rPr>
                <w:rFonts w:ascii="Times New Roman" w:eastAsia="Times New Roman" w:hAnsi="Times New Roman" w:cs="Times New Roman"/>
                <w:b/>
                <w:spacing w:val="-12"/>
                <w:sz w:val="24"/>
                <w:lang w:val="ru-RU"/>
              </w:rPr>
              <w:t xml:space="preserve"> </w:t>
            </w:r>
            <w:r w:rsidRPr="00187F74">
              <w:rPr>
                <w:rFonts w:ascii="Times New Roman" w:eastAsia="Times New Roman" w:hAnsi="Times New Roman" w:cs="Times New Roman"/>
                <w:b/>
                <w:sz w:val="24"/>
                <w:lang w:val="ru-RU"/>
              </w:rPr>
              <w:t>и</w:t>
            </w:r>
            <w:r w:rsidRPr="00187F74">
              <w:rPr>
                <w:rFonts w:ascii="Times New Roman" w:eastAsia="Times New Roman" w:hAnsi="Times New Roman" w:cs="Times New Roman"/>
                <w:b/>
                <w:spacing w:val="-12"/>
                <w:sz w:val="24"/>
                <w:lang w:val="ru-RU"/>
              </w:rPr>
              <w:t xml:space="preserve"> </w:t>
            </w:r>
            <w:r w:rsidRPr="00187F74">
              <w:rPr>
                <w:rFonts w:ascii="Times New Roman" w:eastAsia="Times New Roman" w:hAnsi="Times New Roman" w:cs="Times New Roman"/>
                <w:b/>
                <w:sz w:val="24"/>
                <w:lang w:val="ru-RU"/>
              </w:rPr>
              <w:t xml:space="preserve">тем </w:t>
            </w:r>
            <w:r w:rsidRPr="00187F74">
              <w:rPr>
                <w:rFonts w:ascii="Times New Roman" w:eastAsia="Times New Roman" w:hAnsi="Times New Roman" w:cs="Times New Roman"/>
                <w:b/>
                <w:spacing w:val="-2"/>
                <w:sz w:val="24"/>
                <w:lang w:val="ru-RU"/>
              </w:rPr>
              <w:t>программы</w:t>
            </w:r>
          </w:p>
        </w:tc>
        <w:tc>
          <w:tcPr>
            <w:tcW w:w="5240" w:type="dxa"/>
            <w:gridSpan w:val="3"/>
          </w:tcPr>
          <w:p w:rsidR="00187F74" w:rsidRPr="00187F74" w:rsidRDefault="00187F74" w:rsidP="00187F74">
            <w:pPr>
              <w:spacing w:before="43"/>
              <w:rPr>
                <w:rFonts w:ascii="Times New Roman" w:eastAsia="Times New Roman" w:hAnsi="Times New Roman" w:cs="Times New Roman"/>
                <w:b/>
                <w:sz w:val="24"/>
              </w:rPr>
            </w:pPr>
            <w:r w:rsidRPr="00187F74">
              <w:rPr>
                <w:rFonts w:ascii="Times New Roman" w:eastAsia="Times New Roman" w:hAnsi="Times New Roman" w:cs="Times New Roman"/>
                <w:b/>
                <w:sz w:val="24"/>
              </w:rPr>
              <w:t>Количество</w:t>
            </w:r>
            <w:r w:rsidRPr="00187F74">
              <w:rPr>
                <w:rFonts w:ascii="Times New Roman" w:eastAsia="Times New Roman" w:hAnsi="Times New Roman" w:cs="Times New Roman"/>
                <w:b/>
                <w:spacing w:val="-3"/>
                <w:sz w:val="24"/>
              </w:rPr>
              <w:t xml:space="preserve"> </w:t>
            </w:r>
            <w:r w:rsidRPr="00187F74">
              <w:rPr>
                <w:rFonts w:ascii="Times New Roman" w:eastAsia="Times New Roman" w:hAnsi="Times New Roman" w:cs="Times New Roman"/>
                <w:b/>
                <w:spacing w:val="-4"/>
                <w:sz w:val="24"/>
              </w:rPr>
              <w:t>часов</w:t>
            </w:r>
          </w:p>
        </w:tc>
        <w:tc>
          <w:tcPr>
            <w:tcW w:w="2568" w:type="dxa"/>
            <w:vMerge w:val="restart"/>
          </w:tcPr>
          <w:p w:rsidR="00187F74" w:rsidRPr="00187F74" w:rsidRDefault="00187F74" w:rsidP="00187F74">
            <w:pPr>
              <w:spacing w:before="43" w:line="276" w:lineRule="auto"/>
              <w:rPr>
                <w:rFonts w:ascii="Times New Roman" w:eastAsia="Times New Roman" w:hAnsi="Times New Roman" w:cs="Times New Roman"/>
                <w:b/>
                <w:sz w:val="24"/>
              </w:rPr>
            </w:pPr>
            <w:r w:rsidRPr="00187F74">
              <w:rPr>
                <w:rFonts w:ascii="Times New Roman" w:eastAsia="Times New Roman" w:hAnsi="Times New Roman" w:cs="Times New Roman"/>
                <w:b/>
                <w:spacing w:val="-2"/>
                <w:sz w:val="24"/>
              </w:rPr>
              <w:t>Электронные (цифровые) образовательные ресурсы</w:t>
            </w:r>
          </w:p>
        </w:tc>
      </w:tr>
      <w:tr w:rsidR="00187F74" w:rsidRPr="00187F74" w:rsidTr="00187F74">
        <w:trPr>
          <w:trHeight w:val="1257"/>
        </w:trPr>
        <w:tc>
          <w:tcPr>
            <w:tcW w:w="972" w:type="dxa"/>
            <w:vMerge/>
            <w:tcBorders>
              <w:top w:val="nil"/>
            </w:tcBorders>
          </w:tcPr>
          <w:p w:rsidR="00187F74" w:rsidRPr="00187F74" w:rsidRDefault="00187F74" w:rsidP="00187F74">
            <w:pPr>
              <w:rPr>
                <w:rFonts w:ascii="Times New Roman" w:eastAsia="Times New Roman" w:hAnsi="Times New Roman" w:cs="Times New Roman"/>
                <w:sz w:val="2"/>
                <w:szCs w:val="2"/>
              </w:rPr>
            </w:pPr>
          </w:p>
        </w:tc>
        <w:tc>
          <w:tcPr>
            <w:tcW w:w="4740" w:type="dxa"/>
            <w:vMerge/>
            <w:tcBorders>
              <w:top w:val="nil"/>
            </w:tcBorders>
          </w:tcPr>
          <w:p w:rsidR="00187F74" w:rsidRPr="00187F74" w:rsidRDefault="00187F74" w:rsidP="00187F74">
            <w:pPr>
              <w:rPr>
                <w:rFonts w:ascii="Times New Roman" w:eastAsia="Times New Roman" w:hAnsi="Times New Roman" w:cs="Times New Roman"/>
                <w:sz w:val="2"/>
                <w:szCs w:val="2"/>
              </w:rPr>
            </w:pPr>
          </w:p>
        </w:tc>
        <w:tc>
          <w:tcPr>
            <w:tcW w:w="1490" w:type="dxa"/>
          </w:tcPr>
          <w:p w:rsidR="00187F74" w:rsidRPr="00187F74" w:rsidRDefault="00187F74" w:rsidP="00187F74">
            <w:pPr>
              <w:spacing w:before="59"/>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b/>
                <w:sz w:val="24"/>
              </w:rPr>
            </w:pPr>
            <w:r w:rsidRPr="00187F74">
              <w:rPr>
                <w:rFonts w:ascii="Times New Roman" w:eastAsia="Times New Roman" w:hAnsi="Times New Roman" w:cs="Times New Roman"/>
                <w:b/>
                <w:spacing w:val="-2"/>
                <w:sz w:val="24"/>
              </w:rPr>
              <w:t>Всего</w:t>
            </w:r>
          </w:p>
        </w:tc>
        <w:tc>
          <w:tcPr>
            <w:tcW w:w="1840" w:type="dxa"/>
          </w:tcPr>
          <w:p w:rsidR="00187F74" w:rsidRPr="00187F74" w:rsidRDefault="00187F74" w:rsidP="00187F74">
            <w:pPr>
              <w:spacing w:before="177" w:line="276" w:lineRule="auto"/>
              <w:rPr>
                <w:rFonts w:ascii="Times New Roman" w:eastAsia="Times New Roman" w:hAnsi="Times New Roman" w:cs="Times New Roman"/>
                <w:b/>
                <w:sz w:val="24"/>
              </w:rPr>
            </w:pPr>
            <w:r w:rsidRPr="00187F74">
              <w:rPr>
                <w:rFonts w:ascii="Times New Roman" w:eastAsia="Times New Roman" w:hAnsi="Times New Roman" w:cs="Times New Roman"/>
                <w:b/>
                <w:spacing w:val="-2"/>
                <w:sz w:val="24"/>
              </w:rPr>
              <w:t>Контрольные работы</w:t>
            </w:r>
          </w:p>
        </w:tc>
        <w:tc>
          <w:tcPr>
            <w:tcW w:w="1910" w:type="dxa"/>
          </w:tcPr>
          <w:p w:rsidR="00187F74" w:rsidRPr="00187F74" w:rsidRDefault="00187F74" w:rsidP="00187F74">
            <w:pPr>
              <w:spacing w:before="177" w:line="276" w:lineRule="auto"/>
              <w:rPr>
                <w:rFonts w:ascii="Times New Roman" w:eastAsia="Times New Roman" w:hAnsi="Times New Roman" w:cs="Times New Roman"/>
                <w:b/>
                <w:sz w:val="24"/>
              </w:rPr>
            </w:pPr>
            <w:r w:rsidRPr="00187F74">
              <w:rPr>
                <w:rFonts w:ascii="Times New Roman" w:eastAsia="Times New Roman" w:hAnsi="Times New Roman" w:cs="Times New Roman"/>
                <w:b/>
                <w:spacing w:val="-2"/>
                <w:sz w:val="24"/>
              </w:rPr>
              <w:t>Практические работы</w:t>
            </w:r>
          </w:p>
        </w:tc>
        <w:tc>
          <w:tcPr>
            <w:tcW w:w="2568" w:type="dxa"/>
            <w:vMerge/>
            <w:tcBorders>
              <w:top w:val="nil"/>
            </w:tcBorders>
          </w:tcPr>
          <w:p w:rsidR="00187F74" w:rsidRPr="00187F74" w:rsidRDefault="00187F74" w:rsidP="00187F74">
            <w:pPr>
              <w:rPr>
                <w:rFonts w:ascii="Times New Roman" w:eastAsia="Times New Roman" w:hAnsi="Times New Roman" w:cs="Times New Roman"/>
                <w:sz w:val="2"/>
                <w:szCs w:val="2"/>
              </w:rPr>
            </w:pPr>
          </w:p>
        </w:tc>
      </w:tr>
      <w:tr w:rsidR="00187F74" w:rsidRPr="00187F74" w:rsidTr="00187F74">
        <w:trPr>
          <w:trHeight w:val="1312"/>
        </w:trPr>
        <w:tc>
          <w:tcPr>
            <w:tcW w:w="972" w:type="dxa"/>
          </w:tcPr>
          <w:p w:rsidR="00187F74" w:rsidRPr="00187F74" w:rsidRDefault="00187F74" w:rsidP="00187F74">
            <w:pPr>
              <w:spacing w:before="237"/>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4740" w:type="dxa"/>
          </w:tcPr>
          <w:p w:rsidR="00187F74" w:rsidRPr="00187F74" w:rsidRDefault="00187F74" w:rsidP="00187F74">
            <w:pPr>
              <w:spacing w:before="35" w:line="276" w:lineRule="auto"/>
              <w:ind w:right="32"/>
              <w:rPr>
                <w:rFonts w:ascii="Times New Roman" w:eastAsia="Times New Roman" w:hAnsi="Times New Roman" w:cs="Times New Roman"/>
                <w:sz w:val="24"/>
              </w:rPr>
            </w:pPr>
            <w:r w:rsidRPr="00187F74">
              <w:rPr>
                <w:rFonts w:ascii="Times New Roman" w:eastAsia="Times New Roman" w:hAnsi="Times New Roman" w:cs="Times New Roman"/>
                <w:sz w:val="24"/>
                <w:lang w:val="ru-RU"/>
              </w:rPr>
              <w:t>Множество действительных чисел. Многочлены.</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Рациональные</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уравнения</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 xml:space="preserve">и неравенства. </w:t>
            </w:r>
            <w:r w:rsidRPr="00187F74">
              <w:rPr>
                <w:rFonts w:ascii="Times New Roman" w:eastAsia="Times New Roman" w:hAnsi="Times New Roman" w:cs="Times New Roman"/>
                <w:sz w:val="24"/>
              </w:rPr>
              <w:t>Системы линейных</w:t>
            </w: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2"/>
                <w:sz w:val="24"/>
              </w:rPr>
              <w:t>уравнений</w:t>
            </w:r>
          </w:p>
        </w:tc>
        <w:tc>
          <w:tcPr>
            <w:tcW w:w="1490" w:type="dxa"/>
          </w:tcPr>
          <w:p w:rsidR="00187F74" w:rsidRPr="00187F74" w:rsidRDefault="00187F74" w:rsidP="00187F74">
            <w:pPr>
              <w:spacing w:before="237"/>
              <w:rPr>
                <w:rFonts w:ascii="Times New Roman" w:eastAsia="Times New Roman" w:hAnsi="Times New Roman" w:cs="Times New Roman"/>
                <w:b/>
                <w:sz w:val="24"/>
              </w:rPr>
            </w:pPr>
          </w:p>
          <w:p w:rsidR="00187F74" w:rsidRPr="00187F74" w:rsidRDefault="00187F74" w:rsidP="00187F74">
            <w:pPr>
              <w:ind w:right="52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24</w:t>
            </w:r>
          </w:p>
        </w:tc>
        <w:tc>
          <w:tcPr>
            <w:tcW w:w="1840" w:type="dxa"/>
          </w:tcPr>
          <w:p w:rsidR="00187F74" w:rsidRPr="00187F74" w:rsidRDefault="00187F74" w:rsidP="00187F74">
            <w:pPr>
              <w:spacing w:before="237"/>
              <w:rPr>
                <w:rFonts w:ascii="Times New Roman" w:eastAsia="Times New Roman" w:hAnsi="Times New Roman" w:cs="Times New Roman"/>
                <w:b/>
                <w:sz w:val="24"/>
              </w:rPr>
            </w:pPr>
          </w:p>
          <w:p w:rsidR="00187F74" w:rsidRPr="00187F74" w:rsidRDefault="00187F74" w:rsidP="00187F74">
            <w:pPr>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spacing w:before="237"/>
              <w:rPr>
                <w:rFonts w:ascii="Times New Roman" w:eastAsia="Times New Roman" w:hAnsi="Times New Roman" w:cs="Times New Roman"/>
                <w:b/>
                <w:sz w:val="24"/>
              </w:rPr>
            </w:pPr>
          </w:p>
          <w:p w:rsidR="00187F74" w:rsidRPr="00187F74" w:rsidRDefault="00187F74" w:rsidP="00187F74">
            <w:pPr>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3</w:t>
            </w: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972"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2</w:t>
            </w:r>
          </w:p>
        </w:tc>
        <w:tc>
          <w:tcPr>
            <w:tcW w:w="4740" w:type="dxa"/>
          </w:tcPr>
          <w:p w:rsidR="00187F74" w:rsidRPr="00187F74" w:rsidRDefault="00187F74" w:rsidP="00187F74">
            <w:pPr>
              <w:spacing w:before="9" w:line="316" w:lineRule="exact"/>
              <w:ind w:right="32"/>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Функции</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7"/>
                <w:sz w:val="24"/>
                <w:lang w:val="ru-RU"/>
              </w:rPr>
              <w:t xml:space="preserve"> </w:t>
            </w:r>
            <w:r w:rsidRPr="00187F74">
              <w:rPr>
                <w:rFonts w:ascii="Times New Roman" w:eastAsia="Times New Roman" w:hAnsi="Times New Roman" w:cs="Times New Roman"/>
                <w:sz w:val="24"/>
                <w:lang w:val="ru-RU"/>
              </w:rPr>
              <w:t>графики.</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Степенная</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функция</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с целым показателем</w:t>
            </w:r>
          </w:p>
        </w:tc>
        <w:tc>
          <w:tcPr>
            <w:tcW w:w="1490" w:type="dxa"/>
          </w:tcPr>
          <w:p w:rsidR="00187F74" w:rsidRPr="00187F74" w:rsidRDefault="00187F74" w:rsidP="00187F74">
            <w:pPr>
              <w:spacing w:before="196"/>
              <w:ind w:right="52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12</w:t>
            </w:r>
          </w:p>
        </w:tc>
        <w:tc>
          <w:tcPr>
            <w:tcW w:w="1840" w:type="dxa"/>
          </w:tcPr>
          <w:p w:rsidR="00187F74" w:rsidRPr="00187F74" w:rsidRDefault="00187F74" w:rsidP="00187F74">
            <w:pPr>
              <w:spacing w:before="196"/>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spacing w:before="196"/>
              <w:ind w:right="5"/>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1.5</w:t>
            </w: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972"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3</w:t>
            </w:r>
          </w:p>
        </w:tc>
        <w:tc>
          <w:tcPr>
            <w:tcW w:w="4740" w:type="dxa"/>
          </w:tcPr>
          <w:p w:rsidR="00187F74" w:rsidRPr="00187F74" w:rsidRDefault="00187F74" w:rsidP="00187F74">
            <w:pPr>
              <w:spacing w:before="3" w:line="320" w:lineRule="exact"/>
              <w:ind w:right="32"/>
              <w:rPr>
                <w:rFonts w:ascii="Times New Roman" w:eastAsia="Times New Roman" w:hAnsi="Times New Roman" w:cs="Times New Roman"/>
                <w:sz w:val="24"/>
              </w:rPr>
            </w:pPr>
            <w:r w:rsidRPr="00187F74">
              <w:rPr>
                <w:rFonts w:ascii="Times New Roman" w:eastAsia="Times New Roman" w:hAnsi="Times New Roman" w:cs="Times New Roman"/>
                <w:sz w:val="24"/>
                <w:lang w:val="ru-RU"/>
              </w:rPr>
              <w:t>Арифметический</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корень</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rPr>
              <w:t>n</w:t>
            </w:r>
            <w:r w:rsidRPr="00187F74">
              <w:rPr>
                <w:rFonts w:ascii="Times New Roman" w:eastAsia="Times New Roman" w:hAnsi="Times New Roman" w:cs="Times New Roman"/>
                <w:sz w:val="24"/>
                <w:lang w:val="ru-RU"/>
              </w:rPr>
              <w:t>-ой</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 xml:space="preserve">степени. </w:t>
            </w:r>
            <w:r w:rsidRPr="00187F74">
              <w:rPr>
                <w:rFonts w:ascii="Times New Roman" w:eastAsia="Times New Roman" w:hAnsi="Times New Roman" w:cs="Times New Roman"/>
                <w:sz w:val="24"/>
              </w:rPr>
              <w:t>Иррациональные уравнения</w:t>
            </w:r>
          </w:p>
        </w:tc>
        <w:tc>
          <w:tcPr>
            <w:tcW w:w="1490" w:type="dxa"/>
          </w:tcPr>
          <w:p w:rsidR="00187F74" w:rsidRPr="00187F74" w:rsidRDefault="00187F74" w:rsidP="00187F74">
            <w:pPr>
              <w:spacing w:before="196"/>
              <w:ind w:right="52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15</w:t>
            </w:r>
          </w:p>
        </w:tc>
        <w:tc>
          <w:tcPr>
            <w:tcW w:w="1840" w:type="dxa"/>
          </w:tcPr>
          <w:p w:rsidR="00187F74" w:rsidRPr="00187F74" w:rsidRDefault="00187F74" w:rsidP="00187F74">
            <w:pPr>
              <w:spacing w:before="196"/>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spacing w:before="196"/>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3</w:t>
            </w: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972"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4</w:t>
            </w:r>
          </w:p>
        </w:tc>
        <w:tc>
          <w:tcPr>
            <w:tcW w:w="4740" w:type="dxa"/>
          </w:tcPr>
          <w:p w:rsidR="00187F74" w:rsidRPr="00187F74" w:rsidRDefault="00187F74" w:rsidP="00187F74">
            <w:pPr>
              <w:spacing w:before="9" w:line="316" w:lineRule="exact"/>
              <w:ind w:right="32"/>
              <w:rPr>
                <w:rFonts w:ascii="Times New Roman" w:eastAsia="Times New Roman" w:hAnsi="Times New Roman" w:cs="Times New Roman"/>
                <w:sz w:val="24"/>
              </w:rPr>
            </w:pPr>
            <w:r w:rsidRPr="00187F74">
              <w:rPr>
                <w:rFonts w:ascii="Times New Roman" w:eastAsia="Times New Roman" w:hAnsi="Times New Roman" w:cs="Times New Roman"/>
                <w:sz w:val="24"/>
              </w:rPr>
              <w:t>Показательная</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функция.</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Показательные </w:t>
            </w:r>
            <w:r w:rsidRPr="00187F74">
              <w:rPr>
                <w:rFonts w:ascii="Times New Roman" w:eastAsia="Times New Roman" w:hAnsi="Times New Roman" w:cs="Times New Roman"/>
                <w:spacing w:val="-2"/>
                <w:sz w:val="24"/>
              </w:rPr>
              <w:t>уравнения</w:t>
            </w:r>
          </w:p>
        </w:tc>
        <w:tc>
          <w:tcPr>
            <w:tcW w:w="1490" w:type="dxa"/>
          </w:tcPr>
          <w:p w:rsidR="00187F74" w:rsidRPr="00187F74" w:rsidRDefault="00187F74" w:rsidP="00187F74">
            <w:pPr>
              <w:spacing w:before="196"/>
              <w:ind w:right="52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10</w:t>
            </w:r>
          </w:p>
        </w:tc>
        <w:tc>
          <w:tcPr>
            <w:tcW w:w="1840" w:type="dxa"/>
          </w:tcPr>
          <w:p w:rsidR="00187F74" w:rsidRPr="00187F74" w:rsidRDefault="00187F74" w:rsidP="00187F74">
            <w:pPr>
              <w:spacing w:before="196"/>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spacing w:before="196"/>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972"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5</w:t>
            </w:r>
          </w:p>
        </w:tc>
        <w:tc>
          <w:tcPr>
            <w:tcW w:w="4740" w:type="dxa"/>
          </w:tcPr>
          <w:p w:rsidR="00187F74" w:rsidRPr="00187F74" w:rsidRDefault="00187F74" w:rsidP="00187F74">
            <w:pPr>
              <w:spacing w:before="9" w:line="316" w:lineRule="exact"/>
              <w:ind w:right="32"/>
              <w:rPr>
                <w:rFonts w:ascii="Times New Roman" w:eastAsia="Times New Roman" w:hAnsi="Times New Roman" w:cs="Times New Roman"/>
                <w:sz w:val="24"/>
              </w:rPr>
            </w:pPr>
            <w:r w:rsidRPr="00187F74">
              <w:rPr>
                <w:rFonts w:ascii="Times New Roman" w:eastAsia="Times New Roman" w:hAnsi="Times New Roman" w:cs="Times New Roman"/>
                <w:sz w:val="24"/>
              </w:rPr>
              <w:t>Логарифмическая функция. Логарифмические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уравнения</w:t>
            </w:r>
          </w:p>
        </w:tc>
        <w:tc>
          <w:tcPr>
            <w:tcW w:w="1490" w:type="dxa"/>
          </w:tcPr>
          <w:p w:rsidR="00187F74" w:rsidRPr="00187F74" w:rsidRDefault="00187F74" w:rsidP="00187F74">
            <w:pPr>
              <w:spacing w:before="196"/>
              <w:ind w:right="52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18</w:t>
            </w:r>
          </w:p>
        </w:tc>
        <w:tc>
          <w:tcPr>
            <w:tcW w:w="1840" w:type="dxa"/>
          </w:tcPr>
          <w:p w:rsidR="00187F74" w:rsidRPr="00187F74" w:rsidRDefault="00187F74" w:rsidP="00187F74">
            <w:pPr>
              <w:spacing w:before="196"/>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spacing w:before="196"/>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3</w:t>
            </w: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972"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6</w:t>
            </w:r>
          </w:p>
        </w:tc>
        <w:tc>
          <w:tcPr>
            <w:tcW w:w="4740" w:type="dxa"/>
          </w:tcPr>
          <w:p w:rsidR="00187F74" w:rsidRPr="00187F74" w:rsidRDefault="00187F74" w:rsidP="00187F74">
            <w:pPr>
              <w:spacing w:before="3" w:line="320" w:lineRule="exact"/>
              <w:ind w:right="32"/>
              <w:rPr>
                <w:rFonts w:ascii="Times New Roman" w:eastAsia="Times New Roman" w:hAnsi="Times New Roman" w:cs="Times New Roman"/>
                <w:sz w:val="24"/>
              </w:rPr>
            </w:pPr>
            <w:r w:rsidRPr="00187F74">
              <w:rPr>
                <w:rFonts w:ascii="Times New Roman" w:eastAsia="Times New Roman" w:hAnsi="Times New Roman" w:cs="Times New Roman"/>
                <w:sz w:val="24"/>
              </w:rPr>
              <w:t>Тригонометрические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выражения</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и </w:t>
            </w:r>
            <w:r w:rsidRPr="00187F74">
              <w:rPr>
                <w:rFonts w:ascii="Times New Roman" w:eastAsia="Times New Roman" w:hAnsi="Times New Roman" w:cs="Times New Roman"/>
                <w:spacing w:val="-2"/>
                <w:sz w:val="24"/>
              </w:rPr>
              <w:t>уравнения</w:t>
            </w:r>
          </w:p>
        </w:tc>
        <w:tc>
          <w:tcPr>
            <w:tcW w:w="1490" w:type="dxa"/>
          </w:tcPr>
          <w:p w:rsidR="00187F74" w:rsidRPr="00187F74" w:rsidRDefault="00187F74" w:rsidP="00187F74">
            <w:pPr>
              <w:spacing w:before="196"/>
              <w:ind w:right="52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22</w:t>
            </w:r>
          </w:p>
        </w:tc>
        <w:tc>
          <w:tcPr>
            <w:tcW w:w="1840" w:type="dxa"/>
          </w:tcPr>
          <w:p w:rsidR="00187F74" w:rsidRPr="00187F74" w:rsidRDefault="00187F74" w:rsidP="00187F74">
            <w:pPr>
              <w:spacing w:before="196"/>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spacing w:before="196"/>
              <w:ind w:right="5"/>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4.5</w:t>
            </w: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972"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pacing w:val="-10"/>
                <w:sz w:val="24"/>
              </w:rPr>
              <w:t>7</w:t>
            </w:r>
          </w:p>
        </w:tc>
        <w:tc>
          <w:tcPr>
            <w:tcW w:w="4740"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z w:val="24"/>
              </w:rPr>
              <w:t>Последовательности</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и</w:t>
            </w:r>
            <w:r w:rsidRPr="00187F74">
              <w:rPr>
                <w:rFonts w:ascii="Times New Roman" w:eastAsia="Times New Roman" w:hAnsi="Times New Roman" w:cs="Times New Roman"/>
                <w:spacing w:val="-2"/>
                <w:sz w:val="24"/>
              </w:rPr>
              <w:t xml:space="preserve"> прогрессии</w:t>
            </w:r>
          </w:p>
        </w:tc>
        <w:tc>
          <w:tcPr>
            <w:tcW w:w="1490" w:type="dxa"/>
          </w:tcPr>
          <w:p w:rsidR="00187F74" w:rsidRPr="00187F74" w:rsidRDefault="00187F74" w:rsidP="00187F74">
            <w:pPr>
              <w:spacing w:before="38"/>
              <w:ind w:right="52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10</w:t>
            </w:r>
          </w:p>
        </w:tc>
        <w:tc>
          <w:tcPr>
            <w:tcW w:w="1840" w:type="dxa"/>
          </w:tcPr>
          <w:p w:rsidR="00187F74" w:rsidRPr="00187F74" w:rsidRDefault="00187F74" w:rsidP="00187F74">
            <w:pPr>
              <w:spacing w:before="38"/>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spacing w:before="38"/>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972"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pacing w:val="-10"/>
                <w:sz w:val="24"/>
              </w:rPr>
              <w:t>8</w:t>
            </w:r>
          </w:p>
        </w:tc>
        <w:tc>
          <w:tcPr>
            <w:tcW w:w="4740"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z w:val="24"/>
              </w:rPr>
              <w:t>Непрерывные</w:t>
            </w:r>
            <w:r w:rsidRPr="00187F74">
              <w:rPr>
                <w:rFonts w:ascii="Times New Roman" w:eastAsia="Times New Roman" w:hAnsi="Times New Roman" w:cs="Times New Roman"/>
                <w:spacing w:val="-2"/>
                <w:sz w:val="24"/>
              </w:rPr>
              <w:t xml:space="preserve"> </w:t>
            </w:r>
            <w:r w:rsidRPr="00187F74">
              <w:rPr>
                <w:rFonts w:ascii="Times New Roman" w:eastAsia="Times New Roman" w:hAnsi="Times New Roman" w:cs="Times New Roman"/>
                <w:sz w:val="24"/>
              </w:rPr>
              <w:t>функции.</w:t>
            </w:r>
            <w:r w:rsidRPr="00187F74">
              <w:rPr>
                <w:rFonts w:ascii="Times New Roman" w:eastAsia="Times New Roman" w:hAnsi="Times New Roman" w:cs="Times New Roman"/>
                <w:spacing w:val="-1"/>
                <w:sz w:val="24"/>
              </w:rPr>
              <w:t xml:space="preserve"> </w:t>
            </w:r>
            <w:r w:rsidRPr="00187F74">
              <w:rPr>
                <w:rFonts w:ascii="Times New Roman" w:eastAsia="Times New Roman" w:hAnsi="Times New Roman" w:cs="Times New Roman"/>
                <w:spacing w:val="-2"/>
                <w:sz w:val="24"/>
              </w:rPr>
              <w:t>Производная</w:t>
            </w:r>
          </w:p>
        </w:tc>
        <w:tc>
          <w:tcPr>
            <w:tcW w:w="1490" w:type="dxa"/>
          </w:tcPr>
          <w:p w:rsidR="00187F74" w:rsidRPr="00187F74" w:rsidRDefault="00187F74" w:rsidP="00187F74">
            <w:pPr>
              <w:spacing w:before="38"/>
              <w:ind w:right="52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20</w:t>
            </w:r>
          </w:p>
        </w:tc>
        <w:tc>
          <w:tcPr>
            <w:tcW w:w="1840" w:type="dxa"/>
          </w:tcPr>
          <w:p w:rsidR="00187F74" w:rsidRPr="00187F74" w:rsidRDefault="00187F74" w:rsidP="00187F74">
            <w:pPr>
              <w:spacing w:before="38"/>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spacing w:before="38"/>
              <w:ind w:right="5"/>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3.5</w:t>
            </w: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972"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9</w:t>
            </w:r>
          </w:p>
        </w:tc>
        <w:tc>
          <w:tcPr>
            <w:tcW w:w="4740" w:type="dxa"/>
          </w:tcPr>
          <w:p w:rsidR="00187F74" w:rsidRPr="00187F74" w:rsidRDefault="00187F74" w:rsidP="00187F74">
            <w:pPr>
              <w:spacing w:before="9" w:line="316" w:lineRule="exact"/>
              <w:ind w:right="32"/>
              <w:rPr>
                <w:rFonts w:ascii="Times New Roman" w:eastAsia="Times New Roman" w:hAnsi="Times New Roman" w:cs="Times New Roman"/>
                <w:sz w:val="24"/>
              </w:rPr>
            </w:pPr>
            <w:r w:rsidRPr="00187F74">
              <w:rPr>
                <w:rFonts w:ascii="Times New Roman" w:eastAsia="Times New Roman" w:hAnsi="Times New Roman" w:cs="Times New Roman"/>
                <w:sz w:val="24"/>
              </w:rPr>
              <w:t>Повторение,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обобщение,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систематизация </w:t>
            </w:r>
            <w:r w:rsidRPr="00187F74">
              <w:rPr>
                <w:rFonts w:ascii="Times New Roman" w:eastAsia="Times New Roman" w:hAnsi="Times New Roman" w:cs="Times New Roman"/>
                <w:spacing w:val="-2"/>
                <w:sz w:val="24"/>
              </w:rPr>
              <w:t>знаний</w:t>
            </w:r>
          </w:p>
        </w:tc>
        <w:tc>
          <w:tcPr>
            <w:tcW w:w="1490" w:type="dxa"/>
          </w:tcPr>
          <w:p w:rsidR="00187F74" w:rsidRPr="00187F74" w:rsidRDefault="00187F74" w:rsidP="00187F74">
            <w:pPr>
              <w:spacing w:before="196"/>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5</w:t>
            </w:r>
          </w:p>
        </w:tc>
        <w:tc>
          <w:tcPr>
            <w:tcW w:w="1840" w:type="dxa"/>
          </w:tcPr>
          <w:p w:rsidR="00187F74" w:rsidRPr="00187F74" w:rsidRDefault="00187F74" w:rsidP="00187F74">
            <w:pPr>
              <w:spacing w:before="196"/>
              <w:ind w:right="762"/>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2</w:t>
            </w:r>
          </w:p>
        </w:tc>
        <w:tc>
          <w:tcPr>
            <w:tcW w:w="1910" w:type="dxa"/>
          </w:tcPr>
          <w:p w:rsidR="00187F74" w:rsidRPr="00187F74" w:rsidRDefault="00187F74" w:rsidP="00187F74">
            <w:pPr>
              <w:rPr>
                <w:rFonts w:ascii="Times New Roman" w:eastAsia="Times New Roman" w:hAnsi="Times New Roman" w:cs="Times New Roman"/>
                <w:sz w:val="24"/>
              </w:rPr>
            </w:pPr>
          </w:p>
        </w:tc>
        <w:tc>
          <w:tcPr>
            <w:tcW w:w="2568"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551"/>
        </w:trPr>
        <w:tc>
          <w:tcPr>
            <w:tcW w:w="5712" w:type="dxa"/>
            <w:gridSpan w:val="2"/>
          </w:tcPr>
          <w:p w:rsidR="00187F74" w:rsidRPr="00187F74" w:rsidRDefault="00187F74" w:rsidP="00187F74">
            <w:pPr>
              <w:spacing w:before="134"/>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ОБЩЕЕ</w:t>
            </w:r>
            <w:r w:rsidRPr="00187F74">
              <w:rPr>
                <w:rFonts w:ascii="Times New Roman" w:eastAsia="Times New Roman" w:hAnsi="Times New Roman" w:cs="Times New Roman"/>
                <w:spacing w:val="-4"/>
                <w:sz w:val="24"/>
                <w:lang w:val="ru-RU"/>
              </w:rPr>
              <w:t xml:space="preserve"> </w:t>
            </w:r>
            <w:r w:rsidRPr="00187F74">
              <w:rPr>
                <w:rFonts w:ascii="Times New Roman" w:eastAsia="Times New Roman" w:hAnsi="Times New Roman" w:cs="Times New Roman"/>
                <w:sz w:val="24"/>
                <w:lang w:val="ru-RU"/>
              </w:rPr>
              <w:t>КОЛИЧЕСТВО</w:t>
            </w:r>
            <w:r w:rsidRPr="00187F74">
              <w:rPr>
                <w:rFonts w:ascii="Times New Roman" w:eastAsia="Times New Roman" w:hAnsi="Times New Roman" w:cs="Times New Roman"/>
                <w:spacing w:val="-3"/>
                <w:sz w:val="24"/>
                <w:lang w:val="ru-RU"/>
              </w:rPr>
              <w:t xml:space="preserve"> </w:t>
            </w:r>
            <w:r w:rsidRPr="00187F74">
              <w:rPr>
                <w:rFonts w:ascii="Times New Roman" w:eastAsia="Times New Roman" w:hAnsi="Times New Roman" w:cs="Times New Roman"/>
                <w:sz w:val="24"/>
                <w:lang w:val="ru-RU"/>
              </w:rPr>
              <w:t>ЧАСОВ</w:t>
            </w:r>
            <w:r w:rsidRPr="00187F74">
              <w:rPr>
                <w:rFonts w:ascii="Times New Roman" w:eastAsia="Times New Roman" w:hAnsi="Times New Roman" w:cs="Times New Roman"/>
                <w:spacing w:val="-4"/>
                <w:sz w:val="24"/>
                <w:lang w:val="ru-RU"/>
              </w:rPr>
              <w:t xml:space="preserve"> </w:t>
            </w:r>
            <w:r w:rsidRPr="00187F74">
              <w:rPr>
                <w:rFonts w:ascii="Times New Roman" w:eastAsia="Times New Roman" w:hAnsi="Times New Roman" w:cs="Times New Roman"/>
                <w:sz w:val="24"/>
                <w:lang w:val="ru-RU"/>
              </w:rPr>
              <w:t>ПО</w:t>
            </w:r>
            <w:r w:rsidRPr="00187F74">
              <w:rPr>
                <w:rFonts w:ascii="Times New Roman" w:eastAsia="Times New Roman" w:hAnsi="Times New Roman" w:cs="Times New Roman"/>
                <w:spacing w:val="-3"/>
                <w:sz w:val="24"/>
                <w:lang w:val="ru-RU"/>
              </w:rPr>
              <w:t xml:space="preserve"> </w:t>
            </w:r>
            <w:r w:rsidRPr="00187F74">
              <w:rPr>
                <w:rFonts w:ascii="Times New Roman" w:eastAsia="Times New Roman" w:hAnsi="Times New Roman" w:cs="Times New Roman"/>
                <w:spacing w:val="-2"/>
                <w:sz w:val="24"/>
                <w:lang w:val="ru-RU"/>
              </w:rPr>
              <w:t>ПРОГРАММЕ</w:t>
            </w:r>
          </w:p>
        </w:tc>
        <w:tc>
          <w:tcPr>
            <w:tcW w:w="1490" w:type="dxa"/>
          </w:tcPr>
          <w:p w:rsidR="00187F74" w:rsidRPr="00187F74" w:rsidRDefault="00187F74" w:rsidP="00187F74">
            <w:pPr>
              <w:spacing w:before="134"/>
              <w:ind w:right="46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136</w:t>
            </w:r>
          </w:p>
        </w:tc>
        <w:tc>
          <w:tcPr>
            <w:tcW w:w="1840" w:type="dxa"/>
          </w:tcPr>
          <w:p w:rsidR="00187F74" w:rsidRPr="00187F74" w:rsidRDefault="00187F74" w:rsidP="00187F74">
            <w:pPr>
              <w:spacing w:before="134"/>
              <w:ind w:right="702"/>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10</w:t>
            </w:r>
          </w:p>
        </w:tc>
        <w:tc>
          <w:tcPr>
            <w:tcW w:w="1910" w:type="dxa"/>
          </w:tcPr>
          <w:p w:rsidR="00187F74" w:rsidRPr="00187F74" w:rsidRDefault="00187F74" w:rsidP="00187F74">
            <w:pPr>
              <w:spacing w:before="134"/>
              <w:ind w:right="5"/>
              <w:jc w:val="center"/>
              <w:rPr>
                <w:rFonts w:ascii="Times New Roman" w:eastAsia="Times New Roman" w:hAnsi="Times New Roman" w:cs="Times New Roman"/>
                <w:sz w:val="24"/>
              </w:rPr>
            </w:pPr>
            <w:r w:rsidRPr="00187F74">
              <w:rPr>
                <w:rFonts w:ascii="Times New Roman" w:eastAsia="Times New Roman" w:hAnsi="Times New Roman" w:cs="Times New Roman"/>
                <w:spacing w:val="-4"/>
                <w:sz w:val="24"/>
              </w:rPr>
              <w:t>20.5</w:t>
            </w:r>
          </w:p>
        </w:tc>
        <w:tc>
          <w:tcPr>
            <w:tcW w:w="2568"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060" w:right="708" w:bottom="280" w:left="1559" w:header="720" w:footer="720" w:gutter="0"/>
          <w:cols w:space="720"/>
        </w:sectPr>
      </w:pPr>
    </w:p>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060" w:right="708" w:bottom="280" w:left="1559" w:header="720" w:footer="720" w:gutter="0"/>
          <w:cols w:space="720"/>
        </w:sectPr>
      </w:pPr>
    </w:p>
    <w:p w:rsidR="00187F74" w:rsidRPr="00187F74" w:rsidRDefault="00187F74" w:rsidP="00187F74">
      <w:pPr>
        <w:widowControl w:val="0"/>
        <w:autoSpaceDE w:val="0"/>
        <w:autoSpaceDN w:val="0"/>
        <w:spacing w:before="64" w:after="0" w:line="278" w:lineRule="auto"/>
        <w:ind w:right="9156"/>
        <w:rPr>
          <w:rFonts w:ascii="Times New Roman" w:eastAsia="Times New Roman" w:hAnsi="Times New Roman" w:cs="Times New Roman"/>
          <w:b/>
          <w:sz w:val="28"/>
        </w:rPr>
      </w:pPr>
      <w:r w:rsidRPr="00187F74">
        <w:rPr>
          <w:rFonts w:ascii="Times New Roman" w:eastAsia="Times New Roman" w:hAnsi="Times New Roman" w:cs="Times New Roman"/>
          <w:b/>
          <w:sz w:val="28"/>
        </w:rPr>
        <w:t>ПОУРОЧНОЕ</w:t>
      </w:r>
      <w:r w:rsidRPr="00187F74">
        <w:rPr>
          <w:rFonts w:ascii="Times New Roman" w:eastAsia="Times New Roman" w:hAnsi="Times New Roman" w:cs="Times New Roman"/>
          <w:b/>
          <w:spacing w:val="-18"/>
          <w:sz w:val="28"/>
        </w:rPr>
        <w:t xml:space="preserve"> </w:t>
      </w:r>
      <w:r w:rsidRPr="00187F74">
        <w:rPr>
          <w:rFonts w:ascii="Times New Roman" w:eastAsia="Times New Roman" w:hAnsi="Times New Roman" w:cs="Times New Roman"/>
          <w:b/>
          <w:sz w:val="28"/>
        </w:rPr>
        <w:t>ПЛАНИРОВАНИЕ 10 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8"/>
        <w:gridCol w:w="4468"/>
        <w:gridCol w:w="1166"/>
        <w:gridCol w:w="1840"/>
        <w:gridCol w:w="1910"/>
        <w:gridCol w:w="1346"/>
        <w:gridCol w:w="2220"/>
      </w:tblGrid>
      <w:tr w:rsidR="00187F74" w:rsidRPr="00187F74" w:rsidTr="00187F74">
        <w:trPr>
          <w:trHeight w:val="362"/>
        </w:trPr>
        <w:tc>
          <w:tcPr>
            <w:tcW w:w="878" w:type="dxa"/>
            <w:vMerge w:val="restart"/>
          </w:tcPr>
          <w:p w:rsidR="00187F74" w:rsidRPr="00187F74" w:rsidRDefault="00187F74" w:rsidP="00187F74">
            <w:pPr>
              <w:spacing w:before="83"/>
              <w:rPr>
                <w:rFonts w:ascii="Times New Roman" w:eastAsia="Times New Roman" w:hAnsi="Times New Roman" w:cs="Times New Roman"/>
                <w:b/>
                <w:sz w:val="24"/>
              </w:rPr>
            </w:pPr>
          </w:p>
          <w:p w:rsidR="00187F74" w:rsidRPr="00187F74" w:rsidRDefault="00187F74" w:rsidP="00187F74">
            <w:pPr>
              <w:spacing w:line="276" w:lineRule="auto"/>
              <w:ind w:right="289"/>
              <w:rPr>
                <w:rFonts w:ascii="Times New Roman" w:eastAsia="Times New Roman" w:hAnsi="Times New Roman" w:cs="Times New Roman"/>
                <w:b/>
                <w:sz w:val="24"/>
              </w:rPr>
            </w:pPr>
            <w:r w:rsidRPr="00187F74">
              <w:rPr>
                <w:rFonts w:ascii="Times New Roman" w:eastAsia="Times New Roman" w:hAnsi="Times New Roman" w:cs="Times New Roman"/>
                <w:b/>
                <w:spacing w:val="-10"/>
                <w:sz w:val="24"/>
              </w:rPr>
              <w:t xml:space="preserve">№ </w:t>
            </w:r>
            <w:r w:rsidRPr="00187F74">
              <w:rPr>
                <w:rFonts w:ascii="Times New Roman" w:eastAsia="Times New Roman" w:hAnsi="Times New Roman" w:cs="Times New Roman"/>
                <w:b/>
                <w:spacing w:val="-4"/>
                <w:sz w:val="24"/>
              </w:rPr>
              <w:t>п/п</w:t>
            </w:r>
          </w:p>
        </w:tc>
        <w:tc>
          <w:tcPr>
            <w:tcW w:w="4468" w:type="dxa"/>
            <w:vMerge w:val="restart"/>
          </w:tcPr>
          <w:p w:rsidR="00187F74" w:rsidRPr="00187F74" w:rsidRDefault="00187F74" w:rsidP="00187F74">
            <w:pPr>
              <w:spacing w:before="242"/>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b/>
                <w:sz w:val="24"/>
              </w:rPr>
            </w:pPr>
            <w:r w:rsidRPr="00187F74">
              <w:rPr>
                <w:rFonts w:ascii="Times New Roman" w:eastAsia="Times New Roman" w:hAnsi="Times New Roman" w:cs="Times New Roman"/>
                <w:b/>
                <w:sz w:val="24"/>
              </w:rPr>
              <w:t>Тема</w:t>
            </w:r>
            <w:r w:rsidRPr="00187F74">
              <w:rPr>
                <w:rFonts w:ascii="Times New Roman" w:eastAsia="Times New Roman" w:hAnsi="Times New Roman" w:cs="Times New Roman"/>
                <w:b/>
                <w:spacing w:val="-4"/>
                <w:sz w:val="24"/>
              </w:rPr>
              <w:t xml:space="preserve"> </w:t>
            </w:r>
            <w:r w:rsidRPr="00187F74">
              <w:rPr>
                <w:rFonts w:ascii="Times New Roman" w:eastAsia="Times New Roman" w:hAnsi="Times New Roman" w:cs="Times New Roman"/>
                <w:b/>
                <w:spacing w:val="-2"/>
                <w:sz w:val="24"/>
              </w:rPr>
              <w:t>урока</w:t>
            </w:r>
          </w:p>
        </w:tc>
        <w:tc>
          <w:tcPr>
            <w:tcW w:w="4916" w:type="dxa"/>
            <w:gridSpan w:val="3"/>
          </w:tcPr>
          <w:p w:rsidR="00187F74" w:rsidRPr="00187F74" w:rsidRDefault="00187F74" w:rsidP="00187F74">
            <w:pPr>
              <w:spacing w:before="43"/>
              <w:rPr>
                <w:rFonts w:ascii="Times New Roman" w:eastAsia="Times New Roman" w:hAnsi="Times New Roman" w:cs="Times New Roman"/>
                <w:b/>
                <w:sz w:val="24"/>
              </w:rPr>
            </w:pPr>
            <w:r w:rsidRPr="00187F74">
              <w:rPr>
                <w:rFonts w:ascii="Times New Roman" w:eastAsia="Times New Roman" w:hAnsi="Times New Roman" w:cs="Times New Roman"/>
                <w:b/>
                <w:sz w:val="24"/>
              </w:rPr>
              <w:t>Количество</w:t>
            </w:r>
            <w:r w:rsidRPr="00187F74">
              <w:rPr>
                <w:rFonts w:ascii="Times New Roman" w:eastAsia="Times New Roman" w:hAnsi="Times New Roman" w:cs="Times New Roman"/>
                <w:b/>
                <w:spacing w:val="-3"/>
                <w:sz w:val="24"/>
              </w:rPr>
              <w:t xml:space="preserve"> </w:t>
            </w:r>
            <w:r w:rsidRPr="00187F74">
              <w:rPr>
                <w:rFonts w:ascii="Times New Roman" w:eastAsia="Times New Roman" w:hAnsi="Times New Roman" w:cs="Times New Roman"/>
                <w:b/>
                <w:spacing w:val="-4"/>
                <w:sz w:val="24"/>
              </w:rPr>
              <w:t>часов</w:t>
            </w:r>
          </w:p>
        </w:tc>
        <w:tc>
          <w:tcPr>
            <w:tcW w:w="1346" w:type="dxa"/>
            <w:vMerge w:val="restart"/>
          </w:tcPr>
          <w:p w:rsidR="00187F74" w:rsidRPr="00187F74" w:rsidRDefault="00187F74" w:rsidP="00187F74">
            <w:pPr>
              <w:spacing w:before="83"/>
              <w:rPr>
                <w:rFonts w:ascii="Times New Roman" w:eastAsia="Times New Roman" w:hAnsi="Times New Roman" w:cs="Times New Roman"/>
                <w:b/>
                <w:sz w:val="24"/>
              </w:rPr>
            </w:pPr>
          </w:p>
          <w:p w:rsidR="00187F74" w:rsidRPr="00187F74" w:rsidRDefault="00187F74" w:rsidP="00187F74">
            <w:pPr>
              <w:spacing w:line="276" w:lineRule="auto"/>
              <w:rPr>
                <w:rFonts w:ascii="Times New Roman" w:eastAsia="Times New Roman" w:hAnsi="Times New Roman" w:cs="Times New Roman"/>
                <w:b/>
                <w:sz w:val="24"/>
              </w:rPr>
            </w:pPr>
            <w:r w:rsidRPr="00187F74">
              <w:rPr>
                <w:rFonts w:ascii="Times New Roman" w:eastAsia="Times New Roman" w:hAnsi="Times New Roman" w:cs="Times New Roman"/>
                <w:b/>
                <w:spacing w:val="-4"/>
                <w:sz w:val="24"/>
              </w:rPr>
              <w:t xml:space="preserve">Дата </w:t>
            </w:r>
            <w:r w:rsidRPr="00187F74">
              <w:rPr>
                <w:rFonts w:ascii="Times New Roman" w:eastAsia="Times New Roman" w:hAnsi="Times New Roman" w:cs="Times New Roman"/>
                <w:b/>
                <w:spacing w:val="-2"/>
                <w:sz w:val="24"/>
              </w:rPr>
              <w:t>изучения</w:t>
            </w:r>
          </w:p>
        </w:tc>
        <w:tc>
          <w:tcPr>
            <w:tcW w:w="2220" w:type="dxa"/>
            <w:vMerge w:val="restart"/>
          </w:tcPr>
          <w:p w:rsidR="00187F74" w:rsidRPr="00187F74" w:rsidRDefault="00187F74" w:rsidP="00187F74">
            <w:pPr>
              <w:spacing w:before="43" w:line="276" w:lineRule="auto"/>
              <w:rPr>
                <w:rFonts w:ascii="Times New Roman" w:eastAsia="Times New Roman" w:hAnsi="Times New Roman" w:cs="Times New Roman"/>
                <w:b/>
                <w:sz w:val="24"/>
              </w:rPr>
            </w:pPr>
            <w:r w:rsidRPr="00187F74">
              <w:rPr>
                <w:rFonts w:ascii="Times New Roman" w:eastAsia="Times New Roman" w:hAnsi="Times New Roman" w:cs="Times New Roman"/>
                <w:b/>
                <w:spacing w:val="-2"/>
                <w:sz w:val="24"/>
              </w:rPr>
              <w:t>Электронные цифровые образовательные ресурсы</w:t>
            </w:r>
          </w:p>
        </w:tc>
      </w:tr>
      <w:tr w:rsidR="00187F74" w:rsidRPr="00187F74" w:rsidTr="00187F74">
        <w:trPr>
          <w:trHeight w:val="1257"/>
        </w:trPr>
        <w:tc>
          <w:tcPr>
            <w:tcW w:w="878" w:type="dxa"/>
            <w:vMerge/>
            <w:tcBorders>
              <w:top w:val="nil"/>
            </w:tcBorders>
          </w:tcPr>
          <w:p w:rsidR="00187F74" w:rsidRPr="00187F74" w:rsidRDefault="00187F74" w:rsidP="00187F74">
            <w:pPr>
              <w:rPr>
                <w:rFonts w:ascii="Times New Roman" w:eastAsia="Times New Roman" w:hAnsi="Times New Roman" w:cs="Times New Roman"/>
                <w:sz w:val="2"/>
                <w:szCs w:val="2"/>
              </w:rPr>
            </w:pPr>
          </w:p>
        </w:tc>
        <w:tc>
          <w:tcPr>
            <w:tcW w:w="4468" w:type="dxa"/>
            <w:vMerge/>
            <w:tcBorders>
              <w:top w:val="nil"/>
            </w:tcBorders>
          </w:tcPr>
          <w:p w:rsidR="00187F74" w:rsidRPr="00187F74" w:rsidRDefault="00187F74" w:rsidP="00187F74">
            <w:pPr>
              <w:rPr>
                <w:rFonts w:ascii="Times New Roman" w:eastAsia="Times New Roman" w:hAnsi="Times New Roman" w:cs="Times New Roman"/>
                <w:sz w:val="2"/>
                <w:szCs w:val="2"/>
              </w:rPr>
            </w:pPr>
          </w:p>
        </w:tc>
        <w:tc>
          <w:tcPr>
            <w:tcW w:w="1166" w:type="dxa"/>
          </w:tcPr>
          <w:p w:rsidR="00187F74" w:rsidRPr="00187F74" w:rsidRDefault="00187F74" w:rsidP="00187F74">
            <w:pPr>
              <w:spacing w:before="59"/>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b/>
                <w:sz w:val="24"/>
              </w:rPr>
            </w:pPr>
            <w:r w:rsidRPr="00187F74">
              <w:rPr>
                <w:rFonts w:ascii="Times New Roman" w:eastAsia="Times New Roman" w:hAnsi="Times New Roman" w:cs="Times New Roman"/>
                <w:b/>
                <w:spacing w:val="-2"/>
                <w:sz w:val="24"/>
              </w:rPr>
              <w:t>Всего</w:t>
            </w:r>
          </w:p>
        </w:tc>
        <w:tc>
          <w:tcPr>
            <w:tcW w:w="1840" w:type="dxa"/>
          </w:tcPr>
          <w:p w:rsidR="00187F74" w:rsidRPr="00187F74" w:rsidRDefault="00187F74" w:rsidP="00187F74">
            <w:pPr>
              <w:spacing w:before="177" w:line="276" w:lineRule="auto"/>
              <w:rPr>
                <w:rFonts w:ascii="Times New Roman" w:eastAsia="Times New Roman" w:hAnsi="Times New Roman" w:cs="Times New Roman"/>
                <w:b/>
                <w:sz w:val="24"/>
              </w:rPr>
            </w:pPr>
            <w:r w:rsidRPr="00187F74">
              <w:rPr>
                <w:rFonts w:ascii="Times New Roman" w:eastAsia="Times New Roman" w:hAnsi="Times New Roman" w:cs="Times New Roman"/>
                <w:b/>
                <w:spacing w:val="-2"/>
                <w:sz w:val="24"/>
              </w:rPr>
              <w:t>Контрольные работы</w:t>
            </w:r>
          </w:p>
        </w:tc>
        <w:tc>
          <w:tcPr>
            <w:tcW w:w="1910" w:type="dxa"/>
          </w:tcPr>
          <w:p w:rsidR="00187F74" w:rsidRPr="00187F74" w:rsidRDefault="00187F74" w:rsidP="00187F74">
            <w:pPr>
              <w:spacing w:before="177" w:line="276" w:lineRule="auto"/>
              <w:rPr>
                <w:rFonts w:ascii="Times New Roman" w:eastAsia="Times New Roman" w:hAnsi="Times New Roman" w:cs="Times New Roman"/>
                <w:b/>
                <w:sz w:val="24"/>
              </w:rPr>
            </w:pPr>
            <w:r w:rsidRPr="00187F74">
              <w:rPr>
                <w:rFonts w:ascii="Times New Roman" w:eastAsia="Times New Roman" w:hAnsi="Times New Roman" w:cs="Times New Roman"/>
                <w:b/>
                <w:spacing w:val="-2"/>
                <w:sz w:val="24"/>
              </w:rPr>
              <w:t>Практические работы</w:t>
            </w:r>
          </w:p>
        </w:tc>
        <w:tc>
          <w:tcPr>
            <w:tcW w:w="1346" w:type="dxa"/>
            <w:vMerge/>
            <w:tcBorders>
              <w:top w:val="nil"/>
            </w:tcBorders>
          </w:tcPr>
          <w:p w:rsidR="00187F74" w:rsidRPr="00187F74" w:rsidRDefault="00187F74" w:rsidP="00187F74">
            <w:pPr>
              <w:rPr>
                <w:rFonts w:ascii="Times New Roman" w:eastAsia="Times New Roman" w:hAnsi="Times New Roman" w:cs="Times New Roman"/>
                <w:sz w:val="2"/>
                <w:szCs w:val="2"/>
              </w:rPr>
            </w:pPr>
          </w:p>
        </w:tc>
        <w:tc>
          <w:tcPr>
            <w:tcW w:w="2220" w:type="dxa"/>
            <w:vMerge/>
            <w:tcBorders>
              <w:top w:val="nil"/>
            </w:tcBorders>
          </w:tcPr>
          <w:p w:rsidR="00187F74" w:rsidRPr="00187F74" w:rsidRDefault="00187F74" w:rsidP="00187F74">
            <w:pPr>
              <w:rPr>
                <w:rFonts w:ascii="Times New Roman" w:eastAsia="Times New Roman" w:hAnsi="Times New Roman" w:cs="Times New Roman"/>
                <w:sz w:val="2"/>
                <w:szCs w:val="2"/>
              </w:rPr>
            </w:pPr>
          </w:p>
        </w:tc>
      </w:tr>
      <w:tr w:rsidR="00187F74" w:rsidRPr="00187F74" w:rsidTr="00187F74">
        <w:trPr>
          <w:trHeight w:val="678"/>
        </w:trPr>
        <w:tc>
          <w:tcPr>
            <w:tcW w:w="878" w:type="dxa"/>
          </w:tcPr>
          <w:p w:rsidR="00187F74" w:rsidRPr="00187F74" w:rsidRDefault="00187F74" w:rsidP="00187F74">
            <w:pPr>
              <w:spacing w:before="194"/>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4468" w:type="dxa"/>
          </w:tcPr>
          <w:p w:rsidR="00187F74" w:rsidRPr="00187F74" w:rsidRDefault="00187F74" w:rsidP="00187F74">
            <w:pPr>
              <w:spacing w:before="3" w:line="320" w:lineRule="exact"/>
              <w:ind w:right="185"/>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Множество, операции над множествами</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их</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свойства</w:t>
            </w:r>
          </w:p>
        </w:tc>
        <w:tc>
          <w:tcPr>
            <w:tcW w:w="1166" w:type="dxa"/>
          </w:tcPr>
          <w:p w:rsidR="00187F74" w:rsidRPr="00187F74" w:rsidRDefault="00187F74" w:rsidP="00187F74">
            <w:pPr>
              <w:spacing w:before="194"/>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pacing w:val="-10"/>
                <w:sz w:val="24"/>
              </w:rPr>
              <w:t>2</w:t>
            </w:r>
          </w:p>
        </w:tc>
        <w:tc>
          <w:tcPr>
            <w:tcW w:w="4468"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z w:val="24"/>
              </w:rPr>
              <w:t>Диаграммы</w:t>
            </w:r>
            <w:r w:rsidRPr="00187F74">
              <w:rPr>
                <w:rFonts w:ascii="Times New Roman" w:eastAsia="Times New Roman" w:hAnsi="Times New Roman" w:cs="Times New Roman"/>
                <w:spacing w:val="-5"/>
                <w:sz w:val="24"/>
              </w:rPr>
              <w:t xml:space="preserve"> </w:t>
            </w:r>
            <w:r w:rsidRPr="00187F74">
              <w:rPr>
                <w:rFonts w:ascii="Times New Roman" w:eastAsia="Times New Roman" w:hAnsi="Times New Roman" w:cs="Times New Roman"/>
                <w:sz w:val="24"/>
              </w:rPr>
              <w:t>Эйлера-</w:t>
            </w:r>
            <w:r w:rsidRPr="00187F74">
              <w:rPr>
                <w:rFonts w:ascii="Times New Roman" w:eastAsia="Times New Roman" w:hAnsi="Times New Roman" w:cs="Times New Roman"/>
                <w:spacing w:val="-2"/>
                <w:sz w:val="24"/>
              </w:rPr>
              <w:t>Венна</w:t>
            </w:r>
          </w:p>
        </w:tc>
        <w:tc>
          <w:tcPr>
            <w:tcW w:w="1166" w:type="dxa"/>
          </w:tcPr>
          <w:p w:rsidR="00187F74" w:rsidRPr="00187F74" w:rsidRDefault="00187F74" w:rsidP="00187F74">
            <w:pPr>
              <w:spacing w:before="38"/>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78"/>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10"/>
                <w:sz w:val="24"/>
              </w:rPr>
              <w:t>3</w:t>
            </w:r>
          </w:p>
        </w:tc>
        <w:tc>
          <w:tcPr>
            <w:tcW w:w="4468" w:type="dxa"/>
          </w:tcPr>
          <w:p w:rsidR="00187F74" w:rsidRPr="00187F74" w:rsidRDefault="00187F74" w:rsidP="00187F74">
            <w:pPr>
              <w:spacing w:before="9" w:line="316" w:lineRule="exact"/>
              <w:ind w:right="185"/>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Применение теоретико- множественного</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аппарата</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для</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 xml:space="preserve">решения </w:t>
            </w:r>
            <w:r w:rsidRPr="00187F74">
              <w:rPr>
                <w:rFonts w:ascii="Times New Roman" w:eastAsia="Times New Roman" w:hAnsi="Times New Roman" w:cs="Times New Roman"/>
                <w:spacing w:val="-2"/>
                <w:sz w:val="24"/>
                <w:lang w:val="ru-RU"/>
              </w:rPr>
              <w:t>задач</w:t>
            </w:r>
          </w:p>
        </w:tc>
        <w:tc>
          <w:tcPr>
            <w:tcW w:w="1166" w:type="dxa"/>
          </w:tcPr>
          <w:p w:rsidR="00187F74" w:rsidRPr="00187F74" w:rsidRDefault="00187F74" w:rsidP="00187F74">
            <w:pPr>
              <w:spacing w:before="78"/>
              <w:rPr>
                <w:rFonts w:ascii="Times New Roman" w:eastAsia="Times New Roman" w:hAnsi="Times New Roman" w:cs="Times New Roman"/>
                <w:b/>
                <w:sz w:val="24"/>
                <w:lang w:val="ru-RU"/>
              </w:rPr>
            </w:pPr>
          </w:p>
          <w:p w:rsidR="00187F74" w:rsidRPr="00187F74" w:rsidRDefault="00187F74" w:rsidP="00187F74">
            <w:pPr>
              <w:spacing w:before="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pacing w:val="-10"/>
                <w:sz w:val="24"/>
              </w:rPr>
              <w:t>4</w:t>
            </w:r>
          </w:p>
        </w:tc>
        <w:tc>
          <w:tcPr>
            <w:tcW w:w="4468" w:type="dxa"/>
          </w:tcPr>
          <w:p w:rsidR="00187F74" w:rsidRPr="00187F74" w:rsidRDefault="00187F74" w:rsidP="00187F74">
            <w:pPr>
              <w:spacing w:before="38"/>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Рациональные</w:t>
            </w:r>
            <w:r w:rsidRPr="00187F74">
              <w:rPr>
                <w:rFonts w:ascii="Times New Roman" w:eastAsia="Times New Roman" w:hAnsi="Times New Roman" w:cs="Times New Roman"/>
                <w:spacing w:val="-5"/>
                <w:sz w:val="24"/>
                <w:lang w:val="ru-RU"/>
              </w:rPr>
              <w:t xml:space="preserve"> </w:t>
            </w:r>
            <w:r w:rsidRPr="00187F74">
              <w:rPr>
                <w:rFonts w:ascii="Times New Roman" w:eastAsia="Times New Roman" w:hAnsi="Times New Roman" w:cs="Times New Roman"/>
                <w:sz w:val="24"/>
                <w:lang w:val="ru-RU"/>
              </w:rPr>
              <w:t>числа.</w:t>
            </w:r>
            <w:r w:rsidRPr="00187F74">
              <w:rPr>
                <w:rFonts w:ascii="Times New Roman" w:eastAsia="Times New Roman" w:hAnsi="Times New Roman" w:cs="Times New Roman"/>
                <w:spacing w:val="-2"/>
                <w:sz w:val="24"/>
                <w:lang w:val="ru-RU"/>
              </w:rPr>
              <w:t xml:space="preserve"> </w:t>
            </w:r>
            <w:r w:rsidRPr="00187F74">
              <w:rPr>
                <w:rFonts w:ascii="Times New Roman" w:eastAsia="Times New Roman" w:hAnsi="Times New Roman" w:cs="Times New Roman"/>
                <w:sz w:val="24"/>
                <w:lang w:val="ru-RU"/>
              </w:rPr>
              <w:t>Обыкновенные</w:t>
            </w:r>
            <w:r w:rsidRPr="00187F74">
              <w:rPr>
                <w:rFonts w:ascii="Times New Roman" w:eastAsia="Times New Roman" w:hAnsi="Times New Roman" w:cs="Times New Roman"/>
                <w:spacing w:val="-2"/>
                <w:sz w:val="24"/>
                <w:lang w:val="ru-RU"/>
              </w:rPr>
              <w:t xml:space="preserve"> </w:t>
            </w:r>
            <w:r w:rsidRPr="00187F74">
              <w:rPr>
                <w:rFonts w:ascii="Times New Roman" w:eastAsia="Times New Roman" w:hAnsi="Times New Roman" w:cs="Times New Roman"/>
                <w:spacing w:val="-10"/>
                <w:sz w:val="24"/>
                <w:lang w:val="ru-RU"/>
              </w:rPr>
              <w:t>и</w:t>
            </w:r>
          </w:p>
          <w:p w:rsidR="00187F74" w:rsidRPr="00187F74" w:rsidRDefault="00187F74" w:rsidP="00187F74">
            <w:pPr>
              <w:spacing w:before="9"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десятичные дроби, проценты, бесконечные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периодические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дроби</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78"/>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10"/>
                <w:sz w:val="24"/>
              </w:rPr>
              <w:t>5</w:t>
            </w:r>
          </w:p>
        </w:tc>
        <w:tc>
          <w:tcPr>
            <w:tcW w:w="4468" w:type="dxa"/>
          </w:tcPr>
          <w:p w:rsidR="00187F74" w:rsidRPr="00187F74" w:rsidRDefault="00187F74" w:rsidP="00187F74">
            <w:pPr>
              <w:spacing w:before="9" w:line="316"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Рациональные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числа.</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Обыкновенные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и десятичные дроби, проценты, бесконечные периодические дроби</w:t>
            </w:r>
          </w:p>
        </w:tc>
        <w:tc>
          <w:tcPr>
            <w:tcW w:w="1166" w:type="dxa"/>
          </w:tcPr>
          <w:p w:rsidR="00187F74" w:rsidRPr="00187F74" w:rsidRDefault="00187F74" w:rsidP="00187F74">
            <w:pPr>
              <w:spacing w:before="78"/>
              <w:rPr>
                <w:rFonts w:ascii="Times New Roman" w:eastAsia="Times New Roman" w:hAnsi="Times New Roman" w:cs="Times New Roman"/>
                <w:b/>
                <w:sz w:val="24"/>
                <w:lang w:val="ru-RU"/>
              </w:rPr>
            </w:pPr>
          </w:p>
          <w:p w:rsidR="00187F74" w:rsidRPr="00187F74" w:rsidRDefault="00187F74" w:rsidP="00187F74">
            <w:pPr>
              <w:spacing w:before="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78"/>
              <w:rPr>
                <w:rFonts w:ascii="Times New Roman" w:eastAsia="Times New Roman" w:hAnsi="Times New Roman" w:cs="Times New Roman"/>
                <w:b/>
                <w:sz w:val="24"/>
              </w:rPr>
            </w:pPr>
          </w:p>
          <w:p w:rsidR="00187F74" w:rsidRPr="00187F74" w:rsidRDefault="00187F74" w:rsidP="00187F74">
            <w:pPr>
              <w:spacing w:before="1"/>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6</w:t>
            </w:r>
          </w:p>
        </w:tc>
        <w:tc>
          <w:tcPr>
            <w:tcW w:w="4468" w:type="dxa"/>
          </w:tcPr>
          <w:p w:rsidR="00187F74" w:rsidRPr="00187F74" w:rsidRDefault="00187F74" w:rsidP="00187F74">
            <w:pPr>
              <w:spacing w:before="3"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Применение</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дробей</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процентов</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для решения прикладных задач</w:t>
            </w:r>
          </w:p>
        </w:tc>
        <w:tc>
          <w:tcPr>
            <w:tcW w:w="1166" w:type="dxa"/>
          </w:tcPr>
          <w:p w:rsidR="00187F74" w:rsidRPr="00187F74" w:rsidRDefault="00187F74" w:rsidP="00187F74">
            <w:pPr>
              <w:spacing w:before="196"/>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7</w:t>
            </w:r>
          </w:p>
        </w:tc>
        <w:tc>
          <w:tcPr>
            <w:tcW w:w="4468" w:type="dxa"/>
          </w:tcPr>
          <w:p w:rsidR="00187F74" w:rsidRPr="00187F74" w:rsidRDefault="00187F74" w:rsidP="00187F74">
            <w:pPr>
              <w:spacing w:before="9" w:line="316"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Применение</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дробей</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процентов</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для решения прикладных задач</w:t>
            </w:r>
          </w:p>
        </w:tc>
        <w:tc>
          <w:tcPr>
            <w:tcW w:w="1166" w:type="dxa"/>
          </w:tcPr>
          <w:p w:rsidR="00187F74" w:rsidRPr="00187F74" w:rsidRDefault="00187F74" w:rsidP="00187F74">
            <w:pPr>
              <w:spacing w:before="196"/>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6"/>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6"/>
              <w:rPr>
                <w:rFonts w:ascii="Times New Roman" w:eastAsia="Times New Roman" w:hAnsi="Times New Roman" w:cs="Times New Roman"/>
                <w:sz w:val="24"/>
              </w:rPr>
            </w:pPr>
            <w:r w:rsidRPr="00187F74">
              <w:rPr>
                <w:rFonts w:ascii="Times New Roman" w:eastAsia="Times New Roman" w:hAnsi="Times New Roman" w:cs="Times New Roman"/>
                <w:spacing w:val="-10"/>
                <w:sz w:val="24"/>
              </w:rPr>
              <w:t>8</w:t>
            </w:r>
          </w:p>
        </w:tc>
        <w:tc>
          <w:tcPr>
            <w:tcW w:w="4468" w:type="dxa"/>
          </w:tcPr>
          <w:p w:rsidR="00187F74" w:rsidRPr="00187F74" w:rsidRDefault="00187F74" w:rsidP="00187F74">
            <w:pPr>
              <w:spacing w:before="9" w:line="316"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Действительные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числа.</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Рациональные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и иррациональные числа</w:t>
            </w:r>
          </w:p>
        </w:tc>
        <w:tc>
          <w:tcPr>
            <w:tcW w:w="1166" w:type="dxa"/>
          </w:tcPr>
          <w:p w:rsidR="00187F74" w:rsidRPr="00187F74" w:rsidRDefault="00187F74" w:rsidP="00187F74">
            <w:pPr>
              <w:spacing w:before="196"/>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6"/>
        </w:trPr>
        <w:tc>
          <w:tcPr>
            <w:tcW w:w="878" w:type="dxa"/>
          </w:tcPr>
          <w:p w:rsidR="00187F74" w:rsidRPr="00187F74" w:rsidRDefault="00187F74" w:rsidP="00187F74">
            <w:pPr>
              <w:spacing w:before="194"/>
              <w:rPr>
                <w:rFonts w:ascii="Times New Roman" w:eastAsia="Times New Roman" w:hAnsi="Times New Roman" w:cs="Times New Roman"/>
                <w:sz w:val="24"/>
              </w:rPr>
            </w:pPr>
            <w:r w:rsidRPr="00187F74">
              <w:rPr>
                <w:rFonts w:ascii="Times New Roman" w:eastAsia="Times New Roman" w:hAnsi="Times New Roman" w:cs="Times New Roman"/>
                <w:spacing w:val="-10"/>
                <w:sz w:val="24"/>
              </w:rPr>
              <w:t>9</w:t>
            </w:r>
          </w:p>
        </w:tc>
        <w:tc>
          <w:tcPr>
            <w:tcW w:w="4468" w:type="dxa"/>
          </w:tcPr>
          <w:p w:rsidR="00187F74" w:rsidRPr="00187F74" w:rsidRDefault="00187F74" w:rsidP="00187F74">
            <w:pPr>
              <w:spacing w:before="3"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Арифметические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операции</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с действительными числами</w:t>
            </w:r>
          </w:p>
        </w:tc>
        <w:tc>
          <w:tcPr>
            <w:tcW w:w="1166" w:type="dxa"/>
          </w:tcPr>
          <w:p w:rsidR="00187F74" w:rsidRPr="00187F74" w:rsidRDefault="00187F74" w:rsidP="00187F74">
            <w:pPr>
              <w:spacing w:before="194"/>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06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8"/>
        <w:gridCol w:w="4468"/>
        <w:gridCol w:w="1166"/>
        <w:gridCol w:w="1840"/>
        <w:gridCol w:w="1910"/>
        <w:gridCol w:w="1346"/>
        <w:gridCol w:w="2220"/>
      </w:tblGrid>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10</w:t>
            </w:r>
          </w:p>
        </w:tc>
        <w:tc>
          <w:tcPr>
            <w:tcW w:w="4468" w:type="dxa"/>
          </w:tcPr>
          <w:p w:rsidR="00187F74" w:rsidRPr="00187F74" w:rsidRDefault="00187F74" w:rsidP="00187F74">
            <w:pPr>
              <w:spacing w:before="9"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Модуль</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действительного</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числа</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 xml:space="preserve">его </w:t>
            </w:r>
            <w:r w:rsidRPr="00187F74">
              <w:rPr>
                <w:rFonts w:ascii="Times New Roman" w:eastAsia="Times New Roman" w:hAnsi="Times New Roman" w:cs="Times New Roman"/>
                <w:spacing w:val="-2"/>
                <w:sz w:val="24"/>
                <w:lang w:val="ru-RU"/>
              </w:rPr>
              <w:t>свойства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11</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Приближённые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вычисления,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правила округления, прикидка и оценка результата вычислений</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12</w:t>
            </w:r>
          </w:p>
        </w:tc>
        <w:tc>
          <w:tcPr>
            <w:tcW w:w="4468" w:type="dxa"/>
          </w:tcPr>
          <w:p w:rsidR="00187F74" w:rsidRPr="00187F74" w:rsidRDefault="00187F74" w:rsidP="00187F74">
            <w:pPr>
              <w:spacing w:before="41" w:line="276" w:lineRule="auto"/>
              <w:ind w:right="528"/>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Основные</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методы</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решения</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целых</w:t>
            </w:r>
            <w:r w:rsidRPr="00187F74">
              <w:rPr>
                <w:rFonts w:ascii="Times New Roman" w:eastAsia="Times New Roman" w:hAnsi="Times New Roman" w:cs="Times New Roman"/>
                <w:spacing w:val="-7"/>
                <w:sz w:val="24"/>
                <w:lang w:val="ru-RU"/>
              </w:rPr>
              <w:t xml:space="preserve"> </w:t>
            </w:r>
            <w:r w:rsidRPr="00187F74">
              <w:rPr>
                <w:rFonts w:ascii="Times New Roman" w:eastAsia="Times New Roman" w:hAnsi="Times New Roman" w:cs="Times New Roman"/>
                <w:sz w:val="24"/>
                <w:lang w:val="ru-RU"/>
              </w:rPr>
              <w:t>и дробно-рациональных уравнений и</w:t>
            </w: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2"/>
                <w:sz w:val="24"/>
              </w:rPr>
              <w:t>неравенств</w:t>
            </w:r>
          </w:p>
        </w:tc>
        <w:tc>
          <w:tcPr>
            <w:tcW w:w="1166"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13</w:t>
            </w:r>
          </w:p>
        </w:tc>
        <w:tc>
          <w:tcPr>
            <w:tcW w:w="4468" w:type="dxa"/>
          </w:tcPr>
          <w:p w:rsidR="00187F74" w:rsidRPr="00187F74" w:rsidRDefault="00187F74" w:rsidP="00187F74">
            <w:pPr>
              <w:spacing w:before="7" w:line="310" w:lineRule="atLeast"/>
              <w:ind w:right="528"/>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Основные</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методы</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решения</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целых</w:t>
            </w:r>
            <w:r w:rsidRPr="00187F74">
              <w:rPr>
                <w:rFonts w:ascii="Times New Roman" w:eastAsia="Times New Roman" w:hAnsi="Times New Roman" w:cs="Times New Roman"/>
                <w:spacing w:val="-7"/>
                <w:sz w:val="24"/>
                <w:lang w:val="ru-RU"/>
              </w:rPr>
              <w:t xml:space="preserve"> </w:t>
            </w:r>
            <w:r w:rsidRPr="00187F74">
              <w:rPr>
                <w:rFonts w:ascii="Times New Roman" w:eastAsia="Times New Roman" w:hAnsi="Times New Roman" w:cs="Times New Roman"/>
                <w:sz w:val="24"/>
                <w:lang w:val="ru-RU"/>
              </w:rPr>
              <w:t xml:space="preserve">и дробно-рациональных уравнений и </w:t>
            </w:r>
            <w:r w:rsidRPr="00187F74">
              <w:rPr>
                <w:rFonts w:ascii="Times New Roman" w:eastAsia="Times New Roman" w:hAnsi="Times New Roman" w:cs="Times New Roman"/>
                <w:spacing w:val="-2"/>
                <w:sz w:val="24"/>
                <w:lang w:val="ru-RU"/>
              </w:rPr>
              <w:t>неравенств</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pacing w:val="-5"/>
                <w:sz w:val="24"/>
              </w:rPr>
              <w:t>14</w:t>
            </w:r>
          </w:p>
        </w:tc>
        <w:tc>
          <w:tcPr>
            <w:tcW w:w="4468" w:type="dxa"/>
          </w:tcPr>
          <w:p w:rsidR="00187F74" w:rsidRPr="00187F74" w:rsidRDefault="00187F74" w:rsidP="00187F74">
            <w:pPr>
              <w:spacing w:before="41"/>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Основные</w:t>
            </w:r>
            <w:r w:rsidRPr="00187F74">
              <w:rPr>
                <w:rFonts w:ascii="Times New Roman" w:eastAsia="Times New Roman" w:hAnsi="Times New Roman" w:cs="Times New Roman"/>
                <w:spacing w:val="-4"/>
                <w:sz w:val="24"/>
                <w:lang w:val="ru-RU"/>
              </w:rPr>
              <w:t xml:space="preserve"> </w:t>
            </w:r>
            <w:r w:rsidRPr="00187F74">
              <w:rPr>
                <w:rFonts w:ascii="Times New Roman" w:eastAsia="Times New Roman" w:hAnsi="Times New Roman" w:cs="Times New Roman"/>
                <w:sz w:val="24"/>
                <w:lang w:val="ru-RU"/>
              </w:rPr>
              <w:t>методы</w:t>
            </w:r>
            <w:r w:rsidRPr="00187F74">
              <w:rPr>
                <w:rFonts w:ascii="Times New Roman" w:eastAsia="Times New Roman" w:hAnsi="Times New Roman" w:cs="Times New Roman"/>
                <w:spacing w:val="-2"/>
                <w:sz w:val="24"/>
                <w:lang w:val="ru-RU"/>
              </w:rPr>
              <w:t xml:space="preserve"> </w:t>
            </w:r>
            <w:r w:rsidRPr="00187F74">
              <w:rPr>
                <w:rFonts w:ascii="Times New Roman" w:eastAsia="Times New Roman" w:hAnsi="Times New Roman" w:cs="Times New Roman"/>
                <w:sz w:val="24"/>
                <w:lang w:val="ru-RU"/>
              </w:rPr>
              <w:t>решения</w:t>
            </w:r>
            <w:r w:rsidRPr="00187F74">
              <w:rPr>
                <w:rFonts w:ascii="Times New Roman" w:eastAsia="Times New Roman" w:hAnsi="Times New Roman" w:cs="Times New Roman"/>
                <w:spacing w:val="-1"/>
                <w:sz w:val="24"/>
                <w:lang w:val="ru-RU"/>
              </w:rPr>
              <w:t xml:space="preserve"> </w:t>
            </w:r>
            <w:r w:rsidRPr="00187F74">
              <w:rPr>
                <w:rFonts w:ascii="Times New Roman" w:eastAsia="Times New Roman" w:hAnsi="Times New Roman" w:cs="Times New Roman"/>
                <w:sz w:val="24"/>
                <w:lang w:val="ru-RU"/>
              </w:rPr>
              <w:t>целых</w:t>
            </w:r>
            <w:r w:rsidRPr="00187F74">
              <w:rPr>
                <w:rFonts w:ascii="Times New Roman" w:eastAsia="Times New Roman" w:hAnsi="Times New Roman" w:cs="Times New Roman"/>
                <w:spacing w:val="1"/>
                <w:sz w:val="24"/>
                <w:lang w:val="ru-RU"/>
              </w:rPr>
              <w:t xml:space="preserve"> </w:t>
            </w:r>
            <w:r w:rsidRPr="00187F74">
              <w:rPr>
                <w:rFonts w:ascii="Times New Roman" w:eastAsia="Times New Roman" w:hAnsi="Times New Roman" w:cs="Times New Roman"/>
                <w:spacing w:val="-10"/>
                <w:sz w:val="24"/>
                <w:lang w:val="ru-RU"/>
              </w:rPr>
              <w:t>и</w:t>
            </w:r>
          </w:p>
          <w:p w:rsidR="00187F74" w:rsidRPr="00187F74" w:rsidRDefault="00187F74" w:rsidP="00187F74">
            <w:pPr>
              <w:spacing w:before="9"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дробно-рациональных</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уравнений</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 xml:space="preserve">и </w:t>
            </w:r>
            <w:r w:rsidRPr="00187F74">
              <w:rPr>
                <w:rFonts w:ascii="Times New Roman" w:eastAsia="Times New Roman" w:hAnsi="Times New Roman" w:cs="Times New Roman"/>
                <w:spacing w:val="-2"/>
                <w:sz w:val="24"/>
                <w:lang w:val="ru-RU"/>
              </w:rPr>
              <w:t>неравенств</w:t>
            </w:r>
          </w:p>
        </w:tc>
        <w:tc>
          <w:tcPr>
            <w:tcW w:w="1166" w:type="dxa"/>
          </w:tcPr>
          <w:p w:rsidR="00187F74" w:rsidRPr="00187F74" w:rsidRDefault="00187F74" w:rsidP="00187F74">
            <w:pPr>
              <w:spacing w:before="84"/>
              <w:rPr>
                <w:rFonts w:ascii="Times New Roman" w:eastAsia="Times New Roman" w:hAnsi="Times New Roman" w:cs="Times New Roman"/>
                <w:b/>
                <w:sz w:val="24"/>
                <w:lang w:val="ru-RU"/>
              </w:rPr>
            </w:pPr>
          </w:p>
          <w:p w:rsidR="00187F74" w:rsidRPr="00187F74" w:rsidRDefault="00187F74" w:rsidP="00187F74">
            <w:pPr>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15</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rPr>
            </w:pPr>
            <w:r w:rsidRPr="00187F74">
              <w:rPr>
                <w:rFonts w:ascii="Times New Roman" w:eastAsia="Times New Roman" w:hAnsi="Times New Roman" w:cs="Times New Roman"/>
                <w:sz w:val="24"/>
                <w:lang w:val="ru-RU"/>
              </w:rPr>
              <w:t>Многочлены от одной переменной. Деление</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многочлена</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на</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многочлен</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 xml:space="preserve">с остатком. </w:t>
            </w:r>
            <w:r w:rsidRPr="00187F74">
              <w:rPr>
                <w:rFonts w:ascii="Times New Roman" w:eastAsia="Times New Roman" w:hAnsi="Times New Roman" w:cs="Times New Roman"/>
                <w:sz w:val="24"/>
              </w:rPr>
              <w:t>Теорема Безу</w:t>
            </w:r>
          </w:p>
        </w:tc>
        <w:tc>
          <w:tcPr>
            <w:tcW w:w="1166"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16</w:t>
            </w:r>
          </w:p>
        </w:tc>
        <w:tc>
          <w:tcPr>
            <w:tcW w:w="4468" w:type="dxa"/>
          </w:tcPr>
          <w:p w:rsidR="00187F74" w:rsidRPr="00187F74" w:rsidRDefault="00187F74" w:rsidP="00187F74">
            <w:pPr>
              <w:spacing w:before="6" w:line="320" w:lineRule="exact"/>
              <w:ind w:right="176"/>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Многочлены с целыми коэффициентами.</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Теорема</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Виета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17</w:t>
            </w:r>
          </w:p>
        </w:tc>
        <w:tc>
          <w:tcPr>
            <w:tcW w:w="4468" w:type="dxa"/>
          </w:tcPr>
          <w:p w:rsidR="00187F74" w:rsidRPr="00187F74" w:rsidRDefault="00187F74" w:rsidP="00187F74">
            <w:pPr>
              <w:spacing w:before="41"/>
              <w:ind w:right="138"/>
              <w:jc w:val="center"/>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2"/>
                <w:sz w:val="24"/>
              </w:rPr>
              <w:t xml:space="preserve"> </w:t>
            </w:r>
            <w:r w:rsidRPr="00187F74">
              <w:rPr>
                <w:rFonts w:ascii="Times New Roman" w:eastAsia="Times New Roman" w:hAnsi="Times New Roman" w:cs="Times New Roman"/>
                <w:sz w:val="24"/>
              </w:rPr>
              <w:t>систем</w:t>
            </w:r>
            <w:r w:rsidRPr="00187F74">
              <w:rPr>
                <w:rFonts w:ascii="Times New Roman" w:eastAsia="Times New Roman" w:hAnsi="Times New Roman" w:cs="Times New Roman"/>
                <w:spacing w:val="-2"/>
                <w:sz w:val="24"/>
              </w:rPr>
              <w:t xml:space="preserve"> </w:t>
            </w:r>
            <w:r w:rsidRPr="00187F74">
              <w:rPr>
                <w:rFonts w:ascii="Times New Roman" w:eastAsia="Times New Roman" w:hAnsi="Times New Roman" w:cs="Times New Roman"/>
                <w:sz w:val="24"/>
              </w:rPr>
              <w:t>линейных</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18</w:t>
            </w:r>
          </w:p>
        </w:tc>
        <w:tc>
          <w:tcPr>
            <w:tcW w:w="4468" w:type="dxa"/>
          </w:tcPr>
          <w:p w:rsidR="00187F74" w:rsidRPr="00187F74" w:rsidRDefault="00187F74" w:rsidP="00187F74">
            <w:pPr>
              <w:spacing w:before="41"/>
              <w:ind w:right="138"/>
              <w:jc w:val="center"/>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2"/>
                <w:sz w:val="24"/>
              </w:rPr>
              <w:t xml:space="preserve"> </w:t>
            </w:r>
            <w:r w:rsidRPr="00187F74">
              <w:rPr>
                <w:rFonts w:ascii="Times New Roman" w:eastAsia="Times New Roman" w:hAnsi="Times New Roman" w:cs="Times New Roman"/>
                <w:sz w:val="24"/>
              </w:rPr>
              <w:t>систем</w:t>
            </w:r>
            <w:r w:rsidRPr="00187F74">
              <w:rPr>
                <w:rFonts w:ascii="Times New Roman" w:eastAsia="Times New Roman" w:hAnsi="Times New Roman" w:cs="Times New Roman"/>
                <w:spacing w:val="-2"/>
                <w:sz w:val="24"/>
              </w:rPr>
              <w:t xml:space="preserve"> </w:t>
            </w:r>
            <w:r w:rsidRPr="00187F74">
              <w:rPr>
                <w:rFonts w:ascii="Times New Roman" w:eastAsia="Times New Roman" w:hAnsi="Times New Roman" w:cs="Times New Roman"/>
                <w:sz w:val="24"/>
              </w:rPr>
              <w:t>линейных</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41"/>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1314"/>
        </w:trPr>
        <w:tc>
          <w:tcPr>
            <w:tcW w:w="878" w:type="dxa"/>
          </w:tcPr>
          <w:p w:rsidR="00187F74" w:rsidRPr="00187F74" w:rsidRDefault="00187F74" w:rsidP="00187F74">
            <w:pPr>
              <w:spacing w:before="240"/>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pacing w:val="-5"/>
                <w:sz w:val="24"/>
              </w:rPr>
              <w:t>19</w:t>
            </w:r>
          </w:p>
        </w:tc>
        <w:tc>
          <w:tcPr>
            <w:tcW w:w="4468" w:type="dxa"/>
          </w:tcPr>
          <w:p w:rsidR="00187F74" w:rsidRPr="00187F74" w:rsidRDefault="00187F74" w:rsidP="00187F74">
            <w:pPr>
              <w:spacing w:before="41" w:line="276" w:lineRule="auto"/>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Матрица</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системы</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линейных</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уравнений. Определитель матрицы 2×2, его геометрический смысл и свойства;</w:t>
            </w: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z w:val="24"/>
              </w:rPr>
              <w:t>вычисление</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его</w:t>
            </w:r>
            <w:r w:rsidRPr="00187F74">
              <w:rPr>
                <w:rFonts w:ascii="Times New Roman" w:eastAsia="Times New Roman" w:hAnsi="Times New Roman" w:cs="Times New Roman"/>
                <w:spacing w:val="-2"/>
                <w:sz w:val="24"/>
              </w:rPr>
              <w:t xml:space="preserve"> значения</w:t>
            </w:r>
          </w:p>
        </w:tc>
        <w:tc>
          <w:tcPr>
            <w:tcW w:w="1166" w:type="dxa"/>
          </w:tcPr>
          <w:p w:rsidR="00187F74" w:rsidRPr="00187F74" w:rsidRDefault="00187F74" w:rsidP="00187F74">
            <w:pPr>
              <w:spacing w:before="240"/>
              <w:rPr>
                <w:rFonts w:ascii="Times New Roman" w:eastAsia="Times New Roman" w:hAnsi="Times New Roman" w:cs="Times New Roman"/>
                <w:b/>
                <w:sz w:val="24"/>
              </w:rPr>
            </w:pPr>
          </w:p>
          <w:p w:rsidR="00187F74" w:rsidRPr="00187F74" w:rsidRDefault="00187F74" w:rsidP="00187F74">
            <w:pPr>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3"/>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20</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Определитель матрицы 2×2, его геометрический</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смысл</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свойства; вычисление его значения</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4637"/>
        <w:gridCol w:w="1166"/>
        <w:gridCol w:w="1840"/>
        <w:gridCol w:w="1910"/>
        <w:gridCol w:w="1346"/>
        <w:gridCol w:w="2220"/>
      </w:tblGrid>
      <w:tr w:rsidR="00187F74" w:rsidRPr="00187F74" w:rsidTr="00187F74">
        <w:trPr>
          <w:trHeight w:val="681"/>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21</w:t>
            </w:r>
          </w:p>
        </w:tc>
        <w:tc>
          <w:tcPr>
            <w:tcW w:w="4637" w:type="dxa"/>
          </w:tcPr>
          <w:p w:rsidR="00187F74" w:rsidRPr="00187F74" w:rsidRDefault="00187F74" w:rsidP="00187F74">
            <w:pPr>
              <w:spacing w:before="9"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Применение</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определителя</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для</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решения системы линейных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22</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Решение</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прикладных</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задач</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с</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помощью системы линейных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23</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Решение</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прикладных</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задач</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с</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помощью системы линейных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709"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pacing w:val="-5"/>
                <w:sz w:val="24"/>
              </w:rPr>
              <w:t>24</w:t>
            </w:r>
          </w:p>
        </w:tc>
        <w:tc>
          <w:tcPr>
            <w:tcW w:w="4637" w:type="dxa"/>
          </w:tcPr>
          <w:p w:rsidR="00187F74" w:rsidRPr="00187F74" w:rsidRDefault="00187F74" w:rsidP="00187F74">
            <w:pPr>
              <w:spacing w:before="41"/>
              <w:rPr>
                <w:rFonts w:ascii="Times New Roman" w:eastAsia="Times New Roman" w:hAnsi="Times New Roman" w:cs="Times New Roman"/>
                <w:b/>
                <w:sz w:val="24"/>
                <w:lang w:val="ru-RU"/>
              </w:rPr>
            </w:pPr>
            <w:r w:rsidRPr="00187F74">
              <w:rPr>
                <w:rFonts w:ascii="Times New Roman" w:eastAsia="Times New Roman" w:hAnsi="Times New Roman" w:cs="Times New Roman"/>
                <w:b/>
                <w:sz w:val="24"/>
                <w:lang w:val="ru-RU"/>
              </w:rPr>
              <w:t>Контрольная</w:t>
            </w:r>
            <w:r w:rsidRPr="00187F74">
              <w:rPr>
                <w:rFonts w:ascii="Times New Roman" w:eastAsia="Times New Roman" w:hAnsi="Times New Roman" w:cs="Times New Roman"/>
                <w:b/>
                <w:spacing w:val="-3"/>
                <w:sz w:val="24"/>
                <w:lang w:val="ru-RU"/>
              </w:rPr>
              <w:t xml:space="preserve"> </w:t>
            </w:r>
            <w:r w:rsidRPr="00187F74">
              <w:rPr>
                <w:rFonts w:ascii="Times New Roman" w:eastAsia="Times New Roman" w:hAnsi="Times New Roman" w:cs="Times New Roman"/>
                <w:b/>
                <w:sz w:val="24"/>
                <w:lang w:val="ru-RU"/>
              </w:rPr>
              <w:t>работа №1:</w:t>
            </w:r>
            <w:r w:rsidRPr="00187F74">
              <w:rPr>
                <w:rFonts w:ascii="Times New Roman" w:eastAsia="Times New Roman" w:hAnsi="Times New Roman" w:cs="Times New Roman"/>
                <w:b/>
                <w:spacing w:val="-2"/>
                <w:sz w:val="24"/>
                <w:lang w:val="ru-RU"/>
              </w:rPr>
              <w:t xml:space="preserve"> "Рациональные</w:t>
            </w:r>
          </w:p>
          <w:p w:rsidR="00187F74" w:rsidRPr="00187F74" w:rsidRDefault="00187F74" w:rsidP="00187F74">
            <w:pPr>
              <w:spacing w:before="9" w:line="310" w:lineRule="atLeast"/>
              <w:rPr>
                <w:rFonts w:ascii="Times New Roman" w:eastAsia="Times New Roman" w:hAnsi="Times New Roman" w:cs="Times New Roman"/>
                <w:sz w:val="24"/>
              </w:rPr>
            </w:pPr>
            <w:r w:rsidRPr="00187F74">
              <w:rPr>
                <w:rFonts w:ascii="Times New Roman" w:eastAsia="Times New Roman" w:hAnsi="Times New Roman" w:cs="Times New Roman"/>
                <w:b/>
                <w:sz w:val="24"/>
                <w:lang w:val="ru-RU"/>
              </w:rPr>
              <w:t>уравнения</w:t>
            </w:r>
            <w:r w:rsidRPr="00187F74">
              <w:rPr>
                <w:rFonts w:ascii="Times New Roman" w:eastAsia="Times New Roman" w:hAnsi="Times New Roman" w:cs="Times New Roman"/>
                <w:b/>
                <w:spacing w:val="-13"/>
                <w:sz w:val="24"/>
                <w:lang w:val="ru-RU"/>
              </w:rPr>
              <w:t xml:space="preserve"> </w:t>
            </w:r>
            <w:r w:rsidRPr="00187F74">
              <w:rPr>
                <w:rFonts w:ascii="Times New Roman" w:eastAsia="Times New Roman" w:hAnsi="Times New Roman" w:cs="Times New Roman"/>
                <w:b/>
                <w:sz w:val="24"/>
                <w:lang w:val="ru-RU"/>
              </w:rPr>
              <w:t>и</w:t>
            </w:r>
            <w:r w:rsidRPr="00187F74">
              <w:rPr>
                <w:rFonts w:ascii="Times New Roman" w:eastAsia="Times New Roman" w:hAnsi="Times New Roman" w:cs="Times New Roman"/>
                <w:b/>
                <w:spacing w:val="-12"/>
                <w:sz w:val="24"/>
                <w:lang w:val="ru-RU"/>
              </w:rPr>
              <w:t xml:space="preserve"> </w:t>
            </w:r>
            <w:r w:rsidRPr="00187F74">
              <w:rPr>
                <w:rFonts w:ascii="Times New Roman" w:eastAsia="Times New Roman" w:hAnsi="Times New Roman" w:cs="Times New Roman"/>
                <w:b/>
                <w:sz w:val="24"/>
                <w:lang w:val="ru-RU"/>
              </w:rPr>
              <w:t>неравенства.</w:t>
            </w:r>
            <w:r w:rsidRPr="00187F74">
              <w:rPr>
                <w:rFonts w:ascii="Times New Roman" w:eastAsia="Times New Roman" w:hAnsi="Times New Roman" w:cs="Times New Roman"/>
                <w:b/>
                <w:spacing w:val="-13"/>
                <w:sz w:val="24"/>
                <w:lang w:val="ru-RU"/>
              </w:rPr>
              <w:t xml:space="preserve"> </w:t>
            </w:r>
            <w:r w:rsidRPr="00187F74">
              <w:rPr>
                <w:rFonts w:ascii="Times New Roman" w:eastAsia="Times New Roman" w:hAnsi="Times New Roman" w:cs="Times New Roman"/>
                <w:b/>
                <w:sz w:val="24"/>
              </w:rPr>
              <w:t>Системы линейных уравнений"</w:t>
            </w:r>
          </w:p>
        </w:tc>
        <w:tc>
          <w:tcPr>
            <w:tcW w:w="1166"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709"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25</w:t>
            </w:r>
          </w:p>
        </w:tc>
        <w:tc>
          <w:tcPr>
            <w:tcW w:w="4637" w:type="dxa"/>
          </w:tcPr>
          <w:p w:rsidR="00187F74" w:rsidRPr="00187F74" w:rsidRDefault="00187F74" w:rsidP="00187F74">
            <w:pPr>
              <w:spacing w:before="41" w:line="276" w:lineRule="auto"/>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Функция,</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способы</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задания</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функции. Взаимно обратные функции.</w:t>
            </w:r>
          </w:p>
          <w:p w:rsidR="00187F74" w:rsidRPr="00187F74" w:rsidRDefault="00187F74" w:rsidP="00187F74">
            <w:pPr>
              <w:spacing w:line="275" w:lineRule="exact"/>
              <w:rPr>
                <w:rFonts w:ascii="Times New Roman" w:eastAsia="Times New Roman" w:hAnsi="Times New Roman" w:cs="Times New Roman"/>
                <w:sz w:val="24"/>
              </w:rPr>
            </w:pPr>
            <w:r w:rsidRPr="00187F74">
              <w:rPr>
                <w:rFonts w:ascii="Times New Roman" w:eastAsia="Times New Roman" w:hAnsi="Times New Roman" w:cs="Times New Roman"/>
                <w:sz w:val="24"/>
              </w:rPr>
              <w:t>Композиция</w:t>
            </w:r>
            <w:r w:rsidRPr="00187F74">
              <w:rPr>
                <w:rFonts w:ascii="Times New Roman" w:eastAsia="Times New Roman" w:hAnsi="Times New Roman" w:cs="Times New Roman"/>
                <w:spacing w:val="-2"/>
                <w:sz w:val="24"/>
              </w:rPr>
              <w:t xml:space="preserve"> функций</w:t>
            </w:r>
          </w:p>
        </w:tc>
        <w:tc>
          <w:tcPr>
            <w:tcW w:w="1166"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7"/>
              <w:rPr>
                <w:rFonts w:ascii="Times New Roman" w:eastAsia="Times New Roman" w:hAnsi="Times New Roman" w:cs="Times New Roman"/>
                <w:sz w:val="24"/>
              </w:rPr>
            </w:pPr>
            <w:r w:rsidRPr="00187F74">
              <w:rPr>
                <w:rFonts w:ascii="Times New Roman" w:eastAsia="Times New Roman" w:hAnsi="Times New Roman" w:cs="Times New Roman"/>
                <w:spacing w:val="-5"/>
                <w:sz w:val="24"/>
              </w:rPr>
              <w:t>26</w:t>
            </w:r>
          </w:p>
        </w:tc>
        <w:tc>
          <w:tcPr>
            <w:tcW w:w="4637" w:type="dxa"/>
          </w:tcPr>
          <w:p w:rsidR="00187F74" w:rsidRPr="00187F74" w:rsidRDefault="00187F74" w:rsidP="00187F74">
            <w:pPr>
              <w:spacing w:before="6"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График функции. Элементарные преобразования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графиков</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функций</w:t>
            </w:r>
          </w:p>
        </w:tc>
        <w:tc>
          <w:tcPr>
            <w:tcW w:w="1166" w:type="dxa"/>
          </w:tcPr>
          <w:p w:rsidR="00187F74" w:rsidRPr="00187F74" w:rsidRDefault="00187F74" w:rsidP="00187F74">
            <w:pPr>
              <w:spacing w:before="197"/>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7"/>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709"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27</w:t>
            </w:r>
          </w:p>
        </w:tc>
        <w:tc>
          <w:tcPr>
            <w:tcW w:w="4637" w:type="dxa"/>
          </w:tcPr>
          <w:p w:rsidR="00187F74" w:rsidRPr="00187F74" w:rsidRDefault="00187F74" w:rsidP="00187F74">
            <w:pPr>
              <w:spacing w:before="7" w:line="310" w:lineRule="atLeast"/>
              <w:ind w:right="626"/>
              <w:jc w:val="both"/>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Область</w:t>
            </w:r>
            <w:r w:rsidRPr="00187F74">
              <w:rPr>
                <w:rFonts w:ascii="Times New Roman" w:eastAsia="Times New Roman" w:hAnsi="Times New Roman" w:cs="Times New Roman"/>
                <w:spacing w:val="-1"/>
                <w:sz w:val="24"/>
                <w:lang w:val="ru-RU"/>
              </w:rPr>
              <w:t xml:space="preserve"> </w:t>
            </w:r>
            <w:r w:rsidRPr="00187F74">
              <w:rPr>
                <w:rFonts w:ascii="Times New Roman" w:eastAsia="Times New Roman" w:hAnsi="Times New Roman" w:cs="Times New Roman"/>
                <w:sz w:val="24"/>
                <w:lang w:val="ru-RU"/>
              </w:rPr>
              <w:t>определения</w:t>
            </w:r>
            <w:r w:rsidRPr="00187F74">
              <w:rPr>
                <w:rFonts w:ascii="Times New Roman" w:eastAsia="Times New Roman" w:hAnsi="Times New Roman" w:cs="Times New Roman"/>
                <w:spacing w:val="-1"/>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3"/>
                <w:sz w:val="24"/>
                <w:lang w:val="ru-RU"/>
              </w:rPr>
              <w:t xml:space="preserve"> </w:t>
            </w:r>
            <w:r w:rsidRPr="00187F74">
              <w:rPr>
                <w:rFonts w:ascii="Times New Roman" w:eastAsia="Times New Roman" w:hAnsi="Times New Roman" w:cs="Times New Roman"/>
                <w:sz w:val="24"/>
                <w:lang w:val="ru-RU"/>
              </w:rPr>
              <w:t>множество значений</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функции.</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Нули</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функции. Промежутки знак постоянства</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709"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28</w:t>
            </w:r>
          </w:p>
        </w:tc>
        <w:tc>
          <w:tcPr>
            <w:tcW w:w="4637" w:type="dxa"/>
          </w:tcPr>
          <w:p w:rsidR="00187F74" w:rsidRPr="00187F74" w:rsidRDefault="00187F74" w:rsidP="00187F74">
            <w:pPr>
              <w:spacing w:before="41" w:line="276" w:lineRule="auto"/>
              <w:rPr>
                <w:rFonts w:ascii="Times New Roman" w:eastAsia="Times New Roman" w:hAnsi="Times New Roman" w:cs="Times New Roman"/>
                <w:sz w:val="24"/>
              </w:rPr>
            </w:pPr>
            <w:r w:rsidRPr="00187F74">
              <w:rPr>
                <w:rFonts w:ascii="Times New Roman" w:eastAsia="Times New Roman" w:hAnsi="Times New Roman" w:cs="Times New Roman"/>
                <w:sz w:val="24"/>
                <w:lang w:val="ru-RU"/>
              </w:rPr>
              <w:t>Чётные и нечётные функции. Периодические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функции.</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rPr>
              <w:t>Промежутки</w:t>
            </w: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z w:val="24"/>
              </w:rPr>
              <w:t xml:space="preserve">монотонности </w:t>
            </w:r>
            <w:r w:rsidRPr="00187F74">
              <w:rPr>
                <w:rFonts w:ascii="Times New Roman" w:eastAsia="Times New Roman" w:hAnsi="Times New Roman" w:cs="Times New Roman"/>
                <w:spacing w:val="-2"/>
                <w:sz w:val="24"/>
              </w:rPr>
              <w:t>функции</w:t>
            </w:r>
          </w:p>
        </w:tc>
        <w:tc>
          <w:tcPr>
            <w:tcW w:w="1166"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709"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29</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Максимумы и минимумы функции. Наибольшее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наименьшее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значение функции на промежутке</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709" w:type="dxa"/>
          </w:tcPr>
          <w:p w:rsidR="00187F74" w:rsidRPr="00187F74" w:rsidRDefault="00187F74" w:rsidP="00187F74">
            <w:pPr>
              <w:spacing w:before="197"/>
              <w:rPr>
                <w:rFonts w:ascii="Times New Roman" w:eastAsia="Times New Roman" w:hAnsi="Times New Roman" w:cs="Times New Roman"/>
                <w:sz w:val="24"/>
              </w:rPr>
            </w:pPr>
            <w:r w:rsidRPr="00187F74">
              <w:rPr>
                <w:rFonts w:ascii="Times New Roman" w:eastAsia="Times New Roman" w:hAnsi="Times New Roman" w:cs="Times New Roman"/>
                <w:spacing w:val="-5"/>
                <w:sz w:val="24"/>
              </w:rPr>
              <w:t>30</w:t>
            </w:r>
          </w:p>
        </w:tc>
        <w:tc>
          <w:tcPr>
            <w:tcW w:w="4637" w:type="dxa"/>
          </w:tcPr>
          <w:p w:rsidR="00187F74" w:rsidRPr="00187F74" w:rsidRDefault="00187F74" w:rsidP="00187F74">
            <w:pPr>
              <w:spacing w:before="6"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Линейная,</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квадратичная</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дробно- линейная функции</w:t>
            </w:r>
          </w:p>
        </w:tc>
        <w:tc>
          <w:tcPr>
            <w:tcW w:w="1166" w:type="dxa"/>
          </w:tcPr>
          <w:p w:rsidR="00187F74" w:rsidRPr="00187F74" w:rsidRDefault="00187F74" w:rsidP="00187F74">
            <w:pPr>
              <w:spacing w:before="197"/>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6"/>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31</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Элементарное исследование и построение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графиков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этих</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функций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4637"/>
        <w:gridCol w:w="1166"/>
        <w:gridCol w:w="1840"/>
        <w:gridCol w:w="1910"/>
        <w:gridCol w:w="1346"/>
        <w:gridCol w:w="2220"/>
      </w:tblGrid>
      <w:tr w:rsidR="00187F74" w:rsidRPr="00187F74" w:rsidTr="00187F74">
        <w:trPr>
          <w:trHeight w:val="681"/>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32</w:t>
            </w:r>
          </w:p>
        </w:tc>
        <w:tc>
          <w:tcPr>
            <w:tcW w:w="4637" w:type="dxa"/>
          </w:tcPr>
          <w:p w:rsidR="00187F74" w:rsidRPr="00187F74" w:rsidRDefault="00187F74" w:rsidP="00187F74">
            <w:pPr>
              <w:spacing w:before="9"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Элементарное исследование и построение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графиков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этих</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функций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33</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Степень</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с</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целым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показателем.</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 xml:space="preserve">Бином </w:t>
            </w:r>
            <w:r w:rsidRPr="00187F74">
              <w:rPr>
                <w:rFonts w:ascii="Times New Roman" w:eastAsia="Times New Roman" w:hAnsi="Times New Roman" w:cs="Times New Roman"/>
                <w:spacing w:val="-2"/>
                <w:sz w:val="24"/>
                <w:lang w:val="ru-RU"/>
              </w:rPr>
              <w:t>Ньютона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34</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Степень</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с</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целым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показателем.</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 xml:space="preserve">Бином </w:t>
            </w:r>
            <w:r w:rsidRPr="00187F74">
              <w:rPr>
                <w:rFonts w:ascii="Times New Roman" w:eastAsia="Times New Roman" w:hAnsi="Times New Roman" w:cs="Times New Roman"/>
                <w:spacing w:val="-2"/>
                <w:sz w:val="24"/>
                <w:lang w:val="ru-RU"/>
              </w:rPr>
              <w:t>Ньютона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709"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pacing w:val="-5"/>
                <w:sz w:val="24"/>
              </w:rPr>
              <w:t>35</w:t>
            </w:r>
          </w:p>
        </w:tc>
        <w:tc>
          <w:tcPr>
            <w:tcW w:w="4637" w:type="dxa"/>
          </w:tcPr>
          <w:p w:rsidR="00187F74" w:rsidRPr="00187F74" w:rsidRDefault="00187F74" w:rsidP="00187F74">
            <w:pPr>
              <w:spacing w:before="41"/>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Степенная</w:t>
            </w:r>
            <w:r w:rsidRPr="00187F74">
              <w:rPr>
                <w:rFonts w:ascii="Times New Roman" w:eastAsia="Times New Roman" w:hAnsi="Times New Roman" w:cs="Times New Roman"/>
                <w:spacing w:val="-5"/>
                <w:sz w:val="24"/>
                <w:lang w:val="ru-RU"/>
              </w:rPr>
              <w:t xml:space="preserve"> </w:t>
            </w:r>
            <w:r w:rsidRPr="00187F74">
              <w:rPr>
                <w:rFonts w:ascii="Times New Roman" w:eastAsia="Times New Roman" w:hAnsi="Times New Roman" w:cs="Times New Roman"/>
                <w:sz w:val="24"/>
                <w:lang w:val="ru-RU"/>
              </w:rPr>
              <w:t>функция</w:t>
            </w:r>
            <w:r w:rsidRPr="00187F74">
              <w:rPr>
                <w:rFonts w:ascii="Times New Roman" w:eastAsia="Times New Roman" w:hAnsi="Times New Roman" w:cs="Times New Roman"/>
                <w:spacing w:val="-2"/>
                <w:sz w:val="24"/>
                <w:lang w:val="ru-RU"/>
              </w:rPr>
              <w:t xml:space="preserve"> </w:t>
            </w:r>
            <w:r w:rsidRPr="00187F74">
              <w:rPr>
                <w:rFonts w:ascii="Times New Roman" w:eastAsia="Times New Roman" w:hAnsi="Times New Roman" w:cs="Times New Roman"/>
                <w:sz w:val="24"/>
                <w:lang w:val="ru-RU"/>
              </w:rPr>
              <w:t>с</w:t>
            </w:r>
            <w:r w:rsidRPr="00187F74">
              <w:rPr>
                <w:rFonts w:ascii="Times New Roman" w:eastAsia="Times New Roman" w:hAnsi="Times New Roman" w:cs="Times New Roman"/>
                <w:spacing w:val="-3"/>
                <w:sz w:val="24"/>
                <w:lang w:val="ru-RU"/>
              </w:rPr>
              <w:t xml:space="preserve"> </w:t>
            </w:r>
            <w:r w:rsidRPr="00187F74">
              <w:rPr>
                <w:rFonts w:ascii="Times New Roman" w:eastAsia="Times New Roman" w:hAnsi="Times New Roman" w:cs="Times New Roman"/>
                <w:sz w:val="24"/>
                <w:lang w:val="ru-RU"/>
              </w:rPr>
              <w:t>натуральным</w:t>
            </w:r>
            <w:r w:rsidRPr="00187F74">
              <w:rPr>
                <w:rFonts w:ascii="Times New Roman" w:eastAsia="Times New Roman" w:hAnsi="Times New Roman" w:cs="Times New Roman"/>
                <w:spacing w:val="-2"/>
                <w:sz w:val="24"/>
                <w:lang w:val="ru-RU"/>
              </w:rPr>
              <w:t xml:space="preserve"> </w:t>
            </w:r>
            <w:r w:rsidRPr="00187F74">
              <w:rPr>
                <w:rFonts w:ascii="Times New Roman" w:eastAsia="Times New Roman" w:hAnsi="Times New Roman" w:cs="Times New Roman"/>
                <w:spacing w:val="-10"/>
                <w:sz w:val="24"/>
                <w:lang w:val="ru-RU"/>
              </w:rPr>
              <w:t>и</w:t>
            </w:r>
          </w:p>
          <w:p w:rsidR="00187F74" w:rsidRPr="00187F74" w:rsidRDefault="00187F74" w:rsidP="00187F74">
            <w:pPr>
              <w:spacing w:before="9" w:line="310" w:lineRule="atLeast"/>
              <w:ind w:right="185"/>
              <w:rPr>
                <w:rFonts w:ascii="Times New Roman" w:eastAsia="Times New Roman" w:hAnsi="Times New Roman" w:cs="Times New Roman"/>
                <w:sz w:val="24"/>
              </w:rPr>
            </w:pPr>
            <w:r w:rsidRPr="00187F74">
              <w:rPr>
                <w:rFonts w:ascii="Times New Roman" w:eastAsia="Times New Roman" w:hAnsi="Times New Roman" w:cs="Times New Roman"/>
                <w:sz w:val="24"/>
                <w:lang w:val="ru-RU"/>
              </w:rPr>
              <w:t>целым</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показателем.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rPr>
              <w:t>Её</w:t>
            </w:r>
            <w:r w:rsidRPr="00187F74">
              <w:rPr>
                <w:rFonts w:ascii="Times New Roman" w:eastAsia="Times New Roman" w:hAnsi="Times New Roman" w:cs="Times New Roman"/>
                <w:spacing w:val="-9"/>
                <w:sz w:val="24"/>
              </w:rPr>
              <w:t xml:space="preserve"> </w:t>
            </w:r>
            <w:r w:rsidRPr="00187F74">
              <w:rPr>
                <w:rFonts w:ascii="Times New Roman" w:eastAsia="Times New Roman" w:hAnsi="Times New Roman" w:cs="Times New Roman"/>
                <w:sz w:val="24"/>
              </w:rPr>
              <w:t>свойства</w:t>
            </w:r>
            <w:r w:rsidRPr="00187F74">
              <w:rPr>
                <w:rFonts w:ascii="Times New Roman" w:eastAsia="Times New Roman" w:hAnsi="Times New Roman" w:cs="Times New Roman"/>
                <w:spacing w:val="-11"/>
                <w:sz w:val="24"/>
              </w:rPr>
              <w:t xml:space="preserve"> </w:t>
            </w:r>
            <w:r w:rsidRPr="00187F74">
              <w:rPr>
                <w:rFonts w:ascii="Times New Roman" w:eastAsia="Times New Roman" w:hAnsi="Times New Roman" w:cs="Times New Roman"/>
                <w:sz w:val="24"/>
              </w:rPr>
              <w:t xml:space="preserve">и </w:t>
            </w:r>
            <w:r w:rsidRPr="00187F74">
              <w:rPr>
                <w:rFonts w:ascii="Times New Roman" w:eastAsia="Times New Roman" w:hAnsi="Times New Roman" w:cs="Times New Roman"/>
                <w:spacing w:val="-2"/>
                <w:sz w:val="24"/>
              </w:rPr>
              <w:t>график</w:t>
            </w:r>
          </w:p>
        </w:tc>
        <w:tc>
          <w:tcPr>
            <w:tcW w:w="1166"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36</w:t>
            </w:r>
          </w:p>
        </w:tc>
        <w:tc>
          <w:tcPr>
            <w:tcW w:w="4637" w:type="dxa"/>
          </w:tcPr>
          <w:p w:rsidR="00187F74" w:rsidRPr="00187F74" w:rsidRDefault="00187F74" w:rsidP="00187F74">
            <w:pPr>
              <w:spacing w:before="7" w:line="310" w:lineRule="atLeast"/>
              <w:rPr>
                <w:rFonts w:ascii="Times New Roman" w:eastAsia="Times New Roman" w:hAnsi="Times New Roman" w:cs="Times New Roman"/>
                <w:b/>
                <w:sz w:val="24"/>
                <w:lang w:val="ru-RU"/>
              </w:rPr>
            </w:pPr>
            <w:r w:rsidRPr="00187F74">
              <w:rPr>
                <w:rFonts w:ascii="Times New Roman" w:eastAsia="Times New Roman" w:hAnsi="Times New Roman" w:cs="Times New Roman"/>
                <w:b/>
                <w:sz w:val="24"/>
                <w:lang w:val="ru-RU"/>
              </w:rPr>
              <w:t>Контрольная</w:t>
            </w:r>
            <w:r w:rsidRPr="00187F74">
              <w:rPr>
                <w:rFonts w:ascii="Times New Roman" w:eastAsia="Times New Roman" w:hAnsi="Times New Roman" w:cs="Times New Roman"/>
                <w:b/>
                <w:spacing w:val="-15"/>
                <w:sz w:val="24"/>
                <w:lang w:val="ru-RU"/>
              </w:rPr>
              <w:t xml:space="preserve"> </w:t>
            </w:r>
            <w:r w:rsidRPr="00187F74">
              <w:rPr>
                <w:rFonts w:ascii="Times New Roman" w:eastAsia="Times New Roman" w:hAnsi="Times New Roman" w:cs="Times New Roman"/>
                <w:b/>
                <w:sz w:val="24"/>
                <w:lang w:val="ru-RU"/>
              </w:rPr>
              <w:t>работа №2:</w:t>
            </w:r>
            <w:r w:rsidRPr="00187F74">
              <w:rPr>
                <w:rFonts w:ascii="Times New Roman" w:eastAsia="Times New Roman" w:hAnsi="Times New Roman" w:cs="Times New Roman"/>
                <w:b/>
                <w:spacing w:val="-15"/>
                <w:sz w:val="24"/>
                <w:lang w:val="ru-RU"/>
              </w:rPr>
              <w:t xml:space="preserve"> </w:t>
            </w:r>
            <w:r w:rsidRPr="00187F74">
              <w:rPr>
                <w:rFonts w:ascii="Times New Roman" w:eastAsia="Times New Roman" w:hAnsi="Times New Roman" w:cs="Times New Roman"/>
                <w:b/>
                <w:sz w:val="24"/>
                <w:lang w:val="ru-RU"/>
              </w:rPr>
              <w:t>"Степенная функция. Её свойства и график"</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37</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Арифметический</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корень</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натуральной степени и его свойства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38</w:t>
            </w:r>
          </w:p>
        </w:tc>
        <w:tc>
          <w:tcPr>
            <w:tcW w:w="4637" w:type="dxa"/>
          </w:tcPr>
          <w:p w:rsidR="00187F74" w:rsidRPr="00187F74" w:rsidRDefault="00187F74" w:rsidP="00187F74">
            <w:pPr>
              <w:spacing w:before="6"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Арифметический</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корень</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натуральной степени и его свойства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39</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Преобразования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числовых</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выражений, содержащих степени и корни</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40</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Преобразования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числовых</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выражений, содержащих степени и корни</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41</w:t>
            </w:r>
          </w:p>
        </w:tc>
        <w:tc>
          <w:tcPr>
            <w:tcW w:w="4637" w:type="dxa"/>
          </w:tcPr>
          <w:p w:rsidR="00187F74" w:rsidRPr="00187F74" w:rsidRDefault="00187F74" w:rsidP="00187F74">
            <w:pPr>
              <w:spacing w:before="6"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Преобразования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числовых</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выражений, содержащих степени и корни</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709"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42</w:t>
            </w:r>
          </w:p>
        </w:tc>
        <w:tc>
          <w:tcPr>
            <w:tcW w:w="4637"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Иррациональные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 xml:space="preserve">Основные методы решения иррациональных </w:t>
            </w:r>
            <w:r w:rsidRPr="00187F74">
              <w:rPr>
                <w:rFonts w:ascii="Times New Roman" w:eastAsia="Times New Roman" w:hAnsi="Times New Roman" w:cs="Times New Roman"/>
                <w:spacing w:val="-2"/>
                <w:sz w:val="24"/>
                <w:lang w:val="ru-RU"/>
              </w:rPr>
              <w:t>уравнений</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709"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43</w:t>
            </w:r>
          </w:p>
        </w:tc>
        <w:tc>
          <w:tcPr>
            <w:tcW w:w="4637" w:type="dxa"/>
          </w:tcPr>
          <w:p w:rsidR="00187F74" w:rsidRPr="00187F74" w:rsidRDefault="00187F74" w:rsidP="00187F74">
            <w:pPr>
              <w:spacing w:before="41" w:line="276" w:lineRule="auto"/>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Иррациональные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Основные методы решения иррациональных</w:t>
            </w: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8"/>
        <w:gridCol w:w="4468"/>
        <w:gridCol w:w="1166"/>
        <w:gridCol w:w="1840"/>
        <w:gridCol w:w="1910"/>
        <w:gridCol w:w="1346"/>
        <w:gridCol w:w="2220"/>
      </w:tblGrid>
      <w:tr w:rsidR="00187F74" w:rsidRPr="00187F74" w:rsidTr="00187F74">
        <w:trPr>
          <w:trHeight w:val="998"/>
        </w:trPr>
        <w:tc>
          <w:tcPr>
            <w:tcW w:w="878"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pacing w:val="-5"/>
                <w:sz w:val="24"/>
              </w:rPr>
              <w:t>44</w:t>
            </w:r>
          </w:p>
        </w:tc>
        <w:tc>
          <w:tcPr>
            <w:tcW w:w="4468" w:type="dxa"/>
          </w:tcPr>
          <w:p w:rsidR="00187F74" w:rsidRPr="00187F74" w:rsidRDefault="00187F74" w:rsidP="00187F74">
            <w:pPr>
              <w:spacing w:before="41"/>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Иррациональные</w:t>
            </w:r>
            <w:r w:rsidRPr="00187F74">
              <w:rPr>
                <w:rFonts w:ascii="Times New Roman" w:eastAsia="Times New Roman" w:hAnsi="Times New Roman" w:cs="Times New Roman"/>
                <w:spacing w:val="-3"/>
                <w:sz w:val="24"/>
                <w:lang w:val="ru-RU"/>
              </w:rPr>
              <w:t xml:space="preserve"> </w:t>
            </w:r>
            <w:r w:rsidRPr="00187F74">
              <w:rPr>
                <w:rFonts w:ascii="Times New Roman" w:eastAsia="Times New Roman" w:hAnsi="Times New Roman" w:cs="Times New Roman"/>
                <w:sz w:val="24"/>
                <w:lang w:val="ru-RU"/>
              </w:rPr>
              <w:t>уравнения.</w:t>
            </w:r>
            <w:r w:rsidRPr="00187F74">
              <w:rPr>
                <w:rFonts w:ascii="Times New Roman" w:eastAsia="Times New Roman" w:hAnsi="Times New Roman" w:cs="Times New Roman"/>
                <w:spacing w:val="-2"/>
                <w:sz w:val="24"/>
                <w:lang w:val="ru-RU"/>
              </w:rPr>
              <w:t xml:space="preserve"> Основные</w:t>
            </w:r>
          </w:p>
          <w:p w:rsidR="00187F74" w:rsidRPr="00187F74" w:rsidRDefault="00187F74" w:rsidP="00187F74">
            <w:pPr>
              <w:spacing w:before="9"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методы</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решения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 xml:space="preserve">иррациональных </w:t>
            </w:r>
            <w:r w:rsidRPr="00187F74">
              <w:rPr>
                <w:rFonts w:ascii="Times New Roman" w:eastAsia="Times New Roman" w:hAnsi="Times New Roman" w:cs="Times New Roman"/>
                <w:spacing w:val="-2"/>
                <w:sz w:val="24"/>
                <w:lang w:val="ru-RU"/>
              </w:rPr>
              <w:t>уравнений</w:t>
            </w:r>
          </w:p>
        </w:tc>
        <w:tc>
          <w:tcPr>
            <w:tcW w:w="1166" w:type="dxa"/>
          </w:tcPr>
          <w:p w:rsidR="00187F74" w:rsidRPr="00187F74" w:rsidRDefault="00187F74" w:rsidP="00187F74">
            <w:pPr>
              <w:spacing w:before="84"/>
              <w:rPr>
                <w:rFonts w:ascii="Times New Roman" w:eastAsia="Times New Roman" w:hAnsi="Times New Roman" w:cs="Times New Roman"/>
                <w:b/>
                <w:sz w:val="24"/>
                <w:lang w:val="ru-RU"/>
              </w:rPr>
            </w:pPr>
          </w:p>
          <w:p w:rsidR="00187F74" w:rsidRPr="00187F74" w:rsidRDefault="00187F74" w:rsidP="00187F74">
            <w:pPr>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45</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Равносильные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переходы</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решении иррациональных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46</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Равносильные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переходы</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решении иррациональных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47</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Равносильные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переходы</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решении иррациональных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48</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Равносильные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переходы</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решении иррациональных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49</w:t>
            </w:r>
          </w:p>
        </w:tc>
        <w:tc>
          <w:tcPr>
            <w:tcW w:w="4468" w:type="dxa"/>
          </w:tcPr>
          <w:p w:rsidR="00187F74" w:rsidRPr="00187F74" w:rsidRDefault="00187F74" w:rsidP="00187F74">
            <w:pPr>
              <w:spacing w:before="41" w:line="276" w:lineRule="auto"/>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Свойства</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6"/>
                <w:sz w:val="24"/>
                <w:lang w:val="ru-RU"/>
              </w:rPr>
              <w:t xml:space="preserve"> </w:t>
            </w:r>
            <w:r w:rsidRPr="00187F74">
              <w:rPr>
                <w:rFonts w:ascii="Times New Roman" w:eastAsia="Times New Roman" w:hAnsi="Times New Roman" w:cs="Times New Roman"/>
                <w:sz w:val="24"/>
                <w:lang w:val="ru-RU"/>
              </w:rPr>
              <w:t>график</w:t>
            </w:r>
            <w:r w:rsidRPr="00187F74">
              <w:rPr>
                <w:rFonts w:ascii="Times New Roman" w:eastAsia="Times New Roman" w:hAnsi="Times New Roman" w:cs="Times New Roman"/>
                <w:spacing w:val="-6"/>
                <w:sz w:val="24"/>
                <w:lang w:val="ru-RU"/>
              </w:rPr>
              <w:t xml:space="preserve"> </w:t>
            </w:r>
            <w:r w:rsidRPr="00187F74">
              <w:rPr>
                <w:rFonts w:ascii="Times New Roman" w:eastAsia="Times New Roman" w:hAnsi="Times New Roman" w:cs="Times New Roman"/>
                <w:sz w:val="24"/>
                <w:lang w:val="ru-RU"/>
              </w:rPr>
              <w:t>корня</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rPr>
              <w:t>n</w:t>
            </w:r>
            <w:r w:rsidRPr="00187F74">
              <w:rPr>
                <w:rFonts w:ascii="Times New Roman" w:eastAsia="Times New Roman" w:hAnsi="Times New Roman" w:cs="Times New Roman"/>
                <w:sz w:val="24"/>
                <w:lang w:val="ru-RU"/>
              </w:rPr>
              <w:t>-ой</w:t>
            </w:r>
            <w:r w:rsidRPr="00187F74">
              <w:rPr>
                <w:rFonts w:ascii="Times New Roman" w:eastAsia="Times New Roman" w:hAnsi="Times New Roman" w:cs="Times New Roman"/>
                <w:spacing w:val="-6"/>
                <w:sz w:val="24"/>
                <w:lang w:val="ru-RU"/>
              </w:rPr>
              <w:t xml:space="preserve"> </w:t>
            </w:r>
            <w:r w:rsidRPr="00187F74">
              <w:rPr>
                <w:rFonts w:ascii="Times New Roman" w:eastAsia="Times New Roman" w:hAnsi="Times New Roman" w:cs="Times New Roman"/>
                <w:sz w:val="24"/>
                <w:lang w:val="ru-RU"/>
              </w:rPr>
              <w:t>степени как функции обратной степени с</w:t>
            </w: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z w:val="24"/>
              </w:rPr>
              <w:t>натуральным</w:t>
            </w:r>
            <w:r w:rsidRPr="00187F74">
              <w:rPr>
                <w:rFonts w:ascii="Times New Roman" w:eastAsia="Times New Roman" w:hAnsi="Times New Roman" w:cs="Times New Roman"/>
                <w:spacing w:val="-4"/>
                <w:sz w:val="24"/>
              </w:rPr>
              <w:t xml:space="preserve"> </w:t>
            </w:r>
            <w:r w:rsidRPr="00187F74">
              <w:rPr>
                <w:rFonts w:ascii="Times New Roman" w:eastAsia="Times New Roman" w:hAnsi="Times New Roman" w:cs="Times New Roman"/>
                <w:spacing w:val="-2"/>
                <w:sz w:val="24"/>
              </w:rPr>
              <w:t>показателем</w:t>
            </w:r>
          </w:p>
        </w:tc>
        <w:tc>
          <w:tcPr>
            <w:tcW w:w="1166"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50</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Свойства</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6"/>
                <w:sz w:val="24"/>
                <w:lang w:val="ru-RU"/>
              </w:rPr>
              <w:t xml:space="preserve"> </w:t>
            </w:r>
            <w:r w:rsidRPr="00187F74">
              <w:rPr>
                <w:rFonts w:ascii="Times New Roman" w:eastAsia="Times New Roman" w:hAnsi="Times New Roman" w:cs="Times New Roman"/>
                <w:sz w:val="24"/>
                <w:lang w:val="ru-RU"/>
              </w:rPr>
              <w:t>график</w:t>
            </w:r>
            <w:r w:rsidRPr="00187F74">
              <w:rPr>
                <w:rFonts w:ascii="Times New Roman" w:eastAsia="Times New Roman" w:hAnsi="Times New Roman" w:cs="Times New Roman"/>
                <w:spacing w:val="-6"/>
                <w:sz w:val="24"/>
                <w:lang w:val="ru-RU"/>
              </w:rPr>
              <w:t xml:space="preserve"> </w:t>
            </w:r>
            <w:r w:rsidRPr="00187F74">
              <w:rPr>
                <w:rFonts w:ascii="Times New Roman" w:eastAsia="Times New Roman" w:hAnsi="Times New Roman" w:cs="Times New Roman"/>
                <w:sz w:val="24"/>
                <w:lang w:val="ru-RU"/>
              </w:rPr>
              <w:t>корня</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rPr>
              <w:t>n</w:t>
            </w:r>
            <w:r w:rsidRPr="00187F74">
              <w:rPr>
                <w:rFonts w:ascii="Times New Roman" w:eastAsia="Times New Roman" w:hAnsi="Times New Roman" w:cs="Times New Roman"/>
                <w:sz w:val="24"/>
                <w:lang w:val="ru-RU"/>
              </w:rPr>
              <w:t>-ой</w:t>
            </w:r>
            <w:r w:rsidRPr="00187F74">
              <w:rPr>
                <w:rFonts w:ascii="Times New Roman" w:eastAsia="Times New Roman" w:hAnsi="Times New Roman" w:cs="Times New Roman"/>
                <w:spacing w:val="-6"/>
                <w:sz w:val="24"/>
                <w:lang w:val="ru-RU"/>
              </w:rPr>
              <w:t xml:space="preserve"> </w:t>
            </w:r>
            <w:r w:rsidRPr="00187F74">
              <w:rPr>
                <w:rFonts w:ascii="Times New Roman" w:eastAsia="Times New Roman" w:hAnsi="Times New Roman" w:cs="Times New Roman"/>
                <w:sz w:val="24"/>
                <w:lang w:val="ru-RU"/>
              </w:rPr>
              <w:t>степени как функции обратной степени с натуральным показателем</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51</w:t>
            </w:r>
          </w:p>
        </w:tc>
        <w:tc>
          <w:tcPr>
            <w:tcW w:w="4468" w:type="dxa"/>
          </w:tcPr>
          <w:p w:rsidR="00187F74" w:rsidRPr="00187F74" w:rsidRDefault="00187F74" w:rsidP="00187F74">
            <w:pPr>
              <w:spacing w:before="41" w:line="276" w:lineRule="auto"/>
              <w:ind w:right="185"/>
              <w:rPr>
                <w:rFonts w:ascii="Times New Roman" w:eastAsia="Times New Roman" w:hAnsi="Times New Roman" w:cs="Times New Roman"/>
                <w:b/>
                <w:sz w:val="24"/>
                <w:lang w:val="ru-RU"/>
              </w:rPr>
            </w:pPr>
            <w:r w:rsidRPr="00187F74">
              <w:rPr>
                <w:rFonts w:ascii="Times New Roman" w:eastAsia="Times New Roman" w:hAnsi="Times New Roman" w:cs="Times New Roman"/>
                <w:b/>
                <w:sz w:val="24"/>
                <w:lang w:val="ru-RU"/>
              </w:rPr>
              <w:t>Контрольная</w:t>
            </w:r>
            <w:r w:rsidRPr="00187F74">
              <w:rPr>
                <w:rFonts w:ascii="Times New Roman" w:eastAsia="Times New Roman" w:hAnsi="Times New Roman" w:cs="Times New Roman"/>
                <w:b/>
                <w:spacing w:val="-13"/>
                <w:sz w:val="24"/>
                <w:lang w:val="ru-RU"/>
              </w:rPr>
              <w:t xml:space="preserve"> </w:t>
            </w:r>
            <w:r w:rsidRPr="00187F74">
              <w:rPr>
                <w:rFonts w:ascii="Times New Roman" w:eastAsia="Times New Roman" w:hAnsi="Times New Roman" w:cs="Times New Roman"/>
                <w:b/>
                <w:sz w:val="24"/>
                <w:lang w:val="ru-RU"/>
              </w:rPr>
              <w:t>работа №3:</w:t>
            </w:r>
            <w:r w:rsidRPr="00187F74">
              <w:rPr>
                <w:rFonts w:ascii="Times New Roman" w:eastAsia="Times New Roman" w:hAnsi="Times New Roman" w:cs="Times New Roman"/>
                <w:b/>
                <w:spacing w:val="-13"/>
                <w:sz w:val="24"/>
                <w:lang w:val="ru-RU"/>
              </w:rPr>
              <w:t xml:space="preserve"> </w:t>
            </w:r>
            <w:r w:rsidRPr="00187F74">
              <w:rPr>
                <w:rFonts w:ascii="Times New Roman" w:eastAsia="Times New Roman" w:hAnsi="Times New Roman" w:cs="Times New Roman"/>
                <w:b/>
                <w:sz w:val="24"/>
                <w:lang w:val="ru-RU"/>
              </w:rPr>
              <w:t>"Свойства</w:t>
            </w:r>
            <w:r w:rsidRPr="00187F74">
              <w:rPr>
                <w:rFonts w:ascii="Times New Roman" w:eastAsia="Times New Roman" w:hAnsi="Times New Roman" w:cs="Times New Roman"/>
                <w:b/>
                <w:spacing w:val="-14"/>
                <w:sz w:val="24"/>
                <w:lang w:val="ru-RU"/>
              </w:rPr>
              <w:t xml:space="preserve"> </w:t>
            </w:r>
            <w:r w:rsidRPr="00187F74">
              <w:rPr>
                <w:rFonts w:ascii="Times New Roman" w:eastAsia="Times New Roman" w:hAnsi="Times New Roman" w:cs="Times New Roman"/>
                <w:b/>
                <w:sz w:val="24"/>
                <w:lang w:val="ru-RU"/>
              </w:rPr>
              <w:t xml:space="preserve">и график корня </w:t>
            </w:r>
            <w:r w:rsidRPr="00187F74">
              <w:rPr>
                <w:rFonts w:ascii="Times New Roman" w:eastAsia="Times New Roman" w:hAnsi="Times New Roman" w:cs="Times New Roman"/>
                <w:b/>
                <w:sz w:val="24"/>
              </w:rPr>
              <w:t>n</w:t>
            </w:r>
            <w:r w:rsidRPr="00187F74">
              <w:rPr>
                <w:rFonts w:ascii="Times New Roman" w:eastAsia="Times New Roman" w:hAnsi="Times New Roman" w:cs="Times New Roman"/>
                <w:b/>
                <w:sz w:val="24"/>
                <w:lang w:val="ru-RU"/>
              </w:rPr>
              <w:t>-ой степени.</w:t>
            </w: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b/>
                <w:sz w:val="24"/>
              </w:rPr>
              <w:t>Иррациональные</w:t>
            </w:r>
            <w:r w:rsidRPr="00187F74">
              <w:rPr>
                <w:rFonts w:ascii="Times New Roman" w:eastAsia="Times New Roman" w:hAnsi="Times New Roman" w:cs="Times New Roman"/>
                <w:b/>
                <w:spacing w:val="1"/>
                <w:sz w:val="24"/>
              </w:rPr>
              <w:t xml:space="preserve"> </w:t>
            </w:r>
            <w:r w:rsidRPr="00187F74">
              <w:rPr>
                <w:rFonts w:ascii="Times New Roman" w:eastAsia="Times New Roman" w:hAnsi="Times New Roman" w:cs="Times New Roman"/>
                <w:b/>
                <w:spacing w:val="-2"/>
                <w:sz w:val="24"/>
              </w:rPr>
              <w:t>уравнения"</w:t>
            </w:r>
          </w:p>
        </w:tc>
        <w:tc>
          <w:tcPr>
            <w:tcW w:w="1166"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52</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Степень</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с</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рациональным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показателем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и её свойства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53</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Степень</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с</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рациональным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показателем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и её свойства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54</w:t>
            </w:r>
          </w:p>
        </w:tc>
        <w:tc>
          <w:tcPr>
            <w:tcW w:w="4468" w:type="dxa"/>
          </w:tcPr>
          <w:p w:rsidR="00187F74" w:rsidRPr="00187F74" w:rsidRDefault="00187F74" w:rsidP="00187F74">
            <w:pPr>
              <w:spacing w:before="6"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Степень</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с</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рациональным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показателем</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и её свойства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6"/>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55</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Показательная</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функция,</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её</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свойства</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 xml:space="preserve">и </w:t>
            </w:r>
            <w:r w:rsidRPr="00187F74">
              <w:rPr>
                <w:rFonts w:ascii="Times New Roman" w:eastAsia="Times New Roman" w:hAnsi="Times New Roman" w:cs="Times New Roman"/>
                <w:spacing w:val="-2"/>
                <w:sz w:val="24"/>
                <w:lang w:val="ru-RU"/>
              </w:rPr>
              <w:t>график</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8"/>
        <w:gridCol w:w="4468"/>
        <w:gridCol w:w="1166"/>
        <w:gridCol w:w="1840"/>
        <w:gridCol w:w="1910"/>
        <w:gridCol w:w="1346"/>
        <w:gridCol w:w="2220"/>
      </w:tblGrid>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56</w:t>
            </w:r>
          </w:p>
        </w:tc>
        <w:tc>
          <w:tcPr>
            <w:tcW w:w="4468" w:type="dxa"/>
          </w:tcPr>
          <w:p w:rsidR="00187F74" w:rsidRPr="00187F74" w:rsidRDefault="00187F74" w:rsidP="00187F74">
            <w:pPr>
              <w:spacing w:before="9"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Использование</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графика</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функции</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для решения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57</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Использование</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графика</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функции</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для решения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58</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Показательные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 xml:space="preserve">Основные методы решения показательных </w:t>
            </w:r>
            <w:r w:rsidRPr="00187F74">
              <w:rPr>
                <w:rFonts w:ascii="Times New Roman" w:eastAsia="Times New Roman" w:hAnsi="Times New Roman" w:cs="Times New Roman"/>
                <w:spacing w:val="-2"/>
                <w:sz w:val="24"/>
                <w:lang w:val="ru-RU"/>
              </w:rPr>
              <w:t>уравнений</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59</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Показательные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 xml:space="preserve">Основные методы решения показательных </w:t>
            </w:r>
            <w:r w:rsidRPr="00187F74">
              <w:rPr>
                <w:rFonts w:ascii="Times New Roman" w:eastAsia="Times New Roman" w:hAnsi="Times New Roman" w:cs="Times New Roman"/>
                <w:spacing w:val="-2"/>
                <w:sz w:val="24"/>
                <w:lang w:val="ru-RU"/>
              </w:rPr>
              <w:t>уравнений</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60</w:t>
            </w:r>
          </w:p>
        </w:tc>
        <w:tc>
          <w:tcPr>
            <w:tcW w:w="4468" w:type="dxa"/>
          </w:tcPr>
          <w:p w:rsidR="00187F74" w:rsidRPr="00187F74" w:rsidRDefault="00187F74" w:rsidP="00187F74">
            <w:pPr>
              <w:spacing w:before="41" w:line="276" w:lineRule="auto"/>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Показательные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Основные методы решения показательных</w:t>
            </w: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61</w:t>
            </w:r>
          </w:p>
        </w:tc>
        <w:tc>
          <w:tcPr>
            <w:tcW w:w="4468" w:type="dxa"/>
          </w:tcPr>
          <w:p w:rsidR="00187F74" w:rsidRPr="00187F74" w:rsidRDefault="00187F74" w:rsidP="00187F74">
            <w:pPr>
              <w:spacing w:before="7" w:line="310" w:lineRule="atLeast"/>
              <w:rPr>
                <w:rFonts w:ascii="Times New Roman" w:eastAsia="Times New Roman" w:hAnsi="Times New Roman" w:cs="Times New Roman"/>
                <w:b/>
                <w:sz w:val="24"/>
                <w:lang w:val="ru-RU"/>
              </w:rPr>
            </w:pPr>
            <w:r w:rsidRPr="00187F74">
              <w:rPr>
                <w:rFonts w:ascii="Times New Roman" w:eastAsia="Times New Roman" w:hAnsi="Times New Roman" w:cs="Times New Roman"/>
                <w:b/>
                <w:sz w:val="24"/>
                <w:lang w:val="ru-RU"/>
              </w:rPr>
              <w:t>Контрольная</w:t>
            </w:r>
            <w:r w:rsidRPr="00187F74">
              <w:rPr>
                <w:rFonts w:ascii="Times New Roman" w:eastAsia="Times New Roman" w:hAnsi="Times New Roman" w:cs="Times New Roman"/>
                <w:b/>
                <w:spacing w:val="-15"/>
                <w:sz w:val="24"/>
                <w:lang w:val="ru-RU"/>
              </w:rPr>
              <w:t xml:space="preserve"> </w:t>
            </w:r>
            <w:r w:rsidRPr="00187F74">
              <w:rPr>
                <w:rFonts w:ascii="Times New Roman" w:eastAsia="Times New Roman" w:hAnsi="Times New Roman" w:cs="Times New Roman"/>
                <w:b/>
                <w:sz w:val="24"/>
                <w:lang w:val="ru-RU"/>
              </w:rPr>
              <w:t>работа №4:</w:t>
            </w:r>
            <w:r w:rsidRPr="00187F74">
              <w:rPr>
                <w:rFonts w:ascii="Times New Roman" w:eastAsia="Times New Roman" w:hAnsi="Times New Roman" w:cs="Times New Roman"/>
                <w:b/>
                <w:spacing w:val="-15"/>
                <w:sz w:val="24"/>
                <w:lang w:val="ru-RU"/>
              </w:rPr>
              <w:t xml:space="preserve"> </w:t>
            </w:r>
            <w:r w:rsidRPr="00187F74">
              <w:rPr>
                <w:rFonts w:ascii="Times New Roman" w:eastAsia="Times New Roman" w:hAnsi="Times New Roman" w:cs="Times New Roman"/>
                <w:b/>
                <w:sz w:val="24"/>
                <w:lang w:val="ru-RU"/>
              </w:rPr>
              <w:t>"Показательная функция.</w:t>
            </w:r>
            <w:r w:rsidRPr="00187F74">
              <w:rPr>
                <w:rFonts w:ascii="Times New Roman" w:eastAsia="Times New Roman" w:hAnsi="Times New Roman" w:cs="Times New Roman"/>
                <w:b/>
                <w:spacing w:val="-3"/>
                <w:sz w:val="24"/>
                <w:lang w:val="ru-RU"/>
              </w:rPr>
              <w:t xml:space="preserve"> </w:t>
            </w:r>
            <w:r w:rsidRPr="00187F74">
              <w:rPr>
                <w:rFonts w:ascii="Times New Roman" w:eastAsia="Times New Roman" w:hAnsi="Times New Roman" w:cs="Times New Roman"/>
                <w:b/>
                <w:sz w:val="24"/>
                <w:lang w:val="ru-RU"/>
              </w:rPr>
              <w:t>Показательные</w:t>
            </w:r>
            <w:r w:rsidRPr="00187F74">
              <w:rPr>
                <w:rFonts w:ascii="Times New Roman" w:eastAsia="Times New Roman" w:hAnsi="Times New Roman" w:cs="Times New Roman"/>
                <w:b/>
                <w:spacing w:val="-2"/>
                <w:sz w:val="24"/>
                <w:lang w:val="ru-RU"/>
              </w:rPr>
              <w:t xml:space="preserve"> уравнения"</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62</w:t>
            </w:r>
          </w:p>
        </w:tc>
        <w:tc>
          <w:tcPr>
            <w:tcW w:w="4468" w:type="dxa"/>
          </w:tcPr>
          <w:p w:rsidR="00187F74" w:rsidRPr="00187F74" w:rsidRDefault="00187F74" w:rsidP="00187F74">
            <w:pPr>
              <w:spacing w:before="41"/>
              <w:ind w:right="110"/>
              <w:jc w:val="center"/>
              <w:rPr>
                <w:rFonts w:ascii="Times New Roman" w:eastAsia="Times New Roman" w:hAnsi="Times New Roman" w:cs="Times New Roman"/>
                <w:sz w:val="24"/>
              </w:rPr>
            </w:pPr>
            <w:r w:rsidRPr="00187F74">
              <w:rPr>
                <w:rFonts w:ascii="Times New Roman" w:eastAsia="Times New Roman" w:hAnsi="Times New Roman" w:cs="Times New Roman"/>
                <w:sz w:val="24"/>
              </w:rPr>
              <w:t>Логарифм</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числа.</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Свойства</w:t>
            </w:r>
            <w:r w:rsidRPr="00187F74">
              <w:rPr>
                <w:rFonts w:ascii="Times New Roman" w:eastAsia="Times New Roman" w:hAnsi="Times New Roman" w:cs="Times New Roman"/>
                <w:spacing w:val="-2"/>
                <w:sz w:val="24"/>
              </w:rPr>
              <w:t xml:space="preserve"> логарифма</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63</w:t>
            </w:r>
          </w:p>
        </w:tc>
        <w:tc>
          <w:tcPr>
            <w:tcW w:w="4468" w:type="dxa"/>
          </w:tcPr>
          <w:p w:rsidR="00187F74" w:rsidRPr="00187F74" w:rsidRDefault="00187F74" w:rsidP="00187F74">
            <w:pPr>
              <w:spacing w:before="41"/>
              <w:ind w:right="110"/>
              <w:jc w:val="center"/>
              <w:rPr>
                <w:rFonts w:ascii="Times New Roman" w:eastAsia="Times New Roman" w:hAnsi="Times New Roman" w:cs="Times New Roman"/>
                <w:sz w:val="24"/>
              </w:rPr>
            </w:pPr>
            <w:r w:rsidRPr="00187F74">
              <w:rPr>
                <w:rFonts w:ascii="Times New Roman" w:eastAsia="Times New Roman" w:hAnsi="Times New Roman" w:cs="Times New Roman"/>
                <w:sz w:val="24"/>
              </w:rPr>
              <w:t>Логарифм</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числа.</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Свойства</w:t>
            </w:r>
            <w:r w:rsidRPr="00187F74">
              <w:rPr>
                <w:rFonts w:ascii="Times New Roman" w:eastAsia="Times New Roman" w:hAnsi="Times New Roman" w:cs="Times New Roman"/>
                <w:spacing w:val="-2"/>
                <w:sz w:val="24"/>
              </w:rPr>
              <w:t xml:space="preserve"> логарифма</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64</w:t>
            </w:r>
          </w:p>
        </w:tc>
        <w:tc>
          <w:tcPr>
            <w:tcW w:w="4468" w:type="dxa"/>
          </w:tcPr>
          <w:p w:rsidR="00187F74" w:rsidRPr="00187F74" w:rsidRDefault="00187F74" w:rsidP="00187F74">
            <w:pPr>
              <w:spacing w:before="41"/>
              <w:ind w:right="110"/>
              <w:jc w:val="center"/>
              <w:rPr>
                <w:rFonts w:ascii="Times New Roman" w:eastAsia="Times New Roman" w:hAnsi="Times New Roman" w:cs="Times New Roman"/>
                <w:sz w:val="24"/>
              </w:rPr>
            </w:pPr>
            <w:r w:rsidRPr="00187F74">
              <w:rPr>
                <w:rFonts w:ascii="Times New Roman" w:eastAsia="Times New Roman" w:hAnsi="Times New Roman" w:cs="Times New Roman"/>
                <w:sz w:val="24"/>
              </w:rPr>
              <w:t>Логарифм</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числа.</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Свойства</w:t>
            </w:r>
            <w:r w:rsidRPr="00187F74">
              <w:rPr>
                <w:rFonts w:ascii="Times New Roman" w:eastAsia="Times New Roman" w:hAnsi="Times New Roman" w:cs="Times New Roman"/>
                <w:spacing w:val="-2"/>
                <w:sz w:val="24"/>
              </w:rPr>
              <w:t xml:space="preserve"> логарифма</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41"/>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65</w:t>
            </w:r>
          </w:p>
        </w:tc>
        <w:tc>
          <w:tcPr>
            <w:tcW w:w="4468" w:type="dxa"/>
          </w:tcPr>
          <w:p w:rsidR="00187F74" w:rsidRPr="00187F74" w:rsidRDefault="00187F74" w:rsidP="00187F74">
            <w:pPr>
              <w:spacing w:before="41"/>
              <w:ind w:right="110"/>
              <w:jc w:val="center"/>
              <w:rPr>
                <w:rFonts w:ascii="Times New Roman" w:eastAsia="Times New Roman" w:hAnsi="Times New Roman" w:cs="Times New Roman"/>
                <w:sz w:val="24"/>
              </w:rPr>
            </w:pPr>
            <w:r w:rsidRPr="00187F74">
              <w:rPr>
                <w:rFonts w:ascii="Times New Roman" w:eastAsia="Times New Roman" w:hAnsi="Times New Roman" w:cs="Times New Roman"/>
                <w:sz w:val="24"/>
              </w:rPr>
              <w:t>Десятичные</w:t>
            </w:r>
            <w:r w:rsidRPr="00187F74">
              <w:rPr>
                <w:rFonts w:ascii="Times New Roman" w:eastAsia="Times New Roman" w:hAnsi="Times New Roman" w:cs="Times New Roman"/>
                <w:spacing w:val="-2"/>
                <w:sz w:val="24"/>
              </w:rPr>
              <w:t xml:space="preserve"> </w:t>
            </w:r>
            <w:r w:rsidRPr="00187F74">
              <w:rPr>
                <w:rFonts w:ascii="Times New Roman" w:eastAsia="Times New Roman" w:hAnsi="Times New Roman" w:cs="Times New Roman"/>
                <w:sz w:val="24"/>
              </w:rPr>
              <w:t>и</w:t>
            </w:r>
            <w:r w:rsidRPr="00187F74">
              <w:rPr>
                <w:rFonts w:ascii="Times New Roman" w:eastAsia="Times New Roman" w:hAnsi="Times New Roman" w:cs="Times New Roman"/>
                <w:spacing w:val="-1"/>
                <w:sz w:val="24"/>
              </w:rPr>
              <w:t xml:space="preserve"> </w:t>
            </w:r>
            <w:r w:rsidRPr="00187F74">
              <w:rPr>
                <w:rFonts w:ascii="Times New Roman" w:eastAsia="Times New Roman" w:hAnsi="Times New Roman" w:cs="Times New Roman"/>
                <w:sz w:val="24"/>
              </w:rPr>
              <w:t>натуральные</w:t>
            </w:r>
            <w:r w:rsidRPr="00187F74">
              <w:rPr>
                <w:rFonts w:ascii="Times New Roman" w:eastAsia="Times New Roman" w:hAnsi="Times New Roman" w:cs="Times New Roman"/>
                <w:spacing w:val="-1"/>
                <w:sz w:val="24"/>
              </w:rPr>
              <w:t xml:space="preserve"> </w:t>
            </w:r>
            <w:r w:rsidRPr="00187F74">
              <w:rPr>
                <w:rFonts w:ascii="Times New Roman" w:eastAsia="Times New Roman" w:hAnsi="Times New Roman" w:cs="Times New Roman"/>
                <w:spacing w:val="-2"/>
                <w:sz w:val="24"/>
              </w:rPr>
              <w:t>логарифмы</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66</w:t>
            </w:r>
          </w:p>
        </w:tc>
        <w:tc>
          <w:tcPr>
            <w:tcW w:w="4468" w:type="dxa"/>
          </w:tcPr>
          <w:p w:rsidR="00187F74" w:rsidRPr="00187F74" w:rsidRDefault="00187F74" w:rsidP="00187F74">
            <w:pPr>
              <w:spacing w:before="41"/>
              <w:ind w:right="110"/>
              <w:jc w:val="center"/>
              <w:rPr>
                <w:rFonts w:ascii="Times New Roman" w:eastAsia="Times New Roman" w:hAnsi="Times New Roman" w:cs="Times New Roman"/>
                <w:sz w:val="24"/>
              </w:rPr>
            </w:pPr>
            <w:r w:rsidRPr="00187F74">
              <w:rPr>
                <w:rFonts w:ascii="Times New Roman" w:eastAsia="Times New Roman" w:hAnsi="Times New Roman" w:cs="Times New Roman"/>
                <w:sz w:val="24"/>
              </w:rPr>
              <w:t>Десятичные</w:t>
            </w:r>
            <w:r w:rsidRPr="00187F74">
              <w:rPr>
                <w:rFonts w:ascii="Times New Roman" w:eastAsia="Times New Roman" w:hAnsi="Times New Roman" w:cs="Times New Roman"/>
                <w:spacing w:val="-2"/>
                <w:sz w:val="24"/>
              </w:rPr>
              <w:t xml:space="preserve"> </w:t>
            </w:r>
            <w:r w:rsidRPr="00187F74">
              <w:rPr>
                <w:rFonts w:ascii="Times New Roman" w:eastAsia="Times New Roman" w:hAnsi="Times New Roman" w:cs="Times New Roman"/>
                <w:sz w:val="24"/>
              </w:rPr>
              <w:t>и</w:t>
            </w:r>
            <w:r w:rsidRPr="00187F74">
              <w:rPr>
                <w:rFonts w:ascii="Times New Roman" w:eastAsia="Times New Roman" w:hAnsi="Times New Roman" w:cs="Times New Roman"/>
                <w:spacing w:val="-1"/>
                <w:sz w:val="24"/>
              </w:rPr>
              <w:t xml:space="preserve"> </w:t>
            </w:r>
            <w:r w:rsidRPr="00187F74">
              <w:rPr>
                <w:rFonts w:ascii="Times New Roman" w:eastAsia="Times New Roman" w:hAnsi="Times New Roman" w:cs="Times New Roman"/>
                <w:sz w:val="24"/>
              </w:rPr>
              <w:t>натуральные</w:t>
            </w:r>
            <w:r w:rsidRPr="00187F74">
              <w:rPr>
                <w:rFonts w:ascii="Times New Roman" w:eastAsia="Times New Roman" w:hAnsi="Times New Roman" w:cs="Times New Roman"/>
                <w:spacing w:val="-1"/>
                <w:sz w:val="24"/>
              </w:rPr>
              <w:t xml:space="preserve"> </w:t>
            </w:r>
            <w:r w:rsidRPr="00187F74">
              <w:rPr>
                <w:rFonts w:ascii="Times New Roman" w:eastAsia="Times New Roman" w:hAnsi="Times New Roman" w:cs="Times New Roman"/>
                <w:spacing w:val="-2"/>
                <w:sz w:val="24"/>
              </w:rPr>
              <w:t>логарифмы</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41"/>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67</w:t>
            </w:r>
          </w:p>
        </w:tc>
        <w:tc>
          <w:tcPr>
            <w:tcW w:w="4468" w:type="dxa"/>
          </w:tcPr>
          <w:p w:rsidR="00187F74" w:rsidRPr="00187F74" w:rsidRDefault="00187F74" w:rsidP="00187F74">
            <w:pPr>
              <w:spacing w:before="9" w:line="320" w:lineRule="exact"/>
              <w:ind w:right="1277"/>
              <w:rPr>
                <w:rFonts w:ascii="Times New Roman" w:eastAsia="Times New Roman" w:hAnsi="Times New Roman" w:cs="Times New Roman"/>
                <w:sz w:val="24"/>
              </w:rPr>
            </w:pPr>
            <w:r w:rsidRPr="00187F74">
              <w:rPr>
                <w:rFonts w:ascii="Times New Roman" w:eastAsia="Times New Roman" w:hAnsi="Times New Roman" w:cs="Times New Roman"/>
                <w:sz w:val="24"/>
              </w:rPr>
              <w:t>Преобразование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выражений, содержащих логарифмы</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68</w:t>
            </w:r>
          </w:p>
        </w:tc>
        <w:tc>
          <w:tcPr>
            <w:tcW w:w="4468" w:type="dxa"/>
          </w:tcPr>
          <w:p w:rsidR="00187F74" w:rsidRPr="00187F74" w:rsidRDefault="00187F74" w:rsidP="00187F74">
            <w:pPr>
              <w:spacing w:before="7" w:line="310" w:lineRule="atLeast"/>
              <w:ind w:right="1277"/>
              <w:rPr>
                <w:rFonts w:ascii="Times New Roman" w:eastAsia="Times New Roman" w:hAnsi="Times New Roman" w:cs="Times New Roman"/>
                <w:sz w:val="24"/>
              </w:rPr>
            </w:pPr>
            <w:r w:rsidRPr="00187F74">
              <w:rPr>
                <w:rFonts w:ascii="Times New Roman" w:eastAsia="Times New Roman" w:hAnsi="Times New Roman" w:cs="Times New Roman"/>
                <w:sz w:val="24"/>
              </w:rPr>
              <w:t>Преобразование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выражений, содержащих логарифмы</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69</w:t>
            </w:r>
          </w:p>
        </w:tc>
        <w:tc>
          <w:tcPr>
            <w:tcW w:w="4468" w:type="dxa"/>
          </w:tcPr>
          <w:p w:rsidR="00187F74" w:rsidRPr="00187F74" w:rsidRDefault="00187F74" w:rsidP="00187F74">
            <w:pPr>
              <w:spacing w:before="7" w:line="310" w:lineRule="atLeast"/>
              <w:ind w:right="1277"/>
              <w:rPr>
                <w:rFonts w:ascii="Times New Roman" w:eastAsia="Times New Roman" w:hAnsi="Times New Roman" w:cs="Times New Roman"/>
                <w:sz w:val="24"/>
              </w:rPr>
            </w:pPr>
            <w:r w:rsidRPr="00187F74">
              <w:rPr>
                <w:rFonts w:ascii="Times New Roman" w:eastAsia="Times New Roman" w:hAnsi="Times New Roman" w:cs="Times New Roman"/>
                <w:sz w:val="24"/>
              </w:rPr>
              <w:t>Преобразование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выражений, содержащих логарифмы</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70</w:t>
            </w:r>
          </w:p>
        </w:tc>
        <w:tc>
          <w:tcPr>
            <w:tcW w:w="4468" w:type="dxa"/>
          </w:tcPr>
          <w:p w:rsidR="00187F74" w:rsidRPr="00187F74" w:rsidRDefault="00187F74" w:rsidP="00187F74">
            <w:pPr>
              <w:spacing w:before="7" w:line="310" w:lineRule="atLeast"/>
              <w:ind w:right="79"/>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Логарифмическая</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функция,</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её</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свойства и график</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8"/>
        <w:gridCol w:w="4468"/>
        <w:gridCol w:w="1166"/>
        <w:gridCol w:w="1840"/>
        <w:gridCol w:w="1910"/>
        <w:gridCol w:w="1346"/>
        <w:gridCol w:w="2220"/>
      </w:tblGrid>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71</w:t>
            </w:r>
          </w:p>
        </w:tc>
        <w:tc>
          <w:tcPr>
            <w:tcW w:w="4468" w:type="dxa"/>
          </w:tcPr>
          <w:p w:rsidR="00187F74" w:rsidRPr="00187F74" w:rsidRDefault="00187F74" w:rsidP="00187F74">
            <w:pPr>
              <w:spacing w:before="9" w:line="320" w:lineRule="exact"/>
              <w:ind w:right="79"/>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Логарифмическая</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функция,</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её</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свойства и график</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72</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Использование</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графика</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функции</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для решения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73</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Использование</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графика</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функции</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для решения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4"/>
              <w:rPr>
                <w:rFonts w:ascii="Times New Roman" w:eastAsia="Times New Roman" w:hAnsi="Times New Roman" w:cs="Times New Roman"/>
                <w:b/>
                <w:sz w:val="24"/>
              </w:rPr>
            </w:pPr>
          </w:p>
          <w:p w:rsidR="00187F74" w:rsidRPr="00187F74" w:rsidRDefault="00187F74" w:rsidP="00187F74">
            <w:pPr>
              <w:rPr>
                <w:rFonts w:ascii="Times New Roman" w:eastAsia="Times New Roman" w:hAnsi="Times New Roman" w:cs="Times New Roman"/>
                <w:sz w:val="24"/>
              </w:rPr>
            </w:pPr>
            <w:r w:rsidRPr="00187F74">
              <w:rPr>
                <w:rFonts w:ascii="Times New Roman" w:eastAsia="Times New Roman" w:hAnsi="Times New Roman" w:cs="Times New Roman"/>
                <w:spacing w:val="-5"/>
                <w:sz w:val="24"/>
              </w:rPr>
              <w:t>74</w:t>
            </w:r>
          </w:p>
        </w:tc>
        <w:tc>
          <w:tcPr>
            <w:tcW w:w="4468" w:type="dxa"/>
          </w:tcPr>
          <w:p w:rsidR="00187F74" w:rsidRPr="00187F74" w:rsidRDefault="00187F74" w:rsidP="00187F74">
            <w:pPr>
              <w:spacing w:before="41"/>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Логарифмические</w:t>
            </w:r>
            <w:r w:rsidRPr="00187F74">
              <w:rPr>
                <w:rFonts w:ascii="Times New Roman" w:eastAsia="Times New Roman" w:hAnsi="Times New Roman" w:cs="Times New Roman"/>
                <w:spacing w:val="-1"/>
                <w:sz w:val="24"/>
                <w:lang w:val="ru-RU"/>
              </w:rPr>
              <w:t xml:space="preserve"> </w:t>
            </w:r>
            <w:r w:rsidRPr="00187F74">
              <w:rPr>
                <w:rFonts w:ascii="Times New Roman" w:eastAsia="Times New Roman" w:hAnsi="Times New Roman" w:cs="Times New Roman"/>
                <w:spacing w:val="-2"/>
                <w:sz w:val="24"/>
                <w:lang w:val="ru-RU"/>
              </w:rPr>
              <w:t>уравнения.</w:t>
            </w:r>
          </w:p>
          <w:p w:rsidR="00187F74" w:rsidRPr="00187F74" w:rsidRDefault="00187F74" w:rsidP="00187F74">
            <w:pPr>
              <w:spacing w:before="9" w:line="310" w:lineRule="atLeast"/>
              <w:ind w:right="1255"/>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Основные методы решения логарифмических</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уравнений</w:t>
            </w:r>
          </w:p>
        </w:tc>
        <w:tc>
          <w:tcPr>
            <w:tcW w:w="1166" w:type="dxa"/>
          </w:tcPr>
          <w:p w:rsidR="00187F74" w:rsidRPr="00187F74" w:rsidRDefault="00187F74" w:rsidP="00187F74">
            <w:pPr>
              <w:spacing w:before="84"/>
              <w:rPr>
                <w:rFonts w:ascii="Times New Roman" w:eastAsia="Times New Roman" w:hAnsi="Times New Roman" w:cs="Times New Roman"/>
                <w:b/>
                <w:sz w:val="24"/>
                <w:lang w:val="ru-RU"/>
              </w:rPr>
            </w:pPr>
          </w:p>
          <w:p w:rsidR="00187F74" w:rsidRPr="00187F74" w:rsidRDefault="00187F74" w:rsidP="00187F74">
            <w:pPr>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75</w:t>
            </w:r>
          </w:p>
        </w:tc>
        <w:tc>
          <w:tcPr>
            <w:tcW w:w="4468" w:type="dxa"/>
          </w:tcPr>
          <w:p w:rsidR="00187F74" w:rsidRPr="00187F74" w:rsidRDefault="00187F74" w:rsidP="00187F74">
            <w:pPr>
              <w:spacing w:before="7" w:line="310" w:lineRule="atLeast"/>
              <w:ind w:right="185"/>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Логарифмические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уравнения. Основные методы решения логарифмических уравнений</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76</w:t>
            </w:r>
          </w:p>
        </w:tc>
        <w:tc>
          <w:tcPr>
            <w:tcW w:w="4468" w:type="dxa"/>
          </w:tcPr>
          <w:p w:rsidR="00187F74" w:rsidRPr="00187F74" w:rsidRDefault="00187F74" w:rsidP="00187F74">
            <w:pPr>
              <w:spacing w:before="38"/>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Логарифмические</w:t>
            </w:r>
            <w:r w:rsidRPr="00187F74">
              <w:rPr>
                <w:rFonts w:ascii="Times New Roman" w:eastAsia="Times New Roman" w:hAnsi="Times New Roman" w:cs="Times New Roman"/>
                <w:spacing w:val="-1"/>
                <w:sz w:val="24"/>
                <w:lang w:val="ru-RU"/>
              </w:rPr>
              <w:t xml:space="preserve"> </w:t>
            </w:r>
            <w:r w:rsidRPr="00187F74">
              <w:rPr>
                <w:rFonts w:ascii="Times New Roman" w:eastAsia="Times New Roman" w:hAnsi="Times New Roman" w:cs="Times New Roman"/>
                <w:spacing w:val="-2"/>
                <w:sz w:val="24"/>
                <w:lang w:val="ru-RU"/>
              </w:rPr>
              <w:t>уравнения.</w:t>
            </w:r>
          </w:p>
          <w:p w:rsidR="00187F74" w:rsidRPr="00187F74" w:rsidRDefault="00187F74" w:rsidP="00187F74">
            <w:pPr>
              <w:spacing w:before="10" w:line="310" w:lineRule="atLeast"/>
              <w:ind w:right="1255"/>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Основные методы решения логарифмических</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уравнений</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77</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Равносильные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переходы</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решении логарифмических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78</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Равносильные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переходы</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решении логарифмических 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79</w:t>
            </w:r>
          </w:p>
        </w:tc>
        <w:tc>
          <w:tcPr>
            <w:tcW w:w="4468" w:type="dxa"/>
          </w:tcPr>
          <w:p w:rsidR="00187F74" w:rsidRPr="00187F74" w:rsidRDefault="00187F74" w:rsidP="00187F74">
            <w:pPr>
              <w:spacing w:before="7" w:line="310" w:lineRule="atLeast"/>
              <w:ind w:right="176"/>
              <w:rPr>
                <w:rFonts w:ascii="Times New Roman" w:eastAsia="Times New Roman" w:hAnsi="Times New Roman" w:cs="Times New Roman"/>
                <w:b/>
                <w:sz w:val="24"/>
                <w:lang w:val="ru-RU"/>
              </w:rPr>
            </w:pPr>
            <w:r w:rsidRPr="00187F74">
              <w:rPr>
                <w:rFonts w:ascii="Times New Roman" w:eastAsia="Times New Roman" w:hAnsi="Times New Roman" w:cs="Times New Roman"/>
                <w:b/>
                <w:sz w:val="24"/>
                <w:lang w:val="ru-RU"/>
              </w:rPr>
              <w:t>Контрольная работа №5: "Логарифмическая функция. Логарифмические</w:t>
            </w:r>
            <w:r w:rsidRPr="00187F74">
              <w:rPr>
                <w:rFonts w:ascii="Times New Roman" w:eastAsia="Times New Roman" w:hAnsi="Times New Roman" w:cs="Times New Roman"/>
                <w:b/>
                <w:spacing w:val="-1"/>
                <w:sz w:val="24"/>
                <w:lang w:val="ru-RU"/>
              </w:rPr>
              <w:t xml:space="preserve"> </w:t>
            </w:r>
            <w:r w:rsidRPr="00187F74">
              <w:rPr>
                <w:rFonts w:ascii="Times New Roman" w:eastAsia="Times New Roman" w:hAnsi="Times New Roman" w:cs="Times New Roman"/>
                <w:b/>
                <w:spacing w:val="-2"/>
                <w:sz w:val="24"/>
                <w:lang w:val="ru-RU"/>
              </w:rPr>
              <w:t>уравнения"</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80</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Синус,</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косинус,</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тангенс</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котангенс числового аргумента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81</w:t>
            </w:r>
          </w:p>
        </w:tc>
        <w:tc>
          <w:tcPr>
            <w:tcW w:w="4468" w:type="dxa"/>
          </w:tcPr>
          <w:p w:rsidR="00187F74" w:rsidRPr="00187F74" w:rsidRDefault="00187F74" w:rsidP="00187F74">
            <w:pPr>
              <w:spacing w:before="6"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Синус,</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косинус,</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тангенс</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8"/>
                <w:sz w:val="24"/>
                <w:lang w:val="ru-RU"/>
              </w:rPr>
              <w:t xml:space="preserve"> </w:t>
            </w:r>
            <w:r w:rsidRPr="00187F74">
              <w:rPr>
                <w:rFonts w:ascii="Times New Roman" w:eastAsia="Times New Roman" w:hAnsi="Times New Roman" w:cs="Times New Roman"/>
                <w:sz w:val="24"/>
                <w:lang w:val="ru-RU"/>
              </w:rPr>
              <w:t>котангенс числового аргумента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6"/>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82</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Арксинус,</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арккосинус</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арктангенс числового аргумента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8"/>
        <w:gridCol w:w="4468"/>
        <w:gridCol w:w="1166"/>
        <w:gridCol w:w="1840"/>
        <w:gridCol w:w="1910"/>
        <w:gridCol w:w="1346"/>
        <w:gridCol w:w="2220"/>
      </w:tblGrid>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83</w:t>
            </w:r>
          </w:p>
        </w:tc>
        <w:tc>
          <w:tcPr>
            <w:tcW w:w="4468" w:type="dxa"/>
          </w:tcPr>
          <w:p w:rsidR="00187F74" w:rsidRPr="00187F74" w:rsidRDefault="00187F74" w:rsidP="00187F74">
            <w:pPr>
              <w:spacing w:before="9"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Арксинус,</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арккосинус</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арктангенс числового аргумента</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84</w:t>
            </w:r>
          </w:p>
        </w:tc>
        <w:tc>
          <w:tcPr>
            <w:tcW w:w="4468" w:type="dxa"/>
          </w:tcPr>
          <w:p w:rsidR="00187F74" w:rsidRPr="00187F74" w:rsidRDefault="00187F74" w:rsidP="00187F74">
            <w:pPr>
              <w:spacing w:before="7" w:line="310" w:lineRule="atLeast"/>
              <w:ind w:right="743"/>
              <w:jc w:val="both"/>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Тригонометрическая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окружность, определение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тригонометрических функций числового аргумента</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85</w:t>
            </w:r>
          </w:p>
        </w:tc>
        <w:tc>
          <w:tcPr>
            <w:tcW w:w="4468" w:type="dxa"/>
          </w:tcPr>
          <w:p w:rsidR="00187F74" w:rsidRPr="00187F74" w:rsidRDefault="00187F74" w:rsidP="00187F74">
            <w:pPr>
              <w:spacing w:before="41" w:line="276" w:lineRule="auto"/>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Тригонометрическая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окружность, определение</w:t>
            </w:r>
            <w:r w:rsidRPr="00187F74">
              <w:rPr>
                <w:rFonts w:ascii="Times New Roman" w:eastAsia="Times New Roman" w:hAnsi="Times New Roman" w:cs="Times New Roman"/>
                <w:spacing w:val="-2"/>
                <w:sz w:val="24"/>
                <w:lang w:val="ru-RU"/>
              </w:rPr>
              <w:t xml:space="preserve"> тригонометрических</w:t>
            </w:r>
          </w:p>
          <w:p w:rsidR="00187F74" w:rsidRPr="00187F74" w:rsidRDefault="00187F74" w:rsidP="00187F74">
            <w:pPr>
              <w:spacing w:before="1"/>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функций</w:t>
            </w:r>
            <w:r w:rsidRPr="00187F74">
              <w:rPr>
                <w:rFonts w:ascii="Times New Roman" w:eastAsia="Times New Roman" w:hAnsi="Times New Roman" w:cs="Times New Roman"/>
                <w:spacing w:val="-2"/>
                <w:sz w:val="24"/>
                <w:lang w:val="ru-RU"/>
              </w:rPr>
              <w:t xml:space="preserve"> </w:t>
            </w:r>
            <w:r w:rsidRPr="00187F74">
              <w:rPr>
                <w:rFonts w:ascii="Times New Roman" w:eastAsia="Times New Roman" w:hAnsi="Times New Roman" w:cs="Times New Roman"/>
                <w:sz w:val="24"/>
                <w:lang w:val="ru-RU"/>
              </w:rPr>
              <w:t>числового</w:t>
            </w:r>
            <w:r w:rsidRPr="00187F74">
              <w:rPr>
                <w:rFonts w:ascii="Times New Roman" w:eastAsia="Times New Roman" w:hAnsi="Times New Roman" w:cs="Times New Roman"/>
                <w:spacing w:val="-2"/>
                <w:sz w:val="24"/>
                <w:lang w:val="ru-RU"/>
              </w:rPr>
              <w:t xml:space="preserve"> аргумента</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86</w:t>
            </w:r>
          </w:p>
        </w:tc>
        <w:tc>
          <w:tcPr>
            <w:tcW w:w="4468" w:type="dxa"/>
          </w:tcPr>
          <w:p w:rsidR="00187F74" w:rsidRPr="00187F74" w:rsidRDefault="00187F74" w:rsidP="00187F74">
            <w:pPr>
              <w:spacing w:before="7" w:line="310" w:lineRule="atLeast"/>
              <w:ind w:right="1007"/>
              <w:rPr>
                <w:rFonts w:ascii="Times New Roman" w:eastAsia="Times New Roman" w:hAnsi="Times New Roman" w:cs="Times New Roman"/>
                <w:sz w:val="24"/>
              </w:rPr>
            </w:pPr>
            <w:r w:rsidRPr="00187F74">
              <w:rPr>
                <w:rFonts w:ascii="Times New Roman" w:eastAsia="Times New Roman" w:hAnsi="Times New Roman" w:cs="Times New Roman"/>
                <w:sz w:val="24"/>
              </w:rPr>
              <w:t>Основные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тригонометрические </w:t>
            </w:r>
            <w:r w:rsidRPr="00187F74">
              <w:rPr>
                <w:rFonts w:ascii="Times New Roman" w:eastAsia="Times New Roman" w:hAnsi="Times New Roman" w:cs="Times New Roman"/>
                <w:spacing w:val="-2"/>
                <w:sz w:val="24"/>
              </w:rPr>
              <w:t>формулы</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87</w:t>
            </w:r>
          </w:p>
        </w:tc>
        <w:tc>
          <w:tcPr>
            <w:tcW w:w="4468" w:type="dxa"/>
          </w:tcPr>
          <w:p w:rsidR="00187F74" w:rsidRPr="00187F74" w:rsidRDefault="00187F74" w:rsidP="00187F74">
            <w:pPr>
              <w:spacing w:before="7" w:line="310" w:lineRule="atLeast"/>
              <w:ind w:right="1007"/>
              <w:rPr>
                <w:rFonts w:ascii="Times New Roman" w:eastAsia="Times New Roman" w:hAnsi="Times New Roman" w:cs="Times New Roman"/>
                <w:sz w:val="24"/>
              </w:rPr>
            </w:pPr>
            <w:r w:rsidRPr="00187F74">
              <w:rPr>
                <w:rFonts w:ascii="Times New Roman" w:eastAsia="Times New Roman" w:hAnsi="Times New Roman" w:cs="Times New Roman"/>
                <w:sz w:val="24"/>
              </w:rPr>
              <w:t>Основные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тригонометрические </w:t>
            </w:r>
            <w:r w:rsidRPr="00187F74">
              <w:rPr>
                <w:rFonts w:ascii="Times New Roman" w:eastAsia="Times New Roman" w:hAnsi="Times New Roman" w:cs="Times New Roman"/>
                <w:spacing w:val="-2"/>
                <w:sz w:val="24"/>
              </w:rPr>
              <w:t>формулы</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7"/>
              <w:rPr>
                <w:rFonts w:ascii="Times New Roman" w:eastAsia="Times New Roman" w:hAnsi="Times New Roman" w:cs="Times New Roman"/>
                <w:sz w:val="24"/>
              </w:rPr>
            </w:pPr>
            <w:r w:rsidRPr="00187F74">
              <w:rPr>
                <w:rFonts w:ascii="Times New Roman" w:eastAsia="Times New Roman" w:hAnsi="Times New Roman" w:cs="Times New Roman"/>
                <w:spacing w:val="-5"/>
                <w:sz w:val="24"/>
              </w:rPr>
              <w:t>88</w:t>
            </w:r>
          </w:p>
        </w:tc>
        <w:tc>
          <w:tcPr>
            <w:tcW w:w="4468" w:type="dxa"/>
          </w:tcPr>
          <w:p w:rsidR="00187F74" w:rsidRPr="00187F74" w:rsidRDefault="00187F74" w:rsidP="00187F74">
            <w:pPr>
              <w:spacing w:before="6" w:line="320" w:lineRule="exact"/>
              <w:ind w:right="1007"/>
              <w:rPr>
                <w:rFonts w:ascii="Times New Roman" w:eastAsia="Times New Roman" w:hAnsi="Times New Roman" w:cs="Times New Roman"/>
                <w:sz w:val="24"/>
              </w:rPr>
            </w:pPr>
            <w:r w:rsidRPr="00187F74">
              <w:rPr>
                <w:rFonts w:ascii="Times New Roman" w:eastAsia="Times New Roman" w:hAnsi="Times New Roman" w:cs="Times New Roman"/>
                <w:sz w:val="24"/>
              </w:rPr>
              <w:t>Основные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тригонометрические </w:t>
            </w:r>
            <w:r w:rsidRPr="00187F74">
              <w:rPr>
                <w:rFonts w:ascii="Times New Roman" w:eastAsia="Times New Roman" w:hAnsi="Times New Roman" w:cs="Times New Roman"/>
                <w:spacing w:val="-2"/>
                <w:sz w:val="24"/>
              </w:rPr>
              <w:t>формулы</w:t>
            </w:r>
          </w:p>
        </w:tc>
        <w:tc>
          <w:tcPr>
            <w:tcW w:w="1166" w:type="dxa"/>
          </w:tcPr>
          <w:p w:rsidR="00187F74" w:rsidRPr="00187F74" w:rsidRDefault="00187F74" w:rsidP="00187F74">
            <w:pPr>
              <w:spacing w:before="197"/>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89</w:t>
            </w:r>
          </w:p>
        </w:tc>
        <w:tc>
          <w:tcPr>
            <w:tcW w:w="4468" w:type="dxa"/>
          </w:tcPr>
          <w:p w:rsidR="00187F74" w:rsidRPr="00187F74" w:rsidRDefault="00187F74" w:rsidP="00187F74">
            <w:pPr>
              <w:spacing w:before="7" w:line="310" w:lineRule="atLeast"/>
              <w:ind w:right="1007"/>
              <w:rPr>
                <w:rFonts w:ascii="Times New Roman" w:eastAsia="Times New Roman" w:hAnsi="Times New Roman" w:cs="Times New Roman"/>
                <w:sz w:val="24"/>
              </w:rPr>
            </w:pPr>
            <w:r w:rsidRPr="00187F74">
              <w:rPr>
                <w:rFonts w:ascii="Times New Roman" w:eastAsia="Times New Roman" w:hAnsi="Times New Roman" w:cs="Times New Roman"/>
                <w:sz w:val="24"/>
              </w:rPr>
              <w:t>Основные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тригонометрические </w:t>
            </w:r>
            <w:r w:rsidRPr="00187F74">
              <w:rPr>
                <w:rFonts w:ascii="Times New Roman" w:eastAsia="Times New Roman" w:hAnsi="Times New Roman" w:cs="Times New Roman"/>
                <w:spacing w:val="-2"/>
                <w:sz w:val="24"/>
              </w:rPr>
              <w:t>формулы</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90</w:t>
            </w:r>
          </w:p>
        </w:tc>
        <w:tc>
          <w:tcPr>
            <w:tcW w:w="4468" w:type="dxa"/>
          </w:tcPr>
          <w:p w:rsidR="00187F74" w:rsidRPr="00187F74" w:rsidRDefault="00187F74" w:rsidP="00187F74">
            <w:pPr>
              <w:spacing w:before="7" w:line="310" w:lineRule="atLeast"/>
              <w:ind w:right="365"/>
              <w:rPr>
                <w:rFonts w:ascii="Times New Roman" w:eastAsia="Times New Roman" w:hAnsi="Times New Roman" w:cs="Times New Roman"/>
                <w:sz w:val="24"/>
              </w:rPr>
            </w:pPr>
            <w:r w:rsidRPr="00187F74">
              <w:rPr>
                <w:rFonts w:ascii="Times New Roman" w:eastAsia="Times New Roman" w:hAnsi="Times New Roman" w:cs="Times New Roman"/>
                <w:sz w:val="24"/>
              </w:rPr>
              <w:t>Преобразование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выражений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91</w:t>
            </w:r>
          </w:p>
        </w:tc>
        <w:tc>
          <w:tcPr>
            <w:tcW w:w="4468" w:type="dxa"/>
          </w:tcPr>
          <w:p w:rsidR="00187F74" w:rsidRPr="00187F74" w:rsidRDefault="00187F74" w:rsidP="00187F74">
            <w:pPr>
              <w:spacing w:before="9" w:line="320" w:lineRule="exact"/>
              <w:ind w:right="365"/>
              <w:rPr>
                <w:rFonts w:ascii="Times New Roman" w:eastAsia="Times New Roman" w:hAnsi="Times New Roman" w:cs="Times New Roman"/>
                <w:sz w:val="24"/>
              </w:rPr>
            </w:pPr>
            <w:r w:rsidRPr="00187F74">
              <w:rPr>
                <w:rFonts w:ascii="Times New Roman" w:eastAsia="Times New Roman" w:hAnsi="Times New Roman" w:cs="Times New Roman"/>
                <w:sz w:val="24"/>
              </w:rPr>
              <w:t>Преобразование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выражений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92</w:t>
            </w:r>
          </w:p>
        </w:tc>
        <w:tc>
          <w:tcPr>
            <w:tcW w:w="4468" w:type="dxa"/>
          </w:tcPr>
          <w:p w:rsidR="00187F74" w:rsidRPr="00187F74" w:rsidRDefault="00187F74" w:rsidP="00187F74">
            <w:pPr>
              <w:spacing w:before="7" w:line="310" w:lineRule="atLeast"/>
              <w:ind w:right="365"/>
              <w:rPr>
                <w:rFonts w:ascii="Times New Roman" w:eastAsia="Times New Roman" w:hAnsi="Times New Roman" w:cs="Times New Roman"/>
                <w:sz w:val="24"/>
              </w:rPr>
            </w:pPr>
            <w:r w:rsidRPr="00187F74">
              <w:rPr>
                <w:rFonts w:ascii="Times New Roman" w:eastAsia="Times New Roman" w:hAnsi="Times New Roman" w:cs="Times New Roman"/>
                <w:sz w:val="24"/>
              </w:rPr>
              <w:t>Преобразование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выражений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93</w:t>
            </w:r>
          </w:p>
        </w:tc>
        <w:tc>
          <w:tcPr>
            <w:tcW w:w="4468" w:type="dxa"/>
          </w:tcPr>
          <w:p w:rsidR="00187F74" w:rsidRPr="00187F74" w:rsidRDefault="00187F74" w:rsidP="00187F74">
            <w:pPr>
              <w:spacing w:before="7" w:line="310" w:lineRule="atLeast"/>
              <w:ind w:right="365"/>
              <w:rPr>
                <w:rFonts w:ascii="Times New Roman" w:eastAsia="Times New Roman" w:hAnsi="Times New Roman" w:cs="Times New Roman"/>
                <w:sz w:val="24"/>
              </w:rPr>
            </w:pPr>
            <w:r w:rsidRPr="00187F74">
              <w:rPr>
                <w:rFonts w:ascii="Times New Roman" w:eastAsia="Times New Roman" w:hAnsi="Times New Roman" w:cs="Times New Roman"/>
                <w:sz w:val="24"/>
              </w:rPr>
              <w:t>Преобразование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выражений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94</w:t>
            </w:r>
          </w:p>
        </w:tc>
        <w:tc>
          <w:tcPr>
            <w:tcW w:w="4468" w:type="dxa"/>
          </w:tcPr>
          <w:p w:rsidR="00187F74" w:rsidRPr="00187F74" w:rsidRDefault="00187F74" w:rsidP="00187F74">
            <w:pPr>
              <w:spacing w:before="7" w:line="310" w:lineRule="atLeast"/>
              <w:ind w:right="1137"/>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6"/>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95</w:t>
            </w:r>
          </w:p>
        </w:tc>
        <w:tc>
          <w:tcPr>
            <w:tcW w:w="4468" w:type="dxa"/>
          </w:tcPr>
          <w:p w:rsidR="00187F74" w:rsidRPr="00187F74" w:rsidRDefault="00187F74" w:rsidP="00187F74">
            <w:pPr>
              <w:spacing w:before="7" w:line="310" w:lineRule="atLeast"/>
              <w:ind w:right="1137"/>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8"/>
        <w:gridCol w:w="4468"/>
        <w:gridCol w:w="1166"/>
        <w:gridCol w:w="1840"/>
        <w:gridCol w:w="1910"/>
        <w:gridCol w:w="1346"/>
        <w:gridCol w:w="2220"/>
      </w:tblGrid>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96</w:t>
            </w:r>
          </w:p>
        </w:tc>
        <w:tc>
          <w:tcPr>
            <w:tcW w:w="4468" w:type="dxa"/>
          </w:tcPr>
          <w:p w:rsidR="00187F74" w:rsidRPr="00187F74" w:rsidRDefault="00187F74" w:rsidP="00187F74">
            <w:pPr>
              <w:spacing w:before="9" w:line="320" w:lineRule="exact"/>
              <w:ind w:right="1137"/>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97</w:t>
            </w:r>
          </w:p>
        </w:tc>
        <w:tc>
          <w:tcPr>
            <w:tcW w:w="4468" w:type="dxa"/>
          </w:tcPr>
          <w:p w:rsidR="00187F74" w:rsidRPr="00187F74" w:rsidRDefault="00187F74" w:rsidP="00187F74">
            <w:pPr>
              <w:spacing w:before="7" w:line="310" w:lineRule="atLeast"/>
              <w:ind w:right="1137"/>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98</w:t>
            </w:r>
          </w:p>
        </w:tc>
        <w:tc>
          <w:tcPr>
            <w:tcW w:w="4468" w:type="dxa"/>
          </w:tcPr>
          <w:p w:rsidR="00187F74" w:rsidRPr="00187F74" w:rsidRDefault="00187F74" w:rsidP="00187F74">
            <w:pPr>
              <w:spacing w:before="7" w:line="310" w:lineRule="atLeast"/>
              <w:ind w:right="1137"/>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94"/>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99</w:t>
            </w:r>
          </w:p>
        </w:tc>
        <w:tc>
          <w:tcPr>
            <w:tcW w:w="4468" w:type="dxa"/>
          </w:tcPr>
          <w:p w:rsidR="00187F74" w:rsidRPr="00187F74" w:rsidRDefault="00187F74" w:rsidP="00187F74">
            <w:pPr>
              <w:spacing w:before="9" w:line="320" w:lineRule="exact"/>
              <w:ind w:right="1137"/>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100</w:t>
            </w:r>
          </w:p>
        </w:tc>
        <w:tc>
          <w:tcPr>
            <w:tcW w:w="4468" w:type="dxa"/>
          </w:tcPr>
          <w:p w:rsidR="00187F74" w:rsidRPr="00187F74" w:rsidRDefault="00187F74" w:rsidP="00187F74">
            <w:pPr>
              <w:spacing w:before="7" w:line="310" w:lineRule="atLeast"/>
              <w:ind w:right="1137"/>
              <w:rPr>
                <w:rFonts w:ascii="Times New Roman" w:eastAsia="Times New Roman" w:hAnsi="Times New Roman" w:cs="Times New Roman"/>
                <w:sz w:val="24"/>
              </w:rPr>
            </w:pPr>
            <w:r w:rsidRPr="00187F74">
              <w:rPr>
                <w:rFonts w:ascii="Times New Roman" w:eastAsia="Times New Roman" w:hAnsi="Times New Roman" w:cs="Times New Roman"/>
                <w:sz w:val="24"/>
              </w:rPr>
              <w:t>Решение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тригонометрических </w:t>
            </w:r>
            <w:r w:rsidRPr="00187F74">
              <w:rPr>
                <w:rFonts w:ascii="Times New Roman" w:eastAsia="Times New Roman" w:hAnsi="Times New Roman" w:cs="Times New Roman"/>
                <w:spacing w:val="-2"/>
                <w:sz w:val="24"/>
              </w:rPr>
              <w:t>уравнений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101</w:t>
            </w:r>
          </w:p>
        </w:tc>
        <w:tc>
          <w:tcPr>
            <w:tcW w:w="4468" w:type="dxa"/>
          </w:tcPr>
          <w:p w:rsidR="00187F74" w:rsidRPr="00187F74" w:rsidRDefault="00187F74" w:rsidP="00187F74">
            <w:pPr>
              <w:spacing w:before="7" w:line="310" w:lineRule="atLeast"/>
              <w:rPr>
                <w:rFonts w:ascii="Times New Roman" w:eastAsia="Times New Roman" w:hAnsi="Times New Roman" w:cs="Times New Roman"/>
                <w:b/>
                <w:sz w:val="24"/>
                <w:lang w:val="ru-RU"/>
              </w:rPr>
            </w:pPr>
            <w:r w:rsidRPr="00187F74">
              <w:rPr>
                <w:rFonts w:ascii="Times New Roman" w:eastAsia="Times New Roman" w:hAnsi="Times New Roman" w:cs="Times New Roman"/>
                <w:b/>
                <w:sz w:val="24"/>
                <w:lang w:val="ru-RU"/>
              </w:rPr>
              <w:t>Контрольная работа №6: "Тригонометрические</w:t>
            </w:r>
            <w:r w:rsidRPr="00187F74">
              <w:rPr>
                <w:rFonts w:ascii="Times New Roman" w:eastAsia="Times New Roman" w:hAnsi="Times New Roman" w:cs="Times New Roman"/>
                <w:b/>
                <w:spacing w:val="-15"/>
                <w:sz w:val="24"/>
                <w:lang w:val="ru-RU"/>
              </w:rPr>
              <w:t xml:space="preserve"> </w:t>
            </w:r>
            <w:r w:rsidRPr="00187F74">
              <w:rPr>
                <w:rFonts w:ascii="Times New Roman" w:eastAsia="Times New Roman" w:hAnsi="Times New Roman" w:cs="Times New Roman"/>
                <w:b/>
                <w:sz w:val="24"/>
                <w:lang w:val="ru-RU"/>
              </w:rPr>
              <w:t>выражения</w:t>
            </w:r>
            <w:r w:rsidRPr="00187F74">
              <w:rPr>
                <w:rFonts w:ascii="Times New Roman" w:eastAsia="Times New Roman" w:hAnsi="Times New Roman" w:cs="Times New Roman"/>
                <w:b/>
                <w:spacing w:val="-15"/>
                <w:sz w:val="24"/>
                <w:lang w:val="ru-RU"/>
              </w:rPr>
              <w:t xml:space="preserve"> </w:t>
            </w:r>
            <w:r w:rsidRPr="00187F74">
              <w:rPr>
                <w:rFonts w:ascii="Times New Roman" w:eastAsia="Times New Roman" w:hAnsi="Times New Roman" w:cs="Times New Roman"/>
                <w:b/>
                <w:sz w:val="24"/>
                <w:lang w:val="ru-RU"/>
              </w:rPr>
              <w:t>и тригонометрические уравнения"</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102</w:t>
            </w:r>
          </w:p>
        </w:tc>
        <w:tc>
          <w:tcPr>
            <w:tcW w:w="4468" w:type="dxa"/>
          </w:tcPr>
          <w:p w:rsidR="00187F74" w:rsidRPr="00187F74" w:rsidRDefault="00187F74" w:rsidP="00187F74">
            <w:pPr>
              <w:spacing w:before="38"/>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Последовательности,</w:t>
            </w:r>
            <w:r w:rsidRPr="00187F74">
              <w:rPr>
                <w:rFonts w:ascii="Times New Roman" w:eastAsia="Times New Roman" w:hAnsi="Times New Roman" w:cs="Times New Roman"/>
                <w:spacing w:val="-5"/>
                <w:sz w:val="24"/>
                <w:lang w:val="ru-RU"/>
              </w:rPr>
              <w:t xml:space="preserve"> </w:t>
            </w:r>
            <w:r w:rsidRPr="00187F74">
              <w:rPr>
                <w:rFonts w:ascii="Times New Roman" w:eastAsia="Times New Roman" w:hAnsi="Times New Roman" w:cs="Times New Roman"/>
                <w:sz w:val="24"/>
                <w:lang w:val="ru-RU"/>
              </w:rPr>
              <w:t>способы</w:t>
            </w:r>
            <w:r w:rsidRPr="00187F74">
              <w:rPr>
                <w:rFonts w:ascii="Times New Roman" w:eastAsia="Times New Roman" w:hAnsi="Times New Roman" w:cs="Times New Roman"/>
                <w:spacing w:val="-3"/>
                <w:sz w:val="24"/>
                <w:lang w:val="ru-RU"/>
              </w:rPr>
              <w:t xml:space="preserve"> </w:t>
            </w:r>
            <w:r w:rsidRPr="00187F74">
              <w:rPr>
                <w:rFonts w:ascii="Times New Roman" w:eastAsia="Times New Roman" w:hAnsi="Times New Roman" w:cs="Times New Roman"/>
                <w:spacing w:val="-2"/>
                <w:sz w:val="24"/>
                <w:lang w:val="ru-RU"/>
              </w:rPr>
              <w:t>задания</w:t>
            </w:r>
          </w:p>
          <w:p w:rsidR="00187F74" w:rsidRPr="00187F74" w:rsidRDefault="00187F74" w:rsidP="00187F74">
            <w:pPr>
              <w:spacing w:before="10" w:line="310" w:lineRule="atLeast"/>
              <w:ind w:right="1257"/>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последовательностей.</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Метод математической индукции</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8"/>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103</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Монотонные и ограниченные последовательности.</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История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анализа бесконечно малых</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104</w:t>
            </w:r>
          </w:p>
        </w:tc>
        <w:tc>
          <w:tcPr>
            <w:tcW w:w="446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z w:val="24"/>
              </w:rPr>
              <w:t>Арифметическая</w:t>
            </w:r>
            <w:r w:rsidRPr="00187F74">
              <w:rPr>
                <w:rFonts w:ascii="Times New Roman" w:eastAsia="Times New Roman" w:hAnsi="Times New Roman" w:cs="Times New Roman"/>
                <w:spacing w:val="-4"/>
                <w:sz w:val="24"/>
              </w:rPr>
              <w:t xml:space="preserve"> </w:t>
            </w:r>
            <w:r w:rsidRPr="00187F74">
              <w:rPr>
                <w:rFonts w:ascii="Times New Roman" w:eastAsia="Times New Roman" w:hAnsi="Times New Roman" w:cs="Times New Roman"/>
                <w:spacing w:val="-2"/>
                <w:sz w:val="24"/>
              </w:rPr>
              <w:t>прогрессия</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105</w:t>
            </w:r>
          </w:p>
        </w:tc>
        <w:tc>
          <w:tcPr>
            <w:tcW w:w="446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z w:val="24"/>
              </w:rPr>
              <w:t>Геометрическая</w:t>
            </w:r>
            <w:r w:rsidRPr="00187F74">
              <w:rPr>
                <w:rFonts w:ascii="Times New Roman" w:eastAsia="Times New Roman" w:hAnsi="Times New Roman" w:cs="Times New Roman"/>
                <w:spacing w:val="-6"/>
                <w:sz w:val="24"/>
              </w:rPr>
              <w:t xml:space="preserve"> </w:t>
            </w:r>
            <w:r w:rsidRPr="00187F74">
              <w:rPr>
                <w:rFonts w:ascii="Times New Roman" w:eastAsia="Times New Roman" w:hAnsi="Times New Roman" w:cs="Times New Roman"/>
                <w:spacing w:val="-2"/>
                <w:sz w:val="24"/>
              </w:rPr>
              <w:t>прогрессия</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106</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rPr>
            </w:pPr>
            <w:r w:rsidRPr="00187F74">
              <w:rPr>
                <w:rFonts w:ascii="Times New Roman" w:eastAsia="Times New Roman" w:hAnsi="Times New Roman" w:cs="Times New Roman"/>
                <w:sz w:val="24"/>
              </w:rPr>
              <w:t>Бесконечно</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убывающая</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геометрическая </w:t>
            </w:r>
            <w:r w:rsidRPr="00187F74">
              <w:rPr>
                <w:rFonts w:ascii="Times New Roman" w:eastAsia="Times New Roman" w:hAnsi="Times New Roman" w:cs="Times New Roman"/>
                <w:spacing w:val="-2"/>
                <w:sz w:val="24"/>
              </w:rPr>
              <w:t>прогрессия</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107</w:t>
            </w:r>
          </w:p>
        </w:tc>
        <w:tc>
          <w:tcPr>
            <w:tcW w:w="4468" w:type="dxa"/>
          </w:tcPr>
          <w:p w:rsidR="00187F74" w:rsidRPr="00187F74" w:rsidRDefault="00187F74" w:rsidP="00187F74">
            <w:pPr>
              <w:spacing w:before="7" w:line="310" w:lineRule="atLeast"/>
              <w:ind w:right="176"/>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Сумма</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бесконечно</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убывающей геометрической прогрессии</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94"/>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108</w:t>
            </w:r>
          </w:p>
        </w:tc>
        <w:tc>
          <w:tcPr>
            <w:tcW w:w="4468" w:type="dxa"/>
          </w:tcPr>
          <w:p w:rsidR="00187F74" w:rsidRPr="00187F74" w:rsidRDefault="00187F74" w:rsidP="00187F74">
            <w:pPr>
              <w:spacing w:before="9"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Линейный и экспоненциальный рост. Число</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е.</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Формула</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сложных</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процентов</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8"/>
        <w:gridCol w:w="4468"/>
        <w:gridCol w:w="1166"/>
        <w:gridCol w:w="1840"/>
        <w:gridCol w:w="1910"/>
        <w:gridCol w:w="1346"/>
        <w:gridCol w:w="2220"/>
      </w:tblGrid>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109</w:t>
            </w:r>
          </w:p>
        </w:tc>
        <w:tc>
          <w:tcPr>
            <w:tcW w:w="4468" w:type="dxa"/>
          </w:tcPr>
          <w:p w:rsidR="00187F74" w:rsidRPr="00187F74" w:rsidRDefault="00187F74" w:rsidP="00187F74">
            <w:pPr>
              <w:spacing w:before="9"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Линейный и экспоненциальный рост. Число</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е.</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Формула</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сложных</w:t>
            </w:r>
            <w:r w:rsidRPr="00187F74">
              <w:rPr>
                <w:rFonts w:ascii="Times New Roman" w:eastAsia="Times New Roman" w:hAnsi="Times New Roman" w:cs="Times New Roman"/>
                <w:spacing w:val="-9"/>
                <w:sz w:val="24"/>
                <w:lang w:val="ru-RU"/>
              </w:rPr>
              <w:t xml:space="preserve"> </w:t>
            </w:r>
            <w:r w:rsidRPr="00187F74">
              <w:rPr>
                <w:rFonts w:ascii="Times New Roman" w:eastAsia="Times New Roman" w:hAnsi="Times New Roman" w:cs="Times New Roman"/>
                <w:sz w:val="24"/>
                <w:lang w:val="ru-RU"/>
              </w:rPr>
              <w:t>процентов</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995"/>
        </w:trPr>
        <w:tc>
          <w:tcPr>
            <w:tcW w:w="878" w:type="dxa"/>
          </w:tcPr>
          <w:p w:rsidR="00187F74" w:rsidRPr="00187F74" w:rsidRDefault="00187F74" w:rsidP="00187F74">
            <w:pPr>
              <w:spacing w:before="81"/>
              <w:rPr>
                <w:rFonts w:ascii="Times New Roman" w:eastAsia="Times New Roman" w:hAnsi="Times New Roman" w:cs="Times New Roman"/>
                <w:b/>
                <w:sz w:val="24"/>
              </w:rPr>
            </w:pPr>
          </w:p>
          <w:p w:rsidR="00187F74" w:rsidRPr="00187F74" w:rsidRDefault="00187F74" w:rsidP="00187F74">
            <w:pPr>
              <w:spacing w:before="1"/>
              <w:rPr>
                <w:rFonts w:ascii="Times New Roman" w:eastAsia="Times New Roman" w:hAnsi="Times New Roman" w:cs="Times New Roman"/>
                <w:sz w:val="24"/>
              </w:rPr>
            </w:pPr>
            <w:r w:rsidRPr="00187F74">
              <w:rPr>
                <w:rFonts w:ascii="Times New Roman" w:eastAsia="Times New Roman" w:hAnsi="Times New Roman" w:cs="Times New Roman"/>
                <w:spacing w:val="-5"/>
                <w:sz w:val="24"/>
              </w:rPr>
              <w:t>110</w:t>
            </w:r>
          </w:p>
        </w:tc>
        <w:tc>
          <w:tcPr>
            <w:tcW w:w="4468" w:type="dxa"/>
          </w:tcPr>
          <w:p w:rsidR="00187F74" w:rsidRPr="00187F74" w:rsidRDefault="00187F74" w:rsidP="00187F74">
            <w:pPr>
              <w:spacing w:before="7" w:line="310" w:lineRule="atLeast"/>
              <w:ind w:right="185"/>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Использование прогрессии для решения</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реальных</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задач</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 xml:space="preserve">прикладного </w:t>
            </w:r>
            <w:r w:rsidRPr="00187F74">
              <w:rPr>
                <w:rFonts w:ascii="Times New Roman" w:eastAsia="Times New Roman" w:hAnsi="Times New Roman" w:cs="Times New Roman"/>
                <w:spacing w:val="-2"/>
                <w:sz w:val="24"/>
                <w:lang w:val="ru-RU"/>
              </w:rPr>
              <w:t>характера</w:t>
            </w:r>
          </w:p>
        </w:tc>
        <w:tc>
          <w:tcPr>
            <w:tcW w:w="1166" w:type="dxa"/>
          </w:tcPr>
          <w:p w:rsidR="00187F74" w:rsidRPr="00187F74" w:rsidRDefault="00187F74" w:rsidP="00187F74">
            <w:pPr>
              <w:spacing w:before="81"/>
              <w:rPr>
                <w:rFonts w:ascii="Times New Roman" w:eastAsia="Times New Roman" w:hAnsi="Times New Roman" w:cs="Times New Roman"/>
                <w:b/>
                <w:sz w:val="24"/>
                <w:lang w:val="ru-RU"/>
              </w:rPr>
            </w:pPr>
          </w:p>
          <w:p w:rsidR="00187F74" w:rsidRPr="00187F74" w:rsidRDefault="00187F74" w:rsidP="00187F74">
            <w:pPr>
              <w:spacing w:before="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111</w:t>
            </w:r>
          </w:p>
        </w:tc>
        <w:tc>
          <w:tcPr>
            <w:tcW w:w="4468" w:type="dxa"/>
          </w:tcPr>
          <w:p w:rsidR="00187F74" w:rsidRPr="00187F74" w:rsidRDefault="00187F74" w:rsidP="00187F74">
            <w:pPr>
              <w:spacing w:before="7" w:line="310" w:lineRule="atLeast"/>
              <w:rPr>
                <w:rFonts w:ascii="Times New Roman" w:eastAsia="Times New Roman" w:hAnsi="Times New Roman" w:cs="Times New Roman"/>
                <w:b/>
                <w:sz w:val="24"/>
                <w:lang w:val="ru-RU"/>
              </w:rPr>
            </w:pPr>
            <w:r w:rsidRPr="00187F74">
              <w:rPr>
                <w:rFonts w:ascii="Times New Roman" w:eastAsia="Times New Roman" w:hAnsi="Times New Roman" w:cs="Times New Roman"/>
                <w:b/>
                <w:sz w:val="24"/>
                <w:lang w:val="ru-RU"/>
              </w:rPr>
              <w:t>Контрольная работа №7: "Последовательности</w:t>
            </w:r>
            <w:r w:rsidRPr="00187F74">
              <w:rPr>
                <w:rFonts w:ascii="Times New Roman" w:eastAsia="Times New Roman" w:hAnsi="Times New Roman" w:cs="Times New Roman"/>
                <w:b/>
                <w:spacing w:val="-15"/>
                <w:sz w:val="24"/>
                <w:lang w:val="ru-RU"/>
              </w:rPr>
              <w:t xml:space="preserve"> </w:t>
            </w:r>
            <w:r w:rsidRPr="00187F74">
              <w:rPr>
                <w:rFonts w:ascii="Times New Roman" w:eastAsia="Times New Roman" w:hAnsi="Times New Roman" w:cs="Times New Roman"/>
                <w:b/>
                <w:sz w:val="24"/>
                <w:lang w:val="ru-RU"/>
              </w:rPr>
              <w:t>и</w:t>
            </w:r>
            <w:r w:rsidRPr="00187F74">
              <w:rPr>
                <w:rFonts w:ascii="Times New Roman" w:eastAsia="Times New Roman" w:hAnsi="Times New Roman" w:cs="Times New Roman"/>
                <w:b/>
                <w:spacing w:val="-15"/>
                <w:sz w:val="24"/>
                <w:lang w:val="ru-RU"/>
              </w:rPr>
              <w:t xml:space="preserve"> </w:t>
            </w:r>
            <w:r w:rsidRPr="00187F74">
              <w:rPr>
                <w:rFonts w:ascii="Times New Roman" w:eastAsia="Times New Roman" w:hAnsi="Times New Roman" w:cs="Times New Roman"/>
                <w:b/>
                <w:sz w:val="24"/>
                <w:lang w:val="ru-RU"/>
              </w:rPr>
              <w:t>прогрессии"</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112</w:t>
            </w:r>
          </w:p>
        </w:tc>
        <w:tc>
          <w:tcPr>
            <w:tcW w:w="4468" w:type="dxa"/>
          </w:tcPr>
          <w:p w:rsidR="00187F74" w:rsidRPr="00187F74" w:rsidRDefault="00187F74" w:rsidP="00187F74">
            <w:pPr>
              <w:spacing w:before="41"/>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Непрерывные</w:t>
            </w:r>
            <w:r w:rsidRPr="00187F74">
              <w:rPr>
                <w:rFonts w:ascii="Times New Roman" w:eastAsia="Times New Roman" w:hAnsi="Times New Roman" w:cs="Times New Roman"/>
                <w:spacing w:val="-3"/>
                <w:sz w:val="24"/>
                <w:lang w:val="ru-RU"/>
              </w:rPr>
              <w:t xml:space="preserve"> </w:t>
            </w:r>
            <w:r w:rsidRPr="00187F74">
              <w:rPr>
                <w:rFonts w:ascii="Times New Roman" w:eastAsia="Times New Roman" w:hAnsi="Times New Roman" w:cs="Times New Roman"/>
                <w:sz w:val="24"/>
                <w:lang w:val="ru-RU"/>
              </w:rPr>
              <w:t>функции и их</w:t>
            </w:r>
            <w:r w:rsidRPr="00187F74">
              <w:rPr>
                <w:rFonts w:ascii="Times New Roman" w:eastAsia="Times New Roman" w:hAnsi="Times New Roman" w:cs="Times New Roman"/>
                <w:spacing w:val="1"/>
                <w:sz w:val="24"/>
                <w:lang w:val="ru-RU"/>
              </w:rPr>
              <w:t xml:space="preserve"> </w:t>
            </w:r>
            <w:r w:rsidRPr="00187F74">
              <w:rPr>
                <w:rFonts w:ascii="Times New Roman" w:eastAsia="Times New Roman" w:hAnsi="Times New Roman" w:cs="Times New Roman"/>
                <w:spacing w:val="-2"/>
                <w:sz w:val="24"/>
                <w:lang w:val="ru-RU"/>
              </w:rPr>
              <w:t>свойства</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113</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Точка</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разрыва.</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Асимптоты</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 xml:space="preserve">графиков </w:t>
            </w:r>
            <w:r w:rsidRPr="00187F74">
              <w:rPr>
                <w:rFonts w:ascii="Times New Roman" w:eastAsia="Times New Roman" w:hAnsi="Times New Roman" w:cs="Times New Roman"/>
                <w:spacing w:val="-2"/>
                <w:sz w:val="24"/>
                <w:lang w:val="ru-RU"/>
              </w:rPr>
              <w:t>функций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114</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Свойства</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функций</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непрерывных</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 xml:space="preserve">на </w:t>
            </w:r>
            <w:r w:rsidRPr="00187F74">
              <w:rPr>
                <w:rFonts w:ascii="Times New Roman" w:eastAsia="Times New Roman" w:hAnsi="Times New Roman" w:cs="Times New Roman"/>
                <w:spacing w:val="-2"/>
                <w:sz w:val="24"/>
                <w:lang w:val="ru-RU"/>
              </w:rPr>
              <w:t>отрезке</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115</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Свойства</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функций</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непрерывных</w:t>
            </w:r>
            <w:r w:rsidRPr="00187F74">
              <w:rPr>
                <w:rFonts w:ascii="Times New Roman" w:eastAsia="Times New Roman" w:hAnsi="Times New Roman" w:cs="Times New Roman"/>
                <w:spacing w:val="-11"/>
                <w:sz w:val="24"/>
                <w:lang w:val="ru-RU"/>
              </w:rPr>
              <w:t xml:space="preserve"> </w:t>
            </w:r>
            <w:r w:rsidRPr="00187F74">
              <w:rPr>
                <w:rFonts w:ascii="Times New Roman" w:eastAsia="Times New Roman" w:hAnsi="Times New Roman" w:cs="Times New Roman"/>
                <w:sz w:val="24"/>
                <w:lang w:val="ru-RU"/>
              </w:rPr>
              <w:t xml:space="preserve">на </w:t>
            </w:r>
            <w:r w:rsidRPr="00187F74">
              <w:rPr>
                <w:rFonts w:ascii="Times New Roman" w:eastAsia="Times New Roman" w:hAnsi="Times New Roman" w:cs="Times New Roman"/>
                <w:spacing w:val="-2"/>
                <w:sz w:val="24"/>
                <w:lang w:val="ru-RU"/>
              </w:rPr>
              <w:t>отрезке</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116</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Метод</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интервалов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для</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 xml:space="preserve">решения </w:t>
            </w:r>
            <w:r w:rsidRPr="00187F74">
              <w:rPr>
                <w:rFonts w:ascii="Times New Roman" w:eastAsia="Times New Roman" w:hAnsi="Times New Roman" w:cs="Times New Roman"/>
                <w:spacing w:val="-2"/>
                <w:sz w:val="24"/>
                <w:lang w:val="ru-RU"/>
              </w:rPr>
              <w:t>неравенств</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117</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Метод</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интервалов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для</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 xml:space="preserve">решения </w:t>
            </w:r>
            <w:r w:rsidRPr="00187F74">
              <w:rPr>
                <w:rFonts w:ascii="Times New Roman" w:eastAsia="Times New Roman" w:hAnsi="Times New Roman" w:cs="Times New Roman"/>
                <w:spacing w:val="-2"/>
                <w:sz w:val="24"/>
                <w:lang w:val="ru-RU"/>
              </w:rPr>
              <w:t>неравенств</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118</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Метод</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интервалов</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для</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 xml:space="preserve">решения </w:t>
            </w:r>
            <w:r w:rsidRPr="00187F74">
              <w:rPr>
                <w:rFonts w:ascii="Times New Roman" w:eastAsia="Times New Roman" w:hAnsi="Times New Roman" w:cs="Times New Roman"/>
                <w:spacing w:val="-2"/>
                <w:sz w:val="24"/>
                <w:lang w:val="ru-RU"/>
              </w:rPr>
              <w:t>неравенств</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119</w:t>
            </w:r>
          </w:p>
        </w:tc>
        <w:tc>
          <w:tcPr>
            <w:tcW w:w="4468" w:type="dxa"/>
          </w:tcPr>
          <w:p w:rsidR="00187F74" w:rsidRPr="00187F74" w:rsidRDefault="00187F74" w:rsidP="00187F74">
            <w:pPr>
              <w:spacing w:before="6"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Применение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свойств</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непрерывных функций для решения задач</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120</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Применение</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свойств</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непрерывных функций для решения задач</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705"/>
              <w:jc w:val="right"/>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878"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121</w:t>
            </w:r>
          </w:p>
        </w:tc>
        <w:tc>
          <w:tcPr>
            <w:tcW w:w="4468" w:type="dxa"/>
          </w:tcPr>
          <w:p w:rsidR="00187F74" w:rsidRPr="00187F74" w:rsidRDefault="00187F74" w:rsidP="00187F74">
            <w:pPr>
              <w:spacing w:before="41"/>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Первая</w:t>
            </w:r>
            <w:r w:rsidRPr="00187F74">
              <w:rPr>
                <w:rFonts w:ascii="Times New Roman" w:eastAsia="Times New Roman" w:hAnsi="Times New Roman" w:cs="Times New Roman"/>
                <w:spacing w:val="-4"/>
                <w:sz w:val="24"/>
                <w:lang w:val="ru-RU"/>
              </w:rPr>
              <w:t xml:space="preserve"> </w:t>
            </w:r>
            <w:r w:rsidRPr="00187F74">
              <w:rPr>
                <w:rFonts w:ascii="Times New Roman" w:eastAsia="Times New Roman" w:hAnsi="Times New Roman" w:cs="Times New Roman"/>
                <w:sz w:val="24"/>
                <w:lang w:val="ru-RU"/>
              </w:rPr>
              <w:t>и</w:t>
            </w:r>
            <w:r w:rsidRPr="00187F74">
              <w:rPr>
                <w:rFonts w:ascii="Times New Roman" w:eastAsia="Times New Roman" w:hAnsi="Times New Roman" w:cs="Times New Roman"/>
                <w:spacing w:val="-1"/>
                <w:sz w:val="24"/>
                <w:lang w:val="ru-RU"/>
              </w:rPr>
              <w:t xml:space="preserve"> </w:t>
            </w:r>
            <w:r w:rsidRPr="00187F74">
              <w:rPr>
                <w:rFonts w:ascii="Times New Roman" w:eastAsia="Times New Roman" w:hAnsi="Times New Roman" w:cs="Times New Roman"/>
                <w:sz w:val="24"/>
                <w:lang w:val="ru-RU"/>
              </w:rPr>
              <w:t>вторая</w:t>
            </w:r>
            <w:r w:rsidRPr="00187F74">
              <w:rPr>
                <w:rFonts w:ascii="Times New Roman" w:eastAsia="Times New Roman" w:hAnsi="Times New Roman" w:cs="Times New Roman"/>
                <w:spacing w:val="-2"/>
                <w:sz w:val="24"/>
                <w:lang w:val="ru-RU"/>
              </w:rPr>
              <w:t xml:space="preserve"> </w:t>
            </w:r>
            <w:r w:rsidRPr="00187F74">
              <w:rPr>
                <w:rFonts w:ascii="Times New Roman" w:eastAsia="Times New Roman" w:hAnsi="Times New Roman" w:cs="Times New Roman"/>
                <w:sz w:val="24"/>
                <w:lang w:val="ru-RU"/>
              </w:rPr>
              <w:t>производные</w:t>
            </w:r>
            <w:r w:rsidRPr="00187F74">
              <w:rPr>
                <w:rFonts w:ascii="Times New Roman" w:eastAsia="Times New Roman" w:hAnsi="Times New Roman" w:cs="Times New Roman"/>
                <w:spacing w:val="-2"/>
                <w:sz w:val="24"/>
                <w:lang w:val="ru-RU"/>
              </w:rPr>
              <w:t xml:space="preserve"> функции</w:t>
            </w:r>
          </w:p>
        </w:tc>
        <w:tc>
          <w:tcPr>
            <w:tcW w:w="1166" w:type="dxa"/>
          </w:tcPr>
          <w:p w:rsidR="00187F74" w:rsidRPr="00187F74" w:rsidRDefault="00187F74" w:rsidP="00187F74">
            <w:pPr>
              <w:spacing w:before="41"/>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878"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122</w:t>
            </w:r>
          </w:p>
        </w:tc>
        <w:tc>
          <w:tcPr>
            <w:tcW w:w="4468" w:type="dxa"/>
          </w:tcPr>
          <w:p w:rsidR="00187F74" w:rsidRPr="00187F74" w:rsidRDefault="00187F74" w:rsidP="00187F74">
            <w:pPr>
              <w:spacing w:before="7" w:line="310" w:lineRule="atLeast"/>
              <w:rPr>
                <w:rFonts w:ascii="Times New Roman" w:eastAsia="Times New Roman" w:hAnsi="Times New Roman" w:cs="Times New Roman"/>
                <w:sz w:val="24"/>
              </w:rPr>
            </w:pPr>
            <w:r w:rsidRPr="00187F74">
              <w:rPr>
                <w:rFonts w:ascii="Times New Roman" w:eastAsia="Times New Roman" w:hAnsi="Times New Roman" w:cs="Times New Roman"/>
                <w:sz w:val="24"/>
              </w:rPr>
              <w:t>Определение,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геометрический</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смысл </w:t>
            </w:r>
            <w:r w:rsidRPr="00187F74">
              <w:rPr>
                <w:rFonts w:ascii="Times New Roman" w:eastAsia="Times New Roman" w:hAnsi="Times New Roman" w:cs="Times New Roman"/>
                <w:spacing w:val="-2"/>
                <w:sz w:val="24"/>
              </w:rPr>
              <w:t>производной</w:t>
            </w:r>
          </w:p>
        </w:tc>
        <w:tc>
          <w:tcPr>
            <w:tcW w:w="1166" w:type="dxa"/>
          </w:tcPr>
          <w:p w:rsidR="00187F74" w:rsidRPr="00187F74" w:rsidRDefault="00187F74" w:rsidP="00187F74">
            <w:pPr>
              <w:spacing w:before="199"/>
              <w:ind w:right="423"/>
              <w:jc w:val="right"/>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4819"/>
        <w:gridCol w:w="984"/>
        <w:gridCol w:w="1840"/>
        <w:gridCol w:w="1910"/>
        <w:gridCol w:w="1346"/>
        <w:gridCol w:w="2220"/>
      </w:tblGrid>
      <w:tr w:rsidR="00187F74" w:rsidRPr="00187F74" w:rsidTr="00187F74">
        <w:trPr>
          <w:trHeight w:val="681"/>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123</w:t>
            </w:r>
          </w:p>
        </w:tc>
        <w:tc>
          <w:tcPr>
            <w:tcW w:w="4819" w:type="dxa"/>
          </w:tcPr>
          <w:p w:rsidR="00187F74" w:rsidRPr="00187F74" w:rsidRDefault="00187F74" w:rsidP="00187F74">
            <w:pPr>
              <w:spacing w:before="9" w:line="320" w:lineRule="exact"/>
              <w:rPr>
                <w:rFonts w:ascii="Times New Roman" w:eastAsia="Times New Roman" w:hAnsi="Times New Roman" w:cs="Times New Roman"/>
                <w:sz w:val="24"/>
              </w:rPr>
            </w:pPr>
            <w:r w:rsidRPr="00187F74">
              <w:rPr>
                <w:rFonts w:ascii="Times New Roman" w:eastAsia="Times New Roman" w:hAnsi="Times New Roman" w:cs="Times New Roman"/>
                <w:sz w:val="24"/>
              </w:rPr>
              <w:t>Определение,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физический</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 xml:space="preserve">смысл </w:t>
            </w:r>
            <w:r w:rsidRPr="00187F74">
              <w:rPr>
                <w:rFonts w:ascii="Times New Roman" w:eastAsia="Times New Roman" w:hAnsi="Times New Roman" w:cs="Times New Roman"/>
                <w:spacing w:val="-2"/>
                <w:sz w:val="24"/>
              </w:rPr>
              <w:t>производной</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124</w:t>
            </w:r>
          </w:p>
        </w:tc>
        <w:tc>
          <w:tcPr>
            <w:tcW w:w="4819"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Уравнение</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касательной</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к</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 xml:space="preserve">графику </w:t>
            </w:r>
            <w:r w:rsidRPr="00187F74">
              <w:rPr>
                <w:rFonts w:ascii="Times New Roman" w:eastAsia="Times New Roman" w:hAnsi="Times New Roman" w:cs="Times New Roman"/>
                <w:spacing w:val="-2"/>
                <w:sz w:val="24"/>
                <w:lang w:val="ru-RU"/>
              </w:rPr>
              <w:t>функции</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125</w:t>
            </w:r>
          </w:p>
        </w:tc>
        <w:tc>
          <w:tcPr>
            <w:tcW w:w="4819"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Уравнение</w:t>
            </w:r>
            <w:r w:rsidRPr="00187F74">
              <w:rPr>
                <w:rFonts w:ascii="Times New Roman" w:eastAsia="Times New Roman" w:hAnsi="Times New Roman" w:cs="Times New Roman"/>
                <w:spacing w:val="-12"/>
                <w:sz w:val="24"/>
                <w:lang w:val="ru-RU"/>
              </w:rPr>
              <w:t xml:space="preserve"> </w:t>
            </w:r>
            <w:r w:rsidRPr="00187F74">
              <w:rPr>
                <w:rFonts w:ascii="Times New Roman" w:eastAsia="Times New Roman" w:hAnsi="Times New Roman" w:cs="Times New Roman"/>
                <w:sz w:val="24"/>
                <w:lang w:val="ru-RU"/>
              </w:rPr>
              <w:t>касательной</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к</w:t>
            </w:r>
            <w:r w:rsidRPr="00187F74">
              <w:rPr>
                <w:rFonts w:ascii="Times New Roman" w:eastAsia="Times New Roman" w:hAnsi="Times New Roman" w:cs="Times New Roman"/>
                <w:spacing w:val="-10"/>
                <w:sz w:val="24"/>
                <w:lang w:val="ru-RU"/>
              </w:rPr>
              <w:t xml:space="preserve"> </w:t>
            </w:r>
            <w:r w:rsidRPr="00187F74">
              <w:rPr>
                <w:rFonts w:ascii="Times New Roman" w:eastAsia="Times New Roman" w:hAnsi="Times New Roman" w:cs="Times New Roman"/>
                <w:sz w:val="24"/>
                <w:lang w:val="ru-RU"/>
              </w:rPr>
              <w:t xml:space="preserve">графику </w:t>
            </w:r>
            <w:r w:rsidRPr="00187F74">
              <w:rPr>
                <w:rFonts w:ascii="Times New Roman" w:eastAsia="Times New Roman" w:hAnsi="Times New Roman" w:cs="Times New Roman"/>
                <w:spacing w:val="-2"/>
                <w:sz w:val="24"/>
                <w:lang w:val="ru-RU"/>
              </w:rPr>
              <w:t>функции</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4"/>
        </w:trPr>
        <w:tc>
          <w:tcPr>
            <w:tcW w:w="709"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126</w:t>
            </w:r>
          </w:p>
        </w:tc>
        <w:tc>
          <w:tcPr>
            <w:tcW w:w="4819"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z w:val="24"/>
              </w:rPr>
              <w:t>Производные</w:t>
            </w:r>
            <w:r w:rsidRPr="00187F74">
              <w:rPr>
                <w:rFonts w:ascii="Times New Roman" w:eastAsia="Times New Roman" w:hAnsi="Times New Roman" w:cs="Times New Roman"/>
                <w:spacing w:val="-6"/>
                <w:sz w:val="24"/>
              </w:rPr>
              <w:t xml:space="preserve"> </w:t>
            </w:r>
            <w:r w:rsidRPr="00187F74">
              <w:rPr>
                <w:rFonts w:ascii="Times New Roman" w:eastAsia="Times New Roman" w:hAnsi="Times New Roman" w:cs="Times New Roman"/>
                <w:sz w:val="24"/>
              </w:rPr>
              <w:t>элементарных</w:t>
            </w:r>
            <w:r w:rsidRPr="00187F74">
              <w:rPr>
                <w:rFonts w:ascii="Times New Roman" w:eastAsia="Times New Roman" w:hAnsi="Times New Roman" w:cs="Times New Roman"/>
                <w:spacing w:val="-1"/>
                <w:sz w:val="24"/>
              </w:rPr>
              <w:t xml:space="preserve"> </w:t>
            </w:r>
            <w:r w:rsidRPr="00187F74">
              <w:rPr>
                <w:rFonts w:ascii="Times New Roman" w:eastAsia="Times New Roman" w:hAnsi="Times New Roman" w:cs="Times New Roman"/>
                <w:spacing w:val="-2"/>
                <w:sz w:val="24"/>
              </w:rPr>
              <w:t>функций</w:t>
            </w:r>
          </w:p>
        </w:tc>
        <w:tc>
          <w:tcPr>
            <w:tcW w:w="984" w:type="dxa"/>
          </w:tcPr>
          <w:p w:rsidR="00187F74" w:rsidRPr="00187F74" w:rsidRDefault="00187F74" w:rsidP="00187F74">
            <w:pPr>
              <w:spacing w:before="4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709"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pacing w:val="-5"/>
                <w:sz w:val="24"/>
              </w:rPr>
              <w:t>127</w:t>
            </w:r>
          </w:p>
        </w:tc>
        <w:tc>
          <w:tcPr>
            <w:tcW w:w="4819"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z w:val="24"/>
              </w:rPr>
              <w:t>Производные</w:t>
            </w:r>
            <w:r w:rsidRPr="00187F74">
              <w:rPr>
                <w:rFonts w:ascii="Times New Roman" w:eastAsia="Times New Roman" w:hAnsi="Times New Roman" w:cs="Times New Roman"/>
                <w:spacing w:val="-3"/>
                <w:sz w:val="24"/>
              </w:rPr>
              <w:t xml:space="preserve"> </w:t>
            </w:r>
            <w:r w:rsidRPr="00187F74">
              <w:rPr>
                <w:rFonts w:ascii="Times New Roman" w:eastAsia="Times New Roman" w:hAnsi="Times New Roman" w:cs="Times New Roman"/>
                <w:sz w:val="24"/>
              </w:rPr>
              <w:t>элементарных</w:t>
            </w:r>
            <w:r w:rsidRPr="00187F74">
              <w:rPr>
                <w:rFonts w:ascii="Times New Roman" w:eastAsia="Times New Roman" w:hAnsi="Times New Roman" w:cs="Times New Roman"/>
                <w:spacing w:val="1"/>
                <w:sz w:val="24"/>
              </w:rPr>
              <w:t xml:space="preserve"> </w:t>
            </w:r>
            <w:r w:rsidRPr="00187F74">
              <w:rPr>
                <w:rFonts w:ascii="Times New Roman" w:eastAsia="Times New Roman" w:hAnsi="Times New Roman" w:cs="Times New Roman"/>
                <w:spacing w:val="-2"/>
                <w:sz w:val="24"/>
              </w:rPr>
              <w:t>функций</w:t>
            </w:r>
          </w:p>
        </w:tc>
        <w:tc>
          <w:tcPr>
            <w:tcW w:w="984" w:type="dxa"/>
          </w:tcPr>
          <w:p w:rsidR="00187F74" w:rsidRPr="00187F74" w:rsidRDefault="00187F74" w:rsidP="00187F74">
            <w:pPr>
              <w:spacing w:before="38"/>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38"/>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128</w:t>
            </w:r>
          </w:p>
        </w:tc>
        <w:tc>
          <w:tcPr>
            <w:tcW w:w="4819" w:type="dxa"/>
          </w:tcPr>
          <w:p w:rsidR="00187F74" w:rsidRPr="00187F74" w:rsidRDefault="00187F74" w:rsidP="00187F74">
            <w:pPr>
              <w:spacing w:before="6" w:line="320" w:lineRule="exac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Производная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суммы,</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произведения, частного и композиции функций</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129</w:t>
            </w:r>
          </w:p>
        </w:tc>
        <w:tc>
          <w:tcPr>
            <w:tcW w:w="4819"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Производная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суммы,</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произведения, частного и композиции функций</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spacing w:before="199"/>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0.5</w:t>
            </w: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130</w:t>
            </w:r>
          </w:p>
        </w:tc>
        <w:tc>
          <w:tcPr>
            <w:tcW w:w="4819" w:type="dxa"/>
          </w:tcPr>
          <w:p w:rsidR="00187F74" w:rsidRPr="00187F74" w:rsidRDefault="00187F74" w:rsidP="00187F74">
            <w:pPr>
              <w:spacing w:before="7" w:line="310" w:lineRule="atLeast"/>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Производная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суммы,</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произведения, частного и композиции функций</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709" w:type="dxa"/>
          </w:tcPr>
          <w:p w:rsidR="00187F74" w:rsidRPr="00187F74" w:rsidRDefault="00187F74" w:rsidP="00187F74">
            <w:pPr>
              <w:spacing w:before="38"/>
              <w:rPr>
                <w:rFonts w:ascii="Times New Roman" w:eastAsia="Times New Roman" w:hAnsi="Times New Roman" w:cs="Times New Roman"/>
                <w:sz w:val="24"/>
              </w:rPr>
            </w:pPr>
            <w:r w:rsidRPr="00187F74">
              <w:rPr>
                <w:rFonts w:ascii="Times New Roman" w:eastAsia="Times New Roman" w:hAnsi="Times New Roman" w:cs="Times New Roman"/>
                <w:spacing w:val="-5"/>
                <w:sz w:val="24"/>
              </w:rPr>
              <w:t>131</w:t>
            </w:r>
          </w:p>
        </w:tc>
        <w:tc>
          <w:tcPr>
            <w:tcW w:w="4819" w:type="dxa"/>
          </w:tcPr>
          <w:p w:rsidR="00187F74" w:rsidRPr="00187F74" w:rsidRDefault="00187F74" w:rsidP="00187F74">
            <w:pPr>
              <w:spacing w:before="38"/>
              <w:rPr>
                <w:rFonts w:ascii="Times New Roman" w:eastAsia="Times New Roman" w:hAnsi="Times New Roman" w:cs="Times New Roman"/>
                <w:b/>
                <w:sz w:val="24"/>
              </w:rPr>
            </w:pPr>
            <w:r w:rsidRPr="00187F74">
              <w:rPr>
                <w:rFonts w:ascii="Times New Roman" w:eastAsia="Times New Roman" w:hAnsi="Times New Roman" w:cs="Times New Roman"/>
                <w:b/>
                <w:sz w:val="24"/>
              </w:rPr>
              <w:t>Контрольная</w:t>
            </w:r>
            <w:r w:rsidRPr="00187F74">
              <w:rPr>
                <w:rFonts w:ascii="Times New Roman" w:eastAsia="Times New Roman" w:hAnsi="Times New Roman" w:cs="Times New Roman"/>
                <w:b/>
                <w:spacing w:val="-3"/>
                <w:sz w:val="24"/>
              </w:rPr>
              <w:t xml:space="preserve"> </w:t>
            </w:r>
            <w:r w:rsidRPr="00187F74">
              <w:rPr>
                <w:rFonts w:ascii="Times New Roman" w:eastAsia="Times New Roman" w:hAnsi="Times New Roman" w:cs="Times New Roman"/>
                <w:b/>
                <w:sz w:val="24"/>
              </w:rPr>
              <w:t>работа №8:</w:t>
            </w:r>
            <w:r w:rsidRPr="00187F74">
              <w:rPr>
                <w:rFonts w:ascii="Times New Roman" w:eastAsia="Times New Roman" w:hAnsi="Times New Roman" w:cs="Times New Roman"/>
                <w:b/>
                <w:spacing w:val="-2"/>
                <w:sz w:val="24"/>
              </w:rPr>
              <w:t xml:space="preserve"> "Производная"</w:t>
            </w:r>
          </w:p>
        </w:tc>
        <w:tc>
          <w:tcPr>
            <w:tcW w:w="984" w:type="dxa"/>
          </w:tcPr>
          <w:p w:rsidR="00187F74" w:rsidRPr="00187F74" w:rsidRDefault="00187F74" w:rsidP="00187F74">
            <w:pPr>
              <w:spacing w:before="38"/>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38"/>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9"/>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132</w:t>
            </w:r>
          </w:p>
        </w:tc>
        <w:tc>
          <w:tcPr>
            <w:tcW w:w="4819" w:type="dxa"/>
          </w:tcPr>
          <w:p w:rsidR="00187F74" w:rsidRPr="00187F74" w:rsidRDefault="00187F74" w:rsidP="00187F74">
            <w:pPr>
              <w:spacing w:before="6" w:line="320" w:lineRule="exact"/>
              <w:ind w:right="185"/>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Повторение, обобщение, систематизация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знаний:</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"Уравнения"</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8"/>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133</w:t>
            </w:r>
          </w:p>
        </w:tc>
        <w:tc>
          <w:tcPr>
            <w:tcW w:w="4819" w:type="dxa"/>
          </w:tcPr>
          <w:p w:rsidR="00187F74" w:rsidRPr="00187F74" w:rsidRDefault="00187F74" w:rsidP="00187F74">
            <w:pPr>
              <w:spacing w:before="7" w:line="310" w:lineRule="atLeast"/>
              <w:ind w:right="185"/>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Повторение, обобщение, систематизация</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знаний:</w:t>
            </w:r>
            <w:r w:rsidRPr="00187F74">
              <w:rPr>
                <w:rFonts w:ascii="Times New Roman" w:eastAsia="Times New Roman" w:hAnsi="Times New Roman" w:cs="Times New Roman"/>
                <w:spacing w:val="-15"/>
                <w:sz w:val="24"/>
                <w:lang w:val="ru-RU"/>
              </w:rPr>
              <w:t xml:space="preserve"> </w:t>
            </w:r>
            <w:r w:rsidRPr="00187F74">
              <w:rPr>
                <w:rFonts w:ascii="Times New Roman" w:eastAsia="Times New Roman" w:hAnsi="Times New Roman" w:cs="Times New Roman"/>
                <w:sz w:val="24"/>
                <w:lang w:val="ru-RU"/>
              </w:rPr>
              <w:t>"Функции"</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709"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134</w:t>
            </w:r>
          </w:p>
        </w:tc>
        <w:tc>
          <w:tcPr>
            <w:tcW w:w="4819" w:type="dxa"/>
          </w:tcPr>
          <w:p w:rsidR="00187F74" w:rsidRPr="00187F74" w:rsidRDefault="00187F74" w:rsidP="00187F74">
            <w:pPr>
              <w:spacing w:before="41"/>
              <w:rPr>
                <w:rFonts w:ascii="Times New Roman" w:eastAsia="Times New Roman" w:hAnsi="Times New Roman" w:cs="Times New Roman"/>
                <w:b/>
                <w:sz w:val="24"/>
              </w:rPr>
            </w:pPr>
            <w:r w:rsidRPr="00187F74">
              <w:rPr>
                <w:rFonts w:ascii="Times New Roman" w:eastAsia="Times New Roman" w:hAnsi="Times New Roman" w:cs="Times New Roman"/>
                <w:b/>
                <w:sz w:val="24"/>
              </w:rPr>
              <w:t>Итоговая</w:t>
            </w:r>
            <w:r w:rsidRPr="00187F74">
              <w:rPr>
                <w:rFonts w:ascii="Times New Roman" w:eastAsia="Times New Roman" w:hAnsi="Times New Roman" w:cs="Times New Roman"/>
                <w:b/>
                <w:spacing w:val="-4"/>
                <w:sz w:val="24"/>
              </w:rPr>
              <w:t xml:space="preserve"> </w:t>
            </w:r>
            <w:r w:rsidRPr="00187F74">
              <w:rPr>
                <w:rFonts w:ascii="Times New Roman" w:eastAsia="Times New Roman" w:hAnsi="Times New Roman" w:cs="Times New Roman"/>
                <w:b/>
                <w:sz w:val="24"/>
              </w:rPr>
              <w:t>контрольная</w:t>
            </w:r>
            <w:r w:rsidRPr="00187F74">
              <w:rPr>
                <w:rFonts w:ascii="Times New Roman" w:eastAsia="Times New Roman" w:hAnsi="Times New Roman" w:cs="Times New Roman"/>
                <w:b/>
                <w:spacing w:val="-3"/>
                <w:sz w:val="24"/>
              </w:rPr>
              <w:t xml:space="preserve"> </w:t>
            </w:r>
            <w:r w:rsidRPr="00187F74">
              <w:rPr>
                <w:rFonts w:ascii="Times New Roman" w:eastAsia="Times New Roman" w:hAnsi="Times New Roman" w:cs="Times New Roman"/>
                <w:b/>
                <w:spacing w:val="-2"/>
                <w:sz w:val="24"/>
              </w:rPr>
              <w:t>работа №9</w:t>
            </w:r>
          </w:p>
        </w:tc>
        <w:tc>
          <w:tcPr>
            <w:tcW w:w="984" w:type="dxa"/>
          </w:tcPr>
          <w:p w:rsidR="00187F74" w:rsidRPr="00187F74" w:rsidRDefault="00187F74" w:rsidP="00187F74">
            <w:pPr>
              <w:spacing w:before="4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4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362"/>
        </w:trPr>
        <w:tc>
          <w:tcPr>
            <w:tcW w:w="709" w:type="dxa"/>
          </w:tcPr>
          <w:p w:rsidR="00187F74" w:rsidRPr="00187F74" w:rsidRDefault="00187F74" w:rsidP="00187F74">
            <w:pPr>
              <w:spacing w:before="41"/>
              <w:rPr>
                <w:rFonts w:ascii="Times New Roman" w:eastAsia="Times New Roman" w:hAnsi="Times New Roman" w:cs="Times New Roman"/>
                <w:sz w:val="24"/>
              </w:rPr>
            </w:pPr>
            <w:r w:rsidRPr="00187F74">
              <w:rPr>
                <w:rFonts w:ascii="Times New Roman" w:eastAsia="Times New Roman" w:hAnsi="Times New Roman" w:cs="Times New Roman"/>
                <w:spacing w:val="-5"/>
                <w:sz w:val="24"/>
              </w:rPr>
              <w:t>135</w:t>
            </w:r>
          </w:p>
        </w:tc>
        <w:tc>
          <w:tcPr>
            <w:tcW w:w="4819" w:type="dxa"/>
          </w:tcPr>
          <w:p w:rsidR="00187F74" w:rsidRPr="00187F74" w:rsidRDefault="00187F74" w:rsidP="00187F74">
            <w:pPr>
              <w:spacing w:before="41"/>
              <w:rPr>
                <w:rFonts w:ascii="Times New Roman" w:eastAsia="Times New Roman" w:hAnsi="Times New Roman" w:cs="Times New Roman"/>
                <w:b/>
                <w:sz w:val="24"/>
              </w:rPr>
            </w:pPr>
            <w:r w:rsidRPr="00187F74">
              <w:rPr>
                <w:rFonts w:ascii="Times New Roman" w:eastAsia="Times New Roman" w:hAnsi="Times New Roman" w:cs="Times New Roman"/>
                <w:b/>
                <w:sz w:val="24"/>
              </w:rPr>
              <w:t>Итоговая</w:t>
            </w:r>
            <w:r w:rsidRPr="00187F74">
              <w:rPr>
                <w:rFonts w:ascii="Times New Roman" w:eastAsia="Times New Roman" w:hAnsi="Times New Roman" w:cs="Times New Roman"/>
                <w:b/>
                <w:spacing w:val="-4"/>
                <w:sz w:val="24"/>
              </w:rPr>
              <w:t xml:space="preserve"> </w:t>
            </w:r>
            <w:r w:rsidRPr="00187F74">
              <w:rPr>
                <w:rFonts w:ascii="Times New Roman" w:eastAsia="Times New Roman" w:hAnsi="Times New Roman" w:cs="Times New Roman"/>
                <w:b/>
                <w:sz w:val="24"/>
              </w:rPr>
              <w:t>контрольная</w:t>
            </w:r>
            <w:r w:rsidRPr="00187F74">
              <w:rPr>
                <w:rFonts w:ascii="Times New Roman" w:eastAsia="Times New Roman" w:hAnsi="Times New Roman" w:cs="Times New Roman"/>
                <w:b/>
                <w:spacing w:val="-3"/>
                <w:sz w:val="24"/>
              </w:rPr>
              <w:t xml:space="preserve"> </w:t>
            </w:r>
            <w:r w:rsidRPr="00187F74">
              <w:rPr>
                <w:rFonts w:ascii="Times New Roman" w:eastAsia="Times New Roman" w:hAnsi="Times New Roman" w:cs="Times New Roman"/>
                <w:b/>
                <w:spacing w:val="-2"/>
                <w:sz w:val="24"/>
              </w:rPr>
              <w:t>работа №9</w:t>
            </w:r>
          </w:p>
        </w:tc>
        <w:tc>
          <w:tcPr>
            <w:tcW w:w="984" w:type="dxa"/>
          </w:tcPr>
          <w:p w:rsidR="00187F74" w:rsidRPr="00187F74" w:rsidRDefault="00187F74" w:rsidP="00187F74">
            <w:pPr>
              <w:spacing w:before="4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spacing w:before="41"/>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81"/>
        </w:trPr>
        <w:tc>
          <w:tcPr>
            <w:tcW w:w="709" w:type="dxa"/>
          </w:tcPr>
          <w:p w:rsidR="00187F74" w:rsidRPr="00187F74" w:rsidRDefault="00187F74" w:rsidP="00187F74">
            <w:pPr>
              <w:spacing w:before="199"/>
              <w:rPr>
                <w:rFonts w:ascii="Times New Roman" w:eastAsia="Times New Roman" w:hAnsi="Times New Roman" w:cs="Times New Roman"/>
                <w:sz w:val="24"/>
              </w:rPr>
            </w:pPr>
            <w:r w:rsidRPr="00187F74">
              <w:rPr>
                <w:rFonts w:ascii="Times New Roman" w:eastAsia="Times New Roman" w:hAnsi="Times New Roman" w:cs="Times New Roman"/>
                <w:spacing w:val="-5"/>
                <w:sz w:val="24"/>
              </w:rPr>
              <w:t>136</w:t>
            </w:r>
          </w:p>
        </w:tc>
        <w:tc>
          <w:tcPr>
            <w:tcW w:w="4819" w:type="dxa"/>
          </w:tcPr>
          <w:p w:rsidR="00187F74" w:rsidRPr="00187F74" w:rsidRDefault="00187F74" w:rsidP="00187F74">
            <w:pPr>
              <w:spacing w:before="7" w:line="310" w:lineRule="atLeast"/>
              <w:ind w:right="1682"/>
              <w:rPr>
                <w:rFonts w:ascii="Times New Roman" w:eastAsia="Times New Roman" w:hAnsi="Times New Roman" w:cs="Times New Roman"/>
                <w:sz w:val="24"/>
              </w:rPr>
            </w:pPr>
            <w:r w:rsidRPr="00187F74">
              <w:rPr>
                <w:rFonts w:ascii="Times New Roman" w:eastAsia="Times New Roman" w:hAnsi="Times New Roman" w:cs="Times New Roman"/>
                <w:sz w:val="24"/>
              </w:rPr>
              <w:t>Повторение,</w:t>
            </w:r>
            <w:r w:rsidRPr="00187F74">
              <w:rPr>
                <w:rFonts w:ascii="Times New Roman" w:eastAsia="Times New Roman" w:hAnsi="Times New Roman" w:cs="Times New Roman"/>
                <w:spacing w:val="-15"/>
                <w:sz w:val="24"/>
              </w:rPr>
              <w:t xml:space="preserve"> </w:t>
            </w:r>
            <w:r w:rsidRPr="00187F74">
              <w:rPr>
                <w:rFonts w:ascii="Times New Roman" w:eastAsia="Times New Roman" w:hAnsi="Times New Roman" w:cs="Times New Roman"/>
                <w:sz w:val="24"/>
              </w:rPr>
              <w:t>обобщение, систематизация знаний</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10"/>
                <w:sz w:val="24"/>
              </w:rPr>
              <w:t>1</w:t>
            </w:r>
          </w:p>
        </w:tc>
        <w:tc>
          <w:tcPr>
            <w:tcW w:w="1840" w:type="dxa"/>
          </w:tcPr>
          <w:p w:rsidR="00187F74" w:rsidRPr="00187F74" w:rsidRDefault="00187F74" w:rsidP="00187F74">
            <w:pPr>
              <w:rPr>
                <w:rFonts w:ascii="Times New Roman" w:eastAsia="Times New Roman" w:hAnsi="Times New Roman" w:cs="Times New Roman"/>
                <w:sz w:val="24"/>
              </w:rPr>
            </w:pPr>
          </w:p>
        </w:tc>
        <w:tc>
          <w:tcPr>
            <w:tcW w:w="1910" w:type="dxa"/>
          </w:tcPr>
          <w:p w:rsidR="00187F74" w:rsidRPr="00187F74" w:rsidRDefault="00187F74" w:rsidP="00187F74">
            <w:pPr>
              <w:rPr>
                <w:rFonts w:ascii="Times New Roman" w:eastAsia="Times New Roman" w:hAnsi="Times New Roman" w:cs="Times New Roman"/>
                <w:sz w:val="24"/>
              </w:rPr>
            </w:pPr>
          </w:p>
        </w:tc>
        <w:tc>
          <w:tcPr>
            <w:tcW w:w="1346" w:type="dxa"/>
          </w:tcPr>
          <w:p w:rsidR="00187F74" w:rsidRPr="00187F74" w:rsidRDefault="00187F74" w:rsidP="00187F74">
            <w:pPr>
              <w:rPr>
                <w:rFonts w:ascii="Times New Roman" w:eastAsia="Times New Roman" w:hAnsi="Times New Roman" w:cs="Times New Roman"/>
                <w:sz w:val="24"/>
              </w:rPr>
            </w:pPr>
          </w:p>
        </w:tc>
        <w:tc>
          <w:tcPr>
            <w:tcW w:w="2220" w:type="dxa"/>
          </w:tcPr>
          <w:p w:rsidR="00187F74" w:rsidRPr="00187F74" w:rsidRDefault="00187F74" w:rsidP="00187F74">
            <w:pPr>
              <w:rPr>
                <w:rFonts w:ascii="Times New Roman" w:eastAsia="Times New Roman" w:hAnsi="Times New Roman" w:cs="Times New Roman"/>
                <w:sz w:val="24"/>
              </w:rPr>
            </w:pPr>
          </w:p>
        </w:tc>
      </w:tr>
      <w:tr w:rsidR="00187F74" w:rsidRPr="00187F74" w:rsidTr="00187F74">
        <w:trPr>
          <w:trHeight w:val="676"/>
        </w:trPr>
        <w:tc>
          <w:tcPr>
            <w:tcW w:w="5528" w:type="dxa"/>
            <w:gridSpan w:val="2"/>
          </w:tcPr>
          <w:p w:rsidR="00187F74" w:rsidRPr="00187F74" w:rsidRDefault="00187F74" w:rsidP="00187F74">
            <w:pPr>
              <w:spacing w:before="7" w:line="310" w:lineRule="atLeast"/>
              <w:ind w:right="1299"/>
              <w:rPr>
                <w:rFonts w:ascii="Times New Roman" w:eastAsia="Times New Roman" w:hAnsi="Times New Roman" w:cs="Times New Roman"/>
                <w:sz w:val="24"/>
                <w:lang w:val="ru-RU"/>
              </w:rPr>
            </w:pPr>
            <w:r w:rsidRPr="00187F74">
              <w:rPr>
                <w:rFonts w:ascii="Times New Roman" w:eastAsia="Times New Roman" w:hAnsi="Times New Roman" w:cs="Times New Roman"/>
                <w:sz w:val="24"/>
                <w:lang w:val="ru-RU"/>
              </w:rPr>
              <w:t>ОБЩЕЕ</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КОЛИЧЕСТВО</w:t>
            </w:r>
            <w:r w:rsidRPr="00187F74">
              <w:rPr>
                <w:rFonts w:ascii="Times New Roman" w:eastAsia="Times New Roman" w:hAnsi="Times New Roman" w:cs="Times New Roman"/>
                <w:spacing w:val="-13"/>
                <w:sz w:val="24"/>
                <w:lang w:val="ru-RU"/>
              </w:rPr>
              <w:t xml:space="preserve"> </w:t>
            </w:r>
            <w:r w:rsidRPr="00187F74">
              <w:rPr>
                <w:rFonts w:ascii="Times New Roman" w:eastAsia="Times New Roman" w:hAnsi="Times New Roman" w:cs="Times New Roman"/>
                <w:sz w:val="24"/>
                <w:lang w:val="ru-RU"/>
              </w:rPr>
              <w:t>ЧАСОВ</w:t>
            </w:r>
            <w:r w:rsidRPr="00187F74">
              <w:rPr>
                <w:rFonts w:ascii="Times New Roman" w:eastAsia="Times New Roman" w:hAnsi="Times New Roman" w:cs="Times New Roman"/>
                <w:spacing w:val="-14"/>
                <w:sz w:val="24"/>
                <w:lang w:val="ru-RU"/>
              </w:rPr>
              <w:t xml:space="preserve"> </w:t>
            </w:r>
            <w:r w:rsidRPr="00187F74">
              <w:rPr>
                <w:rFonts w:ascii="Times New Roman" w:eastAsia="Times New Roman" w:hAnsi="Times New Roman" w:cs="Times New Roman"/>
                <w:sz w:val="24"/>
                <w:lang w:val="ru-RU"/>
              </w:rPr>
              <w:t xml:space="preserve">ПО </w:t>
            </w:r>
            <w:r w:rsidRPr="00187F74">
              <w:rPr>
                <w:rFonts w:ascii="Times New Roman" w:eastAsia="Times New Roman" w:hAnsi="Times New Roman" w:cs="Times New Roman"/>
                <w:spacing w:val="-2"/>
                <w:sz w:val="24"/>
                <w:lang w:val="ru-RU"/>
              </w:rPr>
              <w:t>ПРОГРАММЕ</w:t>
            </w:r>
          </w:p>
        </w:tc>
        <w:tc>
          <w:tcPr>
            <w:tcW w:w="984"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136</w:t>
            </w:r>
          </w:p>
        </w:tc>
        <w:tc>
          <w:tcPr>
            <w:tcW w:w="1840" w:type="dxa"/>
          </w:tcPr>
          <w:p w:rsidR="00187F74" w:rsidRPr="00187F74" w:rsidRDefault="00187F74" w:rsidP="00187F74">
            <w:pPr>
              <w:spacing w:before="199"/>
              <w:jc w:val="center"/>
              <w:rPr>
                <w:rFonts w:ascii="Times New Roman" w:eastAsia="Times New Roman" w:hAnsi="Times New Roman" w:cs="Times New Roman"/>
                <w:sz w:val="24"/>
              </w:rPr>
            </w:pPr>
            <w:r w:rsidRPr="00187F74">
              <w:rPr>
                <w:rFonts w:ascii="Times New Roman" w:eastAsia="Times New Roman" w:hAnsi="Times New Roman" w:cs="Times New Roman"/>
                <w:spacing w:val="-5"/>
                <w:sz w:val="24"/>
              </w:rPr>
              <w:t>9</w:t>
            </w:r>
          </w:p>
        </w:tc>
        <w:tc>
          <w:tcPr>
            <w:tcW w:w="1910" w:type="dxa"/>
          </w:tcPr>
          <w:p w:rsidR="00187F74" w:rsidRPr="00187F74" w:rsidRDefault="00187F74" w:rsidP="00187F74">
            <w:pPr>
              <w:spacing w:before="199"/>
              <w:ind w:right="2"/>
              <w:jc w:val="center"/>
              <w:rPr>
                <w:rFonts w:ascii="Times New Roman" w:eastAsia="Times New Roman" w:hAnsi="Times New Roman" w:cs="Times New Roman"/>
                <w:sz w:val="24"/>
              </w:rPr>
            </w:pPr>
            <w:r w:rsidRPr="00187F74">
              <w:rPr>
                <w:rFonts w:ascii="Times New Roman" w:eastAsia="Times New Roman" w:hAnsi="Times New Roman" w:cs="Times New Roman"/>
                <w:spacing w:val="-4"/>
                <w:sz w:val="24"/>
              </w:rPr>
              <w:t>20.5</w:t>
            </w:r>
          </w:p>
        </w:tc>
        <w:tc>
          <w:tcPr>
            <w:tcW w:w="3566" w:type="dxa"/>
            <w:gridSpan w:val="2"/>
          </w:tcPr>
          <w:p w:rsidR="00187F74" w:rsidRPr="00187F74" w:rsidRDefault="00187F74" w:rsidP="00187F74">
            <w:pPr>
              <w:rPr>
                <w:rFonts w:ascii="Times New Roman" w:eastAsia="Times New Roman" w:hAnsi="Times New Roman" w:cs="Times New Roman"/>
                <w:sz w:val="24"/>
              </w:rPr>
            </w:pPr>
          </w:p>
        </w:tc>
      </w:tr>
    </w:tbl>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4"/>
        </w:rPr>
        <w:sectPr w:rsidR="00187F74" w:rsidRPr="00187F74">
          <w:pgSz w:w="16390" w:h="11910" w:orient="landscape"/>
          <w:pgMar w:top="1100" w:right="708" w:bottom="280" w:left="1559" w:header="720" w:footer="720" w:gutter="0"/>
          <w:cols w:space="720"/>
        </w:sectPr>
      </w:pPr>
    </w:p>
    <w:p w:rsidR="00187F74" w:rsidRPr="00187F74" w:rsidRDefault="00187F74" w:rsidP="00187F74">
      <w:pPr>
        <w:widowControl w:val="0"/>
        <w:autoSpaceDE w:val="0"/>
        <w:autoSpaceDN w:val="0"/>
        <w:spacing w:before="68" w:after="0" w:line="278" w:lineRule="auto"/>
        <w:ind w:right="86"/>
        <w:rPr>
          <w:rFonts w:ascii="Times New Roman" w:eastAsia="Times New Roman" w:hAnsi="Times New Roman" w:cs="Times New Roman"/>
          <w:b/>
          <w:sz w:val="28"/>
        </w:rPr>
      </w:pPr>
      <w:r w:rsidRPr="00187F74">
        <w:rPr>
          <w:rFonts w:ascii="Times New Roman" w:eastAsia="Times New Roman" w:hAnsi="Times New Roman" w:cs="Times New Roman"/>
          <w:b/>
          <w:sz w:val="28"/>
        </w:rPr>
        <w:t>УЧЕБНО-МЕТОДИЧЕСКОЕ</w:t>
      </w:r>
      <w:r w:rsidRPr="00187F74">
        <w:rPr>
          <w:rFonts w:ascii="Times New Roman" w:eastAsia="Times New Roman" w:hAnsi="Times New Roman" w:cs="Times New Roman"/>
          <w:b/>
          <w:spacing w:val="-18"/>
          <w:sz w:val="28"/>
        </w:rPr>
        <w:t xml:space="preserve"> </w:t>
      </w:r>
      <w:r w:rsidRPr="00187F74">
        <w:rPr>
          <w:rFonts w:ascii="Times New Roman" w:eastAsia="Times New Roman" w:hAnsi="Times New Roman" w:cs="Times New Roman"/>
          <w:b/>
          <w:sz w:val="28"/>
        </w:rPr>
        <w:t>ОБЕСПЕЧЕНИЕ ОБРАЗОВАТЕЛЬНОГО ПРОЦЕССА</w:t>
      </w:r>
    </w:p>
    <w:p w:rsidR="00187F74" w:rsidRPr="00187F74" w:rsidRDefault="00187F74" w:rsidP="00187F74">
      <w:pPr>
        <w:widowControl w:val="0"/>
        <w:autoSpaceDE w:val="0"/>
        <w:autoSpaceDN w:val="0"/>
        <w:spacing w:after="0" w:line="317" w:lineRule="exact"/>
        <w:rPr>
          <w:rFonts w:ascii="Times New Roman" w:eastAsia="Times New Roman" w:hAnsi="Times New Roman" w:cs="Times New Roman"/>
          <w:b/>
          <w:sz w:val="28"/>
        </w:rPr>
      </w:pPr>
      <w:r w:rsidRPr="00187F74">
        <w:rPr>
          <w:rFonts w:ascii="Times New Roman" w:eastAsia="Times New Roman" w:hAnsi="Times New Roman" w:cs="Times New Roman"/>
          <w:b/>
          <w:sz w:val="28"/>
        </w:rPr>
        <w:t>ОБЯЗАТЕЛЬНЫЕ</w:t>
      </w:r>
      <w:r w:rsidRPr="00187F74">
        <w:rPr>
          <w:rFonts w:ascii="Times New Roman" w:eastAsia="Times New Roman" w:hAnsi="Times New Roman" w:cs="Times New Roman"/>
          <w:b/>
          <w:spacing w:val="-12"/>
          <w:sz w:val="28"/>
        </w:rPr>
        <w:t xml:space="preserve"> </w:t>
      </w:r>
      <w:r w:rsidRPr="00187F74">
        <w:rPr>
          <w:rFonts w:ascii="Times New Roman" w:eastAsia="Times New Roman" w:hAnsi="Times New Roman" w:cs="Times New Roman"/>
          <w:b/>
          <w:sz w:val="28"/>
        </w:rPr>
        <w:t>УЧЕБНЫЕ</w:t>
      </w:r>
      <w:r w:rsidRPr="00187F74">
        <w:rPr>
          <w:rFonts w:ascii="Times New Roman" w:eastAsia="Times New Roman" w:hAnsi="Times New Roman" w:cs="Times New Roman"/>
          <w:b/>
          <w:spacing w:val="-8"/>
          <w:sz w:val="28"/>
        </w:rPr>
        <w:t xml:space="preserve"> </w:t>
      </w:r>
      <w:r w:rsidRPr="00187F74">
        <w:rPr>
          <w:rFonts w:ascii="Times New Roman" w:eastAsia="Times New Roman" w:hAnsi="Times New Roman" w:cs="Times New Roman"/>
          <w:b/>
          <w:sz w:val="28"/>
        </w:rPr>
        <w:t>МАТЕРИАЛЫ</w:t>
      </w:r>
      <w:r w:rsidRPr="00187F74">
        <w:rPr>
          <w:rFonts w:ascii="Times New Roman" w:eastAsia="Times New Roman" w:hAnsi="Times New Roman" w:cs="Times New Roman"/>
          <w:b/>
          <w:spacing w:val="-9"/>
          <w:sz w:val="28"/>
        </w:rPr>
        <w:t xml:space="preserve"> </w:t>
      </w:r>
      <w:r w:rsidRPr="00187F74">
        <w:rPr>
          <w:rFonts w:ascii="Times New Roman" w:eastAsia="Times New Roman" w:hAnsi="Times New Roman" w:cs="Times New Roman"/>
          <w:b/>
          <w:sz w:val="28"/>
        </w:rPr>
        <w:t>ДЛЯ</w:t>
      </w:r>
      <w:r w:rsidRPr="00187F74">
        <w:rPr>
          <w:rFonts w:ascii="Times New Roman" w:eastAsia="Times New Roman" w:hAnsi="Times New Roman" w:cs="Times New Roman"/>
          <w:b/>
          <w:spacing w:val="-8"/>
          <w:sz w:val="28"/>
        </w:rPr>
        <w:t xml:space="preserve"> </w:t>
      </w:r>
      <w:r w:rsidRPr="00187F74">
        <w:rPr>
          <w:rFonts w:ascii="Times New Roman" w:eastAsia="Times New Roman" w:hAnsi="Times New Roman" w:cs="Times New Roman"/>
          <w:b/>
          <w:spacing w:val="-2"/>
          <w:sz w:val="28"/>
        </w:rPr>
        <w:t>УЧЕНИКА</w:t>
      </w:r>
    </w:p>
    <w:p w:rsidR="00187F74" w:rsidRPr="00187F74" w:rsidRDefault="00187F74" w:rsidP="00187F74">
      <w:pPr>
        <w:widowControl w:val="0"/>
        <w:numPr>
          <w:ilvl w:val="0"/>
          <w:numId w:val="28"/>
        </w:numPr>
        <w:tabs>
          <w:tab w:val="left" w:pos="288"/>
        </w:tabs>
        <w:autoSpaceDE w:val="0"/>
        <w:autoSpaceDN w:val="0"/>
        <w:spacing w:before="316" w:after="0" w:line="240" w:lineRule="auto"/>
        <w:ind w:left="288" w:hanging="167"/>
        <w:rPr>
          <w:rFonts w:ascii="Times New Roman" w:eastAsia="Times New Roman" w:hAnsi="Times New Roman" w:cs="Times New Roman"/>
          <w:sz w:val="28"/>
        </w:rPr>
      </w:pPr>
      <w:r w:rsidRPr="00187F74">
        <w:rPr>
          <w:rFonts w:ascii="Times New Roman" w:eastAsia="Times New Roman" w:hAnsi="Times New Roman" w:cs="Times New Roman"/>
          <w:sz w:val="28"/>
        </w:rPr>
        <w:t>Математика:</w:t>
      </w:r>
      <w:r w:rsidRPr="00187F74">
        <w:rPr>
          <w:rFonts w:ascii="Times New Roman" w:eastAsia="Times New Roman" w:hAnsi="Times New Roman" w:cs="Times New Roman"/>
          <w:spacing w:val="-8"/>
          <w:sz w:val="28"/>
        </w:rPr>
        <w:t xml:space="preserve"> </w:t>
      </w:r>
      <w:r w:rsidRPr="00187F74">
        <w:rPr>
          <w:rFonts w:ascii="Times New Roman" w:eastAsia="Times New Roman" w:hAnsi="Times New Roman" w:cs="Times New Roman"/>
          <w:sz w:val="28"/>
        </w:rPr>
        <w:t>алгебра</w:t>
      </w:r>
      <w:r w:rsidRPr="00187F74">
        <w:rPr>
          <w:rFonts w:ascii="Times New Roman" w:eastAsia="Times New Roman" w:hAnsi="Times New Roman" w:cs="Times New Roman"/>
          <w:spacing w:val="-7"/>
          <w:sz w:val="28"/>
        </w:rPr>
        <w:t xml:space="preserve"> </w:t>
      </w:r>
      <w:r w:rsidRPr="00187F74">
        <w:rPr>
          <w:rFonts w:ascii="Times New Roman" w:eastAsia="Times New Roman" w:hAnsi="Times New Roman" w:cs="Times New Roman"/>
          <w:sz w:val="28"/>
        </w:rPr>
        <w:t>и</w:t>
      </w:r>
      <w:r w:rsidRPr="00187F74">
        <w:rPr>
          <w:rFonts w:ascii="Times New Roman" w:eastAsia="Times New Roman" w:hAnsi="Times New Roman" w:cs="Times New Roman"/>
          <w:spacing w:val="-7"/>
          <w:sz w:val="28"/>
        </w:rPr>
        <w:t xml:space="preserve"> </w:t>
      </w:r>
      <w:r w:rsidRPr="00187F74">
        <w:rPr>
          <w:rFonts w:ascii="Times New Roman" w:eastAsia="Times New Roman" w:hAnsi="Times New Roman" w:cs="Times New Roman"/>
          <w:sz w:val="28"/>
        </w:rPr>
        <w:t>начала</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z w:val="28"/>
        </w:rPr>
        <w:t>математического</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z w:val="28"/>
        </w:rPr>
        <w:t>анализа,</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pacing w:val="-2"/>
          <w:sz w:val="28"/>
        </w:rPr>
        <w:t>геометрия.</w:t>
      </w:r>
    </w:p>
    <w:p w:rsidR="00187F74" w:rsidRPr="00187F74" w:rsidRDefault="00187F74" w:rsidP="00187F74">
      <w:pPr>
        <w:widowControl w:val="0"/>
        <w:autoSpaceDE w:val="0"/>
        <w:autoSpaceDN w:val="0"/>
        <w:spacing w:before="2" w:after="0" w:line="240" w:lineRule="auto"/>
        <w:rPr>
          <w:rFonts w:ascii="Times New Roman" w:eastAsia="Times New Roman" w:hAnsi="Times New Roman" w:cs="Times New Roman"/>
          <w:sz w:val="28"/>
          <w:szCs w:val="28"/>
        </w:rPr>
      </w:pPr>
    </w:p>
    <w:p w:rsidR="00187F74" w:rsidRPr="00187F74" w:rsidRDefault="00187F74" w:rsidP="00187F74">
      <w:pPr>
        <w:widowControl w:val="0"/>
        <w:autoSpaceDE w:val="0"/>
        <w:autoSpaceDN w:val="0"/>
        <w:spacing w:after="0" w:line="480" w:lineRule="auto"/>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Алгебра</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начала</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математического</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анализа,</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10-11</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классы/</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Алимов</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Ш.А., Колягин Ю.М., Ткачева М.В. и другие, Акционерное общество</w:t>
      </w:r>
    </w:p>
    <w:p w:rsidR="00187F74" w:rsidRPr="00187F74" w:rsidRDefault="00187F74" w:rsidP="00187F74">
      <w:pPr>
        <w:widowControl w:val="0"/>
        <w:autoSpaceDE w:val="0"/>
        <w:autoSpaceDN w:val="0"/>
        <w:spacing w:after="0" w:line="321" w:lineRule="exact"/>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«Издательство</w:t>
      </w:r>
      <w:r w:rsidRPr="00187F74">
        <w:rPr>
          <w:rFonts w:ascii="Times New Roman" w:eastAsia="Times New Roman" w:hAnsi="Times New Roman" w:cs="Times New Roman"/>
          <w:spacing w:val="-9"/>
          <w:sz w:val="28"/>
          <w:szCs w:val="28"/>
        </w:rPr>
        <w:t xml:space="preserve"> </w:t>
      </w:r>
      <w:r w:rsidRPr="00187F74">
        <w:rPr>
          <w:rFonts w:ascii="Times New Roman" w:eastAsia="Times New Roman" w:hAnsi="Times New Roman" w:cs="Times New Roman"/>
          <w:spacing w:val="-2"/>
          <w:sz w:val="28"/>
          <w:szCs w:val="28"/>
        </w:rPr>
        <w:t>«Просвещение»</w:t>
      </w:r>
    </w:p>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8"/>
          <w:szCs w:val="28"/>
        </w:rPr>
      </w:pPr>
    </w:p>
    <w:p w:rsidR="00187F74" w:rsidRPr="00187F74" w:rsidRDefault="00187F74" w:rsidP="00187F74">
      <w:pPr>
        <w:widowControl w:val="0"/>
        <w:autoSpaceDE w:val="0"/>
        <w:autoSpaceDN w:val="0"/>
        <w:spacing w:before="219" w:after="0" w:line="240" w:lineRule="auto"/>
        <w:rPr>
          <w:rFonts w:ascii="Times New Roman" w:eastAsia="Times New Roman" w:hAnsi="Times New Roman" w:cs="Times New Roman"/>
          <w:sz w:val="28"/>
          <w:szCs w:val="28"/>
        </w:rPr>
      </w:pPr>
    </w:p>
    <w:p w:rsidR="00187F74" w:rsidRPr="00187F74" w:rsidRDefault="00187F74" w:rsidP="00187F74">
      <w:pPr>
        <w:widowControl w:val="0"/>
        <w:autoSpaceDE w:val="0"/>
        <w:autoSpaceDN w:val="0"/>
        <w:spacing w:after="0" w:line="240" w:lineRule="auto"/>
        <w:rPr>
          <w:rFonts w:ascii="Times New Roman" w:eastAsia="Times New Roman" w:hAnsi="Times New Roman" w:cs="Times New Roman"/>
          <w:b/>
          <w:sz w:val="28"/>
        </w:rPr>
      </w:pPr>
      <w:r w:rsidRPr="00187F74">
        <w:rPr>
          <w:rFonts w:ascii="Times New Roman" w:eastAsia="Times New Roman" w:hAnsi="Times New Roman" w:cs="Times New Roman"/>
          <w:b/>
          <w:sz w:val="28"/>
        </w:rPr>
        <w:t>МЕТОДИЧЕСКИЕ</w:t>
      </w:r>
      <w:r w:rsidRPr="00187F74">
        <w:rPr>
          <w:rFonts w:ascii="Times New Roman" w:eastAsia="Times New Roman" w:hAnsi="Times New Roman" w:cs="Times New Roman"/>
          <w:b/>
          <w:spacing w:val="-11"/>
          <w:sz w:val="28"/>
        </w:rPr>
        <w:t xml:space="preserve"> </w:t>
      </w:r>
      <w:r w:rsidRPr="00187F74">
        <w:rPr>
          <w:rFonts w:ascii="Times New Roman" w:eastAsia="Times New Roman" w:hAnsi="Times New Roman" w:cs="Times New Roman"/>
          <w:b/>
          <w:sz w:val="28"/>
        </w:rPr>
        <w:t>МАТЕРИАЛЫ</w:t>
      </w:r>
      <w:r w:rsidRPr="00187F74">
        <w:rPr>
          <w:rFonts w:ascii="Times New Roman" w:eastAsia="Times New Roman" w:hAnsi="Times New Roman" w:cs="Times New Roman"/>
          <w:b/>
          <w:spacing w:val="-9"/>
          <w:sz w:val="28"/>
        </w:rPr>
        <w:t xml:space="preserve"> </w:t>
      </w:r>
      <w:r w:rsidRPr="00187F74">
        <w:rPr>
          <w:rFonts w:ascii="Times New Roman" w:eastAsia="Times New Roman" w:hAnsi="Times New Roman" w:cs="Times New Roman"/>
          <w:b/>
          <w:sz w:val="28"/>
        </w:rPr>
        <w:t>ДЛЯ</w:t>
      </w:r>
      <w:r w:rsidRPr="00187F74">
        <w:rPr>
          <w:rFonts w:ascii="Times New Roman" w:eastAsia="Times New Roman" w:hAnsi="Times New Roman" w:cs="Times New Roman"/>
          <w:b/>
          <w:spacing w:val="-9"/>
          <w:sz w:val="28"/>
        </w:rPr>
        <w:t xml:space="preserve"> </w:t>
      </w:r>
      <w:r w:rsidRPr="00187F74">
        <w:rPr>
          <w:rFonts w:ascii="Times New Roman" w:eastAsia="Times New Roman" w:hAnsi="Times New Roman" w:cs="Times New Roman"/>
          <w:b/>
          <w:spacing w:val="-2"/>
          <w:sz w:val="28"/>
        </w:rPr>
        <w:t>УЧИТЕЛЯ</w:t>
      </w:r>
    </w:p>
    <w:p w:rsidR="00187F74" w:rsidRPr="00187F74" w:rsidRDefault="00187F74" w:rsidP="00187F74">
      <w:pPr>
        <w:widowControl w:val="0"/>
        <w:numPr>
          <w:ilvl w:val="0"/>
          <w:numId w:val="27"/>
        </w:numPr>
        <w:tabs>
          <w:tab w:val="left" w:pos="709"/>
        </w:tabs>
        <w:autoSpaceDE w:val="0"/>
        <w:autoSpaceDN w:val="0"/>
        <w:spacing w:before="318" w:after="0" w:line="240" w:lineRule="auto"/>
        <w:rPr>
          <w:rFonts w:ascii="Times New Roman" w:eastAsia="Times New Roman" w:hAnsi="Times New Roman" w:cs="Times New Roman"/>
          <w:sz w:val="28"/>
        </w:rPr>
      </w:pPr>
      <w:r w:rsidRPr="00187F74">
        <w:rPr>
          <w:rFonts w:ascii="Times New Roman" w:eastAsia="Times New Roman" w:hAnsi="Times New Roman" w:cs="Times New Roman"/>
          <w:sz w:val="28"/>
        </w:rPr>
        <w:t>Алгебра</w:t>
      </w:r>
      <w:r w:rsidRPr="00187F74">
        <w:rPr>
          <w:rFonts w:ascii="Times New Roman" w:eastAsia="Times New Roman" w:hAnsi="Times New Roman" w:cs="Times New Roman"/>
          <w:spacing w:val="-11"/>
          <w:sz w:val="28"/>
        </w:rPr>
        <w:t xml:space="preserve"> </w:t>
      </w:r>
      <w:r w:rsidRPr="00187F74">
        <w:rPr>
          <w:rFonts w:ascii="Times New Roman" w:eastAsia="Times New Roman" w:hAnsi="Times New Roman" w:cs="Times New Roman"/>
          <w:sz w:val="28"/>
        </w:rPr>
        <w:t>и</w:t>
      </w:r>
      <w:r w:rsidRPr="00187F74">
        <w:rPr>
          <w:rFonts w:ascii="Times New Roman" w:eastAsia="Times New Roman" w:hAnsi="Times New Roman" w:cs="Times New Roman"/>
          <w:spacing w:val="-5"/>
          <w:sz w:val="28"/>
        </w:rPr>
        <w:t xml:space="preserve"> </w:t>
      </w:r>
      <w:r w:rsidRPr="00187F74">
        <w:rPr>
          <w:rFonts w:ascii="Times New Roman" w:eastAsia="Times New Roman" w:hAnsi="Times New Roman" w:cs="Times New Roman"/>
          <w:sz w:val="28"/>
        </w:rPr>
        <w:t>начала</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z w:val="28"/>
        </w:rPr>
        <w:t>математического</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z w:val="28"/>
        </w:rPr>
        <w:t>анализа.</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z w:val="28"/>
        </w:rPr>
        <w:t>Дидактические</w:t>
      </w:r>
      <w:r w:rsidRPr="00187F74">
        <w:rPr>
          <w:rFonts w:ascii="Times New Roman" w:eastAsia="Times New Roman" w:hAnsi="Times New Roman" w:cs="Times New Roman"/>
          <w:spacing w:val="-8"/>
          <w:sz w:val="28"/>
        </w:rPr>
        <w:t xml:space="preserve"> </w:t>
      </w:r>
      <w:r w:rsidRPr="00187F74">
        <w:rPr>
          <w:rFonts w:ascii="Times New Roman" w:eastAsia="Times New Roman" w:hAnsi="Times New Roman" w:cs="Times New Roman"/>
          <w:spacing w:val="-2"/>
          <w:sz w:val="28"/>
        </w:rPr>
        <w:t>материалы.</w:t>
      </w:r>
    </w:p>
    <w:p w:rsidR="00187F74" w:rsidRPr="00187F74" w:rsidRDefault="00187F74" w:rsidP="00187F74">
      <w:pPr>
        <w:widowControl w:val="0"/>
        <w:autoSpaceDE w:val="0"/>
        <w:autoSpaceDN w:val="0"/>
        <w:spacing w:before="321" w:after="0" w:line="240" w:lineRule="auto"/>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10</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класс.</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Базовый</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углублённый</w:t>
      </w:r>
      <w:r w:rsidRPr="00187F74">
        <w:rPr>
          <w:rFonts w:ascii="Times New Roman" w:eastAsia="Times New Roman" w:hAnsi="Times New Roman" w:cs="Times New Roman"/>
          <w:spacing w:val="-2"/>
          <w:sz w:val="28"/>
          <w:szCs w:val="28"/>
        </w:rPr>
        <w:t xml:space="preserve"> уровни</w:t>
      </w:r>
    </w:p>
    <w:p w:rsidR="00187F74" w:rsidRPr="00187F74" w:rsidRDefault="00187F74" w:rsidP="00187F74">
      <w:pPr>
        <w:widowControl w:val="0"/>
        <w:autoSpaceDE w:val="0"/>
        <w:autoSpaceDN w:val="0"/>
        <w:spacing w:before="1" w:after="0" w:line="240" w:lineRule="auto"/>
        <w:rPr>
          <w:rFonts w:ascii="Times New Roman" w:eastAsia="Times New Roman" w:hAnsi="Times New Roman" w:cs="Times New Roman"/>
          <w:sz w:val="28"/>
          <w:szCs w:val="28"/>
        </w:rPr>
      </w:pPr>
    </w:p>
    <w:p w:rsidR="00187F74" w:rsidRPr="00187F74" w:rsidRDefault="00187F74" w:rsidP="00187F74">
      <w:pPr>
        <w:widowControl w:val="0"/>
        <w:autoSpaceDE w:val="0"/>
        <w:autoSpaceDN w:val="0"/>
        <w:spacing w:after="0" w:line="480" w:lineRule="auto"/>
        <w:ind w:right="86"/>
        <w:rPr>
          <w:rFonts w:ascii="Times New Roman" w:eastAsia="Times New Roman" w:hAnsi="Times New Roman" w:cs="Times New Roman"/>
          <w:sz w:val="28"/>
          <w:szCs w:val="28"/>
        </w:rPr>
      </w:pPr>
      <w:r w:rsidRPr="00187F74">
        <w:rPr>
          <w:rFonts w:ascii="Times New Roman" w:eastAsia="Times New Roman" w:hAnsi="Times New Roman" w:cs="Times New Roman"/>
          <w:sz w:val="28"/>
          <w:szCs w:val="28"/>
        </w:rPr>
        <w:t>Линия УМК: Алгебра и начала математического анализа. Алимов Ш.А. и др.</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(10-11)</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(Базовый/Углублённый).</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Автор:</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Шабунин</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М.</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Ткачева</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М.</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В., Федорова Н. Е.</w:t>
      </w:r>
    </w:p>
    <w:p w:rsidR="00187F74" w:rsidRPr="00187F74" w:rsidRDefault="00187F74" w:rsidP="00187F74">
      <w:pPr>
        <w:widowControl w:val="0"/>
        <w:numPr>
          <w:ilvl w:val="0"/>
          <w:numId w:val="27"/>
        </w:numPr>
        <w:tabs>
          <w:tab w:val="left" w:pos="709"/>
        </w:tabs>
        <w:autoSpaceDE w:val="0"/>
        <w:autoSpaceDN w:val="0"/>
        <w:spacing w:after="0" w:line="343" w:lineRule="exact"/>
        <w:ind w:hanging="566"/>
        <w:rPr>
          <w:rFonts w:ascii="Times New Roman" w:eastAsia="Times New Roman" w:hAnsi="Times New Roman" w:cs="Times New Roman"/>
          <w:sz w:val="28"/>
        </w:rPr>
      </w:pPr>
      <w:r w:rsidRPr="00187F74">
        <w:rPr>
          <w:rFonts w:ascii="Times New Roman" w:eastAsia="Times New Roman" w:hAnsi="Times New Roman" w:cs="Times New Roman"/>
          <w:sz w:val="28"/>
        </w:rPr>
        <w:t>Алгебра</w:t>
      </w:r>
      <w:r w:rsidRPr="00187F74">
        <w:rPr>
          <w:rFonts w:ascii="Times New Roman" w:eastAsia="Times New Roman" w:hAnsi="Times New Roman" w:cs="Times New Roman"/>
          <w:spacing w:val="-11"/>
          <w:sz w:val="28"/>
        </w:rPr>
        <w:t xml:space="preserve"> </w:t>
      </w:r>
      <w:r w:rsidRPr="00187F74">
        <w:rPr>
          <w:rFonts w:ascii="Times New Roman" w:eastAsia="Times New Roman" w:hAnsi="Times New Roman" w:cs="Times New Roman"/>
          <w:sz w:val="28"/>
        </w:rPr>
        <w:t>и</w:t>
      </w:r>
      <w:r w:rsidRPr="00187F74">
        <w:rPr>
          <w:rFonts w:ascii="Times New Roman" w:eastAsia="Times New Roman" w:hAnsi="Times New Roman" w:cs="Times New Roman"/>
          <w:spacing w:val="-5"/>
          <w:sz w:val="28"/>
        </w:rPr>
        <w:t xml:space="preserve"> </w:t>
      </w:r>
      <w:r w:rsidRPr="00187F74">
        <w:rPr>
          <w:rFonts w:ascii="Times New Roman" w:eastAsia="Times New Roman" w:hAnsi="Times New Roman" w:cs="Times New Roman"/>
          <w:sz w:val="28"/>
        </w:rPr>
        <w:t>начала</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z w:val="28"/>
        </w:rPr>
        <w:t>математического</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z w:val="28"/>
        </w:rPr>
        <w:t>анализа.</w:t>
      </w:r>
      <w:r w:rsidRPr="00187F74">
        <w:rPr>
          <w:rFonts w:ascii="Times New Roman" w:eastAsia="Times New Roman" w:hAnsi="Times New Roman" w:cs="Times New Roman"/>
          <w:spacing w:val="-6"/>
          <w:sz w:val="28"/>
        </w:rPr>
        <w:t xml:space="preserve"> </w:t>
      </w:r>
      <w:r w:rsidRPr="00187F74">
        <w:rPr>
          <w:rFonts w:ascii="Times New Roman" w:eastAsia="Times New Roman" w:hAnsi="Times New Roman" w:cs="Times New Roman"/>
          <w:sz w:val="28"/>
        </w:rPr>
        <w:t>Дидактические</w:t>
      </w:r>
      <w:r w:rsidRPr="00187F74">
        <w:rPr>
          <w:rFonts w:ascii="Times New Roman" w:eastAsia="Times New Roman" w:hAnsi="Times New Roman" w:cs="Times New Roman"/>
          <w:spacing w:val="-8"/>
          <w:sz w:val="28"/>
        </w:rPr>
        <w:t xml:space="preserve"> </w:t>
      </w:r>
      <w:r w:rsidRPr="00187F74">
        <w:rPr>
          <w:rFonts w:ascii="Times New Roman" w:eastAsia="Times New Roman" w:hAnsi="Times New Roman" w:cs="Times New Roman"/>
          <w:spacing w:val="-2"/>
          <w:sz w:val="28"/>
        </w:rPr>
        <w:t>материалы.</w:t>
      </w:r>
    </w:p>
    <w:p w:rsidR="00187F74" w:rsidRPr="00187F74" w:rsidRDefault="00187F74" w:rsidP="00187F74">
      <w:pPr>
        <w:widowControl w:val="0"/>
        <w:autoSpaceDE w:val="0"/>
        <w:autoSpaceDN w:val="0"/>
        <w:spacing w:before="321" w:after="0" w:line="480" w:lineRule="auto"/>
        <w:ind w:right="86"/>
        <w:rPr>
          <w:rFonts w:ascii="Calibri" w:eastAsia="Times New Roman" w:hAnsi="Calibri" w:cs="Times New Roman"/>
          <w:szCs w:val="28"/>
        </w:rPr>
      </w:pPr>
      <w:r w:rsidRPr="00187F74">
        <w:rPr>
          <w:rFonts w:ascii="Times New Roman" w:eastAsia="Times New Roman" w:hAnsi="Times New Roman" w:cs="Times New Roman"/>
          <w:sz w:val="28"/>
          <w:szCs w:val="28"/>
        </w:rPr>
        <w:t>11</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класс.</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Базовый</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уровень.</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Линия</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УМК:</w:t>
      </w:r>
      <w:r w:rsidRPr="00187F74">
        <w:rPr>
          <w:rFonts w:ascii="Times New Roman" w:eastAsia="Times New Roman" w:hAnsi="Times New Roman" w:cs="Times New Roman"/>
          <w:spacing w:val="-3"/>
          <w:sz w:val="28"/>
          <w:szCs w:val="28"/>
        </w:rPr>
        <w:t xml:space="preserve"> </w:t>
      </w:r>
      <w:r w:rsidRPr="00187F74">
        <w:rPr>
          <w:rFonts w:ascii="Times New Roman" w:eastAsia="Times New Roman" w:hAnsi="Times New Roman" w:cs="Times New Roman"/>
          <w:sz w:val="28"/>
          <w:szCs w:val="28"/>
        </w:rPr>
        <w:t>Алгебра</w:t>
      </w:r>
      <w:r w:rsidRPr="00187F74">
        <w:rPr>
          <w:rFonts w:ascii="Times New Roman" w:eastAsia="Times New Roman" w:hAnsi="Times New Roman" w:cs="Times New Roman"/>
          <w:spacing w:val="-4"/>
          <w:sz w:val="28"/>
          <w:szCs w:val="28"/>
        </w:rPr>
        <w:t xml:space="preserve"> </w:t>
      </w:r>
      <w:r w:rsidRPr="00187F74">
        <w:rPr>
          <w:rFonts w:ascii="Times New Roman" w:eastAsia="Times New Roman" w:hAnsi="Times New Roman" w:cs="Times New Roman"/>
          <w:sz w:val="28"/>
          <w:szCs w:val="28"/>
        </w:rPr>
        <w:t>и</w:t>
      </w:r>
      <w:r w:rsidRPr="00187F74">
        <w:rPr>
          <w:rFonts w:ascii="Times New Roman" w:eastAsia="Times New Roman" w:hAnsi="Times New Roman" w:cs="Times New Roman"/>
          <w:spacing w:val="-5"/>
          <w:sz w:val="28"/>
          <w:szCs w:val="28"/>
        </w:rPr>
        <w:t xml:space="preserve"> </w:t>
      </w:r>
      <w:r w:rsidRPr="00187F74">
        <w:rPr>
          <w:rFonts w:ascii="Times New Roman" w:eastAsia="Times New Roman" w:hAnsi="Times New Roman" w:cs="Times New Roman"/>
          <w:sz w:val="28"/>
          <w:szCs w:val="28"/>
        </w:rPr>
        <w:t>начала</w:t>
      </w:r>
      <w:r w:rsidRPr="00187F74">
        <w:rPr>
          <w:rFonts w:ascii="Times New Roman" w:eastAsia="Times New Roman" w:hAnsi="Times New Roman" w:cs="Times New Roman"/>
          <w:spacing w:val="-6"/>
          <w:sz w:val="28"/>
          <w:szCs w:val="28"/>
        </w:rPr>
        <w:t xml:space="preserve"> </w:t>
      </w:r>
      <w:r w:rsidRPr="00187F74">
        <w:rPr>
          <w:rFonts w:ascii="Times New Roman" w:eastAsia="Times New Roman" w:hAnsi="Times New Roman" w:cs="Times New Roman"/>
          <w:sz w:val="28"/>
          <w:szCs w:val="28"/>
        </w:rPr>
        <w:t>математического анализа. Алимов Ш.А. и др. (10-11) (Базовый/Углублённый). Автор: Шабунин М. И., Ткачева М. В., Федорова Н. Е</w:t>
      </w:r>
      <w:r w:rsidRPr="00187F74">
        <w:rPr>
          <w:rFonts w:ascii="Calibri" w:eastAsia="Times New Roman" w:hAnsi="Calibri" w:cs="Times New Roman"/>
          <w:szCs w:val="28"/>
        </w:rPr>
        <w:t>.</w:t>
      </w:r>
    </w:p>
    <w:p w:rsidR="00187F74" w:rsidRPr="00187F74" w:rsidRDefault="00187F74" w:rsidP="00187F74">
      <w:pPr>
        <w:widowControl w:val="0"/>
        <w:autoSpaceDE w:val="0"/>
        <w:autoSpaceDN w:val="0"/>
        <w:spacing w:before="314" w:after="0" w:line="480" w:lineRule="auto"/>
        <w:rPr>
          <w:rFonts w:ascii="Times New Roman" w:eastAsia="Times New Roman" w:hAnsi="Times New Roman" w:cs="Times New Roman"/>
          <w:b/>
          <w:sz w:val="28"/>
        </w:rPr>
      </w:pPr>
      <w:r w:rsidRPr="00187F74">
        <w:rPr>
          <w:rFonts w:ascii="Times New Roman" w:eastAsia="Times New Roman" w:hAnsi="Times New Roman" w:cs="Times New Roman"/>
          <w:b/>
          <w:sz w:val="28"/>
        </w:rPr>
        <w:t>ЦИФРОВЫЕ</w:t>
      </w:r>
      <w:r w:rsidRPr="00187F74">
        <w:rPr>
          <w:rFonts w:ascii="Times New Roman" w:eastAsia="Times New Roman" w:hAnsi="Times New Roman" w:cs="Times New Roman"/>
          <w:b/>
          <w:spacing w:val="-6"/>
          <w:sz w:val="28"/>
        </w:rPr>
        <w:t xml:space="preserve"> </w:t>
      </w:r>
      <w:r w:rsidRPr="00187F74">
        <w:rPr>
          <w:rFonts w:ascii="Times New Roman" w:eastAsia="Times New Roman" w:hAnsi="Times New Roman" w:cs="Times New Roman"/>
          <w:b/>
          <w:sz w:val="28"/>
        </w:rPr>
        <w:t>ОБРАЗОВАТЕЛЬНЫЕ</w:t>
      </w:r>
      <w:r w:rsidRPr="00187F74">
        <w:rPr>
          <w:rFonts w:ascii="Times New Roman" w:eastAsia="Times New Roman" w:hAnsi="Times New Roman" w:cs="Times New Roman"/>
          <w:b/>
          <w:spacing w:val="-8"/>
          <w:sz w:val="28"/>
        </w:rPr>
        <w:t xml:space="preserve"> </w:t>
      </w:r>
      <w:r w:rsidRPr="00187F74">
        <w:rPr>
          <w:rFonts w:ascii="Times New Roman" w:eastAsia="Times New Roman" w:hAnsi="Times New Roman" w:cs="Times New Roman"/>
          <w:b/>
          <w:sz w:val="28"/>
        </w:rPr>
        <w:t>РЕСУРСЫ</w:t>
      </w:r>
      <w:r w:rsidRPr="00187F74">
        <w:rPr>
          <w:rFonts w:ascii="Times New Roman" w:eastAsia="Times New Roman" w:hAnsi="Times New Roman" w:cs="Times New Roman"/>
          <w:b/>
          <w:spacing w:val="-6"/>
          <w:sz w:val="28"/>
        </w:rPr>
        <w:t xml:space="preserve"> </w:t>
      </w:r>
      <w:r w:rsidRPr="00187F74">
        <w:rPr>
          <w:rFonts w:ascii="Times New Roman" w:eastAsia="Times New Roman" w:hAnsi="Times New Roman" w:cs="Times New Roman"/>
          <w:b/>
          <w:sz w:val="28"/>
        </w:rPr>
        <w:t>И</w:t>
      </w:r>
      <w:r w:rsidRPr="00187F74">
        <w:rPr>
          <w:rFonts w:ascii="Times New Roman" w:eastAsia="Times New Roman" w:hAnsi="Times New Roman" w:cs="Times New Roman"/>
          <w:b/>
          <w:spacing w:val="-6"/>
          <w:sz w:val="28"/>
        </w:rPr>
        <w:t xml:space="preserve"> </w:t>
      </w:r>
      <w:r w:rsidRPr="00187F74">
        <w:rPr>
          <w:rFonts w:ascii="Times New Roman" w:eastAsia="Times New Roman" w:hAnsi="Times New Roman" w:cs="Times New Roman"/>
          <w:b/>
          <w:sz w:val="28"/>
        </w:rPr>
        <w:t>РЕСУРСЫ</w:t>
      </w:r>
      <w:r w:rsidRPr="00187F74">
        <w:rPr>
          <w:rFonts w:ascii="Times New Roman" w:eastAsia="Times New Roman" w:hAnsi="Times New Roman" w:cs="Times New Roman"/>
          <w:b/>
          <w:spacing w:val="-6"/>
          <w:sz w:val="28"/>
        </w:rPr>
        <w:t xml:space="preserve"> </w:t>
      </w:r>
      <w:r w:rsidRPr="00187F74">
        <w:rPr>
          <w:rFonts w:ascii="Times New Roman" w:eastAsia="Times New Roman" w:hAnsi="Times New Roman" w:cs="Times New Roman"/>
          <w:b/>
          <w:sz w:val="28"/>
        </w:rPr>
        <w:t xml:space="preserve">СЕТИ </w:t>
      </w:r>
      <w:r w:rsidRPr="00187F74">
        <w:rPr>
          <w:rFonts w:ascii="Times New Roman" w:eastAsia="Times New Roman" w:hAnsi="Times New Roman" w:cs="Times New Roman"/>
          <w:b/>
          <w:spacing w:val="-2"/>
          <w:sz w:val="28"/>
        </w:rPr>
        <w:t>ИНТЕРНЕТ</w:t>
      </w:r>
    </w:p>
    <w:p w:rsidR="00187F74" w:rsidRPr="00187F74" w:rsidRDefault="002576D1" w:rsidP="00187F74">
      <w:pPr>
        <w:widowControl w:val="0"/>
        <w:autoSpaceDE w:val="0"/>
        <w:autoSpaceDN w:val="0"/>
        <w:spacing w:after="0" w:line="318" w:lineRule="exact"/>
        <w:rPr>
          <w:rFonts w:ascii="Times New Roman" w:eastAsia="Times New Roman" w:hAnsi="Times New Roman" w:cs="Times New Roman"/>
          <w:sz w:val="28"/>
          <w:szCs w:val="28"/>
        </w:rPr>
      </w:pPr>
      <w:hyperlink r:id="rId371">
        <w:r w:rsidR="00187F74" w:rsidRPr="00187F74">
          <w:rPr>
            <w:rFonts w:ascii="Times New Roman" w:eastAsia="Times New Roman" w:hAnsi="Times New Roman" w:cs="Times New Roman"/>
            <w:spacing w:val="-2"/>
            <w:sz w:val="28"/>
            <w:szCs w:val="28"/>
          </w:rPr>
          <w:t>http://school-collection.edu.ru/catalog/rubr/9a1eb241-6d33-0441-a75c-</w:t>
        </w:r>
      </w:hyperlink>
    </w:p>
    <w:p w:rsidR="00187F74" w:rsidRPr="00187F74" w:rsidRDefault="00187F74" w:rsidP="00187F74">
      <w:pPr>
        <w:widowControl w:val="0"/>
        <w:autoSpaceDE w:val="0"/>
        <w:autoSpaceDN w:val="0"/>
        <w:spacing w:before="321" w:after="0" w:line="240" w:lineRule="auto"/>
        <w:rPr>
          <w:rFonts w:ascii="Times New Roman" w:eastAsia="Times New Roman" w:hAnsi="Times New Roman" w:cs="Times New Roman"/>
          <w:sz w:val="28"/>
          <w:szCs w:val="28"/>
        </w:rPr>
      </w:pPr>
      <w:r w:rsidRPr="00187F74">
        <w:rPr>
          <w:rFonts w:ascii="Times New Roman" w:eastAsia="Times New Roman" w:hAnsi="Times New Roman" w:cs="Times New Roman"/>
          <w:spacing w:val="-2"/>
          <w:sz w:val="28"/>
          <w:szCs w:val="28"/>
        </w:rPr>
        <w:t>5d927b0d435b/118865/?</w:t>
      </w:r>
    </w:p>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8"/>
          <w:szCs w:val="28"/>
        </w:rPr>
        <w:sectPr w:rsidR="00187F74" w:rsidRPr="00187F74">
          <w:pgSz w:w="11910" w:h="16390"/>
          <w:pgMar w:top="1060" w:right="850" w:bottom="280" w:left="1700" w:header="720" w:footer="720" w:gutter="0"/>
          <w:cols w:space="720"/>
        </w:sectPr>
      </w:pPr>
    </w:p>
    <w:p w:rsidR="00187F74" w:rsidRPr="00187F74" w:rsidRDefault="002576D1" w:rsidP="00187F74">
      <w:pPr>
        <w:widowControl w:val="0"/>
        <w:autoSpaceDE w:val="0"/>
        <w:autoSpaceDN w:val="0"/>
        <w:spacing w:before="63" w:after="0" w:line="240" w:lineRule="auto"/>
        <w:rPr>
          <w:rFonts w:ascii="Times New Roman" w:eastAsia="Times New Roman" w:hAnsi="Times New Roman" w:cs="Times New Roman"/>
          <w:sz w:val="28"/>
          <w:szCs w:val="28"/>
        </w:rPr>
      </w:pPr>
      <w:hyperlink r:id="rId372">
        <w:r w:rsidR="00187F74" w:rsidRPr="00187F74">
          <w:rPr>
            <w:rFonts w:ascii="Times New Roman" w:eastAsia="Times New Roman" w:hAnsi="Times New Roman" w:cs="Times New Roman"/>
            <w:sz w:val="28"/>
            <w:szCs w:val="28"/>
          </w:rPr>
          <w:t>http://school-collection.edu.ru/catalog/rubr/06ba9f16-bc28-796d-</w:t>
        </w:r>
        <w:r w:rsidR="00187F74" w:rsidRPr="00187F74">
          <w:rPr>
            <w:rFonts w:ascii="Times New Roman" w:eastAsia="Times New Roman" w:hAnsi="Times New Roman" w:cs="Times New Roman"/>
            <w:spacing w:val="-2"/>
            <w:sz w:val="28"/>
            <w:szCs w:val="28"/>
          </w:rPr>
          <w:t>742f-</w:t>
        </w:r>
      </w:hyperlink>
    </w:p>
    <w:p w:rsidR="00187F74" w:rsidRPr="00187F74" w:rsidRDefault="00187F74" w:rsidP="00187F74">
      <w:pPr>
        <w:widowControl w:val="0"/>
        <w:autoSpaceDE w:val="0"/>
        <w:autoSpaceDN w:val="0"/>
        <w:spacing w:before="2" w:after="0" w:line="240" w:lineRule="auto"/>
        <w:rPr>
          <w:rFonts w:ascii="Times New Roman" w:eastAsia="Times New Roman" w:hAnsi="Times New Roman" w:cs="Times New Roman"/>
          <w:sz w:val="28"/>
          <w:szCs w:val="28"/>
        </w:rPr>
      </w:pPr>
    </w:p>
    <w:p w:rsidR="00187F74" w:rsidRPr="00187F74" w:rsidRDefault="00187F74" w:rsidP="00187F74">
      <w:pPr>
        <w:widowControl w:val="0"/>
        <w:autoSpaceDE w:val="0"/>
        <w:autoSpaceDN w:val="0"/>
        <w:spacing w:after="0" w:line="240" w:lineRule="auto"/>
        <w:rPr>
          <w:rFonts w:ascii="Times New Roman" w:eastAsia="Times New Roman" w:hAnsi="Times New Roman" w:cs="Times New Roman"/>
          <w:sz w:val="28"/>
          <w:szCs w:val="28"/>
        </w:rPr>
      </w:pPr>
      <w:r w:rsidRPr="00187F74">
        <w:rPr>
          <w:rFonts w:ascii="Times New Roman" w:eastAsia="Times New Roman" w:hAnsi="Times New Roman" w:cs="Times New Roman"/>
          <w:spacing w:val="-2"/>
          <w:sz w:val="28"/>
          <w:szCs w:val="28"/>
        </w:rPr>
        <w:t>9369cffb9036/</w:t>
      </w:r>
    </w:p>
    <w:p w:rsidR="00187F74" w:rsidRPr="00187F74" w:rsidRDefault="002576D1" w:rsidP="00187F74">
      <w:pPr>
        <w:widowControl w:val="0"/>
        <w:autoSpaceDE w:val="0"/>
        <w:autoSpaceDN w:val="0"/>
        <w:spacing w:before="321" w:after="0" w:line="240" w:lineRule="auto"/>
        <w:rPr>
          <w:rFonts w:ascii="Times New Roman" w:eastAsia="Times New Roman" w:hAnsi="Times New Roman" w:cs="Times New Roman"/>
          <w:sz w:val="28"/>
          <w:szCs w:val="28"/>
        </w:rPr>
      </w:pPr>
      <w:hyperlink r:id="rId373">
        <w:r w:rsidR="00187F74" w:rsidRPr="00187F74">
          <w:rPr>
            <w:rFonts w:ascii="Times New Roman" w:eastAsia="Times New Roman" w:hAnsi="Times New Roman" w:cs="Times New Roman"/>
            <w:spacing w:val="-2"/>
            <w:sz w:val="28"/>
            <w:szCs w:val="28"/>
          </w:rPr>
          <w:t>http://school-collection.edu.ru/catalog/rubr/e52cbe9a-ca09-4205-b6b7-</w:t>
        </w:r>
      </w:hyperlink>
    </w:p>
    <w:p w:rsidR="00187F74" w:rsidRPr="00187F74" w:rsidRDefault="00187F74" w:rsidP="00187F74">
      <w:pPr>
        <w:widowControl w:val="0"/>
        <w:autoSpaceDE w:val="0"/>
        <w:autoSpaceDN w:val="0"/>
        <w:spacing w:before="321" w:after="0" w:line="240" w:lineRule="auto"/>
        <w:rPr>
          <w:rFonts w:ascii="Times New Roman" w:eastAsia="Times New Roman" w:hAnsi="Times New Roman" w:cs="Times New Roman"/>
          <w:sz w:val="28"/>
          <w:szCs w:val="28"/>
        </w:rPr>
      </w:pPr>
      <w:r w:rsidRPr="00187F74">
        <w:rPr>
          <w:rFonts w:ascii="Times New Roman" w:eastAsia="Times New Roman" w:hAnsi="Times New Roman" w:cs="Times New Roman"/>
          <w:spacing w:val="-2"/>
          <w:sz w:val="28"/>
          <w:szCs w:val="28"/>
        </w:rPr>
        <w:t>26f833dd4f1f/</w:t>
      </w:r>
    </w:p>
    <w:p w:rsidR="00187F74" w:rsidRDefault="00187F74"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Pr="00207FF0" w:rsidRDefault="00232337" w:rsidP="00232337">
      <w:pPr>
        <w:spacing w:after="0" w:line="276" w:lineRule="auto"/>
        <w:jc w:val="right"/>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Приложение №___</w:t>
      </w:r>
    </w:p>
    <w:p w:rsidR="00232337" w:rsidRPr="00207FF0" w:rsidRDefault="00232337" w:rsidP="00232337">
      <w:pPr>
        <w:spacing w:after="0" w:line="276" w:lineRule="auto"/>
        <w:rPr>
          <w:rFonts w:ascii="Times New Roman" w:eastAsia="Calibri" w:hAnsi="Times New Roman" w:cs="Times New Roman"/>
          <w:color w:val="000000"/>
          <w:sz w:val="24"/>
          <w:szCs w:val="28"/>
          <w:lang w:eastAsia="ru-RU"/>
        </w:rPr>
      </w:pPr>
    </w:p>
    <w:p w:rsidR="00232337" w:rsidRPr="00207FF0" w:rsidRDefault="00232337" w:rsidP="00232337">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232337" w:rsidRPr="00207FF0" w:rsidRDefault="00232337" w:rsidP="00232337">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232337" w:rsidRPr="00207FF0" w:rsidRDefault="00232337" w:rsidP="00232337">
      <w:pPr>
        <w:spacing w:after="0" w:line="276" w:lineRule="auto"/>
        <w:jc w:val="both"/>
        <w:rPr>
          <w:rFonts w:ascii="Times New Roman" w:eastAsia="Calibri" w:hAnsi="Times New Roman" w:cs="Times New Roman"/>
          <w:b/>
          <w:color w:val="000000"/>
          <w:sz w:val="24"/>
          <w:szCs w:val="24"/>
          <w:lang w:eastAsia="ru-RU"/>
        </w:rPr>
      </w:pPr>
    </w:p>
    <w:p w:rsidR="00232337" w:rsidRPr="00207FF0" w:rsidRDefault="00232337" w:rsidP="00232337">
      <w:pPr>
        <w:spacing w:after="0" w:line="276" w:lineRule="auto"/>
        <w:jc w:val="both"/>
        <w:rPr>
          <w:rFonts w:ascii="Times New Roman" w:eastAsia="Calibri" w:hAnsi="Times New Roman" w:cs="Times New Roman"/>
          <w:b/>
          <w:color w:val="000000"/>
          <w:sz w:val="24"/>
          <w:szCs w:val="24"/>
          <w:lang w:eastAsia="ru-RU"/>
        </w:rPr>
      </w:pPr>
    </w:p>
    <w:p w:rsidR="00232337" w:rsidRPr="00207FF0" w:rsidRDefault="00232337" w:rsidP="00232337">
      <w:pPr>
        <w:spacing w:after="0" w:line="276" w:lineRule="auto"/>
        <w:jc w:val="both"/>
        <w:rPr>
          <w:rFonts w:ascii="Times New Roman" w:eastAsia="Calibri" w:hAnsi="Times New Roman" w:cs="Times New Roman"/>
          <w:b/>
          <w:color w:val="000000"/>
          <w:sz w:val="24"/>
          <w:szCs w:val="24"/>
          <w:lang w:eastAsia="ru-RU"/>
        </w:rPr>
      </w:pPr>
    </w:p>
    <w:p w:rsidR="00232337" w:rsidRPr="00207FF0" w:rsidRDefault="00232337" w:rsidP="00232337">
      <w:pPr>
        <w:spacing w:after="0" w:line="276" w:lineRule="auto"/>
        <w:rPr>
          <w:rFonts w:ascii="Times New Roman" w:eastAsia="Calibri" w:hAnsi="Times New Roman" w:cs="Times New Roman"/>
          <w:b/>
          <w:color w:val="000000"/>
          <w:sz w:val="28"/>
          <w:szCs w:val="24"/>
          <w:lang w:eastAsia="ru-RU"/>
        </w:rPr>
      </w:pPr>
    </w:p>
    <w:p w:rsidR="00232337" w:rsidRPr="00207FF0" w:rsidRDefault="00232337" w:rsidP="00232337">
      <w:pPr>
        <w:spacing w:after="0" w:line="276" w:lineRule="auto"/>
        <w:jc w:val="center"/>
        <w:rPr>
          <w:rFonts w:ascii="Times New Roman" w:eastAsia="Calibri" w:hAnsi="Times New Roman" w:cs="Times New Roman"/>
          <w:b/>
          <w:color w:val="000000"/>
          <w:sz w:val="28"/>
          <w:szCs w:val="24"/>
          <w:lang w:eastAsia="ru-RU"/>
        </w:rPr>
      </w:pPr>
    </w:p>
    <w:p w:rsidR="00232337" w:rsidRPr="00207FF0" w:rsidRDefault="00232337" w:rsidP="00232337">
      <w:pPr>
        <w:spacing w:after="0" w:line="276" w:lineRule="auto"/>
        <w:jc w:val="center"/>
        <w:rPr>
          <w:rFonts w:ascii="Times New Roman" w:eastAsia="Calibri" w:hAnsi="Times New Roman" w:cs="Times New Roman"/>
          <w:b/>
          <w:color w:val="000000"/>
          <w:sz w:val="28"/>
          <w:szCs w:val="28"/>
          <w:lang w:eastAsia="ru-RU"/>
        </w:rPr>
      </w:pPr>
    </w:p>
    <w:p w:rsidR="00232337" w:rsidRPr="00207FF0" w:rsidRDefault="00232337" w:rsidP="00232337">
      <w:pPr>
        <w:spacing w:after="0" w:line="276" w:lineRule="auto"/>
        <w:jc w:val="center"/>
        <w:rPr>
          <w:rFonts w:ascii="Times New Roman" w:eastAsia="Calibri" w:hAnsi="Times New Roman" w:cs="Times New Roman"/>
          <w:b/>
          <w:color w:val="000000"/>
          <w:sz w:val="36"/>
          <w:szCs w:val="28"/>
          <w:lang w:eastAsia="ru-RU"/>
        </w:rPr>
      </w:pPr>
    </w:p>
    <w:p w:rsidR="00232337" w:rsidRPr="00207FF0" w:rsidRDefault="00232337" w:rsidP="00232337">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232337" w:rsidRPr="00207FF0" w:rsidRDefault="00232337" w:rsidP="00232337">
      <w:pPr>
        <w:spacing w:after="0" w:line="276" w:lineRule="auto"/>
        <w:jc w:val="center"/>
        <w:rPr>
          <w:rFonts w:ascii="Times New Roman" w:eastAsia="Calibri" w:hAnsi="Times New Roman" w:cs="Times New Roman"/>
          <w:b/>
          <w:color w:val="000000"/>
          <w:sz w:val="36"/>
          <w:szCs w:val="28"/>
          <w:lang w:eastAsia="ru-RU"/>
        </w:rPr>
      </w:pPr>
    </w:p>
    <w:p w:rsidR="00232337" w:rsidRPr="00207FF0" w:rsidRDefault="00232337" w:rsidP="00232337">
      <w:pPr>
        <w:spacing w:after="0" w:line="276" w:lineRule="auto"/>
        <w:jc w:val="center"/>
        <w:rPr>
          <w:rFonts w:ascii="Times New Roman" w:eastAsia="Calibri" w:hAnsi="Times New Roman" w:cs="Times New Roman"/>
          <w:b/>
          <w:color w:val="000000"/>
          <w:sz w:val="28"/>
          <w:szCs w:val="28"/>
          <w:lang w:eastAsia="ru-RU"/>
        </w:rPr>
      </w:pPr>
    </w:p>
    <w:p w:rsidR="00232337" w:rsidRPr="00207FF0" w:rsidRDefault="00232337" w:rsidP="00232337">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Геометрия</w:t>
      </w:r>
      <w:r w:rsidRPr="00207FF0">
        <w:rPr>
          <w:rFonts w:ascii="Times New Roman" w:eastAsia="Calibri" w:hAnsi="Times New Roman" w:cs="Times New Roman"/>
          <w:b/>
          <w:color w:val="000000"/>
          <w:sz w:val="28"/>
          <w:szCs w:val="28"/>
          <w:lang w:eastAsia="ru-RU"/>
        </w:rPr>
        <w:t>»</w:t>
      </w:r>
    </w:p>
    <w:p w:rsidR="00232337" w:rsidRDefault="00232337" w:rsidP="00232337">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Pr>
          <w:rFonts w:ascii="Times New Roman" w:eastAsia="Calibri" w:hAnsi="Times New Roman" w:cs="Times New Roman"/>
          <w:color w:val="000000"/>
          <w:sz w:val="28"/>
          <w:szCs w:val="28"/>
          <w:lang w:eastAsia="ru-RU"/>
        </w:rPr>
        <w:t>10</w:t>
      </w:r>
      <w:r w:rsidRPr="00207FF0">
        <w:rPr>
          <w:rFonts w:ascii="Times New Roman" w:eastAsia="Calibri" w:hAnsi="Times New Roman" w:cs="Times New Roman"/>
          <w:color w:val="000000"/>
          <w:sz w:val="28"/>
          <w:szCs w:val="28"/>
          <w:lang w:eastAsia="ru-RU"/>
        </w:rPr>
        <w:t xml:space="preserve"> классов</w:t>
      </w:r>
    </w:p>
    <w:p w:rsidR="00232337" w:rsidRPr="00207FF0" w:rsidRDefault="00232337" w:rsidP="00232337">
      <w:pPr>
        <w:spacing w:after="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(Углубленный  уровень)</w:t>
      </w:r>
    </w:p>
    <w:p w:rsidR="00232337" w:rsidRPr="00207FF0" w:rsidRDefault="00232337" w:rsidP="00232337">
      <w:pPr>
        <w:spacing w:after="0" w:line="276" w:lineRule="auto"/>
        <w:jc w:val="center"/>
        <w:rPr>
          <w:rFonts w:ascii="Times New Roman" w:eastAsia="Calibri" w:hAnsi="Times New Roman" w:cs="Times New Roman"/>
          <w:color w:val="000000"/>
          <w:sz w:val="28"/>
          <w:szCs w:val="28"/>
          <w:lang w:eastAsia="ru-RU"/>
        </w:rPr>
      </w:pPr>
    </w:p>
    <w:p w:rsidR="00232337" w:rsidRPr="00207FF0" w:rsidRDefault="00232337" w:rsidP="00232337">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232337" w:rsidRPr="00207FF0" w:rsidRDefault="00232337" w:rsidP="00232337">
      <w:pPr>
        <w:spacing w:after="0" w:line="276" w:lineRule="auto"/>
        <w:jc w:val="center"/>
        <w:rPr>
          <w:rFonts w:ascii="Times New Roman" w:eastAsia="Calibri" w:hAnsi="Times New Roman" w:cs="Times New Roman"/>
          <w:color w:val="000000"/>
          <w:sz w:val="28"/>
          <w:szCs w:val="28"/>
          <w:lang w:eastAsia="ru-RU"/>
        </w:rPr>
      </w:pPr>
    </w:p>
    <w:p w:rsidR="00232337" w:rsidRPr="00207FF0" w:rsidRDefault="00232337" w:rsidP="00232337">
      <w:pPr>
        <w:spacing w:after="0" w:line="276" w:lineRule="auto"/>
        <w:jc w:val="center"/>
        <w:rPr>
          <w:rFonts w:ascii="Times New Roman" w:eastAsia="Calibri" w:hAnsi="Times New Roman" w:cs="Times New Roman"/>
          <w:color w:val="000000"/>
          <w:sz w:val="28"/>
          <w:szCs w:val="28"/>
          <w:lang w:eastAsia="ru-RU"/>
        </w:rPr>
      </w:pPr>
    </w:p>
    <w:p w:rsidR="00232337" w:rsidRPr="00207FF0" w:rsidRDefault="00232337" w:rsidP="00232337">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232337" w:rsidRPr="00207FF0" w:rsidRDefault="00232337" w:rsidP="00232337">
      <w:pPr>
        <w:spacing w:after="0" w:line="276" w:lineRule="auto"/>
        <w:jc w:val="both"/>
        <w:rPr>
          <w:rFonts w:ascii="Times New Roman" w:eastAsia="Calibri" w:hAnsi="Times New Roman" w:cs="Times New Roman"/>
          <w:b/>
          <w:color w:val="000000"/>
          <w:sz w:val="24"/>
          <w:szCs w:val="24"/>
          <w:lang w:eastAsia="ru-RU"/>
        </w:rPr>
      </w:pPr>
    </w:p>
    <w:p w:rsidR="00232337" w:rsidRPr="00207FF0" w:rsidRDefault="00232337" w:rsidP="00232337">
      <w:pPr>
        <w:spacing w:after="0" w:line="276" w:lineRule="auto"/>
        <w:jc w:val="both"/>
        <w:rPr>
          <w:rFonts w:ascii="Times New Roman" w:eastAsia="Calibri" w:hAnsi="Times New Roman" w:cs="Times New Roman"/>
          <w:color w:val="000000"/>
          <w:sz w:val="24"/>
          <w:szCs w:val="24"/>
          <w:lang w:eastAsia="ru-RU"/>
        </w:rPr>
      </w:pPr>
    </w:p>
    <w:p w:rsidR="00232337" w:rsidRPr="00207FF0" w:rsidRDefault="00232337" w:rsidP="00232337">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Pr="00207FF0"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p>
    <w:p w:rsidR="00232337" w:rsidRDefault="00232337" w:rsidP="00232337">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b/>
          <w:color w:val="000000"/>
          <w:sz w:val="24"/>
          <w:szCs w:val="24"/>
          <w:lang w:eastAsia="ru-RU"/>
        </w:rPr>
        <w:t>Нальчик, 25</w:t>
      </w:r>
    </w:p>
    <w:p w:rsidR="00232337" w:rsidRDefault="00232337" w:rsidP="00232337">
      <w:pPr>
        <w:rPr>
          <w:rFonts w:ascii="Times New Roman" w:hAnsi="Times New Roman" w:cs="Times New Roman"/>
        </w:rPr>
      </w:pPr>
    </w:p>
    <w:p w:rsidR="00232337" w:rsidRDefault="00232337" w:rsidP="00232337">
      <w:pPr>
        <w:rPr>
          <w:rFonts w:ascii="Times New Roman" w:hAnsi="Times New Roman" w:cs="Times New Roman"/>
        </w:rPr>
      </w:pPr>
    </w:p>
    <w:p w:rsidR="00232337" w:rsidRDefault="00232337" w:rsidP="00232337">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Default="00232337" w:rsidP="00897DC8">
      <w:pPr>
        <w:rPr>
          <w:rFonts w:ascii="Times New Roman" w:hAnsi="Times New Roman" w:cs="Times New Roman"/>
        </w:rPr>
      </w:pPr>
    </w:p>
    <w:p w:rsidR="00232337" w:rsidRPr="00232337" w:rsidRDefault="00232337" w:rsidP="00232337">
      <w:pPr>
        <w:spacing w:after="200" w:line="276" w:lineRule="auto"/>
        <w:rPr>
          <w:rFonts w:ascii="Calibri" w:eastAsia="Calibri" w:hAnsi="Calibri" w:cs="Times New Roman"/>
        </w:rPr>
        <w:sectPr w:rsidR="00232337" w:rsidRPr="00232337">
          <w:pgSz w:w="11906" w:h="16383"/>
          <w:pgMar w:top="1134" w:right="850" w:bottom="1134" w:left="1701" w:header="720" w:footer="720" w:gutter="0"/>
          <w:cols w:space="720"/>
        </w:sectPr>
      </w:pPr>
      <w:bookmarkStart w:id="62" w:name="block-37757712"/>
    </w:p>
    <w:bookmarkEnd w:id="62"/>
    <w:p w:rsidR="00232337" w:rsidRPr="00232337" w:rsidRDefault="00232337" w:rsidP="00232337">
      <w:pPr>
        <w:spacing w:after="0" w:line="264" w:lineRule="auto"/>
        <w:jc w:val="both"/>
        <w:rPr>
          <w:rFonts w:ascii="Calibri" w:eastAsia="Calibri" w:hAnsi="Calibri" w:cs="Times New Roman"/>
        </w:rPr>
      </w:pPr>
      <w:r w:rsidRPr="00232337">
        <w:rPr>
          <w:rFonts w:ascii="Times New Roman" w:eastAsia="Calibri" w:hAnsi="Times New Roman" w:cs="Times New Roman"/>
          <w:b/>
          <w:color w:val="000000"/>
          <w:sz w:val="28"/>
        </w:rPr>
        <w:t>ПОЯСНИТЕЛЬНАЯ ЗАПИСКА</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Приоритетными задачами курса геометрии на углублённом уровне, расширяющими и усиливающими курс базового уровня, являются: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Переход к изучению геометрии на углублённом уровне позволяет:</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232337" w:rsidRPr="00232337" w:rsidRDefault="00232337" w:rsidP="00232337">
      <w:pPr>
        <w:spacing w:after="0" w:line="264" w:lineRule="auto"/>
        <w:ind w:firstLine="600"/>
        <w:jc w:val="both"/>
        <w:rPr>
          <w:rFonts w:ascii="Calibri" w:eastAsia="Calibri" w:hAnsi="Calibri" w:cs="Times New Roman"/>
        </w:rPr>
      </w:pPr>
      <w:bookmarkStart w:id="63" w:name="04eb6aa7-7a2b-4c78-a285-c233698ad3f6"/>
      <w:r w:rsidRPr="00232337">
        <w:rPr>
          <w:rFonts w:ascii="Times New Roman" w:eastAsia="Calibri" w:hAnsi="Times New Roman" w:cs="Times New Roman"/>
          <w:color w:val="000000"/>
          <w:sz w:val="28"/>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63"/>
    </w:p>
    <w:p w:rsidR="00232337" w:rsidRPr="00232337" w:rsidRDefault="00232337" w:rsidP="00232337">
      <w:pPr>
        <w:spacing w:after="200" w:line="276" w:lineRule="auto"/>
        <w:rPr>
          <w:rFonts w:ascii="Calibri" w:eastAsia="Calibri" w:hAnsi="Calibri" w:cs="Times New Roman"/>
        </w:rPr>
        <w:sectPr w:rsidR="00232337" w:rsidRPr="00232337">
          <w:pgSz w:w="11906" w:h="16383"/>
          <w:pgMar w:top="1134" w:right="850" w:bottom="1134" w:left="1701" w:header="720" w:footer="720" w:gutter="0"/>
          <w:cols w:space="720"/>
        </w:sectPr>
      </w:pPr>
      <w:bookmarkStart w:id="64" w:name="block-37757713"/>
    </w:p>
    <w:bookmarkEnd w:id="64"/>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СОДЕРЖАНИЕ ОБУЧЕНИЯ</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10 КЛАСС</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Прямые и плоскости в пространстве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Многогранники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 xml:space="preserve">Виды многогранников, развёртка многогранника. Призма: </w:t>
      </w:r>
      <w:r w:rsidRPr="00232337">
        <w:rPr>
          <w:rFonts w:ascii="Times New Roman" w:eastAsia="Calibri" w:hAnsi="Times New Roman" w:cs="Times New Roman"/>
          <w:color w:val="000000"/>
          <w:sz w:val="28"/>
          <w:lang w:val="en-US"/>
        </w:rPr>
        <w:t>n</w:t>
      </w:r>
      <w:r w:rsidRPr="00232337">
        <w:rPr>
          <w:rFonts w:ascii="Times New Roman" w:eastAsia="Calibri" w:hAnsi="Times New Roman" w:cs="Times New Roman"/>
          <w:color w:val="000000"/>
          <w:sz w:val="28"/>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sidRPr="00232337">
        <w:rPr>
          <w:rFonts w:ascii="Times New Roman" w:eastAsia="Calibri" w:hAnsi="Times New Roman" w:cs="Times New Roman"/>
          <w:color w:val="000000"/>
          <w:sz w:val="28"/>
          <w:lang w:val="en-US"/>
        </w:rPr>
        <w:t>n</w:t>
      </w:r>
      <w:r w:rsidRPr="00232337">
        <w:rPr>
          <w:rFonts w:ascii="Times New Roman" w:eastAsia="Calibri" w:hAnsi="Times New Roman" w:cs="Times New Roman"/>
          <w:color w:val="000000"/>
          <w:sz w:val="28"/>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Векторы и координаты в пространстве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232337" w:rsidRPr="00232337" w:rsidRDefault="00232337" w:rsidP="00232337">
      <w:pPr>
        <w:spacing w:after="200" w:line="276" w:lineRule="auto"/>
        <w:rPr>
          <w:rFonts w:ascii="Calibri" w:eastAsia="Calibri" w:hAnsi="Calibri" w:cs="Times New Roman"/>
        </w:rPr>
        <w:sectPr w:rsidR="00232337" w:rsidRPr="00232337">
          <w:pgSz w:w="11906" w:h="16383"/>
          <w:pgMar w:top="1134" w:right="850" w:bottom="1134" w:left="1701" w:header="720" w:footer="720" w:gutter="0"/>
          <w:cols w:space="720"/>
        </w:sectPr>
      </w:pPr>
      <w:bookmarkStart w:id="65" w:name="block-37757714"/>
    </w:p>
    <w:bookmarkEnd w:id="65"/>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ПЛАНИРУЕМЫЕ РЕЗУЛЬТАТЫ ОСВОЕНИЯ УЧЕБНОГО КУРСА «ГЕОМЕТРИЯ» (УГЛУБЛЕННЫЙ УРОВЕНЬ) НА УРОВНЕ СРЕДНЕГО ОБЩЕГО ОБРАЗОВАНИЯ</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ЛИЧНОСТНЫЕ РЕЗУЛЬТАТЫ</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1) гражданское воспитание: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2) патриотическое воспитание: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3) духовно-нравственное воспитание: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4) эстетическое воспитание: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5) физическое воспитание: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6) трудовое воспитание: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7) экологическое воспитание: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 xml:space="preserve">8) ценности научного познания: </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МЕТАПРЕДМЕТНЫЕ РЕЗУЛЬТАТЫ</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Познавательные универсальные учебные действия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Базовые логические действия: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Базовые исследовательские действия: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прогнозировать возможное развитие процесса, а также выдвигать предположения о его развитии в новых условиях.</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Работа с информацией:</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выявлять дефициты информации, данных, необходимых для ответа на вопрос и для решения задачи;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структурировать информацию, представлять её в различных формах, иллюстрировать графически;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оценивать надёжность информации по самостоятельно сформулированным критериям.</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Коммуникативные универсальные учебные действия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Общение:</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Регулятивные универсальные учебные действия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Самоорганизация:</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Самоконтроль, эмоциональный интеллект:</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b/>
          <w:color w:val="000000"/>
          <w:sz w:val="28"/>
        </w:rPr>
        <w:t>Совместная деятельность:</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left="120"/>
        <w:jc w:val="both"/>
        <w:rPr>
          <w:rFonts w:ascii="Calibri" w:eastAsia="Calibri" w:hAnsi="Calibri" w:cs="Times New Roman"/>
        </w:rPr>
      </w:pPr>
      <w:r w:rsidRPr="00232337">
        <w:rPr>
          <w:rFonts w:ascii="Times New Roman" w:eastAsia="Calibri" w:hAnsi="Times New Roman" w:cs="Times New Roman"/>
          <w:b/>
          <w:color w:val="000000"/>
          <w:sz w:val="28"/>
        </w:rPr>
        <w:t xml:space="preserve">ПРЕДМЕТНЫЕ РЕЗУЛЬТАТЫ </w:t>
      </w:r>
    </w:p>
    <w:p w:rsidR="00232337" w:rsidRPr="00232337" w:rsidRDefault="00232337" w:rsidP="00232337">
      <w:pPr>
        <w:spacing w:after="0" w:line="264" w:lineRule="auto"/>
        <w:ind w:left="120"/>
        <w:jc w:val="both"/>
        <w:rPr>
          <w:rFonts w:ascii="Calibri" w:eastAsia="Calibri" w:hAnsi="Calibri" w:cs="Times New Roman"/>
        </w:rPr>
      </w:pPr>
    </w:p>
    <w:p w:rsidR="00232337" w:rsidRPr="00232337" w:rsidRDefault="00232337" w:rsidP="00232337">
      <w:pPr>
        <w:spacing w:after="0" w:line="264" w:lineRule="auto"/>
        <w:ind w:firstLine="600"/>
        <w:jc w:val="both"/>
        <w:rPr>
          <w:rFonts w:ascii="Calibri" w:eastAsia="Calibri" w:hAnsi="Calibri" w:cs="Times New Roman"/>
        </w:rPr>
      </w:pPr>
      <w:r w:rsidRPr="00232337">
        <w:rPr>
          <w:rFonts w:ascii="Times New Roman" w:eastAsia="Calibri" w:hAnsi="Times New Roman" w:cs="Times New Roman"/>
          <w:color w:val="000000"/>
          <w:sz w:val="28"/>
        </w:rPr>
        <w:t xml:space="preserve">К концу </w:t>
      </w:r>
      <w:r w:rsidRPr="00232337">
        <w:rPr>
          <w:rFonts w:ascii="Times New Roman" w:eastAsia="Calibri" w:hAnsi="Times New Roman" w:cs="Times New Roman"/>
          <w:b/>
          <w:color w:val="000000"/>
          <w:sz w:val="28"/>
        </w:rPr>
        <w:t>10 класса</w:t>
      </w:r>
      <w:r w:rsidRPr="00232337">
        <w:rPr>
          <w:rFonts w:ascii="Times New Roman" w:eastAsia="Calibri" w:hAnsi="Times New Roman" w:cs="Times New Roman"/>
          <w:color w:val="000000"/>
          <w:sz w:val="28"/>
        </w:rPr>
        <w:t xml:space="preserve"> обучающийся научится:</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свободно оперировать основными понятиями стереометрии при решении задач и проведении математических рассуждений;</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применять аксиомы стереометрии и следствия из них при решении геометрических задач;</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классифицировать взаимное расположение прямых в пространстве, плоскостей в пространстве, прямых и плоскостей в пространстве;</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свободно оперировать понятиями, связанными с углами в пространстве: между прямыми в пространстве, между прямой и плоскостью;</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свободно оперировать понятиями, связанными с многогранниками;</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свободно распознавать основные виды многогранников (призма, пирамида, прямоугольный параллелепипед, куб);</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классифицировать многогранники, выбирая основания для классификации;</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свободно оперировать понятиями, связанными с сечением многогранников плоскостью;</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вычислять площади поверхностей многогранников (призма, пирамида), геометрических тел с применением формул;</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свободно оперировать понятиями, соответствующими векторам и координатам в пространстве;</w:t>
      </w:r>
    </w:p>
    <w:p w:rsidR="00232337" w:rsidRPr="00232337" w:rsidRDefault="00232337" w:rsidP="00232337">
      <w:pPr>
        <w:numPr>
          <w:ilvl w:val="0"/>
          <w:numId w:val="29"/>
        </w:numPr>
        <w:spacing w:after="0" w:line="264" w:lineRule="auto"/>
        <w:jc w:val="both"/>
        <w:rPr>
          <w:rFonts w:ascii="Calibri" w:eastAsia="Calibri" w:hAnsi="Calibri" w:cs="Times New Roman"/>
          <w:lang w:val="en-US"/>
        </w:rPr>
      </w:pPr>
      <w:r w:rsidRPr="00232337">
        <w:rPr>
          <w:rFonts w:ascii="Times New Roman" w:eastAsia="Calibri" w:hAnsi="Times New Roman" w:cs="Times New Roman"/>
          <w:color w:val="000000"/>
          <w:sz w:val="28"/>
          <w:lang w:val="en-US"/>
        </w:rPr>
        <w:t>выполнять действия над векторами;</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32337" w:rsidRPr="00232337" w:rsidRDefault="00232337" w:rsidP="00232337">
      <w:pPr>
        <w:numPr>
          <w:ilvl w:val="0"/>
          <w:numId w:val="29"/>
        </w:numPr>
        <w:spacing w:after="0" w:line="264" w:lineRule="auto"/>
        <w:jc w:val="both"/>
        <w:rPr>
          <w:rFonts w:ascii="Calibri" w:eastAsia="Calibri" w:hAnsi="Calibri" w:cs="Times New Roman"/>
        </w:rPr>
      </w:pPr>
      <w:r w:rsidRPr="00232337">
        <w:rPr>
          <w:rFonts w:ascii="Times New Roman" w:eastAsia="Calibri" w:hAnsi="Times New Roman" w:cs="Times New Roman"/>
          <w:color w:val="000000"/>
          <w:sz w:val="28"/>
        </w:rPr>
        <w:t>иметь представления об основных этапах развития геометрии как составной части фундамента развития технологий.</w:t>
      </w:r>
    </w:p>
    <w:p w:rsidR="00232337" w:rsidRPr="00232337" w:rsidRDefault="00232337" w:rsidP="00232337">
      <w:pPr>
        <w:spacing w:after="200" w:line="276" w:lineRule="auto"/>
        <w:rPr>
          <w:rFonts w:ascii="Calibri" w:eastAsia="Calibri" w:hAnsi="Calibri" w:cs="Times New Roman"/>
        </w:rPr>
        <w:sectPr w:rsidR="00232337" w:rsidRPr="00232337">
          <w:pgSz w:w="11906" w:h="16383"/>
          <w:pgMar w:top="1134" w:right="850" w:bottom="1134" w:left="1701" w:header="720" w:footer="720" w:gutter="0"/>
          <w:cols w:space="720"/>
        </w:sectPr>
      </w:pPr>
      <w:bookmarkStart w:id="66" w:name="block-37757717"/>
    </w:p>
    <w:bookmarkEnd w:id="66"/>
    <w:p w:rsidR="00232337" w:rsidRPr="00232337" w:rsidRDefault="00232337" w:rsidP="00232337">
      <w:pPr>
        <w:spacing w:after="0" w:line="276" w:lineRule="auto"/>
        <w:ind w:left="120"/>
        <w:rPr>
          <w:rFonts w:ascii="Calibri" w:eastAsia="Calibri" w:hAnsi="Calibri" w:cs="Times New Roman"/>
          <w:lang w:val="en-US"/>
        </w:rPr>
      </w:pPr>
      <w:r w:rsidRPr="00232337">
        <w:rPr>
          <w:rFonts w:ascii="Times New Roman" w:eastAsia="Calibri" w:hAnsi="Times New Roman" w:cs="Times New Roman"/>
          <w:b/>
          <w:color w:val="000000"/>
          <w:sz w:val="28"/>
        </w:rPr>
        <w:t xml:space="preserve"> </w:t>
      </w:r>
      <w:r w:rsidRPr="00232337">
        <w:rPr>
          <w:rFonts w:ascii="Times New Roman" w:eastAsia="Calibri" w:hAnsi="Times New Roman" w:cs="Times New Roman"/>
          <w:b/>
          <w:color w:val="000000"/>
          <w:sz w:val="28"/>
          <w:lang w:val="en-US"/>
        </w:rPr>
        <w:t xml:space="preserve">ТЕМАТИЧЕСКОЕ ПЛАНИРОВАНИЕ </w:t>
      </w:r>
    </w:p>
    <w:p w:rsidR="00232337" w:rsidRPr="00232337" w:rsidRDefault="00232337" w:rsidP="00232337">
      <w:pPr>
        <w:spacing w:after="0" w:line="276" w:lineRule="auto"/>
        <w:ind w:left="120"/>
        <w:rPr>
          <w:rFonts w:ascii="Calibri" w:eastAsia="Calibri" w:hAnsi="Calibri" w:cs="Times New Roman"/>
          <w:lang w:val="en-US"/>
        </w:rPr>
      </w:pPr>
      <w:r w:rsidRPr="00232337">
        <w:rPr>
          <w:rFonts w:ascii="Times New Roman" w:eastAsia="Calibri" w:hAnsi="Times New Roman" w:cs="Times New Roman"/>
          <w:b/>
          <w:color w:val="000000"/>
          <w:sz w:val="28"/>
          <w:lang w:val="en-US"/>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4737"/>
        <w:gridCol w:w="1491"/>
        <w:gridCol w:w="1843"/>
        <w:gridCol w:w="1912"/>
        <w:gridCol w:w="2568"/>
      </w:tblGrid>
      <w:tr w:rsidR="00232337" w:rsidRPr="00232337" w:rsidTr="00232337">
        <w:trPr>
          <w:trHeight w:val="144"/>
          <w:tblCellSpacing w:w="0" w:type="dxa"/>
        </w:trPr>
        <w:tc>
          <w:tcPr>
            <w:tcW w:w="446" w:type="dxa"/>
            <w:vMerge w:val="restart"/>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 п/п </w:t>
            </w:r>
          </w:p>
          <w:p w:rsidR="00232337" w:rsidRPr="00232337" w:rsidRDefault="00232337" w:rsidP="00232337">
            <w:pPr>
              <w:spacing w:after="0" w:line="276" w:lineRule="auto"/>
              <w:ind w:left="135"/>
              <w:rPr>
                <w:rFonts w:ascii="Calibri" w:eastAsia="Calibri" w:hAnsi="Calibri" w:cs="Times New Roman"/>
                <w:lang w:val="en-US"/>
              </w:rPr>
            </w:pPr>
          </w:p>
        </w:tc>
        <w:tc>
          <w:tcPr>
            <w:tcW w:w="3344" w:type="dxa"/>
            <w:vMerge w:val="restart"/>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Наименование разделов и тем программы </w:t>
            </w:r>
          </w:p>
          <w:p w:rsidR="00232337" w:rsidRPr="00232337" w:rsidRDefault="00232337" w:rsidP="00232337">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b/>
                <w:color w:val="000000"/>
                <w:sz w:val="24"/>
                <w:lang w:val="en-US"/>
              </w:rPr>
              <w:t>Количество часов</w:t>
            </w:r>
          </w:p>
        </w:tc>
        <w:tc>
          <w:tcPr>
            <w:tcW w:w="2568" w:type="dxa"/>
            <w:vMerge w:val="restart"/>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Электронные (цифровые) образовательные ресурсы </w:t>
            </w:r>
          </w:p>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0" w:type="auto"/>
            <w:vMerge/>
            <w:tcBorders>
              <w:top w:val="nil"/>
            </w:tcBorders>
            <w:tcMar>
              <w:top w:w="50" w:type="dxa"/>
              <w:left w:w="100" w:type="dxa"/>
            </w:tcMar>
          </w:tcPr>
          <w:p w:rsidR="00232337" w:rsidRPr="00232337" w:rsidRDefault="00232337" w:rsidP="00232337">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232337" w:rsidRPr="00232337" w:rsidRDefault="00232337" w:rsidP="00232337">
            <w:pPr>
              <w:spacing w:after="200" w:line="276" w:lineRule="auto"/>
              <w:rPr>
                <w:rFonts w:ascii="Calibri" w:eastAsia="Calibri" w:hAnsi="Calibri" w:cs="Times New Roman"/>
                <w:lang w:val="en-US"/>
              </w:rPr>
            </w:pPr>
          </w:p>
        </w:tc>
        <w:tc>
          <w:tcPr>
            <w:tcW w:w="9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Всего </w:t>
            </w:r>
          </w:p>
          <w:p w:rsidR="00232337" w:rsidRPr="00232337" w:rsidRDefault="00232337" w:rsidP="00232337">
            <w:pPr>
              <w:spacing w:after="0" w:line="276" w:lineRule="auto"/>
              <w:ind w:left="135"/>
              <w:rPr>
                <w:rFonts w:ascii="Calibri" w:eastAsia="Calibri" w:hAnsi="Calibri" w:cs="Times New Roman"/>
                <w:lang w:val="en-US"/>
              </w:rPr>
            </w:pPr>
          </w:p>
        </w:tc>
        <w:tc>
          <w:tcPr>
            <w:tcW w:w="1667"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Контрольные работы </w:t>
            </w:r>
          </w:p>
          <w:p w:rsidR="00232337" w:rsidRPr="00232337" w:rsidRDefault="00232337" w:rsidP="00232337">
            <w:pPr>
              <w:spacing w:after="0" w:line="276" w:lineRule="auto"/>
              <w:ind w:left="135"/>
              <w:rPr>
                <w:rFonts w:ascii="Calibri" w:eastAsia="Calibri" w:hAnsi="Calibri" w:cs="Times New Roman"/>
                <w:lang w:val="en-US"/>
              </w:rPr>
            </w:pPr>
          </w:p>
        </w:tc>
        <w:tc>
          <w:tcPr>
            <w:tcW w:w="1756"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Практические работы </w:t>
            </w:r>
          </w:p>
          <w:p w:rsidR="00232337" w:rsidRPr="00232337" w:rsidRDefault="00232337" w:rsidP="00232337">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232337" w:rsidRPr="00232337" w:rsidRDefault="00232337" w:rsidP="00232337">
            <w:pPr>
              <w:spacing w:after="200" w:line="276" w:lineRule="auto"/>
              <w:rPr>
                <w:rFonts w:ascii="Calibri" w:eastAsia="Calibri" w:hAnsi="Calibri" w:cs="Times New Roman"/>
                <w:lang w:val="en-US"/>
              </w:rPr>
            </w:pPr>
          </w:p>
        </w:tc>
      </w:tr>
      <w:tr w:rsidR="00232337" w:rsidRPr="00232337" w:rsidTr="00232337">
        <w:trPr>
          <w:trHeight w:val="144"/>
          <w:tblCellSpacing w:w="0" w:type="dxa"/>
        </w:trPr>
        <w:tc>
          <w:tcPr>
            <w:tcW w:w="446"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w:t>
            </w:r>
          </w:p>
        </w:tc>
        <w:tc>
          <w:tcPr>
            <w:tcW w:w="33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Введение в стереометрию</w:t>
            </w:r>
          </w:p>
        </w:tc>
        <w:tc>
          <w:tcPr>
            <w:tcW w:w="949"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23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446"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w:t>
            </w:r>
          </w:p>
        </w:tc>
        <w:tc>
          <w:tcPr>
            <w:tcW w:w="33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Взаимное расположение прямых в пространстве</w:t>
            </w:r>
          </w:p>
        </w:tc>
        <w:tc>
          <w:tcPr>
            <w:tcW w:w="949"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6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446"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w:t>
            </w:r>
          </w:p>
        </w:tc>
        <w:tc>
          <w:tcPr>
            <w:tcW w:w="33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Параллельность прямых и плоскостей в пространстве</w:t>
            </w:r>
          </w:p>
        </w:tc>
        <w:tc>
          <w:tcPr>
            <w:tcW w:w="949"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8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446"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w:t>
            </w:r>
          </w:p>
        </w:tc>
        <w:tc>
          <w:tcPr>
            <w:tcW w:w="33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Перпендикулярность прямых и плоскостей в пространстве</w:t>
            </w:r>
          </w:p>
        </w:tc>
        <w:tc>
          <w:tcPr>
            <w:tcW w:w="949"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25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446"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w:t>
            </w:r>
          </w:p>
        </w:tc>
        <w:tc>
          <w:tcPr>
            <w:tcW w:w="33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Углы и расстояния</w:t>
            </w:r>
          </w:p>
        </w:tc>
        <w:tc>
          <w:tcPr>
            <w:tcW w:w="949"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16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446"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w:t>
            </w:r>
          </w:p>
        </w:tc>
        <w:tc>
          <w:tcPr>
            <w:tcW w:w="33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Многогранники</w:t>
            </w:r>
          </w:p>
        </w:tc>
        <w:tc>
          <w:tcPr>
            <w:tcW w:w="949"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7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446"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w:t>
            </w:r>
          </w:p>
        </w:tc>
        <w:tc>
          <w:tcPr>
            <w:tcW w:w="33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Векторы в пространстве</w:t>
            </w:r>
          </w:p>
        </w:tc>
        <w:tc>
          <w:tcPr>
            <w:tcW w:w="949"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12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446"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w:t>
            </w:r>
          </w:p>
        </w:tc>
        <w:tc>
          <w:tcPr>
            <w:tcW w:w="33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Повторение, обобщение и систематизация знаний</w:t>
            </w:r>
          </w:p>
        </w:tc>
        <w:tc>
          <w:tcPr>
            <w:tcW w:w="949"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5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2 </w:t>
            </w: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2568"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0" w:type="auto"/>
            <w:gridSpan w:val="2"/>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ОБЩЕЕ КОЛИЧЕСТВО ЧАСОВ ПО ПРОГРАММЕ</w:t>
            </w:r>
          </w:p>
        </w:tc>
        <w:tc>
          <w:tcPr>
            <w:tcW w:w="1491"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102 </w:t>
            </w:r>
          </w:p>
        </w:tc>
        <w:tc>
          <w:tcPr>
            <w:tcW w:w="1667"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6 </w:t>
            </w:r>
          </w:p>
        </w:tc>
        <w:tc>
          <w:tcPr>
            <w:tcW w:w="1756"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0 </w:t>
            </w:r>
          </w:p>
        </w:tc>
        <w:tc>
          <w:tcPr>
            <w:tcW w:w="2568" w:type="dxa"/>
            <w:tcMar>
              <w:top w:w="50" w:type="dxa"/>
              <w:left w:w="100" w:type="dxa"/>
            </w:tcMar>
            <w:vAlign w:val="center"/>
          </w:tcPr>
          <w:p w:rsidR="00232337" w:rsidRPr="00232337" w:rsidRDefault="00232337" w:rsidP="00232337">
            <w:pPr>
              <w:spacing w:after="200" w:line="276" w:lineRule="auto"/>
              <w:rPr>
                <w:rFonts w:ascii="Calibri" w:eastAsia="Calibri" w:hAnsi="Calibri" w:cs="Times New Roman"/>
                <w:lang w:val="en-US"/>
              </w:rPr>
            </w:pPr>
          </w:p>
        </w:tc>
      </w:tr>
    </w:tbl>
    <w:p w:rsidR="00232337" w:rsidRPr="00232337" w:rsidRDefault="00232337" w:rsidP="00232337">
      <w:pPr>
        <w:spacing w:after="200" w:line="276" w:lineRule="auto"/>
        <w:rPr>
          <w:rFonts w:ascii="Calibri" w:eastAsia="Calibri" w:hAnsi="Calibri" w:cs="Times New Roman"/>
          <w:lang w:val="en-US"/>
        </w:rPr>
        <w:sectPr w:rsidR="00232337" w:rsidRPr="00232337">
          <w:pgSz w:w="16383" w:h="11906" w:orient="landscape"/>
          <w:pgMar w:top="1134" w:right="850" w:bottom="1134" w:left="1701" w:header="720" w:footer="720" w:gutter="0"/>
          <w:cols w:space="720"/>
        </w:sectPr>
      </w:pPr>
    </w:p>
    <w:p w:rsidR="00232337" w:rsidRPr="00232337" w:rsidRDefault="00232337" w:rsidP="00232337">
      <w:pPr>
        <w:spacing w:after="0" w:line="276" w:lineRule="auto"/>
        <w:rPr>
          <w:rFonts w:ascii="Calibri" w:eastAsia="Calibri" w:hAnsi="Calibri" w:cs="Times New Roman"/>
          <w:lang w:val="en-US"/>
        </w:rPr>
        <w:sectPr w:rsidR="00232337" w:rsidRPr="00232337">
          <w:pgSz w:w="16383" w:h="11906" w:orient="landscape"/>
          <w:pgMar w:top="1134" w:right="850" w:bottom="1134" w:left="1701" w:header="720" w:footer="720" w:gutter="0"/>
          <w:cols w:space="720"/>
        </w:sectPr>
      </w:pPr>
    </w:p>
    <w:p w:rsidR="00232337" w:rsidRPr="00232337" w:rsidRDefault="00232337" w:rsidP="00232337">
      <w:pPr>
        <w:spacing w:after="200" w:line="276" w:lineRule="auto"/>
        <w:rPr>
          <w:rFonts w:ascii="Calibri" w:eastAsia="Calibri" w:hAnsi="Calibri" w:cs="Times New Roman"/>
          <w:lang w:val="en-US"/>
        </w:rPr>
        <w:sectPr w:rsidR="00232337" w:rsidRPr="00232337">
          <w:pgSz w:w="16383" w:h="11906" w:orient="landscape"/>
          <w:pgMar w:top="1134" w:right="850" w:bottom="1134" w:left="1701" w:header="720" w:footer="720" w:gutter="0"/>
          <w:cols w:space="720"/>
        </w:sectPr>
      </w:pPr>
      <w:bookmarkStart w:id="67" w:name="block-37757715"/>
    </w:p>
    <w:bookmarkEnd w:id="67"/>
    <w:p w:rsidR="00232337" w:rsidRPr="00232337" w:rsidRDefault="00232337" w:rsidP="00232337">
      <w:pPr>
        <w:spacing w:after="0" w:line="276" w:lineRule="auto"/>
        <w:ind w:left="120"/>
        <w:rPr>
          <w:rFonts w:ascii="Calibri" w:eastAsia="Calibri" w:hAnsi="Calibri" w:cs="Times New Roman"/>
          <w:lang w:val="en-US"/>
        </w:rPr>
      </w:pPr>
      <w:r w:rsidRPr="00232337">
        <w:rPr>
          <w:rFonts w:ascii="Times New Roman" w:eastAsia="Calibri" w:hAnsi="Times New Roman" w:cs="Times New Roman"/>
          <w:b/>
          <w:color w:val="000000"/>
          <w:sz w:val="28"/>
          <w:lang w:val="en-US"/>
        </w:rPr>
        <w:t xml:space="preserve"> ПОУРОЧНОЕ ПЛАНИРОВАНИЕ </w:t>
      </w:r>
    </w:p>
    <w:p w:rsidR="00232337" w:rsidRPr="00232337" w:rsidRDefault="00232337" w:rsidP="00232337">
      <w:pPr>
        <w:spacing w:after="0" w:line="276" w:lineRule="auto"/>
        <w:ind w:left="120"/>
        <w:rPr>
          <w:rFonts w:ascii="Calibri" w:eastAsia="Calibri" w:hAnsi="Calibri" w:cs="Times New Roman"/>
          <w:lang w:val="en-US"/>
        </w:rPr>
      </w:pPr>
      <w:r w:rsidRPr="00232337">
        <w:rPr>
          <w:rFonts w:ascii="Times New Roman" w:eastAsia="Calibri" w:hAnsi="Times New Roman" w:cs="Times New Roman"/>
          <w:b/>
          <w:color w:val="000000"/>
          <w:sz w:val="28"/>
          <w:lang w:val="en-US"/>
        </w:rPr>
        <w:t xml:space="preserve"> 10 КЛАСС </w:t>
      </w:r>
    </w:p>
    <w:tbl>
      <w:tblPr>
        <w:tblW w:w="14184" w:type="dxa"/>
        <w:tblCellSpacing w:w="0" w:type="dxa"/>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9"/>
        <w:gridCol w:w="5244"/>
        <w:gridCol w:w="944"/>
        <w:gridCol w:w="1843"/>
        <w:gridCol w:w="1912"/>
        <w:gridCol w:w="1349"/>
        <w:gridCol w:w="2223"/>
      </w:tblGrid>
      <w:tr w:rsidR="00232337" w:rsidRPr="00232337" w:rsidTr="00232337">
        <w:trPr>
          <w:trHeight w:val="144"/>
          <w:tblCellSpacing w:w="0" w:type="dxa"/>
        </w:trPr>
        <w:tc>
          <w:tcPr>
            <w:tcW w:w="669" w:type="dxa"/>
            <w:vMerge w:val="restart"/>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 п/п </w:t>
            </w:r>
          </w:p>
          <w:p w:rsidR="00232337" w:rsidRPr="00232337" w:rsidRDefault="00232337" w:rsidP="00232337">
            <w:pPr>
              <w:spacing w:after="0" w:line="276" w:lineRule="auto"/>
              <w:ind w:left="135"/>
              <w:rPr>
                <w:rFonts w:ascii="Calibri" w:eastAsia="Calibri" w:hAnsi="Calibri" w:cs="Times New Roman"/>
                <w:lang w:val="en-US"/>
              </w:rPr>
            </w:pPr>
          </w:p>
        </w:tc>
        <w:tc>
          <w:tcPr>
            <w:tcW w:w="5244" w:type="dxa"/>
            <w:vMerge w:val="restart"/>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Тема урока </w:t>
            </w:r>
          </w:p>
          <w:p w:rsidR="00232337" w:rsidRPr="00232337" w:rsidRDefault="00232337" w:rsidP="00232337">
            <w:pPr>
              <w:spacing w:after="0" w:line="276" w:lineRule="auto"/>
              <w:ind w:left="135"/>
              <w:rPr>
                <w:rFonts w:ascii="Calibri" w:eastAsia="Calibri" w:hAnsi="Calibri" w:cs="Times New Roman"/>
                <w:lang w:val="en-US"/>
              </w:rPr>
            </w:pPr>
          </w:p>
        </w:tc>
        <w:tc>
          <w:tcPr>
            <w:tcW w:w="4699" w:type="dxa"/>
            <w:gridSpan w:val="3"/>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b/>
                <w:color w:val="000000"/>
                <w:sz w:val="24"/>
                <w:lang w:val="en-US"/>
              </w:rPr>
              <w:t>Количество часов</w:t>
            </w:r>
          </w:p>
        </w:tc>
        <w:tc>
          <w:tcPr>
            <w:tcW w:w="1349" w:type="dxa"/>
            <w:vMerge w:val="restart"/>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Дата изучения </w:t>
            </w:r>
          </w:p>
          <w:p w:rsidR="00232337" w:rsidRPr="00232337" w:rsidRDefault="00232337" w:rsidP="00232337">
            <w:pPr>
              <w:spacing w:after="0" w:line="276" w:lineRule="auto"/>
              <w:ind w:left="135"/>
              <w:rPr>
                <w:rFonts w:ascii="Calibri" w:eastAsia="Calibri" w:hAnsi="Calibri" w:cs="Times New Roman"/>
                <w:lang w:val="en-US"/>
              </w:rPr>
            </w:pPr>
          </w:p>
        </w:tc>
        <w:tc>
          <w:tcPr>
            <w:tcW w:w="2223" w:type="dxa"/>
            <w:vMerge w:val="restart"/>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Электронные цифровые образовательные ресурсы </w:t>
            </w:r>
          </w:p>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vMerge/>
            <w:tcBorders>
              <w:top w:val="nil"/>
            </w:tcBorders>
            <w:tcMar>
              <w:top w:w="50" w:type="dxa"/>
              <w:left w:w="100" w:type="dxa"/>
            </w:tcMar>
          </w:tcPr>
          <w:p w:rsidR="00232337" w:rsidRPr="00232337" w:rsidRDefault="00232337" w:rsidP="00232337">
            <w:pPr>
              <w:spacing w:after="200" w:line="276" w:lineRule="auto"/>
              <w:rPr>
                <w:rFonts w:ascii="Calibri" w:eastAsia="Calibri" w:hAnsi="Calibri" w:cs="Times New Roman"/>
                <w:lang w:val="en-US"/>
              </w:rPr>
            </w:pPr>
          </w:p>
        </w:tc>
        <w:tc>
          <w:tcPr>
            <w:tcW w:w="5244" w:type="dxa"/>
            <w:vMerge/>
            <w:tcBorders>
              <w:top w:val="nil"/>
            </w:tcBorders>
            <w:tcMar>
              <w:top w:w="50" w:type="dxa"/>
              <w:left w:w="100" w:type="dxa"/>
            </w:tcMar>
          </w:tcPr>
          <w:p w:rsidR="00232337" w:rsidRPr="00232337" w:rsidRDefault="00232337" w:rsidP="00232337">
            <w:pPr>
              <w:spacing w:after="200" w:line="276" w:lineRule="auto"/>
              <w:rPr>
                <w:rFonts w:ascii="Calibri" w:eastAsia="Calibri" w:hAnsi="Calibri" w:cs="Times New Roman"/>
                <w:lang w:val="en-US"/>
              </w:rPr>
            </w:pPr>
          </w:p>
        </w:tc>
        <w:tc>
          <w:tcPr>
            <w:tcW w:w="9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Всего </w:t>
            </w:r>
          </w:p>
          <w:p w:rsidR="00232337" w:rsidRPr="00232337" w:rsidRDefault="00232337" w:rsidP="00232337">
            <w:pPr>
              <w:spacing w:after="0" w:line="276" w:lineRule="auto"/>
              <w:ind w:left="135"/>
              <w:rPr>
                <w:rFonts w:ascii="Calibri" w:eastAsia="Calibri" w:hAnsi="Calibri" w:cs="Times New Roman"/>
                <w:lang w:val="en-US"/>
              </w:rPr>
            </w:pPr>
          </w:p>
        </w:tc>
        <w:tc>
          <w:tcPr>
            <w:tcW w:w="184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Контрольные работы </w:t>
            </w:r>
          </w:p>
          <w:p w:rsidR="00232337" w:rsidRPr="00232337" w:rsidRDefault="00232337" w:rsidP="00232337">
            <w:pPr>
              <w:spacing w:after="0" w:line="276" w:lineRule="auto"/>
              <w:ind w:left="135"/>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b/>
                <w:color w:val="000000"/>
                <w:sz w:val="24"/>
                <w:lang w:val="en-US"/>
              </w:rPr>
              <w:t xml:space="preserve">Практические работы </w:t>
            </w:r>
          </w:p>
          <w:p w:rsidR="00232337" w:rsidRPr="00232337" w:rsidRDefault="00232337" w:rsidP="00232337">
            <w:pPr>
              <w:spacing w:after="0" w:line="276" w:lineRule="auto"/>
              <w:ind w:left="135"/>
              <w:rPr>
                <w:rFonts w:ascii="Calibri" w:eastAsia="Calibri" w:hAnsi="Calibri" w:cs="Times New Roman"/>
                <w:lang w:val="en-US"/>
              </w:rPr>
            </w:pPr>
          </w:p>
        </w:tc>
        <w:tc>
          <w:tcPr>
            <w:tcW w:w="1349" w:type="dxa"/>
            <w:vMerge/>
            <w:tcBorders>
              <w:top w:val="nil"/>
            </w:tcBorders>
            <w:tcMar>
              <w:top w:w="50" w:type="dxa"/>
              <w:left w:w="100" w:type="dxa"/>
            </w:tcMar>
          </w:tcPr>
          <w:p w:rsidR="00232337" w:rsidRPr="00232337" w:rsidRDefault="00232337" w:rsidP="00232337">
            <w:pPr>
              <w:spacing w:after="200" w:line="276" w:lineRule="auto"/>
              <w:rPr>
                <w:rFonts w:ascii="Calibri" w:eastAsia="Calibri" w:hAnsi="Calibri" w:cs="Times New Roman"/>
                <w:lang w:val="en-US"/>
              </w:rPr>
            </w:pPr>
          </w:p>
        </w:tc>
        <w:tc>
          <w:tcPr>
            <w:tcW w:w="2223" w:type="dxa"/>
            <w:vMerge/>
            <w:tcBorders>
              <w:top w:val="nil"/>
            </w:tcBorders>
            <w:tcMar>
              <w:top w:w="50" w:type="dxa"/>
              <w:left w:w="100" w:type="dxa"/>
            </w:tcMar>
          </w:tcPr>
          <w:p w:rsidR="00232337" w:rsidRPr="00232337" w:rsidRDefault="00232337" w:rsidP="00232337">
            <w:pPr>
              <w:spacing w:after="200" w:line="276" w:lineRule="auto"/>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 xml:space="preserve">Основные правила изображения на рисунке плоскости, параллельных прямых (отрезков), середины отрезка </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Понятия: пересекающиеся плоскости, пересекающиеся прямая и плоскость; полупространство</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Понятия: пересекающиеся плоскости, пересекающиеся прямая и плоскость; полупространство</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Многогранники, изображение простейших пространственных фигур, несуществующих объектов</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Многогранники, изображение простейших пространственных фигур, несуществующих объектов</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Аксиомы стереометрии и первые следствия из них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Аксиомы стереометрии и первые следствия из них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Аксиомы стереометрии и первые следствия из них. Способы задания прямых и плоскостей в пространстве. </w:t>
            </w:r>
            <w:r w:rsidRPr="00232337">
              <w:rPr>
                <w:rFonts w:ascii="Times New Roman" w:eastAsia="Calibri" w:hAnsi="Times New Roman" w:cs="Times New Roman"/>
                <w:color w:val="000000"/>
                <w:sz w:val="24"/>
                <w:lang w:val="en-US"/>
              </w:rPr>
              <w:t>Обозначения прямых и плоскостей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Изображение сечений пирамиды, куба и призмы, которые проходят через их рёбра. </w:t>
            </w:r>
            <w:r w:rsidRPr="00232337">
              <w:rPr>
                <w:rFonts w:ascii="Times New Roman" w:eastAsia="Calibri" w:hAnsi="Times New Roman" w:cs="Times New Roman"/>
                <w:color w:val="000000"/>
                <w:sz w:val="24"/>
                <w:lang w:val="en-US"/>
              </w:rPr>
              <w:t>Изображение пересечения полученных плоскостей. Раскрашивание построенных сечений разными цветами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Изображение сечений пирамиды, куба и призмы, которые проходят через их рёбра. </w:t>
            </w:r>
            <w:r w:rsidRPr="00232337">
              <w:rPr>
                <w:rFonts w:ascii="Times New Roman" w:eastAsia="Calibri" w:hAnsi="Times New Roman" w:cs="Times New Roman"/>
                <w:color w:val="000000"/>
                <w:sz w:val="24"/>
                <w:lang w:val="en-US"/>
              </w:rPr>
              <w:t>Изображение пересечения полученных плоскостей. Раскрашивание построенных сечений разными цветами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Изображение сечений пирамиды, куба и призмы, которые проходят через их рёбра. </w:t>
            </w:r>
            <w:r w:rsidRPr="00232337">
              <w:rPr>
                <w:rFonts w:ascii="Times New Roman" w:eastAsia="Calibri" w:hAnsi="Times New Roman" w:cs="Times New Roman"/>
                <w:color w:val="000000"/>
                <w:sz w:val="24"/>
                <w:lang w:val="en-US"/>
              </w:rPr>
              <w:t>Изображение пересечения полученных плоскостей. Раскрашивание построенных сечений разными цветами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Изображение сечений пирамиды, куба и призмы, которые проходят через их рёбра. </w:t>
            </w:r>
            <w:r w:rsidRPr="00232337">
              <w:rPr>
                <w:rFonts w:ascii="Times New Roman" w:eastAsia="Calibri" w:hAnsi="Times New Roman" w:cs="Times New Roman"/>
                <w:color w:val="000000"/>
                <w:sz w:val="24"/>
                <w:lang w:val="en-US"/>
              </w:rPr>
              <w:t>Изображение пересечения полученных плоскостей. Раскрашивание построенных сечений разными цветами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Метод следов для построения сечений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Метод следов для построения сечений. Свойства пересечений прямых и плоскостей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Метод следов для построения сечений. Свойства пересечений прямых и плоскостей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Повторение планиметрии: Теорема о пропорциональных отрезках. </w:t>
            </w:r>
            <w:r w:rsidRPr="00232337">
              <w:rPr>
                <w:rFonts w:ascii="Times New Roman" w:eastAsia="Calibri" w:hAnsi="Times New Roman" w:cs="Times New Roman"/>
                <w:color w:val="000000"/>
                <w:sz w:val="24"/>
                <w:lang w:val="en-US"/>
              </w:rPr>
              <w:t>Подобие треугольников</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Повторение планиметрии: Теорема Менелая. Расчеты в сечениях на выносных чертежах. </w:t>
            </w:r>
            <w:r w:rsidRPr="00232337">
              <w:rPr>
                <w:rFonts w:ascii="Times New Roman" w:eastAsia="Calibri" w:hAnsi="Times New Roman" w:cs="Times New Roman"/>
                <w:color w:val="000000"/>
                <w:sz w:val="24"/>
                <w:lang w:val="en-US"/>
              </w:rPr>
              <w:t>История развития планиметрии и стереометрии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b/>
              </w:rPr>
            </w:pPr>
            <w:r w:rsidRPr="00232337">
              <w:rPr>
                <w:rFonts w:ascii="Times New Roman" w:eastAsia="Calibri" w:hAnsi="Times New Roman" w:cs="Times New Roman"/>
                <w:b/>
                <w:color w:val="000000"/>
                <w:sz w:val="24"/>
              </w:rPr>
              <w:t>Контрольная работа №1"Аксиомы стереометрии. Сечения"</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Взаимное расположение прямых в пространстве. Скрещивающиеся прямые. Признаки скрещивающихся прямых. </w:t>
            </w:r>
            <w:r w:rsidRPr="00232337">
              <w:rPr>
                <w:rFonts w:ascii="Times New Roman" w:eastAsia="Calibri" w:hAnsi="Times New Roman" w:cs="Times New Roman"/>
                <w:color w:val="000000"/>
                <w:sz w:val="24"/>
                <w:lang w:val="en-US"/>
              </w:rPr>
              <w:t>Параллельные прямые в пространстве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sidRPr="00232337">
              <w:rPr>
                <w:rFonts w:ascii="Times New Roman" w:eastAsia="Calibri" w:hAnsi="Times New Roman" w:cs="Times New Roman"/>
                <w:color w:val="000000"/>
                <w:sz w:val="24"/>
                <w:lang w:val="en-US"/>
              </w:rPr>
              <w:t>Лемма о пересечении параллельных прямых плоскостью</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Параллельность трех прямых. Теорема о трёх параллельных прямых. </w:t>
            </w:r>
            <w:r w:rsidRPr="00232337">
              <w:rPr>
                <w:rFonts w:ascii="Times New Roman" w:eastAsia="Calibri" w:hAnsi="Times New Roman" w:cs="Times New Roman"/>
                <w:color w:val="000000"/>
                <w:sz w:val="24"/>
                <w:lang w:val="en-US"/>
              </w:rPr>
              <w:t>Теорема о скрещивающихся прямых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Параллельное проектирование. Основные свойства параллельного проектирования. </w:t>
            </w:r>
            <w:r w:rsidRPr="00232337">
              <w:rPr>
                <w:rFonts w:ascii="Times New Roman" w:eastAsia="Calibri" w:hAnsi="Times New Roman" w:cs="Times New Roman"/>
                <w:color w:val="000000"/>
                <w:sz w:val="24"/>
                <w:lang w:val="en-US"/>
              </w:rPr>
              <w:t>Изображение разных фигур в параллельной проекции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Центральная проекция. Угол с сонаправленными сторонами. </w:t>
            </w:r>
            <w:r w:rsidRPr="00232337">
              <w:rPr>
                <w:rFonts w:ascii="Times New Roman" w:eastAsia="Calibri" w:hAnsi="Times New Roman" w:cs="Times New Roman"/>
                <w:color w:val="000000"/>
                <w:sz w:val="24"/>
                <w:lang w:val="en-US"/>
              </w:rPr>
              <w:t>Угол между прямыми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29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Задачи на доказательство и исследование, связанные с расположением прямых в пространстве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Понятия: параллельность прямой и плоскости в пространстве. Признак параллельности прямой и плоскости. </w:t>
            </w:r>
            <w:r w:rsidRPr="00232337">
              <w:rPr>
                <w:rFonts w:ascii="Times New Roman" w:eastAsia="Calibri" w:hAnsi="Times New Roman" w:cs="Times New Roman"/>
                <w:color w:val="000000"/>
                <w:sz w:val="24"/>
                <w:lang w:val="en-US"/>
              </w:rPr>
              <w:t>Свойства параллельности прямой и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Геометрические задачи на вычисление и доказательство, связанные с параллельностью прямых и плоскостей в пространстве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Построение сечения, проходящего через данную прямую на чертеже и параллельного другой прямой. </w:t>
            </w:r>
            <w:r w:rsidRPr="00232337">
              <w:rPr>
                <w:rFonts w:ascii="Times New Roman" w:eastAsia="Calibri" w:hAnsi="Times New Roman" w:cs="Times New Roman"/>
                <w:color w:val="000000"/>
                <w:sz w:val="24"/>
                <w:lang w:val="en-US"/>
              </w:rPr>
              <w:t>Расчёт отношений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Параллельная проекция, применение для построения сечений куба и параллелепипеда. </w:t>
            </w:r>
            <w:r w:rsidRPr="00232337">
              <w:rPr>
                <w:rFonts w:ascii="Times New Roman" w:eastAsia="Calibri" w:hAnsi="Times New Roman" w:cs="Times New Roman"/>
                <w:color w:val="000000"/>
                <w:sz w:val="24"/>
                <w:lang w:val="en-US"/>
              </w:rPr>
              <w:t>Свойства параллелепипеда и призмы</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Параллельные плоскости. Признаки параллельности двух плоскостей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Теорема о параллельности и единственности плоскости, проходящей через точку, не принадлежащую данной плоскости и следствия из неё</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Свойства параллельных плоскостей: о параллельности прямых пересечения при пересечении двух параллельных плоскостей третьей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Повторение: теорема Пифагора на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39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Повторение: тригонометрия прямоугольного треугольника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Свойства куба и прямоугольного параллелепипеда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Вычисление длин отрезков в кубе и прямоугольном параллелепипеде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Перпендикулярность прямой и плоскости. Признак перпендикулярности прямой и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Перпендикулярность прямой и плоскости. Признак перпендикулярности прямой и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Теорема о существовании и единственности прямой, проходящей через точку пространства и перпендикулярной к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Плоскости и перпендикулярные им прямые в многогранниках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Плоскости и перпендикулярные им прямые в многогранниках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Перпендикуляр и наклонная. Построение перпендикуляра из точки на прямую</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Перпендикуляр и наклонная. Построение перпендикуляра из точки на прямую</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49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Теорема о трёх перпендикулярах (прямая и обратная)</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Теорема о трёх перпендикулярах (прямая и обратная)</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Угол между скрещивающимися прямыми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Поиск перпендикулярных прямых с помощью перпендикулярных плоскостей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Ортогональное проектирование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Построение сечений куба, призмы, правильной пирамиды с помощью ортогональной проекции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Построение сечений куба, призмы, правильной пирамиды с помощью ортогональной проекции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Симметрия в пространстве относительно плоскости. </w:t>
            </w:r>
            <w:r w:rsidRPr="00232337">
              <w:rPr>
                <w:rFonts w:ascii="Times New Roman" w:eastAsia="Calibri" w:hAnsi="Times New Roman" w:cs="Times New Roman"/>
                <w:color w:val="000000"/>
                <w:sz w:val="24"/>
                <w:lang w:val="en-US"/>
              </w:rPr>
              <w:t>Плоскости симметрий в многогранниках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Признак перпендикулярности прямой и плоскости как следствие симметрии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Правильные многогранники. Расчёт расстояний от точки до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59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Правильные многогранники. Расчёт расстояний от точки до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Способы опустить перпендикуляры: симметрия, сдвиг точки по параллельной прямой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Сдвиг по непараллельной прямой, изменение расстояний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b/>
              </w:rPr>
            </w:pPr>
            <w:r w:rsidRPr="00232337">
              <w:rPr>
                <w:rFonts w:ascii="Times New Roman" w:eastAsia="Calibri" w:hAnsi="Times New Roman" w:cs="Times New Roman"/>
                <w:b/>
                <w:color w:val="000000"/>
                <w:sz w:val="24"/>
              </w:rPr>
              <w:t>Контрольная работа №2 "Взаимное расположение прямых и плоскостей в пространстве"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Повторение: угол между прямыми на плоскости, тригонометрия в произвольном треугольнике, теорема косинусов</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Повторение: угол между скрещивающимися прямыми в пространстве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Геометрические методы вычисления угла между прямыми в многогранниках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Двугранный угол. Свойство линейных углов двугранного угла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Перпендикулярные плоскости. Свойства взаимно перпендикулярных плоскостей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Признак перпендикулярности плоскостей; теорема о прямой пересечения двух плоскостей перпендикулярных третьей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69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Прямоугольный параллелепипед; куб; измерения, свойства прямоугольного параллелепипеда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Теорема о диагонали прямоугольного параллелепипеда и следствие из неё</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Стереометрические и прикладные задачи, связанные со взаимным расположением прямых и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Повторение: скрещивающиеся прямые, параллельные плоскости в стандартных многогранниках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Пара параллельных плоскостей на скрещивающихся прямых, расстояние между скрещивающимися прямыми в простых ситуациях</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Расстояние от точки до плоскости, расстояние от прямой до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Вычисление расстояний между скрещивающимися прямыми с помощью перпендикулярной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Элементы сферической геометрии: геодезические линии на Земле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b/>
              </w:rPr>
            </w:pPr>
            <w:r w:rsidRPr="00232337">
              <w:rPr>
                <w:rFonts w:ascii="Times New Roman" w:eastAsia="Calibri" w:hAnsi="Times New Roman" w:cs="Times New Roman"/>
                <w:b/>
                <w:color w:val="000000"/>
                <w:sz w:val="24"/>
              </w:rPr>
              <w:t>Контрольная работа №3 "Углы и расстояния"</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79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Систематизация знаний "Многогранник и его элементы"</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Пирамида. Виды пирамид. Правильная пирамида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rPr>
              <w:t xml:space="preserve">Призма. Прямая и наклонная призмы. </w:t>
            </w:r>
            <w:r w:rsidRPr="00232337">
              <w:rPr>
                <w:rFonts w:ascii="Times New Roman" w:eastAsia="Calibri" w:hAnsi="Times New Roman" w:cs="Times New Roman"/>
                <w:color w:val="000000"/>
                <w:sz w:val="24"/>
                <w:lang w:val="en-US"/>
              </w:rPr>
              <w:t>Правильная призма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Прямой параллелепипед, прямоугольный параллелепипед, куб</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Выпуклые многогранники. Теорема Эйлера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Выпуклые многогранники. Теорема Эйлера. Правильные и полуправильные многогранники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b/>
                <w:lang w:val="en-US"/>
              </w:rPr>
            </w:pPr>
            <w:r w:rsidRPr="00232337">
              <w:rPr>
                <w:rFonts w:ascii="Times New Roman" w:eastAsia="Calibri" w:hAnsi="Times New Roman" w:cs="Times New Roman"/>
                <w:b/>
                <w:color w:val="000000"/>
                <w:sz w:val="24"/>
                <w:lang w:val="en-US"/>
              </w:rPr>
              <w:t xml:space="preserve">Контрольная работа </w:t>
            </w:r>
            <w:r w:rsidRPr="00232337">
              <w:rPr>
                <w:rFonts w:ascii="Times New Roman" w:eastAsia="Calibri" w:hAnsi="Times New Roman" w:cs="Times New Roman"/>
                <w:b/>
                <w:color w:val="000000"/>
                <w:sz w:val="24"/>
              </w:rPr>
              <w:t xml:space="preserve">№4 </w:t>
            </w:r>
            <w:r w:rsidRPr="00232337">
              <w:rPr>
                <w:rFonts w:ascii="Times New Roman" w:eastAsia="Calibri" w:hAnsi="Times New Roman" w:cs="Times New Roman"/>
                <w:b/>
                <w:color w:val="000000"/>
                <w:sz w:val="24"/>
                <w:lang w:val="en-US"/>
              </w:rPr>
              <w:t>"Многогранники"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Понятие вектора на плоскости и в пространстве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Сумма векторов</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Разность векторов</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89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Правило параллелепипеда</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Умножение вектора на число</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Разложение вектора по базису трёх векторов, не лежащих в одной плоскости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Скалярное произведение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93</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Вычисление угла между векторами в пространстве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94</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Простейшие задачи с векторами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95</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Простейшие задачи с векторами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96</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Простейшие задачи с векторами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97</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Простейшие задачи с векторами</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98</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Обобщение и систематизация знаний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99</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Обобщение и систематизация знаний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100</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b/>
              </w:rPr>
            </w:pPr>
            <w:r w:rsidRPr="00232337">
              <w:rPr>
                <w:rFonts w:ascii="Times New Roman" w:eastAsia="Calibri" w:hAnsi="Times New Roman" w:cs="Times New Roman"/>
                <w:b/>
                <w:color w:val="000000"/>
                <w:sz w:val="24"/>
                <w:lang w:val="en-US"/>
              </w:rPr>
              <w:t>Итоговая контрольная работа</w:t>
            </w:r>
            <w:r w:rsidRPr="00232337">
              <w:rPr>
                <w:rFonts w:ascii="Times New Roman" w:eastAsia="Calibri" w:hAnsi="Times New Roman" w:cs="Times New Roman"/>
                <w:b/>
                <w:color w:val="000000"/>
                <w:sz w:val="24"/>
              </w:rPr>
              <w:t xml:space="preserve"> №5</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101</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b/>
              </w:rPr>
            </w:pPr>
            <w:r w:rsidRPr="00232337">
              <w:rPr>
                <w:rFonts w:ascii="Times New Roman" w:eastAsia="Calibri" w:hAnsi="Times New Roman" w:cs="Times New Roman"/>
                <w:b/>
                <w:color w:val="000000"/>
                <w:sz w:val="24"/>
                <w:lang w:val="en-US"/>
              </w:rPr>
              <w:t>Итоговая контрольная работа</w:t>
            </w:r>
            <w:r w:rsidRPr="00232337">
              <w:rPr>
                <w:rFonts w:ascii="Times New Roman" w:eastAsia="Calibri" w:hAnsi="Times New Roman" w:cs="Times New Roman"/>
                <w:b/>
                <w:color w:val="000000"/>
                <w:sz w:val="24"/>
              </w:rPr>
              <w:t xml:space="preserve"> №5</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669" w:type="dxa"/>
            <w:tcMar>
              <w:top w:w="50" w:type="dxa"/>
              <w:left w:w="100" w:type="dxa"/>
            </w:tcMar>
            <w:vAlign w:val="center"/>
          </w:tcPr>
          <w:p w:rsidR="00232337" w:rsidRPr="00232337" w:rsidRDefault="00232337" w:rsidP="00232337">
            <w:pPr>
              <w:spacing w:after="0" w:line="276" w:lineRule="auto"/>
              <w:rPr>
                <w:rFonts w:ascii="Calibri" w:eastAsia="Calibri" w:hAnsi="Calibri" w:cs="Times New Roman"/>
                <w:lang w:val="en-US"/>
              </w:rPr>
            </w:pPr>
            <w:r w:rsidRPr="00232337">
              <w:rPr>
                <w:rFonts w:ascii="Times New Roman" w:eastAsia="Calibri" w:hAnsi="Times New Roman" w:cs="Times New Roman"/>
                <w:color w:val="000000"/>
                <w:sz w:val="24"/>
                <w:lang w:val="en-US"/>
              </w:rPr>
              <w:t>102</w:t>
            </w:r>
          </w:p>
        </w:tc>
        <w:tc>
          <w:tcPr>
            <w:tcW w:w="5244"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r w:rsidRPr="00232337">
              <w:rPr>
                <w:rFonts w:ascii="Times New Roman" w:eastAsia="Calibri" w:hAnsi="Times New Roman" w:cs="Times New Roman"/>
                <w:color w:val="000000"/>
                <w:sz w:val="24"/>
                <w:lang w:val="en-US"/>
              </w:rPr>
              <w:t>Обобщение и систематизация знаний</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c>
          <w:tcPr>
            <w:tcW w:w="2223" w:type="dxa"/>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lang w:val="en-US"/>
              </w:rPr>
            </w:pPr>
          </w:p>
        </w:tc>
      </w:tr>
      <w:tr w:rsidR="00232337" w:rsidRPr="00232337" w:rsidTr="00232337">
        <w:trPr>
          <w:trHeight w:val="144"/>
          <w:tblCellSpacing w:w="0" w:type="dxa"/>
        </w:trPr>
        <w:tc>
          <w:tcPr>
            <w:tcW w:w="5913" w:type="dxa"/>
            <w:gridSpan w:val="2"/>
            <w:tcMar>
              <w:top w:w="50" w:type="dxa"/>
              <w:left w:w="100" w:type="dxa"/>
            </w:tcMar>
            <w:vAlign w:val="center"/>
          </w:tcPr>
          <w:p w:rsidR="00232337" w:rsidRPr="00232337" w:rsidRDefault="00232337" w:rsidP="00232337">
            <w:pPr>
              <w:spacing w:after="0" w:line="276" w:lineRule="auto"/>
              <w:ind w:left="135"/>
              <w:rPr>
                <w:rFonts w:ascii="Calibri" w:eastAsia="Calibri" w:hAnsi="Calibri" w:cs="Times New Roman"/>
              </w:rPr>
            </w:pPr>
            <w:r w:rsidRPr="00232337">
              <w:rPr>
                <w:rFonts w:ascii="Times New Roman" w:eastAsia="Calibri" w:hAnsi="Times New Roman" w:cs="Times New Roman"/>
                <w:color w:val="000000"/>
                <w:sz w:val="24"/>
              </w:rPr>
              <w:t>ОБЩЕЕ КОЛИЧЕСТВО ЧАСОВ ПО ПРОГРАММЕ</w:t>
            </w:r>
          </w:p>
        </w:tc>
        <w:tc>
          <w:tcPr>
            <w:tcW w:w="944"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rPr>
              <w:t xml:space="preserve"> </w:t>
            </w:r>
            <w:r w:rsidRPr="00232337">
              <w:rPr>
                <w:rFonts w:ascii="Times New Roman" w:eastAsia="Calibri" w:hAnsi="Times New Roman" w:cs="Times New Roman"/>
                <w:color w:val="000000"/>
                <w:sz w:val="24"/>
                <w:lang w:val="en-US"/>
              </w:rPr>
              <w:t xml:space="preserve">102 </w:t>
            </w:r>
          </w:p>
        </w:tc>
        <w:tc>
          <w:tcPr>
            <w:tcW w:w="1843"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Pr>
                <w:rFonts w:ascii="Times New Roman" w:eastAsia="Calibri" w:hAnsi="Times New Roman" w:cs="Times New Roman"/>
                <w:color w:val="000000"/>
                <w:sz w:val="24"/>
              </w:rPr>
              <w:t>5</w:t>
            </w:r>
            <w:r w:rsidRPr="00232337">
              <w:rPr>
                <w:rFonts w:ascii="Times New Roman" w:eastAsia="Calibri" w:hAnsi="Times New Roman" w:cs="Times New Roman"/>
                <w:color w:val="000000"/>
                <w:sz w:val="24"/>
                <w:lang w:val="en-US"/>
              </w:rPr>
              <w:t xml:space="preserve"> </w:t>
            </w:r>
          </w:p>
        </w:tc>
        <w:tc>
          <w:tcPr>
            <w:tcW w:w="1912" w:type="dxa"/>
            <w:tcMar>
              <w:top w:w="50" w:type="dxa"/>
              <w:left w:w="100" w:type="dxa"/>
            </w:tcMar>
            <w:vAlign w:val="center"/>
          </w:tcPr>
          <w:p w:rsidR="00232337" w:rsidRPr="00232337" w:rsidRDefault="00232337" w:rsidP="00232337">
            <w:pPr>
              <w:spacing w:after="0" w:line="276" w:lineRule="auto"/>
              <w:ind w:left="135"/>
              <w:jc w:val="center"/>
              <w:rPr>
                <w:rFonts w:ascii="Calibri" w:eastAsia="Calibri" w:hAnsi="Calibri" w:cs="Times New Roman"/>
                <w:lang w:val="en-US"/>
              </w:rPr>
            </w:pPr>
            <w:r w:rsidRPr="00232337">
              <w:rPr>
                <w:rFonts w:ascii="Times New Roman" w:eastAsia="Calibri" w:hAnsi="Times New Roman" w:cs="Times New Roman"/>
                <w:color w:val="000000"/>
                <w:sz w:val="24"/>
                <w:lang w:val="en-US"/>
              </w:rPr>
              <w:t xml:space="preserve"> 0 </w:t>
            </w:r>
          </w:p>
        </w:tc>
        <w:tc>
          <w:tcPr>
            <w:tcW w:w="3572" w:type="dxa"/>
            <w:gridSpan w:val="2"/>
            <w:tcMar>
              <w:top w:w="50" w:type="dxa"/>
              <w:left w:w="100" w:type="dxa"/>
            </w:tcMar>
            <w:vAlign w:val="center"/>
          </w:tcPr>
          <w:p w:rsidR="00232337" w:rsidRPr="00232337" w:rsidRDefault="00232337" w:rsidP="00232337">
            <w:pPr>
              <w:spacing w:after="200" w:line="276" w:lineRule="auto"/>
              <w:rPr>
                <w:rFonts w:ascii="Calibri" w:eastAsia="Calibri" w:hAnsi="Calibri" w:cs="Times New Roman"/>
                <w:lang w:val="en-US"/>
              </w:rPr>
            </w:pPr>
          </w:p>
        </w:tc>
      </w:tr>
    </w:tbl>
    <w:p w:rsidR="00232337" w:rsidRPr="00232337" w:rsidRDefault="00232337" w:rsidP="00232337">
      <w:pPr>
        <w:spacing w:after="200" w:line="276" w:lineRule="auto"/>
        <w:rPr>
          <w:rFonts w:ascii="Calibri" w:eastAsia="Calibri" w:hAnsi="Calibri" w:cs="Times New Roman"/>
          <w:lang w:val="en-US"/>
        </w:rPr>
        <w:sectPr w:rsidR="00232337" w:rsidRPr="00232337">
          <w:pgSz w:w="16383" w:h="11906" w:orient="landscape"/>
          <w:pgMar w:top="1134" w:right="850" w:bottom="1134" w:left="1701" w:header="720" w:footer="720" w:gutter="0"/>
          <w:cols w:space="720"/>
        </w:sectPr>
      </w:pPr>
    </w:p>
    <w:p w:rsidR="00232337" w:rsidRPr="00232337" w:rsidRDefault="00232337" w:rsidP="00232337">
      <w:pPr>
        <w:spacing w:after="0" w:line="276" w:lineRule="auto"/>
        <w:rPr>
          <w:rFonts w:ascii="Calibri" w:eastAsia="Calibri" w:hAnsi="Calibri" w:cs="Times New Roman"/>
          <w:lang w:val="en-US"/>
        </w:rPr>
        <w:sectPr w:rsidR="00232337" w:rsidRPr="00232337">
          <w:pgSz w:w="16383" w:h="11906" w:orient="landscape"/>
          <w:pgMar w:top="1134" w:right="850" w:bottom="1134" w:left="1701" w:header="720" w:footer="720" w:gutter="0"/>
          <w:cols w:space="720"/>
        </w:sectPr>
      </w:pPr>
    </w:p>
    <w:p w:rsidR="00232337" w:rsidRPr="00232337" w:rsidRDefault="00232337" w:rsidP="00232337">
      <w:pPr>
        <w:spacing w:after="200" w:line="276" w:lineRule="auto"/>
        <w:rPr>
          <w:rFonts w:ascii="Calibri" w:eastAsia="Calibri" w:hAnsi="Calibri" w:cs="Times New Roman"/>
          <w:lang w:val="en-US"/>
        </w:rPr>
        <w:sectPr w:rsidR="00232337" w:rsidRPr="00232337">
          <w:pgSz w:w="16383" w:h="11906" w:orient="landscape"/>
          <w:pgMar w:top="1134" w:right="850" w:bottom="1134" w:left="1701" w:header="720" w:footer="720" w:gutter="0"/>
          <w:cols w:space="720"/>
        </w:sectPr>
      </w:pPr>
      <w:bookmarkStart w:id="68" w:name="block-37757716"/>
    </w:p>
    <w:bookmarkEnd w:id="68"/>
    <w:p w:rsidR="00232337" w:rsidRPr="00232337" w:rsidRDefault="00232337" w:rsidP="00232337">
      <w:pPr>
        <w:spacing w:after="0" w:line="276" w:lineRule="auto"/>
        <w:ind w:left="120"/>
        <w:rPr>
          <w:rFonts w:ascii="Calibri" w:eastAsia="Calibri" w:hAnsi="Calibri" w:cs="Times New Roman"/>
        </w:rPr>
      </w:pPr>
      <w:r w:rsidRPr="00232337">
        <w:rPr>
          <w:rFonts w:ascii="Times New Roman" w:eastAsia="Calibri" w:hAnsi="Times New Roman" w:cs="Times New Roman"/>
          <w:b/>
          <w:color w:val="000000"/>
          <w:sz w:val="28"/>
        </w:rPr>
        <w:t>УЧЕБНО-МЕТОДИЧЕСКОЕ ОБЕСПЕЧЕНИЕ ОБРАЗОВАТЕЛЬНОГО ПРОЦЕССА</w:t>
      </w:r>
    </w:p>
    <w:p w:rsidR="00232337" w:rsidRPr="00232337" w:rsidRDefault="00232337" w:rsidP="00232337">
      <w:pPr>
        <w:spacing w:after="0" w:line="480" w:lineRule="auto"/>
        <w:ind w:left="120"/>
        <w:rPr>
          <w:rFonts w:ascii="Calibri" w:eastAsia="Calibri" w:hAnsi="Calibri" w:cs="Times New Roman"/>
        </w:rPr>
      </w:pPr>
      <w:r w:rsidRPr="00232337">
        <w:rPr>
          <w:rFonts w:ascii="Times New Roman" w:eastAsia="Calibri" w:hAnsi="Times New Roman" w:cs="Times New Roman"/>
          <w:b/>
          <w:color w:val="000000"/>
          <w:sz w:val="28"/>
        </w:rPr>
        <w:t>ОБЯЗАТЕЛЬНЫЕ УЧЕБНЫЕ МАТЕРИАЛЫ ДЛЯ УЧЕНИКА</w:t>
      </w:r>
    </w:p>
    <w:p w:rsidR="00232337" w:rsidRPr="00232337" w:rsidRDefault="00232337" w:rsidP="00232337">
      <w:pPr>
        <w:spacing w:after="0" w:line="480" w:lineRule="auto"/>
        <w:ind w:left="120"/>
        <w:rPr>
          <w:rFonts w:ascii="Calibri" w:eastAsia="Calibri" w:hAnsi="Calibri" w:cs="Times New Roman"/>
        </w:rPr>
      </w:pPr>
    </w:p>
    <w:p w:rsidR="00232337" w:rsidRPr="00232337" w:rsidRDefault="00232337" w:rsidP="00232337">
      <w:pPr>
        <w:spacing w:after="0" w:line="480" w:lineRule="auto"/>
        <w:ind w:left="120"/>
        <w:rPr>
          <w:rFonts w:ascii="Calibri" w:eastAsia="Calibri" w:hAnsi="Calibri" w:cs="Times New Roman"/>
        </w:rPr>
      </w:pPr>
    </w:p>
    <w:p w:rsidR="00232337" w:rsidRPr="00232337" w:rsidRDefault="00232337" w:rsidP="00232337">
      <w:pPr>
        <w:spacing w:after="0" w:line="276" w:lineRule="auto"/>
        <w:ind w:left="120"/>
        <w:rPr>
          <w:rFonts w:ascii="Calibri" w:eastAsia="Calibri" w:hAnsi="Calibri" w:cs="Times New Roman"/>
        </w:rPr>
      </w:pPr>
    </w:p>
    <w:p w:rsidR="00232337" w:rsidRPr="00DF2192" w:rsidRDefault="00232337" w:rsidP="00232337">
      <w:pPr>
        <w:spacing w:after="0" w:line="480" w:lineRule="auto"/>
        <w:ind w:left="120"/>
        <w:rPr>
          <w:rFonts w:ascii="Calibri" w:eastAsia="Calibri" w:hAnsi="Calibri" w:cs="Times New Roman"/>
        </w:rPr>
      </w:pPr>
      <w:r w:rsidRPr="00DF2192">
        <w:rPr>
          <w:rFonts w:ascii="Times New Roman" w:eastAsia="Calibri" w:hAnsi="Times New Roman" w:cs="Times New Roman"/>
          <w:b/>
          <w:color w:val="000000"/>
          <w:sz w:val="28"/>
        </w:rPr>
        <w:t>МЕТОДИЧЕСКИЕ МАТЕРИАЛЫ ДЛЯ УЧИТЕЛЯ</w:t>
      </w:r>
    </w:p>
    <w:p w:rsidR="00232337" w:rsidRPr="00DF2192" w:rsidRDefault="00232337" w:rsidP="00232337">
      <w:pPr>
        <w:spacing w:after="0" w:line="480" w:lineRule="auto"/>
        <w:ind w:left="120"/>
        <w:rPr>
          <w:rFonts w:ascii="Calibri" w:eastAsia="Calibri" w:hAnsi="Calibri" w:cs="Times New Roman"/>
        </w:rPr>
      </w:pPr>
    </w:p>
    <w:p w:rsidR="00232337" w:rsidRPr="00DF2192" w:rsidRDefault="00232337" w:rsidP="00232337">
      <w:pPr>
        <w:spacing w:after="0" w:line="276" w:lineRule="auto"/>
        <w:ind w:left="120"/>
        <w:rPr>
          <w:rFonts w:ascii="Calibri" w:eastAsia="Calibri" w:hAnsi="Calibri" w:cs="Times New Roman"/>
        </w:rPr>
      </w:pPr>
    </w:p>
    <w:p w:rsidR="00232337" w:rsidRPr="00232337" w:rsidRDefault="00232337" w:rsidP="00232337">
      <w:pPr>
        <w:spacing w:after="0" w:line="480" w:lineRule="auto"/>
        <w:ind w:left="120"/>
        <w:rPr>
          <w:rFonts w:ascii="Calibri" w:eastAsia="Calibri" w:hAnsi="Calibri" w:cs="Times New Roman"/>
        </w:rPr>
      </w:pPr>
      <w:r w:rsidRPr="00232337">
        <w:rPr>
          <w:rFonts w:ascii="Times New Roman" w:eastAsia="Calibri" w:hAnsi="Times New Roman" w:cs="Times New Roman"/>
          <w:b/>
          <w:color w:val="000000"/>
          <w:sz w:val="28"/>
        </w:rPr>
        <w:t>ЦИФРОВЫЕ ОБРАЗОВАТЕЛЬНЫЕ РЕСУРСЫ И РЕСУРСЫ СЕТИ ИНТЕРНЕТ</w:t>
      </w:r>
    </w:p>
    <w:p w:rsidR="00232337" w:rsidRPr="00232337" w:rsidRDefault="00232337" w:rsidP="00232337">
      <w:pPr>
        <w:spacing w:after="0" w:line="480" w:lineRule="auto"/>
        <w:ind w:left="120"/>
        <w:rPr>
          <w:rFonts w:ascii="Calibri" w:eastAsia="Calibri" w:hAnsi="Calibri" w:cs="Times New Roman"/>
        </w:rPr>
      </w:pPr>
    </w:p>
    <w:p w:rsidR="00232337" w:rsidRDefault="00232337" w:rsidP="00232337">
      <w:pPr>
        <w:spacing w:after="200" w:line="276" w:lineRule="auto"/>
        <w:rPr>
          <w:rFonts w:ascii="Calibri" w:eastAsia="Calibri" w:hAnsi="Calibri" w:cs="Times New Roman"/>
        </w:rPr>
      </w:pPr>
      <w:bookmarkStart w:id="69" w:name="block-37757718"/>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Pr="00207FF0" w:rsidRDefault="0041454C" w:rsidP="0041454C">
      <w:pPr>
        <w:spacing w:after="0" w:line="276" w:lineRule="auto"/>
        <w:jc w:val="right"/>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Приложение №___</w:t>
      </w:r>
    </w:p>
    <w:p w:rsidR="0041454C" w:rsidRPr="00207FF0" w:rsidRDefault="0041454C" w:rsidP="0041454C">
      <w:pPr>
        <w:spacing w:after="0" w:line="276" w:lineRule="auto"/>
        <w:rPr>
          <w:rFonts w:ascii="Times New Roman" w:eastAsia="Calibri" w:hAnsi="Times New Roman" w:cs="Times New Roman"/>
          <w:color w:val="000000"/>
          <w:sz w:val="24"/>
          <w:szCs w:val="28"/>
          <w:lang w:eastAsia="ru-RU"/>
        </w:rPr>
      </w:pPr>
    </w:p>
    <w:p w:rsidR="0041454C" w:rsidRPr="00207FF0" w:rsidRDefault="0041454C" w:rsidP="0041454C">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41454C" w:rsidRPr="00207FF0" w:rsidRDefault="0041454C" w:rsidP="0041454C">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41454C" w:rsidRPr="00207FF0" w:rsidRDefault="0041454C" w:rsidP="0041454C">
      <w:pPr>
        <w:spacing w:after="0" w:line="276" w:lineRule="auto"/>
        <w:jc w:val="both"/>
        <w:rPr>
          <w:rFonts w:ascii="Times New Roman" w:eastAsia="Calibri" w:hAnsi="Times New Roman" w:cs="Times New Roman"/>
          <w:b/>
          <w:color w:val="000000"/>
          <w:sz w:val="24"/>
          <w:szCs w:val="24"/>
          <w:lang w:eastAsia="ru-RU"/>
        </w:rPr>
      </w:pPr>
    </w:p>
    <w:p w:rsidR="0041454C" w:rsidRPr="00207FF0" w:rsidRDefault="0041454C" w:rsidP="0041454C">
      <w:pPr>
        <w:spacing w:after="0" w:line="276" w:lineRule="auto"/>
        <w:jc w:val="both"/>
        <w:rPr>
          <w:rFonts w:ascii="Times New Roman" w:eastAsia="Calibri" w:hAnsi="Times New Roman" w:cs="Times New Roman"/>
          <w:b/>
          <w:color w:val="000000"/>
          <w:sz w:val="24"/>
          <w:szCs w:val="24"/>
          <w:lang w:eastAsia="ru-RU"/>
        </w:rPr>
      </w:pPr>
    </w:p>
    <w:p w:rsidR="0041454C" w:rsidRPr="00207FF0" w:rsidRDefault="0041454C" w:rsidP="0041454C">
      <w:pPr>
        <w:spacing w:after="0" w:line="276" w:lineRule="auto"/>
        <w:jc w:val="both"/>
        <w:rPr>
          <w:rFonts w:ascii="Times New Roman" w:eastAsia="Calibri" w:hAnsi="Times New Roman" w:cs="Times New Roman"/>
          <w:b/>
          <w:color w:val="000000"/>
          <w:sz w:val="24"/>
          <w:szCs w:val="24"/>
          <w:lang w:eastAsia="ru-RU"/>
        </w:rPr>
      </w:pPr>
    </w:p>
    <w:p w:rsidR="0041454C" w:rsidRPr="00207FF0" w:rsidRDefault="0041454C" w:rsidP="0041454C">
      <w:pPr>
        <w:spacing w:after="0" w:line="276" w:lineRule="auto"/>
        <w:rPr>
          <w:rFonts w:ascii="Times New Roman" w:eastAsia="Calibri" w:hAnsi="Times New Roman" w:cs="Times New Roman"/>
          <w:b/>
          <w:color w:val="000000"/>
          <w:sz w:val="28"/>
          <w:szCs w:val="24"/>
          <w:lang w:eastAsia="ru-RU"/>
        </w:rPr>
      </w:pPr>
    </w:p>
    <w:p w:rsidR="0041454C" w:rsidRPr="00207FF0" w:rsidRDefault="0041454C" w:rsidP="0041454C">
      <w:pPr>
        <w:spacing w:after="0" w:line="276" w:lineRule="auto"/>
        <w:jc w:val="center"/>
        <w:rPr>
          <w:rFonts w:ascii="Times New Roman" w:eastAsia="Calibri" w:hAnsi="Times New Roman" w:cs="Times New Roman"/>
          <w:b/>
          <w:color w:val="000000"/>
          <w:sz w:val="28"/>
          <w:szCs w:val="24"/>
          <w:lang w:eastAsia="ru-RU"/>
        </w:rPr>
      </w:pPr>
    </w:p>
    <w:p w:rsidR="0041454C" w:rsidRPr="00207FF0" w:rsidRDefault="0041454C" w:rsidP="0041454C">
      <w:pPr>
        <w:spacing w:after="0" w:line="276" w:lineRule="auto"/>
        <w:jc w:val="center"/>
        <w:rPr>
          <w:rFonts w:ascii="Times New Roman" w:eastAsia="Calibri" w:hAnsi="Times New Roman" w:cs="Times New Roman"/>
          <w:b/>
          <w:color w:val="000000"/>
          <w:sz w:val="28"/>
          <w:szCs w:val="28"/>
          <w:lang w:eastAsia="ru-RU"/>
        </w:rPr>
      </w:pPr>
    </w:p>
    <w:p w:rsidR="0041454C" w:rsidRPr="00207FF0" w:rsidRDefault="0041454C" w:rsidP="0041454C">
      <w:pPr>
        <w:spacing w:after="0" w:line="276" w:lineRule="auto"/>
        <w:jc w:val="center"/>
        <w:rPr>
          <w:rFonts w:ascii="Times New Roman" w:eastAsia="Calibri" w:hAnsi="Times New Roman" w:cs="Times New Roman"/>
          <w:b/>
          <w:color w:val="000000"/>
          <w:sz w:val="36"/>
          <w:szCs w:val="28"/>
          <w:lang w:eastAsia="ru-RU"/>
        </w:rPr>
      </w:pPr>
    </w:p>
    <w:p w:rsidR="0041454C" w:rsidRPr="00207FF0" w:rsidRDefault="0041454C" w:rsidP="0041454C">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41454C" w:rsidRPr="00207FF0" w:rsidRDefault="0041454C" w:rsidP="0041454C">
      <w:pPr>
        <w:spacing w:after="0" w:line="276" w:lineRule="auto"/>
        <w:jc w:val="center"/>
        <w:rPr>
          <w:rFonts w:ascii="Times New Roman" w:eastAsia="Calibri" w:hAnsi="Times New Roman" w:cs="Times New Roman"/>
          <w:b/>
          <w:color w:val="000000"/>
          <w:sz w:val="36"/>
          <w:szCs w:val="28"/>
          <w:lang w:eastAsia="ru-RU"/>
        </w:rPr>
      </w:pPr>
    </w:p>
    <w:p w:rsidR="0041454C" w:rsidRPr="00207FF0" w:rsidRDefault="0041454C" w:rsidP="0041454C">
      <w:pPr>
        <w:spacing w:after="0" w:line="276" w:lineRule="auto"/>
        <w:jc w:val="center"/>
        <w:rPr>
          <w:rFonts w:ascii="Times New Roman" w:eastAsia="Calibri" w:hAnsi="Times New Roman" w:cs="Times New Roman"/>
          <w:b/>
          <w:color w:val="000000"/>
          <w:sz w:val="28"/>
          <w:szCs w:val="28"/>
          <w:lang w:eastAsia="ru-RU"/>
        </w:rPr>
      </w:pPr>
    </w:p>
    <w:p w:rsidR="0041454C" w:rsidRPr="00207FF0" w:rsidRDefault="0041454C" w:rsidP="0041454C">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Вероятность и статистика</w:t>
      </w:r>
      <w:r w:rsidRPr="00207FF0">
        <w:rPr>
          <w:rFonts w:ascii="Times New Roman" w:eastAsia="Calibri" w:hAnsi="Times New Roman" w:cs="Times New Roman"/>
          <w:b/>
          <w:color w:val="000000"/>
          <w:sz w:val="28"/>
          <w:szCs w:val="28"/>
          <w:lang w:eastAsia="ru-RU"/>
        </w:rPr>
        <w:t>»</w:t>
      </w:r>
    </w:p>
    <w:p w:rsidR="0041454C" w:rsidRDefault="0041454C" w:rsidP="0041454C">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Pr>
          <w:rFonts w:ascii="Times New Roman" w:eastAsia="Calibri" w:hAnsi="Times New Roman" w:cs="Times New Roman"/>
          <w:color w:val="000000"/>
          <w:sz w:val="28"/>
          <w:szCs w:val="28"/>
          <w:lang w:eastAsia="ru-RU"/>
        </w:rPr>
        <w:t>7-9</w:t>
      </w:r>
      <w:r w:rsidRPr="00207FF0">
        <w:rPr>
          <w:rFonts w:ascii="Times New Roman" w:eastAsia="Calibri" w:hAnsi="Times New Roman" w:cs="Times New Roman"/>
          <w:color w:val="000000"/>
          <w:sz w:val="28"/>
          <w:szCs w:val="28"/>
          <w:lang w:eastAsia="ru-RU"/>
        </w:rPr>
        <w:t xml:space="preserve"> классов</w:t>
      </w:r>
    </w:p>
    <w:p w:rsidR="0041454C" w:rsidRPr="00207FF0" w:rsidRDefault="0041454C" w:rsidP="0041454C">
      <w:pPr>
        <w:spacing w:after="0" w:line="276" w:lineRule="auto"/>
        <w:jc w:val="center"/>
        <w:rPr>
          <w:rFonts w:ascii="Times New Roman" w:eastAsia="Calibri" w:hAnsi="Times New Roman" w:cs="Times New Roman"/>
          <w:color w:val="000000"/>
          <w:sz w:val="28"/>
          <w:szCs w:val="28"/>
          <w:lang w:eastAsia="ru-RU"/>
        </w:rPr>
      </w:pPr>
    </w:p>
    <w:p w:rsidR="0041454C" w:rsidRPr="00207FF0" w:rsidRDefault="0041454C" w:rsidP="0041454C">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41454C" w:rsidRPr="00207FF0" w:rsidRDefault="0041454C" w:rsidP="0041454C">
      <w:pPr>
        <w:spacing w:after="0" w:line="276" w:lineRule="auto"/>
        <w:jc w:val="center"/>
        <w:rPr>
          <w:rFonts w:ascii="Times New Roman" w:eastAsia="Calibri" w:hAnsi="Times New Roman" w:cs="Times New Roman"/>
          <w:color w:val="000000"/>
          <w:sz w:val="28"/>
          <w:szCs w:val="28"/>
          <w:lang w:eastAsia="ru-RU"/>
        </w:rPr>
      </w:pPr>
    </w:p>
    <w:p w:rsidR="0041454C" w:rsidRPr="00207FF0" w:rsidRDefault="0041454C" w:rsidP="0041454C">
      <w:pPr>
        <w:spacing w:after="0" w:line="276" w:lineRule="auto"/>
        <w:jc w:val="center"/>
        <w:rPr>
          <w:rFonts w:ascii="Times New Roman" w:eastAsia="Calibri" w:hAnsi="Times New Roman" w:cs="Times New Roman"/>
          <w:color w:val="000000"/>
          <w:sz w:val="28"/>
          <w:szCs w:val="28"/>
          <w:lang w:eastAsia="ru-RU"/>
        </w:rPr>
      </w:pPr>
    </w:p>
    <w:p w:rsidR="0041454C" w:rsidRPr="00207FF0" w:rsidRDefault="0041454C" w:rsidP="0041454C">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41454C" w:rsidRPr="00207FF0" w:rsidRDefault="0041454C" w:rsidP="0041454C">
      <w:pPr>
        <w:spacing w:after="0" w:line="276" w:lineRule="auto"/>
        <w:jc w:val="both"/>
        <w:rPr>
          <w:rFonts w:ascii="Times New Roman" w:eastAsia="Calibri" w:hAnsi="Times New Roman" w:cs="Times New Roman"/>
          <w:b/>
          <w:color w:val="000000"/>
          <w:sz w:val="24"/>
          <w:szCs w:val="24"/>
          <w:lang w:eastAsia="ru-RU"/>
        </w:rPr>
      </w:pPr>
    </w:p>
    <w:p w:rsidR="0041454C" w:rsidRPr="00207FF0" w:rsidRDefault="0041454C" w:rsidP="0041454C">
      <w:pPr>
        <w:spacing w:after="0" w:line="276" w:lineRule="auto"/>
        <w:jc w:val="both"/>
        <w:rPr>
          <w:rFonts w:ascii="Times New Roman" w:eastAsia="Calibri" w:hAnsi="Times New Roman" w:cs="Times New Roman"/>
          <w:color w:val="000000"/>
          <w:sz w:val="24"/>
          <w:szCs w:val="24"/>
          <w:lang w:eastAsia="ru-RU"/>
        </w:rPr>
      </w:pPr>
    </w:p>
    <w:p w:rsidR="0041454C" w:rsidRPr="00207FF0" w:rsidRDefault="0041454C" w:rsidP="0041454C">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207FF0"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p>
    <w:p w:rsidR="0041454C" w:rsidRPr="00F30751" w:rsidRDefault="0041454C" w:rsidP="0041454C">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b/>
          <w:color w:val="000000"/>
          <w:sz w:val="24"/>
          <w:szCs w:val="24"/>
          <w:lang w:eastAsia="ru-RU"/>
        </w:rPr>
        <w:t>Нальчик, 25</w:t>
      </w: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Default="0041454C" w:rsidP="00232337">
      <w:pPr>
        <w:spacing w:after="200" w:line="276" w:lineRule="auto"/>
        <w:rPr>
          <w:rFonts w:ascii="Calibri" w:eastAsia="Calibri" w:hAnsi="Calibri" w:cs="Times New Roman"/>
        </w:rPr>
      </w:pPr>
    </w:p>
    <w:p w:rsidR="0041454C" w:rsidRPr="00232337" w:rsidRDefault="0041454C" w:rsidP="00232337">
      <w:pPr>
        <w:spacing w:after="200" w:line="276" w:lineRule="auto"/>
        <w:rPr>
          <w:rFonts w:ascii="Calibri" w:eastAsia="Calibri" w:hAnsi="Calibri" w:cs="Times New Roman"/>
        </w:rPr>
        <w:sectPr w:rsidR="0041454C" w:rsidRPr="00232337">
          <w:pgSz w:w="11906" w:h="16383"/>
          <w:pgMar w:top="1134" w:right="850" w:bottom="1134" w:left="1701" w:header="720" w:footer="720" w:gutter="0"/>
          <w:cols w:space="720"/>
        </w:sectPr>
      </w:pPr>
    </w:p>
    <w:bookmarkEnd w:id="69"/>
    <w:p w:rsidR="00232337" w:rsidRPr="00232337" w:rsidRDefault="00232337" w:rsidP="00232337">
      <w:pPr>
        <w:spacing w:after="200" w:line="276" w:lineRule="auto"/>
        <w:rPr>
          <w:rFonts w:ascii="Calibri" w:eastAsia="Calibri" w:hAnsi="Calibri" w:cs="Times New Roman"/>
        </w:rPr>
      </w:pP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ПОЯСНИТЕЛЬНАЯ ЗАПИСКА</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 xml:space="preserve">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В 7–9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rsidR="0041454C" w:rsidRPr="0041454C" w:rsidRDefault="0041454C" w:rsidP="0041454C">
      <w:pPr>
        <w:spacing w:after="0" w:line="264" w:lineRule="auto"/>
        <w:ind w:firstLine="600"/>
        <w:jc w:val="both"/>
        <w:rPr>
          <w:rFonts w:ascii="Calibri" w:eastAsia="Calibri" w:hAnsi="Calibri" w:cs="Times New Roman"/>
        </w:rPr>
      </w:pPr>
      <w:bookmarkStart w:id="70" w:name="b3c9237e-6172-48ee-b1c7-f6774da89513"/>
      <w:r w:rsidRPr="0041454C">
        <w:rPr>
          <w:rFonts w:ascii="Times New Roman" w:eastAsia="Calibri" w:hAnsi="Times New Roman" w:cs="Times New Roman"/>
          <w:color w:val="000000"/>
          <w:sz w:val="28"/>
        </w:rPr>
        <w:t>На изучение учебного курса «Вероятность и статистика» отводится 102 часа: в 7 классе – 34 часа (1 час в неделю), в 8 классе – 34 часа (1 час в неделю), в 9 классе – 34 часа (1 час в неделю).</w:t>
      </w:r>
      <w:bookmarkEnd w:id="70"/>
    </w:p>
    <w:p w:rsidR="0041454C" w:rsidRPr="0041454C" w:rsidRDefault="0041454C" w:rsidP="0041454C">
      <w:pPr>
        <w:spacing w:after="200" w:line="276" w:lineRule="auto"/>
        <w:rPr>
          <w:rFonts w:ascii="Calibri" w:eastAsia="Calibri" w:hAnsi="Calibri" w:cs="Times New Roman"/>
        </w:rPr>
        <w:sectPr w:rsidR="0041454C" w:rsidRPr="0041454C">
          <w:pgSz w:w="11906" w:h="16383"/>
          <w:pgMar w:top="1134" w:right="850" w:bottom="1134" w:left="1701" w:header="720" w:footer="720" w:gutter="0"/>
          <w:cols w:space="720"/>
        </w:sectPr>
      </w:pPr>
      <w:bookmarkStart w:id="71" w:name="block-37744616"/>
    </w:p>
    <w:bookmarkEnd w:id="71"/>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СОДЕРЖАНИЕ ОБУЧЕНИЯ</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7 КЛАСС</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8 КЛАСС</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Представление данных в виде таблиц, диаграмм, графиков.</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Измерение рассеивания данных. Дисперсия и стандартное отклонение числовых наборов. Диаграмма рассеивания.</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9 КЛАСС</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Перестановки и факториал. Сочетания и число сочетаний. Треугольник Паскаля. Решение задач с использованием комбинаторики.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Геометрическая вероятность. Случайный выбор точки из фигуры на плоскости, из отрезка и из дуги окружности.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Испытание. Успех и неудача. Серия испытаний до первого успеха. Серия испытаний Бернулли. Вероятности событий в серии испытаний Бернулли.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Случайная величина и распределение вероятностей. Математическое 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Понятие о законе больших чисел. Измерение вероятностей с помощью частот. Роль и значение закона больших чисел в природе и обществе.</w:t>
      </w:r>
    </w:p>
    <w:p w:rsidR="0041454C" w:rsidRPr="0041454C" w:rsidRDefault="0041454C" w:rsidP="0041454C">
      <w:pPr>
        <w:spacing w:after="200" w:line="276" w:lineRule="auto"/>
        <w:rPr>
          <w:rFonts w:ascii="Calibri" w:eastAsia="Calibri" w:hAnsi="Calibri" w:cs="Times New Roman"/>
        </w:rPr>
        <w:sectPr w:rsidR="0041454C" w:rsidRPr="0041454C">
          <w:pgSz w:w="11906" w:h="16383"/>
          <w:pgMar w:top="1134" w:right="850" w:bottom="1134" w:left="1701" w:header="720" w:footer="720" w:gutter="0"/>
          <w:cols w:space="720"/>
        </w:sectPr>
      </w:pPr>
      <w:bookmarkStart w:id="72" w:name="block-37744611"/>
    </w:p>
    <w:bookmarkEnd w:id="72"/>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ПЛАНИРУЕМЫЕ РЕЗУЛЬТАТЫ ОСВОЕНИЯ ПРОГРАММЫ УЧЕБНОГО КУРСА «ВЕРОЯТНОСТЬ И СТАТИСТИКА» НА УРОВНЕ ОСНОВНОГО ОБЩЕГО ОБРАЗОВАНИЯ</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ЛИЧНОСТНЫЕ РЕЗУЛЬТАТЫ</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 xml:space="preserve">Личностные результаты </w:t>
      </w:r>
      <w:r w:rsidRPr="0041454C">
        <w:rPr>
          <w:rFonts w:ascii="Times New Roman" w:eastAsia="Calibri" w:hAnsi="Times New Roman" w:cs="Times New Roman"/>
          <w:color w:val="000000"/>
          <w:sz w:val="28"/>
        </w:rPr>
        <w:t>освоения программы учебного курса «Вероятность и статистика» характеризуются:</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1) патриотическое воспитание: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2) гражданское и духовно-нравственное воспитание: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3) трудовое воспитание: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4) эстетическое воспитание: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5) ценности научного познания:</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6) физическое воспитание, формирование культуры здоровья и эмоционального благополучия:</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7) экологическое воспитание: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b/>
          <w:color w:val="000000"/>
          <w:sz w:val="28"/>
        </w:rPr>
        <w:t>8) адаптация к изменяющимся условиям социальной и природной среды:</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МЕТАПРЕДМЕТНЫЕ РЕЗУЛЬТАТЫ</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Познавательные универсальные учебные действия</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left="120"/>
        <w:jc w:val="both"/>
        <w:rPr>
          <w:rFonts w:ascii="Calibri" w:eastAsia="Calibri" w:hAnsi="Calibri" w:cs="Times New Roman"/>
          <w:lang w:val="en-US"/>
        </w:rPr>
      </w:pPr>
      <w:r w:rsidRPr="0041454C">
        <w:rPr>
          <w:rFonts w:ascii="Times New Roman" w:eastAsia="Calibri" w:hAnsi="Times New Roman" w:cs="Times New Roman"/>
          <w:b/>
          <w:color w:val="000000"/>
          <w:sz w:val="28"/>
          <w:lang w:val="en-US"/>
        </w:rPr>
        <w:t>Базовые логические действия:</w:t>
      </w:r>
    </w:p>
    <w:p w:rsidR="0041454C" w:rsidRPr="0041454C" w:rsidRDefault="0041454C" w:rsidP="0041454C">
      <w:pPr>
        <w:numPr>
          <w:ilvl w:val="0"/>
          <w:numId w:val="29"/>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1454C" w:rsidRPr="0041454C" w:rsidRDefault="0041454C" w:rsidP="0041454C">
      <w:pPr>
        <w:numPr>
          <w:ilvl w:val="0"/>
          <w:numId w:val="29"/>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41454C" w:rsidRPr="0041454C" w:rsidRDefault="0041454C" w:rsidP="0041454C">
      <w:pPr>
        <w:numPr>
          <w:ilvl w:val="0"/>
          <w:numId w:val="29"/>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41454C" w:rsidRPr="0041454C" w:rsidRDefault="0041454C" w:rsidP="0041454C">
      <w:pPr>
        <w:numPr>
          <w:ilvl w:val="0"/>
          <w:numId w:val="29"/>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41454C" w:rsidRPr="0041454C" w:rsidRDefault="0041454C" w:rsidP="0041454C">
      <w:pPr>
        <w:numPr>
          <w:ilvl w:val="0"/>
          <w:numId w:val="29"/>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41454C" w:rsidRPr="0041454C" w:rsidRDefault="0041454C" w:rsidP="0041454C">
      <w:pPr>
        <w:numPr>
          <w:ilvl w:val="0"/>
          <w:numId w:val="29"/>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1454C" w:rsidRPr="0041454C" w:rsidRDefault="0041454C" w:rsidP="0041454C">
      <w:pPr>
        <w:spacing w:after="0" w:line="264" w:lineRule="auto"/>
        <w:ind w:left="120"/>
        <w:jc w:val="both"/>
        <w:rPr>
          <w:rFonts w:ascii="Calibri" w:eastAsia="Calibri" w:hAnsi="Calibri" w:cs="Times New Roman"/>
          <w:lang w:val="en-US"/>
        </w:rPr>
      </w:pPr>
      <w:r w:rsidRPr="0041454C">
        <w:rPr>
          <w:rFonts w:ascii="Times New Roman" w:eastAsia="Calibri" w:hAnsi="Times New Roman" w:cs="Times New Roman"/>
          <w:b/>
          <w:color w:val="000000"/>
          <w:sz w:val="28"/>
          <w:lang w:val="en-US"/>
        </w:rPr>
        <w:t>Базовые исследовательские действия</w:t>
      </w:r>
      <w:r w:rsidRPr="0041454C">
        <w:rPr>
          <w:rFonts w:ascii="Times New Roman" w:eastAsia="Calibri" w:hAnsi="Times New Roman" w:cs="Times New Roman"/>
          <w:color w:val="000000"/>
          <w:sz w:val="28"/>
          <w:lang w:val="en-US"/>
        </w:rPr>
        <w:t>:</w:t>
      </w:r>
    </w:p>
    <w:p w:rsidR="0041454C" w:rsidRPr="0041454C" w:rsidRDefault="0041454C" w:rsidP="0041454C">
      <w:pPr>
        <w:numPr>
          <w:ilvl w:val="0"/>
          <w:numId w:val="30"/>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41454C" w:rsidRPr="0041454C" w:rsidRDefault="0041454C" w:rsidP="0041454C">
      <w:pPr>
        <w:numPr>
          <w:ilvl w:val="0"/>
          <w:numId w:val="30"/>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41454C" w:rsidRPr="0041454C" w:rsidRDefault="0041454C" w:rsidP="0041454C">
      <w:pPr>
        <w:numPr>
          <w:ilvl w:val="0"/>
          <w:numId w:val="30"/>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1454C" w:rsidRPr="0041454C" w:rsidRDefault="0041454C" w:rsidP="0041454C">
      <w:pPr>
        <w:numPr>
          <w:ilvl w:val="0"/>
          <w:numId w:val="30"/>
        </w:numPr>
        <w:spacing w:after="0" w:line="264" w:lineRule="auto"/>
        <w:ind w:left="786"/>
        <w:jc w:val="both"/>
        <w:rPr>
          <w:rFonts w:ascii="Calibri" w:eastAsia="Calibri" w:hAnsi="Calibri" w:cs="Times New Roman"/>
        </w:rPr>
      </w:pPr>
      <w:r w:rsidRPr="0041454C">
        <w:rPr>
          <w:rFonts w:ascii="Times New Roman" w:eastAsia="Calibri" w:hAnsi="Times New Roman" w:cs="Times New Roman"/>
          <w:color w:val="000000"/>
          <w:sz w:val="28"/>
        </w:rPr>
        <w:t>прогнозировать возможное развитие процесса, а также выдвигать предположения о его развитии в новых условиях.</w:t>
      </w:r>
    </w:p>
    <w:p w:rsidR="0041454C" w:rsidRPr="0041454C" w:rsidRDefault="0041454C" w:rsidP="0041454C">
      <w:pPr>
        <w:spacing w:after="0" w:line="264" w:lineRule="auto"/>
        <w:ind w:left="120"/>
        <w:jc w:val="both"/>
        <w:rPr>
          <w:rFonts w:ascii="Calibri" w:eastAsia="Calibri" w:hAnsi="Calibri" w:cs="Times New Roman"/>
          <w:lang w:val="en-US"/>
        </w:rPr>
      </w:pPr>
      <w:r w:rsidRPr="0041454C">
        <w:rPr>
          <w:rFonts w:ascii="Times New Roman" w:eastAsia="Calibri" w:hAnsi="Times New Roman" w:cs="Times New Roman"/>
          <w:b/>
          <w:color w:val="000000"/>
          <w:sz w:val="28"/>
          <w:lang w:val="en-US"/>
        </w:rPr>
        <w:t>Работа с информацией:</w:t>
      </w:r>
    </w:p>
    <w:p w:rsidR="0041454C" w:rsidRPr="0041454C" w:rsidRDefault="0041454C" w:rsidP="0041454C">
      <w:pPr>
        <w:numPr>
          <w:ilvl w:val="0"/>
          <w:numId w:val="45"/>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выявлять недостаточность и избыточность информации, данных, необходимых для решения задачи;</w:t>
      </w:r>
    </w:p>
    <w:p w:rsidR="0041454C" w:rsidRPr="0041454C" w:rsidRDefault="0041454C" w:rsidP="0041454C">
      <w:pPr>
        <w:numPr>
          <w:ilvl w:val="0"/>
          <w:numId w:val="45"/>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выбирать, анализировать, систематизировать и интерпретировать информацию различных видов и форм представления;</w:t>
      </w:r>
    </w:p>
    <w:p w:rsidR="0041454C" w:rsidRPr="0041454C" w:rsidRDefault="0041454C" w:rsidP="0041454C">
      <w:pPr>
        <w:numPr>
          <w:ilvl w:val="0"/>
          <w:numId w:val="45"/>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41454C" w:rsidRPr="0041454C" w:rsidRDefault="0041454C" w:rsidP="0041454C">
      <w:pPr>
        <w:numPr>
          <w:ilvl w:val="0"/>
          <w:numId w:val="45"/>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оценивать надёжность информации по критериям, предложенным учителем или сформулированным самостоятельно.</w:t>
      </w:r>
    </w:p>
    <w:p w:rsidR="0041454C" w:rsidRPr="0041454C" w:rsidRDefault="0041454C" w:rsidP="0041454C">
      <w:pPr>
        <w:spacing w:after="0" w:line="264" w:lineRule="auto"/>
        <w:ind w:left="120"/>
        <w:jc w:val="both"/>
        <w:rPr>
          <w:rFonts w:ascii="Calibri" w:eastAsia="Calibri" w:hAnsi="Calibri" w:cs="Times New Roman"/>
          <w:lang w:val="en-US"/>
        </w:rPr>
      </w:pPr>
      <w:r w:rsidRPr="0041454C">
        <w:rPr>
          <w:rFonts w:ascii="Times New Roman" w:eastAsia="Calibri" w:hAnsi="Times New Roman" w:cs="Times New Roman"/>
          <w:b/>
          <w:color w:val="000000"/>
          <w:sz w:val="28"/>
          <w:lang w:val="en-US"/>
        </w:rPr>
        <w:t>Коммуникативные универсальные учебные действия:</w:t>
      </w:r>
    </w:p>
    <w:p w:rsidR="0041454C" w:rsidRPr="0041454C" w:rsidRDefault="0041454C" w:rsidP="0041454C">
      <w:pPr>
        <w:numPr>
          <w:ilvl w:val="0"/>
          <w:numId w:val="46"/>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41454C" w:rsidRPr="0041454C" w:rsidRDefault="0041454C" w:rsidP="0041454C">
      <w:pPr>
        <w:numPr>
          <w:ilvl w:val="0"/>
          <w:numId w:val="46"/>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1454C" w:rsidRPr="0041454C" w:rsidRDefault="0041454C" w:rsidP="0041454C">
      <w:pPr>
        <w:numPr>
          <w:ilvl w:val="0"/>
          <w:numId w:val="46"/>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1454C" w:rsidRPr="0041454C" w:rsidRDefault="0041454C" w:rsidP="0041454C">
      <w:pPr>
        <w:numPr>
          <w:ilvl w:val="0"/>
          <w:numId w:val="46"/>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41454C" w:rsidRPr="0041454C" w:rsidRDefault="0041454C" w:rsidP="0041454C">
      <w:pPr>
        <w:numPr>
          <w:ilvl w:val="0"/>
          <w:numId w:val="46"/>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1454C" w:rsidRPr="0041454C" w:rsidRDefault="0041454C" w:rsidP="0041454C">
      <w:pPr>
        <w:numPr>
          <w:ilvl w:val="0"/>
          <w:numId w:val="46"/>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Регулятивные универсальные учебные действия</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Самоорганизация:</w:t>
      </w:r>
    </w:p>
    <w:p w:rsidR="0041454C" w:rsidRPr="0041454C" w:rsidRDefault="0041454C" w:rsidP="0041454C">
      <w:pPr>
        <w:numPr>
          <w:ilvl w:val="0"/>
          <w:numId w:val="47"/>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1454C" w:rsidRPr="0041454C" w:rsidRDefault="0041454C" w:rsidP="0041454C">
      <w:pPr>
        <w:spacing w:after="0" w:line="264" w:lineRule="auto"/>
        <w:ind w:left="120"/>
        <w:jc w:val="both"/>
        <w:rPr>
          <w:rFonts w:ascii="Calibri" w:eastAsia="Calibri" w:hAnsi="Calibri" w:cs="Times New Roman"/>
          <w:lang w:val="en-US"/>
        </w:rPr>
      </w:pPr>
      <w:r w:rsidRPr="0041454C">
        <w:rPr>
          <w:rFonts w:ascii="Times New Roman" w:eastAsia="Calibri" w:hAnsi="Times New Roman" w:cs="Times New Roman"/>
          <w:b/>
          <w:color w:val="000000"/>
          <w:sz w:val="28"/>
          <w:lang w:val="en-US"/>
        </w:rPr>
        <w:t>Самоконтроль, эмоциональный интеллект:</w:t>
      </w:r>
    </w:p>
    <w:p w:rsidR="0041454C" w:rsidRPr="0041454C" w:rsidRDefault="0041454C" w:rsidP="0041454C">
      <w:pPr>
        <w:numPr>
          <w:ilvl w:val="0"/>
          <w:numId w:val="48"/>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владеть способами самопроверки, самоконтроля процесса и результата решения математической задачи;</w:t>
      </w:r>
    </w:p>
    <w:p w:rsidR="0041454C" w:rsidRPr="0041454C" w:rsidRDefault="0041454C" w:rsidP="0041454C">
      <w:pPr>
        <w:numPr>
          <w:ilvl w:val="0"/>
          <w:numId w:val="48"/>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41454C" w:rsidRPr="0041454C" w:rsidRDefault="0041454C" w:rsidP="0041454C">
      <w:pPr>
        <w:numPr>
          <w:ilvl w:val="0"/>
          <w:numId w:val="48"/>
        </w:numPr>
        <w:spacing w:after="0" w:line="264" w:lineRule="auto"/>
        <w:jc w:val="both"/>
        <w:rPr>
          <w:rFonts w:ascii="Calibri" w:eastAsia="Calibri" w:hAnsi="Calibri" w:cs="Times New Roman"/>
        </w:rPr>
      </w:pPr>
      <w:r w:rsidRPr="0041454C">
        <w:rPr>
          <w:rFonts w:ascii="Times New Roman" w:eastAsia="Calibri" w:hAnsi="Times New Roman" w:cs="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left="120"/>
        <w:jc w:val="both"/>
        <w:rPr>
          <w:rFonts w:ascii="Calibri" w:eastAsia="Calibri" w:hAnsi="Calibri" w:cs="Times New Roman"/>
        </w:rPr>
      </w:pPr>
      <w:r w:rsidRPr="0041454C">
        <w:rPr>
          <w:rFonts w:ascii="Times New Roman" w:eastAsia="Calibri" w:hAnsi="Times New Roman" w:cs="Times New Roman"/>
          <w:b/>
          <w:color w:val="000000"/>
          <w:sz w:val="28"/>
        </w:rPr>
        <w:t>ПРЕДМЕТНЫЕ РЕЗУЛЬТАТЫ</w:t>
      </w:r>
    </w:p>
    <w:p w:rsidR="0041454C" w:rsidRPr="0041454C" w:rsidRDefault="0041454C" w:rsidP="0041454C">
      <w:pPr>
        <w:spacing w:after="0" w:line="264" w:lineRule="auto"/>
        <w:ind w:left="120"/>
        <w:jc w:val="both"/>
        <w:rPr>
          <w:rFonts w:ascii="Calibri" w:eastAsia="Calibri" w:hAnsi="Calibri" w:cs="Times New Roman"/>
        </w:rPr>
      </w:pP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 xml:space="preserve">К концу обучения </w:t>
      </w:r>
      <w:r w:rsidRPr="0041454C">
        <w:rPr>
          <w:rFonts w:ascii="Times New Roman" w:eastAsia="Calibri" w:hAnsi="Times New Roman" w:cs="Times New Roman"/>
          <w:b/>
          <w:color w:val="000000"/>
          <w:sz w:val="28"/>
        </w:rPr>
        <w:t>в 7 классе</w:t>
      </w:r>
      <w:r w:rsidRPr="0041454C">
        <w:rPr>
          <w:rFonts w:ascii="Times New Roman" w:eastAsia="Calibri" w:hAnsi="Times New Roman" w:cs="Times New Roman"/>
          <w:color w:val="000000"/>
          <w:sz w:val="28"/>
        </w:rPr>
        <w:t xml:space="preserve"> обучающийся получит следующие предметные результаты:</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Описывать и интерпретировать реальные числовые данные, представленные в таблицах, на диаграммах, графиках.</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Использовать для описания данных статистические характеристики: среднее арифметическое, медиана, наибольшее и наименьшее значения, размах.</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 xml:space="preserve">К концу обучения </w:t>
      </w:r>
      <w:r w:rsidRPr="0041454C">
        <w:rPr>
          <w:rFonts w:ascii="Times New Roman" w:eastAsia="Calibri" w:hAnsi="Times New Roman" w:cs="Times New Roman"/>
          <w:b/>
          <w:color w:val="000000"/>
          <w:sz w:val="28"/>
        </w:rPr>
        <w:t>в 8 классе</w:t>
      </w:r>
      <w:r w:rsidRPr="0041454C">
        <w:rPr>
          <w:rFonts w:ascii="Times New Roman" w:eastAsia="Calibri" w:hAnsi="Times New Roman" w:cs="Times New Roman"/>
          <w:color w:val="000000"/>
          <w:sz w:val="28"/>
        </w:rPr>
        <w:t xml:space="preserve"> обучающийся получит следующие предметные результаты:</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Извлекать и преобразовывать информацию, представленную в виде таблиц, диаграмм, графиков, представлять данные в виде таблиц, диаграмм, графиков.</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Описывать данные с помощью статистических показателей: средних значений и мер рассеивания (размах, дисперсия и стандартное отклонение).</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Находить частоты числовых значений и частоты событий, в том числе по результатам измерений и наблюдений.</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Использовать графические модели: дерево случайного эксперимента, диаграммы Эйлера, числовая прямая.</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 xml:space="preserve">К концу обучения </w:t>
      </w:r>
      <w:r w:rsidRPr="0041454C">
        <w:rPr>
          <w:rFonts w:ascii="Times New Roman" w:eastAsia="Calibri" w:hAnsi="Times New Roman" w:cs="Times New Roman"/>
          <w:b/>
          <w:color w:val="000000"/>
          <w:sz w:val="28"/>
        </w:rPr>
        <w:t>в 9 классе</w:t>
      </w:r>
      <w:r w:rsidRPr="0041454C">
        <w:rPr>
          <w:rFonts w:ascii="Times New Roman" w:eastAsia="Calibri" w:hAnsi="Times New Roman" w:cs="Times New Roman"/>
          <w:color w:val="000000"/>
          <w:sz w:val="28"/>
        </w:rPr>
        <w:t xml:space="preserve"> обучающийся получит следующие предметные результаты:</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Решать задачи организованным перебором вариантов, а также с использованием комбинаторных правил и методов.</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Использовать описательные характеристики для массивов числовых данных, в том числе средние значения и меры рассеивания.</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Находить частоты значений и частоты события, в том числе пользуясь результатами проведённых измерений и наблюдений.</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Иметь представление о случайной величине и о распределении вероятностей.</w:t>
      </w:r>
    </w:p>
    <w:p w:rsidR="0041454C" w:rsidRPr="0041454C" w:rsidRDefault="0041454C" w:rsidP="0041454C">
      <w:pPr>
        <w:spacing w:after="0" w:line="264" w:lineRule="auto"/>
        <w:ind w:firstLine="600"/>
        <w:jc w:val="both"/>
        <w:rPr>
          <w:rFonts w:ascii="Calibri" w:eastAsia="Calibri" w:hAnsi="Calibri" w:cs="Times New Roman"/>
        </w:rPr>
      </w:pPr>
      <w:r w:rsidRPr="0041454C">
        <w:rPr>
          <w:rFonts w:ascii="Times New Roman" w:eastAsia="Calibri" w:hAnsi="Times New Roman" w:cs="Times New Roman"/>
          <w:color w:val="000000"/>
          <w:sz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41454C" w:rsidRPr="0041454C" w:rsidRDefault="0041454C" w:rsidP="0041454C">
      <w:pPr>
        <w:spacing w:after="200" w:line="276" w:lineRule="auto"/>
        <w:rPr>
          <w:rFonts w:ascii="Calibri" w:eastAsia="Calibri" w:hAnsi="Calibri" w:cs="Times New Roman"/>
        </w:rPr>
        <w:sectPr w:rsidR="0041454C" w:rsidRPr="0041454C">
          <w:pgSz w:w="11906" w:h="16383"/>
          <w:pgMar w:top="1134" w:right="850" w:bottom="1134" w:left="1701" w:header="720" w:footer="720" w:gutter="0"/>
          <w:cols w:space="720"/>
        </w:sectPr>
      </w:pPr>
      <w:bookmarkStart w:id="73" w:name="block-37744612"/>
    </w:p>
    <w:bookmarkEnd w:id="73"/>
    <w:p w:rsidR="0041454C" w:rsidRPr="0041454C" w:rsidRDefault="0041454C" w:rsidP="0041454C">
      <w:pPr>
        <w:spacing w:after="0" w:line="276" w:lineRule="auto"/>
        <w:ind w:left="120"/>
        <w:rPr>
          <w:rFonts w:ascii="Calibri" w:eastAsia="Calibri" w:hAnsi="Calibri" w:cs="Times New Roman"/>
          <w:lang w:val="en-US"/>
        </w:rPr>
      </w:pPr>
      <w:r w:rsidRPr="0041454C">
        <w:rPr>
          <w:rFonts w:ascii="Times New Roman" w:eastAsia="Calibri" w:hAnsi="Times New Roman" w:cs="Times New Roman"/>
          <w:b/>
          <w:color w:val="000000"/>
          <w:sz w:val="28"/>
        </w:rPr>
        <w:t xml:space="preserve"> </w:t>
      </w:r>
      <w:r w:rsidRPr="0041454C">
        <w:rPr>
          <w:rFonts w:ascii="Times New Roman" w:eastAsia="Calibri" w:hAnsi="Times New Roman" w:cs="Times New Roman"/>
          <w:b/>
          <w:color w:val="000000"/>
          <w:sz w:val="28"/>
          <w:lang w:val="en-US"/>
        </w:rPr>
        <w:t xml:space="preserve">ТЕМАТИЧЕСКОЕ ПЛАНИРОВАНИЕ </w:t>
      </w:r>
    </w:p>
    <w:p w:rsidR="0041454C" w:rsidRPr="0041454C" w:rsidRDefault="0041454C" w:rsidP="0041454C">
      <w:pPr>
        <w:spacing w:after="0" w:line="276" w:lineRule="auto"/>
        <w:ind w:left="120"/>
        <w:rPr>
          <w:rFonts w:ascii="Calibri" w:eastAsia="Calibri" w:hAnsi="Calibri" w:cs="Times New Roman"/>
          <w:lang w:val="en-US"/>
        </w:rPr>
      </w:pPr>
      <w:r w:rsidRPr="0041454C">
        <w:rPr>
          <w:rFonts w:ascii="Times New Roman" w:eastAsia="Calibri" w:hAnsi="Times New Roman" w:cs="Times New Roman"/>
          <w:b/>
          <w:color w:val="000000"/>
          <w:sz w:val="28"/>
          <w:lang w:val="en-US"/>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14"/>
        <w:gridCol w:w="1594"/>
        <w:gridCol w:w="1843"/>
        <w:gridCol w:w="1912"/>
        <w:gridCol w:w="2790"/>
      </w:tblGrid>
      <w:tr w:rsidR="0041454C" w:rsidRPr="0041454C" w:rsidTr="00DF2192">
        <w:trPr>
          <w:trHeight w:val="144"/>
          <w:tblCellSpacing w:w="0" w:type="dxa"/>
        </w:trPr>
        <w:tc>
          <w:tcPr>
            <w:tcW w:w="485"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 п/п </w:t>
            </w:r>
          </w:p>
          <w:p w:rsidR="0041454C" w:rsidRPr="0041454C" w:rsidRDefault="0041454C" w:rsidP="0041454C">
            <w:pPr>
              <w:spacing w:after="0" w:line="276" w:lineRule="auto"/>
              <w:ind w:left="135"/>
              <w:rPr>
                <w:rFonts w:ascii="Calibri" w:eastAsia="Calibri" w:hAnsi="Calibri" w:cs="Times New Roman"/>
                <w:lang w:val="en-US"/>
              </w:rPr>
            </w:pPr>
          </w:p>
        </w:tc>
        <w:tc>
          <w:tcPr>
            <w:tcW w:w="2640"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Наименование разделов и тем программы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b/>
                <w:color w:val="000000"/>
                <w:sz w:val="24"/>
                <w:lang w:val="en-US"/>
              </w:rPr>
              <w:t>Количество часов</w:t>
            </w:r>
          </w:p>
        </w:tc>
        <w:tc>
          <w:tcPr>
            <w:tcW w:w="2757"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Электронные (цифровые) образовательные ресурсы </w:t>
            </w:r>
          </w:p>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101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Всего </w:t>
            </w:r>
          </w:p>
          <w:p w:rsidR="0041454C" w:rsidRPr="0041454C" w:rsidRDefault="0041454C" w:rsidP="0041454C">
            <w:pPr>
              <w:spacing w:after="0" w:line="276" w:lineRule="auto"/>
              <w:ind w:left="135"/>
              <w:rPr>
                <w:rFonts w:ascii="Calibri" w:eastAsia="Calibri" w:hAnsi="Calibri" w:cs="Times New Roman"/>
                <w:lang w:val="en-US"/>
              </w:rPr>
            </w:pPr>
          </w:p>
        </w:tc>
        <w:tc>
          <w:tcPr>
            <w:tcW w:w="174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Контрольные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Практические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Представление данных</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7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7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415</w:t>
              </w:r>
              <w:r w:rsidRPr="0041454C">
                <w:rPr>
                  <w:rFonts w:ascii="Times New Roman" w:eastAsia="Calibri" w:hAnsi="Times New Roman" w:cs="Times New Roman"/>
                  <w:color w:val="0000FF"/>
                  <w:u w:val="single"/>
                  <w:lang w:val="en-US"/>
                </w:rPr>
                <w:t>fdc</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Описательная статистика</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8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7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415</w:t>
              </w:r>
              <w:r w:rsidRPr="0041454C">
                <w:rPr>
                  <w:rFonts w:ascii="Times New Roman" w:eastAsia="Calibri" w:hAnsi="Times New Roman" w:cs="Times New Roman"/>
                  <w:color w:val="0000FF"/>
                  <w:u w:val="single"/>
                  <w:lang w:val="en-US"/>
                </w:rPr>
                <w:t>fdc</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Случайная изменчивость</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6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7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415</w:t>
              </w:r>
              <w:r w:rsidRPr="0041454C">
                <w:rPr>
                  <w:rFonts w:ascii="Times New Roman" w:eastAsia="Calibri" w:hAnsi="Times New Roman" w:cs="Times New Roman"/>
                  <w:color w:val="0000FF"/>
                  <w:u w:val="single"/>
                  <w:lang w:val="en-US"/>
                </w:rPr>
                <w:t>fdc</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4</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Введение в теорию графов</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7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415</w:t>
              </w:r>
              <w:r w:rsidRPr="0041454C">
                <w:rPr>
                  <w:rFonts w:ascii="Times New Roman" w:eastAsia="Calibri" w:hAnsi="Times New Roman" w:cs="Times New Roman"/>
                  <w:color w:val="0000FF"/>
                  <w:u w:val="single"/>
                  <w:lang w:val="en-US"/>
                </w:rPr>
                <w:t>fdc</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5</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Вероятность и частота случайного события</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7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415</w:t>
              </w:r>
              <w:r w:rsidRPr="0041454C">
                <w:rPr>
                  <w:rFonts w:ascii="Times New Roman" w:eastAsia="Calibri" w:hAnsi="Times New Roman" w:cs="Times New Roman"/>
                  <w:color w:val="0000FF"/>
                  <w:u w:val="single"/>
                  <w:lang w:val="en-US"/>
                </w:rPr>
                <w:t>fdc</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6</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Обобщение, систематизация знаний</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5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7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415</w:t>
              </w:r>
              <w:r w:rsidRPr="0041454C">
                <w:rPr>
                  <w:rFonts w:ascii="Times New Roman" w:eastAsia="Calibri" w:hAnsi="Times New Roman" w:cs="Times New Roman"/>
                  <w:color w:val="0000FF"/>
                  <w:u w:val="single"/>
                  <w:lang w:val="en-US"/>
                </w:rPr>
                <w:t>fdc</w:t>
              </w:r>
            </w:hyperlink>
          </w:p>
        </w:tc>
      </w:tr>
      <w:tr w:rsidR="0041454C" w:rsidRPr="0041454C" w:rsidTr="00DF2192">
        <w:trPr>
          <w:trHeight w:val="144"/>
          <w:tblCellSpacing w:w="0" w:type="dxa"/>
        </w:trPr>
        <w:tc>
          <w:tcPr>
            <w:tcW w:w="0" w:type="auto"/>
            <w:gridSpan w:val="2"/>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ОБЩЕЕ КОЛИЧЕСТВО ЧАСОВ ПО ПРОГРАММЕ</w:t>
            </w:r>
          </w:p>
        </w:tc>
        <w:tc>
          <w:tcPr>
            <w:tcW w:w="1598"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34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5 </w:t>
            </w:r>
          </w:p>
        </w:tc>
        <w:tc>
          <w:tcPr>
            <w:tcW w:w="2757" w:type="dxa"/>
            <w:tcMar>
              <w:top w:w="50" w:type="dxa"/>
              <w:left w:w="100" w:type="dxa"/>
            </w:tcMar>
            <w:vAlign w:val="center"/>
          </w:tcPr>
          <w:p w:rsidR="0041454C" w:rsidRPr="0041454C" w:rsidRDefault="0041454C" w:rsidP="0041454C">
            <w:pPr>
              <w:spacing w:after="200" w:line="276" w:lineRule="auto"/>
              <w:rPr>
                <w:rFonts w:ascii="Calibri" w:eastAsia="Calibri" w:hAnsi="Calibri" w:cs="Times New Roman"/>
                <w:lang w:val="en-US"/>
              </w:rPr>
            </w:pPr>
          </w:p>
        </w:tc>
      </w:tr>
    </w:tbl>
    <w:p w:rsidR="0041454C" w:rsidRPr="0041454C" w:rsidRDefault="0041454C" w:rsidP="0041454C">
      <w:pPr>
        <w:spacing w:after="200" w:line="276" w:lineRule="auto"/>
        <w:rPr>
          <w:rFonts w:ascii="Calibri" w:eastAsia="Calibri" w:hAnsi="Calibri" w:cs="Times New Roman"/>
          <w:lang w:val="en-US"/>
        </w:rPr>
        <w:sectPr w:rsidR="0041454C" w:rsidRPr="0041454C">
          <w:pgSz w:w="16383" w:h="11906" w:orient="landscape"/>
          <w:pgMar w:top="1134" w:right="850" w:bottom="1134" w:left="1701" w:header="720" w:footer="720" w:gutter="0"/>
          <w:cols w:space="720"/>
        </w:sectPr>
      </w:pPr>
    </w:p>
    <w:p w:rsidR="0041454C" w:rsidRPr="0041454C" w:rsidRDefault="0041454C" w:rsidP="0041454C">
      <w:pPr>
        <w:spacing w:after="0" w:line="276" w:lineRule="auto"/>
        <w:ind w:left="120"/>
        <w:rPr>
          <w:rFonts w:ascii="Calibri" w:eastAsia="Calibri" w:hAnsi="Calibri" w:cs="Times New Roman"/>
          <w:lang w:val="en-US"/>
        </w:rPr>
      </w:pPr>
      <w:r w:rsidRPr="0041454C">
        <w:rPr>
          <w:rFonts w:ascii="Times New Roman" w:eastAsia="Calibri" w:hAnsi="Times New Roman" w:cs="Times New Roman"/>
          <w:b/>
          <w:color w:val="000000"/>
          <w:sz w:val="28"/>
          <w:lang w:val="en-US"/>
        </w:rPr>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7"/>
        <w:gridCol w:w="4506"/>
        <w:gridCol w:w="1592"/>
        <w:gridCol w:w="1843"/>
        <w:gridCol w:w="1912"/>
        <w:gridCol w:w="2802"/>
      </w:tblGrid>
      <w:tr w:rsidR="0041454C" w:rsidRPr="0041454C" w:rsidTr="00DF2192">
        <w:trPr>
          <w:trHeight w:val="144"/>
          <w:tblCellSpacing w:w="0" w:type="dxa"/>
        </w:trPr>
        <w:tc>
          <w:tcPr>
            <w:tcW w:w="485"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 п/п </w:t>
            </w:r>
          </w:p>
          <w:p w:rsidR="0041454C" w:rsidRPr="0041454C" w:rsidRDefault="0041454C" w:rsidP="0041454C">
            <w:pPr>
              <w:spacing w:after="0" w:line="276" w:lineRule="auto"/>
              <w:ind w:left="135"/>
              <w:rPr>
                <w:rFonts w:ascii="Calibri" w:eastAsia="Calibri" w:hAnsi="Calibri" w:cs="Times New Roman"/>
                <w:lang w:val="en-US"/>
              </w:rPr>
            </w:pPr>
          </w:p>
        </w:tc>
        <w:tc>
          <w:tcPr>
            <w:tcW w:w="2640"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Наименование разделов и тем программы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b/>
                <w:color w:val="000000"/>
                <w:sz w:val="24"/>
                <w:lang w:val="en-US"/>
              </w:rPr>
              <w:t>Количество часов</w:t>
            </w:r>
          </w:p>
        </w:tc>
        <w:tc>
          <w:tcPr>
            <w:tcW w:w="2757"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Электронные (цифровые) образовательные ресурсы </w:t>
            </w:r>
          </w:p>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101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Всего </w:t>
            </w:r>
          </w:p>
          <w:p w:rsidR="0041454C" w:rsidRPr="0041454C" w:rsidRDefault="0041454C" w:rsidP="0041454C">
            <w:pPr>
              <w:spacing w:after="0" w:line="276" w:lineRule="auto"/>
              <w:ind w:left="135"/>
              <w:rPr>
                <w:rFonts w:ascii="Calibri" w:eastAsia="Calibri" w:hAnsi="Calibri" w:cs="Times New Roman"/>
                <w:lang w:val="en-US"/>
              </w:rPr>
            </w:pPr>
          </w:p>
        </w:tc>
        <w:tc>
          <w:tcPr>
            <w:tcW w:w="174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Контрольные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Практические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Повторение курса 7 класса</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417</w:t>
              </w:r>
              <w:r w:rsidRPr="0041454C">
                <w:rPr>
                  <w:rFonts w:ascii="Times New Roman" w:eastAsia="Calibri" w:hAnsi="Times New Roman" w:cs="Times New Roman"/>
                  <w:color w:val="0000FF"/>
                  <w:u w:val="single"/>
                  <w:lang w:val="en-US"/>
                </w:rPr>
                <w:t>fb</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Описательная статистика. Рассеивание данных</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417</w:t>
              </w:r>
              <w:r w:rsidRPr="0041454C">
                <w:rPr>
                  <w:rFonts w:ascii="Times New Roman" w:eastAsia="Calibri" w:hAnsi="Times New Roman" w:cs="Times New Roman"/>
                  <w:color w:val="0000FF"/>
                  <w:u w:val="single"/>
                  <w:lang w:val="en-US"/>
                </w:rPr>
                <w:t>fb</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Множества</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417</w:t>
              </w:r>
              <w:r w:rsidRPr="0041454C">
                <w:rPr>
                  <w:rFonts w:ascii="Times New Roman" w:eastAsia="Calibri" w:hAnsi="Times New Roman" w:cs="Times New Roman"/>
                  <w:color w:val="0000FF"/>
                  <w:u w:val="single"/>
                  <w:lang w:val="en-US"/>
                </w:rPr>
                <w:t>fb</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4</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Вероятность случайного события</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6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417</w:t>
              </w:r>
              <w:r w:rsidRPr="0041454C">
                <w:rPr>
                  <w:rFonts w:ascii="Times New Roman" w:eastAsia="Calibri" w:hAnsi="Times New Roman" w:cs="Times New Roman"/>
                  <w:color w:val="0000FF"/>
                  <w:u w:val="single"/>
                  <w:lang w:val="en-US"/>
                </w:rPr>
                <w:t>fb</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5</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Введение в теорию графов</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417</w:t>
              </w:r>
              <w:r w:rsidRPr="0041454C">
                <w:rPr>
                  <w:rFonts w:ascii="Times New Roman" w:eastAsia="Calibri" w:hAnsi="Times New Roman" w:cs="Times New Roman"/>
                  <w:color w:val="0000FF"/>
                  <w:u w:val="single"/>
                  <w:lang w:val="en-US"/>
                </w:rPr>
                <w:t>fb</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6</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Случайные события</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8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417</w:t>
              </w:r>
              <w:r w:rsidRPr="0041454C">
                <w:rPr>
                  <w:rFonts w:ascii="Times New Roman" w:eastAsia="Calibri" w:hAnsi="Times New Roman" w:cs="Times New Roman"/>
                  <w:color w:val="0000FF"/>
                  <w:u w:val="single"/>
                  <w:lang w:val="en-US"/>
                </w:rPr>
                <w:t>fb</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7</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Обобщение, систематизация знаний</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417</w:t>
              </w:r>
              <w:r w:rsidRPr="0041454C">
                <w:rPr>
                  <w:rFonts w:ascii="Times New Roman" w:eastAsia="Calibri" w:hAnsi="Times New Roman" w:cs="Times New Roman"/>
                  <w:color w:val="0000FF"/>
                  <w:u w:val="single"/>
                  <w:lang w:val="en-US"/>
                </w:rPr>
                <w:t>fb</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0" w:type="auto"/>
            <w:gridSpan w:val="2"/>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ОБЩЕЕ КОЛИЧЕСТВО ЧАСОВ ПО ПРОГРАММЕ</w:t>
            </w:r>
          </w:p>
        </w:tc>
        <w:tc>
          <w:tcPr>
            <w:tcW w:w="1598"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34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41454C" w:rsidRPr="0041454C" w:rsidRDefault="0041454C" w:rsidP="0041454C">
            <w:pPr>
              <w:spacing w:after="200" w:line="276" w:lineRule="auto"/>
              <w:rPr>
                <w:rFonts w:ascii="Calibri" w:eastAsia="Calibri" w:hAnsi="Calibri" w:cs="Times New Roman"/>
                <w:lang w:val="en-US"/>
              </w:rPr>
            </w:pPr>
          </w:p>
        </w:tc>
      </w:tr>
    </w:tbl>
    <w:p w:rsidR="0041454C" w:rsidRPr="0041454C" w:rsidRDefault="0041454C" w:rsidP="0041454C">
      <w:pPr>
        <w:spacing w:after="200" w:line="276" w:lineRule="auto"/>
        <w:rPr>
          <w:rFonts w:ascii="Calibri" w:eastAsia="Calibri" w:hAnsi="Calibri" w:cs="Times New Roman"/>
          <w:lang w:val="en-US"/>
        </w:rPr>
        <w:sectPr w:rsidR="0041454C" w:rsidRPr="0041454C">
          <w:pgSz w:w="16383" w:h="11906" w:orient="landscape"/>
          <w:pgMar w:top="1134" w:right="850" w:bottom="1134" w:left="1701" w:header="720" w:footer="720" w:gutter="0"/>
          <w:cols w:space="720"/>
        </w:sectPr>
      </w:pPr>
    </w:p>
    <w:p w:rsidR="0041454C" w:rsidRPr="0041454C" w:rsidRDefault="0041454C" w:rsidP="0041454C">
      <w:pPr>
        <w:spacing w:after="0" w:line="276" w:lineRule="auto"/>
        <w:ind w:left="120"/>
        <w:rPr>
          <w:rFonts w:ascii="Calibri" w:eastAsia="Calibri" w:hAnsi="Calibri" w:cs="Times New Roman"/>
          <w:lang w:val="en-US"/>
        </w:rPr>
      </w:pPr>
      <w:r w:rsidRPr="0041454C">
        <w:rPr>
          <w:rFonts w:ascii="Times New Roman" w:eastAsia="Calibri" w:hAnsi="Times New Roman" w:cs="Times New Roman"/>
          <w:b/>
          <w:color w:val="000000"/>
          <w:sz w:val="28"/>
          <w:lang w:val="en-US"/>
        </w:rPr>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490"/>
        <w:gridCol w:w="1587"/>
        <w:gridCol w:w="1843"/>
        <w:gridCol w:w="1912"/>
        <w:gridCol w:w="2826"/>
      </w:tblGrid>
      <w:tr w:rsidR="0041454C" w:rsidRPr="0041454C" w:rsidTr="00DF2192">
        <w:trPr>
          <w:trHeight w:val="144"/>
          <w:tblCellSpacing w:w="0" w:type="dxa"/>
        </w:trPr>
        <w:tc>
          <w:tcPr>
            <w:tcW w:w="485"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 п/п </w:t>
            </w:r>
          </w:p>
          <w:p w:rsidR="0041454C" w:rsidRPr="0041454C" w:rsidRDefault="0041454C" w:rsidP="0041454C">
            <w:pPr>
              <w:spacing w:after="0" w:line="276" w:lineRule="auto"/>
              <w:ind w:left="135"/>
              <w:rPr>
                <w:rFonts w:ascii="Calibri" w:eastAsia="Calibri" w:hAnsi="Calibri" w:cs="Times New Roman"/>
                <w:lang w:val="en-US"/>
              </w:rPr>
            </w:pPr>
          </w:p>
        </w:tc>
        <w:tc>
          <w:tcPr>
            <w:tcW w:w="2640"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Наименование разделов и тем программы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b/>
                <w:color w:val="000000"/>
                <w:sz w:val="24"/>
                <w:lang w:val="en-US"/>
              </w:rPr>
              <w:t>Количество часов</w:t>
            </w:r>
          </w:p>
        </w:tc>
        <w:tc>
          <w:tcPr>
            <w:tcW w:w="2757"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Электронные (цифровые) образовательные ресурсы </w:t>
            </w:r>
          </w:p>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101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Всего </w:t>
            </w:r>
          </w:p>
          <w:p w:rsidR="0041454C" w:rsidRPr="0041454C" w:rsidRDefault="0041454C" w:rsidP="0041454C">
            <w:pPr>
              <w:spacing w:after="0" w:line="276" w:lineRule="auto"/>
              <w:ind w:left="135"/>
              <w:rPr>
                <w:rFonts w:ascii="Calibri" w:eastAsia="Calibri" w:hAnsi="Calibri" w:cs="Times New Roman"/>
                <w:lang w:val="en-US"/>
              </w:rPr>
            </w:pPr>
          </w:p>
        </w:tc>
        <w:tc>
          <w:tcPr>
            <w:tcW w:w="174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Контрольные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Практические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Повторение курса 8 класса</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302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Элементы комбинаторики</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302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Геометрическая вероятность</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8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302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4</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Испытания Бернулли</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6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302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5</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Случайная величина</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6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302</w:t>
              </w:r>
            </w:hyperlink>
          </w:p>
        </w:tc>
      </w:tr>
      <w:tr w:rsidR="0041454C" w:rsidRPr="0041454C" w:rsidTr="00DF2192">
        <w:trPr>
          <w:trHeight w:val="144"/>
          <w:tblCellSpacing w:w="0" w:type="dxa"/>
        </w:trPr>
        <w:tc>
          <w:tcPr>
            <w:tcW w:w="485"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6</w:t>
            </w:r>
          </w:p>
        </w:tc>
        <w:tc>
          <w:tcPr>
            <w:tcW w:w="2640"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Обобщение, контроль</w:t>
            </w:r>
          </w:p>
        </w:tc>
        <w:tc>
          <w:tcPr>
            <w:tcW w:w="101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10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302</w:t>
              </w:r>
            </w:hyperlink>
          </w:p>
        </w:tc>
      </w:tr>
      <w:tr w:rsidR="0041454C" w:rsidRPr="0041454C" w:rsidTr="00DF2192">
        <w:trPr>
          <w:trHeight w:val="144"/>
          <w:tblCellSpacing w:w="0" w:type="dxa"/>
        </w:trPr>
        <w:tc>
          <w:tcPr>
            <w:tcW w:w="0" w:type="auto"/>
            <w:gridSpan w:val="2"/>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ОБЩЕЕ КОЛИЧЕСТВО ЧАСОВ ПО ПРОГРАММЕ</w:t>
            </w:r>
          </w:p>
        </w:tc>
        <w:tc>
          <w:tcPr>
            <w:tcW w:w="1598"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34 </w:t>
            </w:r>
          </w:p>
        </w:tc>
        <w:tc>
          <w:tcPr>
            <w:tcW w:w="1745"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82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2757" w:type="dxa"/>
            <w:tcMar>
              <w:top w:w="50" w:type="dxa"/>
              <w:left w:w="100" w:type="dxa"/>
            </w:tcMar>
            <w:vAlign w:val="center"/>
          </w:tcPr>
          <w:p w:rsidR="0041454C" w:rsidRPr="0041454C" w:rsidRDefault="0041454C" w:rsidP="0041454C">
            <w:pPr>
              <w:spacing w:after="200" w:line="276" w:lineRule="auto"/>
              <w:rPr>
                <w:rFonts w:ascii="Calibri" w:eastAsia="Calibri" w:hAnsi="Calibri" w:cs="Times New Roman"/>
                <w:lang w:val="en-US"/>
              </w:rPr>
            </w:pPr>
          </w:p>
        </w:tc>
      </w:tr>
    </w:tbl>
    <w:p w:rsidR="0041454C" w:rsidRPr="0041454C" w:rsidRDefault="0041454C" w:rsidP="0041454C">
      <w:pPr>
        <w:spacing w:after="200" w:line="276" w:lineRule="auto"/>
        <w:rPr>
          <w:rFonts w:ascii="Calibri" w:eastAsia="Calibri" w:hAnsi="Calibri" w:cs="Times New Roman"/>
          <w:lang w:val="en-US"/>
        </w:rPr>
        <w:sectPr w:rsidR="0041454C" w:rsidRPr="0041454C">
          <w:pgSz w:w="16383" w:h="11906" w:orient="landscape"/>
          <w:pgMar w:top="1134" w:right="850" w:bottom="1134" w:left="1701" w:header="720" w:footer="720" w:gutter="0"/>
          <w:cols w:space="720"/>
        </w:sectPr>
      </w:pPr>
    </w:p>
    <w:p w:rsidR="0041454C" w:rsidRPr="0041454C" w:rsidRDefault="0041454C" w:rsidP="0041454C">
      <w:pPr>
        <w:spacing w:after="200" w:line="276" w:lineRule="auto"/>
        <w:rPr>
          <w:rFonts w:ascii="Calibri" w:eastAsia="Calibri" w:hAnsi="Calibri" w:cs="Times New Roman"/>
          <w:lang w:val="en-US"/>
        </w:rPr>
        <w:sectPr w:rsidR="0041454C" w:rsidRPr="0041454C">
          <w:pgSz w:w="16383" w:h="11906" w:orient="landscape"/>
          <w:pgMar w:top="1134" w:right="850" w:bottom="1134" w:left="1701" w:header="720" w:footer="720" w:gutter="0"/>
          <w:cols w:space="720"/>
        </w:sectPr>
      </w:pPr>
      <w:bookmarkStart w:id="74" w:name="block-37744613"/>
    </w:p>
    <w:bookmarkEnd w:id="74"/>
    <w:p w:rsidR="0041454C" w:rsidRPr="0041454C" w:rsidRDefault="0041454C" w:rsidP="0041454C">
      <w:pPr>
        <w:spacing w:after="0" w:line="276" w:lineRule="auto"/>
        <w:ind w:left="120"/>
        <w:rPr>
          <w:rFonts w:ascii="Calibri" w:eastAsia="Calibri" w:hAnsi="Calibri" w:cs="Times New Roman"/>
          <w:lang w:val="en-US"/>
        </w:rPr>
      </w:pPr>
      <w:r w:rsidRPr="0041454C">
        <w:rPr>
          <w:rFonts w:ascii="Times New Roman" w:eastAsia="Calibri" w:hAnsi="Times New Roman" w:cs="Times New Roman"/>
          <w:b/>
          <w:color w:val="000000"/>
          <w:sz w:val="28"/>
          <w:lang w:val="en-US"/>
        </w:rPr>
        <w:t xml:space="preserve"> ПОУРОЧНОЕ ПЛАНИРОВАНИЕ </w:t>
      </w:r>
    </w:p>
    <w:p w:rsidR="0041454C" w:rsidRPr="0041454C" w:rsidRDefault="0041454C" w:rsidP="0041454C">
      <w:pPr>
        <w:spacing w:after="0" w:line="276" w:lineRule="auto"/>
        <w:ind w:left="120"/>
        <w:rPr>
          <w:rFonts w:ascii="Calibri" w:eastAsia="Calibri" w:hAnsi="Calibri" w:cs="Times New Roman"/>
          <w:lang w:val="en-US"/>
        </w:rPr>
      </w:pPr>
      <w:r w:rsidRPr="0041454C">
        <w:rPr>
          <w:rFonts w:ascii="Times New Roman" w:eastAsia="Calibri" w:hAnsi="Times New Roman" w:cs="Times New Roman"/>
          <w:b/>
          <w:color w:val="000000"/>
          <w:sz w:val="28"/>
          <w:lang w:val="en-US"/>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3693"/>
        <w:gridCol w:w="1210"/>
        <w:gridCol w:w="1843"/>
        <w:gridCol w:w="1912"/>
        <w:gridCol w:w="1349"/>
        <w:gridCol w:w="2863"/>
      </w:tblGrid>
      <w:tr w:rsidR="0041454C" w:rsidRPr="0041454C" w:rsidTr="00DF2192">
        <w:trPr>
          <w:trHeight w:val="144"/>
          <w:tblCellSpacing w:w="0" w:type="dxa"/>
        </w:trPr>
        <w:tc>
          <w:tcPr>
            <w:tcW w:w="400"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 п/п </w:t>
            </w:r>
          </w:p>
          <w:p w:rsidR="0041454C" w:rsidRPr="0041454C" w:rsidRDefault="0041454C" w:rsidP="0041454C">
            <w:pPr>
              <w:spacing w:after="0" w:line="276" w:lineRule="auto"/>
              <w:ind w:left="135"/>
              <w:rPr>
                <w:rFonts w:ascii="Calibri" w:eastAsia="Calibri" w:hAnsi="Calibri" w:cs="Times New Roman"/>
                <w:lang w:val="en-US"/>
              </w:rPr>
            </w:pPr>
          </w:p>
        </w:tc>
        <w:tc>
          <w:tcPr>
            <w:tcW w:w="2816"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Тема урока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b/>
                <w:color w:val="000000"/>
                <w:sz w:val="24"/>
                <w:lang w:val="en-US"/>
              </w:rPr>
              <w:t>Количество часов</w:t>
            </w:r>
          </w:p>
        </w:tc>
        <w:tc>
          <w:tcPr>
            <w:tcW w:w="1189"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Дата изучения </w:t>
            </w:r>
          </w:p>
          <w:p w:rsidR="0041454C" w:rsidRPr="0041454C" w:rsidRDefault="0041454C" w:rsidP="0041454C">
            <w:pPr>
              <w:spacing w:after="0" w:line="276" w:lineRule="auto"/>
              <w:ind w:left="135"/>
              <w:rPr>
                <w:rFonts w:ascii="Calibri" w:eastAsia="Calibri" w:hAnsi="Calibri" w:cs="Times New Roman"/>
                <w:lang w:val="en-US"/>
              </w:rPr>
            </w:pPr>
          </w:p>
        </w:tc>
        <w:tc>
          <w:tcPr>
            <w:tcW w:w="2021"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Электронные цифровые образовательные ресурсы </w:t>
            </w:r>
          </w:p>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86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Всего </w:t>
            </w:r>
          </w:p>
          <w:p w:rsidR="0041454C" w:rsidRPr="0041454C" w:rsidRDefault="0041454C" w:rsidP="0041454C">
            <w:pPr>
              <w:spacing w:after="0" w:line="276" w:lineRule="auto"/>
              <w:ind w:left="135"/>
              <w:rPr>
                <w:rFonts w:ascii="Calibri" w:eastAsia="Calibri" w:hAnsi="Calibri" w:cs="Times New Roman"/>
                <w:lang w:val="en-US"/>
              </w:rPr>
            </w:pPr>
          </w:p>
        </w:tc>
        <w:tc>
          <w:tcPr>
            <w:tcW w:w="1573"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Контрольные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Практические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Представление данных в таблицах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ec</w:t>
              </w:r>
              <w:r w:rsidRPr="0041454C">
                <w:rPr>
                  <w:rFonts w:ascii="Times New Roman" w:eastAsia="Calibri" w:hAnsi="Times New Roman" w:cs="Times New Roman"/>
                  <w:color w:val="0000FF"/>
                  <w:u w:val="single"/>
                </w:rPr>
                <w:t>1</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8</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Практические вычисления по табличным данным</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ec</w:t>
              </w:r>
              <w:r w:rsidRPr="0041454C">
                <w:rPr>
                  <w:rFonts w:ascii="Times New Roman" w:eastAsia="Calibri" w:hAnsi="Times New Roman" w:cs="Times New Roman"/>
                  <w:color w:val="0000FF"/>
                  <w:u w:val="single"/>
                </w:rPr>
                <w:t>324</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Извлечение и интерпретация табличных данных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ec</w:t>
              </w:r>
              <w:r w:rsidRPr="0041454C">
                <w:rPr>
                  <w:rFonts w:ascii="Times New Roman" w:eastAsia="Calibri" w:hAnsi="Times New Roman" w:cs="Times New Roman"/>
                  <w:color w:val="0000FF"/>
                  <w:u w:val="single"/>
                </w:rPr>
                <w:t>78</w:t>
              </w:r>
              <w:r w:rsidRPr="0041454C">
                <w:rPr>
                  <w:rFonts w:ascii="Times New Roman" w:eastAsia="Calibri" w:hAnsi="Times New Roman" w:cs="Times New Roman"/>
                  <w:color w:val="0000FF"/>
                  <w:u w:val="single"/>
                  <w:lang w:val="en-US"/>
                </w:rPr>
                <w:t>e</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4</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Практическая работа "Таблицы"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5</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Графическое представление данных в виде круговых, столбиковых (столбчатых) диаграмм</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ed</w:t>
              </w:r>
              <w:r w:rsidRPr="0041454C">
                <w:rPr>
                  <w:rFonts w:ascii="Times New Roman" w:eastAsia="Calibri" w:hAnsi="Times New Roman" w:cs="Times New Roman"/>
                  <w:color w:val="0000FF"/>
                  <w:u w:val="single"/>
                </w:rPr>
                <w:t>18</w:t>
              </w:r>
              <w:r w:rsidRPr="0041454C">
                <w:rPr>
                  <w:rFonts w:ascii="Times New Roman" w:eastAsia="Calibri" w:hAnsi="Times New Roman" w:cs="Times New Roman"/>
                  <w:color w:val="0000FF"/>
                  <w:u w:val="single"/>
                  <w:lang w:val="en-US"/>
                </w:rPr>
                <w:t>e</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6</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Чтение и построение диаграмм. Примеры демографических диаграмм</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ed</w:t>
              </w:r>
              <w:r w:rsidRPr="0041454C">
                <w:rPr>
                  <w:rFonts w:ascii="Times New Roman" w:eastAsia="Calibri" w:hAnsi="Times New Roman" w:cs="Times New Roman"/>
                  <w:color w:val="0000FF"/>
                  <w:u w:val="single"/>
                </w:rPr>
                <w:t>602</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7</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Практическая работа "Диаграммы"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ed</w:t>
              </w:r>
              <w:r w:rsidRPr="0041454C">
                <w:rPr>
                  <w:rFonts w:ascii="Times New Roman" w:eastAsia="Calibri" w:hAnsi="Times New Roman" w:cs="Times New Roman"/>
                  <w:color w:val="0000FF"/>
                  <w:u w:val="single"/>
                </w:rPr>
                <w:t>72</w:t>
              </w:r>
              <w:r w:rsidRPr="0041454C">
                <w:rPr>
                  <w:rFonts w:ascii="Times New Roman" w:eastAsia="Calibri" w:hAnsi="Times New Roman" w:cs="Times New Roman"/>
                  <w:color w:val="0000FF"/>
                  <w:u w:val="single"/>
                  <w:lang w:val="en-US"/>
                </w:rPr>
                <w:t>e</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8</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Числовые наборы. Среднее арифметическое</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39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ed</w:t>
              </w:r>
              <w:r w:rsidRPr="0041454C">
                <w:rPr>
                  <w:rFonts w:ascii="Times New Roman" w:eastAsia="Calibri" w:hAnsi="Times New Roman" w:cs="Times New Roman"/>
                  <w:color w:val="0000FF"/>
                  <w:u w:val="single"/>
                </w:rPr>
                <w:t>846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9</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Числовые наборы. Среднее арифметическое</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ed</w:t>
              </w:r>
              <w:r w:rsidRPr="0041454C">
                <w:rPr>
                  <w:rFonts w:ascii="Times New Roman" w:eastAsia="Calibri" w:hAnsi="Times New Roman" w:cs="Times New Roman"/>
                  <w:color w:val="0000FF"/>
                  <w:u w:val="single"/>
                </w:rPr>
                <w:t>846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10</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Медиана числового набора. Устойчивость медианы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edb</w:t>
              </w:r>
              <w:r w:rsidRPr="0041454C">
                <w:rPr>
                  <w:rFonts w:ascii="Times New Roman" w:eastAsia="Calibri" w:hAnsi="Times New Roman" w:cs="Times New Roman"/>
                  <w:color w:val="0000FF"/>
                  <w:u w:val="single"/>
                </w:rPr>
                <w:t>3</w:t>
              </w:r>
              <w:r w:rsidRPr="0041454C">
                <w:rPr>
                  <w:rFonts w:ascii="Times New Roman" w:eastAsia="Calibri" w:hAnsi="Times New Roman" w:cs="Times New Roman"/>
                  <w:color w:val="0000FF"/>
                  <w:u w:val="single"/>
                  <w:lang w:val="en-US"/>
                </w:rPr>
                <w:t>e</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11</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Медиана числового набора. Устойчивость медианы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12</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Практическая работа "Средние значения"</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edc</w:t>
              </w:r>
              <w:r w:rsidRPr="0041454C">
                <w:rPr>
                  <w:rFonts w:ascii="Times New Roman" w:eastAsia="Calibri" w:hAnsi="Times New Roman" w:cs="Times New Roman"/>
                  <w:color w:val="0000FF"/>
                  <w:u w:val="single"/>
                </w:rPr>
                <w:t>6</w:t>
              </w:r>
              <w:r w:rsidRPr="0041454C">
                <w:rPr>
                  <w:rFonts w:ascii="Times New Roman" w:eastAsia="Calibri" w:hAnsi="Times New Roman" w:cs="Times New Roman"/>
                  <w:color w:val="0000FF"/>
                  <w:u w:val="single"/>
                  <w:lang w:val="en-US"/>
                </w:rPr>
                <w:t>a</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13</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Наибольшее и наименьшее значения числового набора. </w:t>
            </w:r>
            <w:r w:rsidRPr="0041454C">
              <w:rPr>
                <w:rFonts w:ascii="Times New Roman" w:eastAsia="Calibri" w:hAnsi="Times New Roman" w:cs="Times New Roman"/>
                <w:color w:val="000000"/>
                <w:sz w:val="24"/>
                <w:lang w:val="en-US"/>
              </w:rPr>
              <w:t>Размах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ee</w:t>
              </w:r>
              <w:r w:rsidRPr="0041454C">
                <w:rPr>
                  <w:rFonts w:ascii="Times New Roman" w:eastAsia="Calibri" w:hAnsi="Times New Roman" w:cs="Times New Roman"/>
                  <w:color w:val="0000FF"/>
                  <w:u w:val="single"/>
                </w:rPr>
                <w:t>07</w:t>
              </w:r>
              <w:r w:rsidRPr="0041454C">
                <w:rPr>
                  <w:rFonts w:ascii="Times New Roman" w:eastAsia="Calibri" w:hAnsi="Times New Roman" w:cs="Times New Roman"/>
                  <w:color w:val="0000FF"/>
                  <w:u w:val="single"/>
                  <w:lang w:val="en-US"/>
                </w:rPr>
                <w:t>a</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14</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Наибольшее и наименьшее значения числового набора. </w:t>
            </w:r>
            <w:r w:rsidRPr="0041454C">
              <w:rPr>
                <w:rFonts w:ascii="Times New Roman" w:eastAsia="Calibri" w:hAnsi="Times New Roman" w:cs="Times New Roman"/>
                <w:color w:val="000000"/>
                <w:sz w:val="24"/>
                <w:lang w:val="en-US"/>
              </w:rPr>
              <w:t>Размах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15</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Наибольшее и наименьшее значения числового набора. </w:t>
            </w:r>
            <w:r w:rsidRPr="0041454C">
              <w:rPr>
                <w:rFonts w:ascii="Times New Roman" w:eastAsia="Calibri" w:hAnsi="Times New Roman" w:cs="Times New Roman"/>
                <w:color w:val="000000"/>
                <w:sz w:val="24"/>
                <w:lang w:val="en-US"/>
              </w:rPr>
              <w:t>Размах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16</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Контрольная работа по темам "Представление данных. </w:t>
            </w:r>
            <w:r w:rsidRPr="0041454C">
              <w:rPr>
                <w:rFonts w:ascii="Times New Roman" w:eastAsia="Calibri" w:hAnsi="Times New Roman" w:cs="Times New Roman"/>
                <w:color w:val="000000"/>
                <w:sz w:val="24"/>
                <w:lang w:val="en-US"/>
              </w:rPr>
              <w:t>Описательная статистика"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ee</w:t>
              </w:r>
              <w:r w:rsidRPr="0041454C">
                <w:rPr>
                  <w:rFonts w:ascii="Times New Roman" w:eastAsia="Calibri" w:hAnsi="Times New Roman" w:cs="Times New Roman"/>
                  <w:color w:val="0000FF"/>
                  <w:u w:val="single"/>
                </w:rPr>
                <w:t>390</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17</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Случайная изменчивость (примеры)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ee</w:t>
              </w:r>
              <w:r w:rsidRPr="0041454C">
                <w:rPr>
                  <w:rFonts w:ascii="Times New Roman" w:eastAsia="Calibri" w:hAnsi="Times New Roman" w:cs="Times New Roman"/>
                  <w:color w:val="0000FF"/>
                  <w:u w:val="single"/>
                </w:rPr>
                <w:t>4</w:t>
              </w:r>
              <w:r w:rsidRPr="0041454C">
                <w:rPr>
                  <w:rFonts w:ascii="Times New Roman" w:eastAsia="Calibri" w:hAnsi="Times New Roman" w:cs="Times New Roman"/>
                  <w:color w:val="0000FF"/>
                  <w:u w:val="single"/>
                  <w:lang w:val="en-US"/>
                </w:rPr>
                <w:t>bc</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18</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Частота значений в массиве данных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ee</w:t>
              </w:r>
              <w:r w:rsidRPr="0041454C">
                <w:rPr>
                  <w:rFonts w:ascii="Times New Roman" w:eastAsia="Calibri" w:hAnsi="Times New Roman" w:cs="Times New Roman"/>
                  <w:color w:val="0000FF"/>
                  <w:u w:val="single"/>
                </w:rPr>
                <w:t>69</w:t>
              </w:r>
              <w:r w:rsidRPr="0041454C">
                <w:rPr>
                  <w:rFonts w:ascii="Times New Roman" w:eastAsia="Calibri" w:hAnsi="Times New Roman" w:cs="Times New Roman"/>
                  <w:color w:val="0000FF"/>
                  <w:u w:val="single"/>
                  <w:lang w:val="en-US"/>
                </w:rPr>
                <w:t>c</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19</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Группировка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ee</w:t>
              </w:r>
              <w:r w:rsidRPr="0041454C">
                <w:rPr>
                  <w:rFonts w:ascii="Times New Roman" w:eastAsia="Calibri" w:hAnsi="Times New Roman" w:cs="Times New Roman"/>
                  <w:color w:val="0000FF"/>
                  <w:u w:val="single"/>
                </w:rPr>
                <w:t>9</w:t>
              </w:r>
              <w:r w:rsidRPr="0041454C">
                <w:rPr>
                  <w:rFonts w:ascii="Times New Roman" w:eastAsia="Calibri" w:hAnsi="Times New Roman" w:cs="Times New Roman"/>
                  <w:color w:val="0000FF"/>
                  <w:u w:val="single"/>
                  <w:lang w:val="en-US"/>
                </w:rPr>
                <w:t>d</w:t>
              </w:r>
              <w:r w:rsidRPr="0041454C">
                <w:rPr>
                  <w:rFonts w:ascii="Times New Roman" w:eastAsia="Calibri" w:hAnsi="Times New Roman" w:cs="Times New Roman"/>
                  <w:color w:val="0000FF"/>
                  <w:u w:val="single"/>
                </w:rPr>
                <w:t>0</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20</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Гистограммы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21</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Гистограммы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eee</w:t>
              </w:r>
              <w:r w:rsidRPr="0041454C">
                <w:rPr>
                  <w:rFonts w:ascii="Times New Roman" w:eastAsia="Calibri" w:hAnsi="Times New Roman" w:cs="Times New Roman"/>
                  <w:color w:val="0000FF"/>
                  <w:u w:val="single"/>
                </w:rPr>
                <w:t>1</w:t>
              </w:r>
              <w:r w:rsidRPr="0041454C">
                <w:rPr>
                  <w:rFonts w:ascii="Times New Roman" w:eastAsia="Calibri" w:hAnsi="Times New Roman" w:cs="Times New Roman"/>
                  <w:color w:val="0000FF"/>
                  <w:u w:val="single"/>
                  <w:lang w:val="en-US"/>
                </w:rPr>
                <w:t>c</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22</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Практическая работа "Случайная изменчивость"</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0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eecc</w:t>
              </w:r>
              <w:r w:rsidRPr="0041454C">
                <w:rPr>
                  <w:rFonts w:ascii="Times New Roman" w:eastAsia="Calibri" w:hAnsi="Times New Roman" w:cs="Times New Roman"/>
                  <w:color w:val="0000FF"/>
                  <w:u w:val="single"/>
                </w:rPr>
                <w:t>8</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23</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Граф, вершина, ребро. Представление задачи с помощью графа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eef</w:t>
              </w:r>
              <w:r w:rsidRPr="0041454C">
                <w:rPr>
                  <w:rFonts w:ascii="Times New Roman" w:eastAsia="Calibri" w:hAnsi="Times New Roman" w:cs="Times New Roman"/>
                  <w:color w:val="0000FF"/>
                  <w:u w:val="single"/>
                </w:rPr>
                <w:t>52</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24</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Степень (валентность) вершины. Число рёбер и суммарная степень вершин. </w:t>
            </w:r>
            <w:r w:rsidRPr="0041454C">
              <w:rPr>
                <w:rFonts w:ascii="Times New Roman" w:eastAsia="Calibri" w:hAnsi="Times New Roman" w:cs="Times New Roman"/>
                <w:color w:val="000000"/>
                <w:sz w:val="24"/>
                <w:lang w:val="en-US"/>
              </w:rPr>
              <w:t>Цепь и цикл</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w:t>
              </w:r>
              <w:r w:rsidRPr="0041454C">
                <w:rPr>
                  <w:rFonts w:ascii="Times New Roman" w:eastAsia="Calibri" w:hAnsi="Times New Roman" w:cs="Times New Roman"/>
                  <w:color w:val="0000FF"/>
                  <w:u w:val="single"/>
                </w:rPr>
                <w:t>0</w:t>
              </w:r>
              <w:r w:rsidRPr="0041454C">
                <w:rPr>
                  <w:rFonts w:ascii="Times New Roman" w:eastAsia="Calibri" w:hAnsi="Times New Roman" w:cs="Times New Roman"/>
                  <w:color w:val="0000FF"/>
                  <w:u w:val="single"/>
                  <w:lang w:val="en-US"/>
                </w:rPr>
                <w:t>ba</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25</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Цепь и цикл. Путь в графе. </w:t>
            </w:r>
            <w:r w:rsidRPr="0041454C">
              <w:rPr>
                <w:rFonts w:ascii="Times New Roman" w:eastAsia="Calibri" w:hAnsi="Times New Roman" w:cs="Times New Roman"/>
                <w:color w:val="000000"/>
                <w:sz w:val="24"/>
                <w:lang w:val="en-US"/>
              </w:rPr>
              <w:t>Представление о связности графа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w:t>
              </w:r>
              <w:r w:rsidRPr="0041454C">
                <w:rPr>
                  <w:rFonts w:ascii="Times New Roman" w:eastAsia="Calibri" w:hAnsi="Times New Roman" w:cs="Times New Roman"/>
                  <w:color w:val="0000FF"/>
                  <w:u w:val="single"/>
                </w:rPr>
                <w:t>236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26</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Представление об ориентированных графах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w:t>
              </w:r>
              <w:r w:rsidRPr="0041454C">
                <w:rPr>
                  <w:rFonts w:ascii="Times New Roman" w:eastAsia="Calibri" w:hAnsi="Times New Roman" w:cs="Times New Roman"/>
                  <w:color w:val="0000FF"/>
                  <w:u w:val="single"/>
                </w:rPr>
                <w:t>3</w:t>
              </w:r>
              <w:r w:rsidRPr="0041454C">
                <w:rPr>
                  <w:rFonts w:ascii="Times New Roman" w:eastAsia="Calibri" w:hAnsi="Times New Roman" w:cs="Times New Roman"/>
                  <w:color w:val="0000FF"/>
                  <w:u w:val="single"/>
                  <w:lang w:val="en-US"/>
                </w:rPr>
                <w:t>b</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27</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Случайный опыт и случайное событие</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w:t>
              </w:r>
              <w:r w:rsidRPr="0041454C">
                <w:rPr>
                  <w:rFonts w:ascii="Times New Roman" w:eastAsia="Calibri" w:hAnsi="Times New Roman" w:cs="Times New Roman"/>
                  <w:color w:val="0000FF"/>
                  <w:u w:val="single"/>
                </w:rPr>
                <w:t>4</w:t>
              </w:r>
              <w:r w:rsidRPr="0041454C">
                <w:rPr>
                  <w:rFonts w:ascii="Times New Roman" w:eastAsia="Calibri" w:hAnsi="Times New Roman" w:cs="Times New Roman"/>
                  <w:color w:val="0000FF"/>
                  <w:u w:val="single"/>
                  <w:lang w:val="en-US"/>
                </w:rPr>
                <w:t>d</w:t>
              </w:r>
              <w:r w:rsidRPr="0041454C">
                <w:rPr>
                  <w:rFonts w:ascii="Times New Roman" w:eastAsia="Calibri" w:hAnsi="Times New Roman" w:cs="Times New Roman"/>
                  <w:color w:val="0000FF"/>
                  <w:u w:val="single"/>
                </w:rPr>
                <w:t>4</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28</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Вероятность и частота события. Роль маловероятных и практически достоверных событий в природе и в обществе</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w:t>
              </w:r>
              <w:r w:rsidRPr="0041454C">
                <w:rPr>
                  <w:rFonts w:ascii="Times New Roman" w:eastAsia="Calibri" w:hAnsi="Times New Roman" w:cs="Times New Roman"/>
                  <w:color w:val="0000FF"/>
                  <w:u w:val="single"/>
                </w:rPr>
                <w:t>646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29</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Монета и игральная кость в теории вероятностей</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30</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Практическая работа "Частота выпадения орла"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w:t>
              </w:r>
              <w:r w:rsidRPr="0041454C">
                <w:rPr>
                  <w:rFonts w:ascii="Times New Roman" w:eastAsia="Calibri" w:hAnsi="Times New Roman" w:cs="Times New Roman"/>
                  <w:color w:val="0000FF"/>
                  <w:u w:val="single"/>
                </w:rPr>
                <w:t>8</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8</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31</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Контрольная работа по темам "Случайная изменчивость. </w:t>
            </w:r>
            <w:r w:rsidRPr="0041454C">
              <w:rPr>
                <w:rFonts w:ascii="Times New Roman" w:eastAsia="Calibri" w:hAnsi="Times New Roman" w:cs="Times New Roman"/>
                <w:color w:val="000000"/>
                <w:sz w:val="24"/>
                <w:lang w:val="en-US"/>
              </w:rPr>
              <w:t>Графы. Вероятность случайного события"</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0186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32</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Повторение, обобщение. Представление данных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efa</w:t>
              </w:r>
              <w:r w:rsidRPr="0041454C">
                <w:rPr>
                  <w:rFonts w:ascii="Times New Roman" w:eastAsia="Calibri" w:hAnsi="Times New Roman" w:cs="Times New Roman"/>
                  <w:color w:val="0000FF"/>
                  <w:u w:val="single"/>
                </w:rPr>
                <w:t>24</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33</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Повторение, обобщение. Описательная статистика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1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efbaa</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34</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Повторение, обобщение. Вероятность случайного события</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efec</w:t>
              </w:r>
              <w:r w:rsidRPr="0041454C">
                <w:rPr>
                  <w:rFonts w:ascii="Times New Roman" w:eastAsia="Calibri" w:hAnsi="Times New Roman" w:cs="Times New Roman"/>
                  <w:color w:val="0000FF"/>
                  <w:u w:val="single"/>
                </w:rPr>
                <w:t>0</w:t>
              </w:r>
            </w:hyperlink>
          </w:p>
        </w:tc>
      </w:tr>
      <w:tr w:rsidR="0041454C" w:rsidRPr="0041454C" w:rsidTr="00DF2192">
        <w:trPr>
          <w:trHeight w:val="144"/>
          <w:tblCellSpacing w:w="0" w:type="dxa"/>
        </w:trPr>
        <w:tc>
          <w:tcPr>
            <w:tcW w:w="0" w:type="auto"/>
            <w:gridSpan w:val="2"/>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ОБЩЕЕ КОЛИЧЕСТВО ЧАСОВ ПО ПРОГРАММЕ</w:t>
            </w:r>
          </w:p>
        </w:tc>
        <w:tc>
          <w:tcPr>
            <w:tcW w:w="1366"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34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5 </w:t>
            </w:r>
          </w:p>
        </w:tc>
        <w:tc>
          <w:tcPr>
            <w:tcW w:w="0" w:type="auto"/>
            <w:gridSpan w:val="2"/>
            <w:tcMar>
              <w:top w:w="50" w:type="dxa"/>
              <w:left w:w="100" w:type="dxa"/>
            </w:tcMar>
            <w:vAlign w:val="center"/>
          </w:tcPr>
          <w:p w:rsidR="0041454C" w:rsidRPr="0041454C" w:rsidRDefault="0041454C" w:rsidP="0041454C">
            <w:pPr>
              <w:spacing w:after="200" w:line="276" w:lineRule="auto"/>
              <w:rPr>
                <w:rFonts w:ascii="Calibri" w:eastAsia="Calibri" w:hAnsi="Calibri" w:cs="Times New Roman"/>
                <w:lang w:val="en-US"/>
              </w:rPr>
            </w:pPr>
          </w:p>
        </w:tc>
      </w:tr>
    </w:tbl>
    <w:p w:rsidR="0041454C" w:rsidRPr="0041454C" w:rsidRDefault="0041454C" w:rsidP="0041454C">
      <w:pPr>
        <w:spacing w:after="200" w:line="276" w:lineRule="auto"/>
        <w:rPr>
          <w:rFonts w:ascii="Calibri" w:eastAsia="Calibri" w:hAnsi="Calibri" w:cs="Times New Roman"/>
          <w:lang w:val="en-US"/>
        </w:rPr>
        <w:sectPr w:rsidR="0041454C" w:rsidRPr="0041454C">
          <w:pgSz w:w="16383" w:h="11906" w:orient="landscape"/>
          <w:pgMar w:top="1134" w:right="850" w:bottom="1134" w:left="1701" w:header="720" w:footer="720" w:gutter="0"/>
          <w:cols w:space="720"/>
        </w:sectPr>
      </w:pPr>
    </w:p>
    <w:p w:rsidR="0041454C" w:rsidRPr="0041454C" w:rsidRDefault="0041454C" w:rsidP="0041454C">
      <w:pPr>
        <w:spacing w:after="0" w:line="276" w:lineRule="auto"/>
        <w:ind w:left="120"/>
        <w:rPr>
          <w:rFonts w:ascii="Calibri" w:eastAsia="Calibri" w:hAnsi="Calibri" w:cs="Times New Roman"/>
          <w:lang w:val="en-US"/>
        </w:rPr>
      </w:pPr>
      <w:r w:rsidRPr="0041454C">
        <w:rPr>
          <w:rFonts w:ascii="Times New Roman" w:eastAsia="Calibri" w:hAnsi="Times New Roman" w:cs="Times New Roman"/>
          <w:b/>
          <w:color w:val="000000"/>
          <w:sz w:val="28"/>
          <w:lang w:val="en-US"/>
        </w:rPr>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3"/>
        <w:gridCol w:w="3879"/>
        <w:gridCol w:w="1147"/>
        <w:gridCol w:w="1843"/>
        <w:gridCol w:w="1912"/>
        <w:gridCol w:w="1349"/>
        <w:gridCol w:w="2839"/>
      </w:tblGrid>
      <w:tr w:rsidR="0041454C" w:rsidRPr="0041454C" w:rsidTr="00DF2192">
        <w:trPr>
          <w:trHeight w:val="144"/>
          <w:tblCellSpacing w:w="0" w:type="dxa"/>
        </w:trPr>
        <w:tc>
          <w:tcPr>
            <w:tcW w:w="366"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 п/п </w:t>
            </w:r>
          </w:p>
          <w:p w:rsidR="0041454C" w:rsidRPr="0041454C" w:rsidRDefault="0041454C" w:rsidP="0041454C">
            <w:pPr>
              <w:spacing w:after="0" w:line="276" w:lineRule="auto"/>
              <w:ind w:left="135"/>
              <w:rPr>
                <w:rFonts w:ascii="Calibri" w:eastAsia="Calibri" w:hAnsi="Calibri" w:cs="Times New Roman"/>
                <w:lang w:val="en-US"/>
              </w:rPr>
            </w:pPr>
          </w:p>
        </w:tc>
        <w:tc>
          <w:tcPr>
            <w:tcW w:w="3344"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Тема урока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b/>
                <w:color w:val="000000"/>
                <w:sz w:val="24"/>
                <w:lang w:val="en-US"/>
              </w:rPr>
              <w:t>Количество часов</w:t>
            </w:r>
          </w:p>
        </w:tc>
        <w:tc>
          <w:tcPr>
            <w:tcW w:w="1137"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Дата изучения </w:t>
            </w:r>
          </w:p>
          <w:p w:rsidR="0041454C" w:rsidRPr="0041454C" w:rsidRDefault="0041454C" w:rsidP="0041454C">
            <w:pPr>
              <w:spacing w:after="0" w:line="276" w:lineRule="auto"/>
              <w:ind w:left="135"/>
              <w:rPr>
                <w:rFonts w:ascii="Calibri" w:eastAsia="Calibri" w:hAnsi="Calibri" w:cs="Times New Roman"/>
                <w:lang w:val="en-US"/>
              </w:rPr>
            </w:pPr>
          </w:p>
        </w:tc>
        <w:tc>
          <w:tcPr>
            <w:tcW w:w="1955"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Электронные цифровые образовательные ресурсы </w:t>
            </w:r>
          </w:p>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812"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Всего </w:t>
            </w:r>
          </w:p>
          <w:p w:rsidR="0041454C" w:rsidRPr="0041454C" w:rsidRDefault="0041454C" w:rsidP="0041454C">
            <w:pPr>
              <w:spacing w:after="0" w:line="276" w:lineRule="auto"/>
              <w:ind w:left="135"/>
              <w:rPr>
                <w:rFonts w:ascii="Calibri" w:eastAsia="Calibri" w:hAnsi="Calibri" w:cs="Times New Roman"/>
                <w:lang w:val="en-US"/>
              </w:rPr>
            </w:pPr>
          </w:p>
        </w:tc>
        <w:tc>
          <w:tcPr>
            <w:tcW w:w="150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Контрольные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Практические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Представление данных. Описательная статистика</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029</w:t>
              </w:r>
              <w:r w:rsidRPr="0041454C">
                <w:rPr>
                  <w:rFonts w:ascii="Times New Roman" w:eastAsia="Calibri" w:hAnsi="Times New Roman" w:cs="Times New Roman"/>
                  <w:color w:val="0000FF"/>
                  <w:u w:val="single"/>
                  <w:lang w:val="en-US"/>
                </w:rPr>
                <w:t>e</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Случайная изменчивость. Средние числового набора</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03</w:t>
              </w:r>
              <w:r w:rsidRPr="0041454C">
                <w:rPr>
                  <w:rFonts w:ascii="Times New Roman" w:eastAsia="Calibri" w:hAnsi="Times New Roman" w:cs="Times New Roman"/>
                  <w:color w:val="0000FF"/>
                  <w:u w:val="single"/>
                  <w:lang w:val="en-US"/>
                </w:rPr>
                <w:t>fc</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Случайные события. Вероятности и частоты</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0578</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4</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Классические модели теории вероятностей: монета и игральная кость</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076</w:t>
              </w:r>
              <w:r w:rsidRPr="0041454C">
                <w:rPr>
                  <w:rFonts w:ascii="Times New Roman" w:eastAsia="Calibri" w:hAnsi="Times New Roman" w:cs="Times New Roman"/>
                  <w:color w:val="0000FF"/>
                  <w:u w:val="single"/>
                  <w:lang w:val="en-US"/>
                </w:rPr>
                <w:t>c</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5</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Отклонения</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50</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6</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Дисперсия числового набора</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50</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7</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Стандартное отклонение числового набора</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w:t>
              </w:r>
              <w:r w:rsidRPr="0041454C">
                <w:rPr>
                  <w:rFonts w:ascii="Times New Roman" w:eastAsia="Calibri" w:hAnsi="Times New Roman" w:cs="Times New Roman"/>
                  <w:color w:val="0000FF"/>
                  <w:u w:val="single"/>
                  <w:lang w:val="en-US"/>
                </w:rPr>
                <w:t>bfe</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8</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Диаграммы рассеивания</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0</w:t>
              </w:r>
              <w:r w:rsidRPr="0041454C">
                <w:rPr>
                  <w:rFonts w:ascii="Times New Roman" w:eastAsia="Calibri" w:hAnsi="Times New Roman" w:cs="Times New Roman"/>
                  <w:color w:val="0000FF"/>
                  <w:u w:val="single"/>
                  <w:lang w:val="en-US"/>
                </w:rPr>
                <w:t>ea</w:t>
              </w:r>
              <w:r w:rsidRPr="0041454C">
                <w:rPr>
                  <w:rFonts w:ascii="Times New Roman" w:eastAsia="Calibri" w:hAnsi="Times New Roman" w:cs="Times New Roman"/>
                  <w:color w:val="0000FF"/>
                  <w:u w:val="single"/>
                </w:rPr>
                <w:t>6</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9</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Множество, подмножество</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2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1180</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10</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Операции над множествами: объединение, пересечение, дополнение</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143</w:t>
              </w:r>
              <w:r w:rsidRPr="0041454C">
                <w:rPr>
                  <w:rFonts w:ascii="Times New Roman" w:eastAsia="Calibri" w:hAnsi="Times New Roman" w:cs="Times New Roman"/>
                  <w:color w:val="0000FF"/>
                  <w:u w:val="single"/>
                  <w:lang w:val="en-US"/>
                </w:rPr>
                <w:t>c</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11</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Свойства операций над множествами: переместительное, сочетательное, распределительное, включения</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1784</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12</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Графическое представление множеств</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198</w:t>
              </w:r>
              <w:r w:rsidRPr="0041454C">
                <w:rPr>
                  <w:rFonts w:ascii="Times New Roman" w:eastAsia="Calibri" w:hAnsi="Times New Roman" w:cs="Times New Roman"/>
                  <w:color w:val="0000FF"/>
                  <w:u w:val="single"/>
                  <w:lang w:val="en-US"/>
                </w:rPr>
                <w:t>c</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13</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Контрольная работа по темам "Статистика. </w:t>
            </w:r>
            <w:r w:rsidRPr="0041454C">
              <w:rPr>
                <w:rFonts w:ascii="Times New Roman" w:eastAsia="Calibri" w:hAnsi="Times New Roman" w:cs="Times New Roman"/>
                <w:color w:val="000000"/>
                <w:sz w:val="24"/>
                <w:lang w:val="en-US"/>
              </w:rPr>
              <w:t>Множества"</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14</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Элементарные события. Случайные события</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1</w:t>
              </w:r>
              <w:r w:rsidRPr="0041454C">
                <w:rPr>
                  <w:rFonts w:ascii="Times New Roman" w:eastAsia="Calibri" w:hAnsi="Times New Roman" w:cs="Times New Roman"/>
                  <w:color w:val="0000FF"/>
                  <w:u w:val="single"/>
                  <w:lang w:val="en-US"/>
                </w:rPr>
                <w:t>dec</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15</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Благоприятствующие элементарные события. Вероятности событий</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1</w:t>
              </w:r>
              <w:r w:rsidRPr="0041454C">
                <w:rPr>
                  <w:rFonts w:ascii="Times New Roman" w:eastAsia="Calibri" w:hAnsi="Times New Roman" w:cs="Times New Roman"/>
                  <w:color w:val="0000FF"/>
                  <w:u w:val="single"/>
                  <w:lang w:val="en-US"/>
                </w:rPr>
                <w:t>dec</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16</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Благоприятствующие элементарные события. Вероятности событий</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1</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72</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17</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Опыты с равновозможными элементарными событиями. </w:t>
            </w:r>
            <w:r w:rsidRPr="0041454C">
              <w:rPr>
                <w:rFonts w:ascii="Times New Roman" w:eastAsia="Calibri" w:hAnsi="Times New Roman" w:cs="Times New Roman"/>
                <w:color w:val="000000"/>
                <w:sz w:val="24"/>
                <w:lang w:val="en-US"/>
              </w:rPr>
              <w:t>Случайный выбор</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21</w:t>
              </w:r>
              <w:r w:rsidRPr="0041454C">
                <w:rPr>
                  <w:rFonts w:ascii="Times New Roman" w:eastAsia="Calibri" w:hAnsi="Times New Roman" w:cs="Times New Roman"/>
                  <w:color w:val="0000FF"/>
                  <w:u w:val="single"/>
                  <w:lang w:val="en-US"/>
                </w:rPr>
                <w:t>ca</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18</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Опыты с равновозможными элементарными событиями. </w:t>
            </w:r>
            <w:r w:rsidRPr="0041454C">
              <w:rPr>
                <w:rFonts w:ascii="Times New Roman" w:eastAsia="Calibri" w:hAnsi="Times New Roman" w:cs="Times New Roman"/>
                <w:color w:val="000000"/>
                <w:sz w:val="24"/>
                <w:lang w:val="en-US"/>
              </w:rPr>
              <w:t>Случайный выбор</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21</w:t>
              </w:r>
              <w:r w:rsidRPr="0041454C">
                <w:rPr>
                  <w:rFonts w:ascii="Times New Roman" w:eastAsia="Calibri" w:hAnsi="Times New Roman" w:cs="Times New Roman"/>
                  <w:color w:val="0000FF"/>
                  <w:u w:val="single"/>
                  <w:lang w:val="en-US"/>
                </w:rPr>
                <w:t>ca</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19</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Практическая работа "Опыты с равновозможными элементарными событиями"</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235</w:t>
              </w:r>
              <w:r w:rsidRPr="0041454C">
                <w:rPr>
                  <w:rFonts w:ascii="Times New Roman" w:eastAsia="Calibri" w:hAnsi="Times New Roman" w:cs="Times New Roman"/>
                  <w:color w:val="0000FF"/>
                  <w:u w:val="single"/>
                  <w:lang w:val="en-US"/>
                </w:rPr>
                <w:t>a</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20</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Дерево</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3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4</w:t>
              </w:r>
              <w:r w:rsidRPr="0041454C">
                <w:rPr>
                  <w:rFonts w:ascii="Times New Roman" w:eastAsia="Calibri" w:hAnsi="Times New Roman" w:cs="Times New Roman"/>
                  <w:color w:val="0000FF"/>
                  <w:u w:val="single"/>
                  <w:lang w:val="en-US"/>
                </w:rPr>
                <w:t>e</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21</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Свойства дерева: единственность пути, существование висячей вершины, связь между числом вершин и числом рёбер</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w:t>
              </w:r>
              <w:r w:rsidRPr="0041454C">
                <w:rPr>
                  <w:rFonts w:ascii="Times New Roman" w:eastAsia="Calibri" w:hAnsi="Times New Roman" w:cs="Times New Roman"/>
                  <w:color w:val="0000FF"/>
                  <w:u w:val="single"/>
                  <w:lang w:val="en-US"/>
                </w:rPr>
                <w:t>bac</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22</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Правило умножения</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w:t>
              </w:r>
              <w:r w:rsidRPr="0041454C">
                <w:rPr>
                  <w:rFonts w:ascii="Times New Roman" w:eastAsia="Calibri" w:hAnsi="Times New Roman" w:cs="Times New Roman"/>
                  <w:color w:val="0000FF"/>
                  <w:u w:val="single"/>
                  <w:lang w:val="en-US"/>
                </w:rPr>
                <w:t>cd</w:t>
              </w:r>
              <w:r w:rsidRPr="0041454C">
                <w:rPr>
                  <w:rFonts w:ascii="Times New Roman" w:eastAsia="Calibri" w:hAnsi="Times New Roman" w:cs="Times New Roman"/>
                  <w:color w:val="0000FF"/>
                  <w:u w:val="single"/>
                </w:rPr>
                <w:t>8</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23</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Правило умножения</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w:t>
              </w:r>
              <w:r w:rsidRPr="0041454C">
                <w:rPr>
                  <w:rFonts w:ascii="Times New Roman" w:eastAsia="Calibri" w:hAnsi="Times New Roman" w:cs="Times New Roman"/>
                  <w:color w:val="0000FF"/>
                  <w:u w:val="single"/>
                  <w:lang w:val="en-US"/>
                </w:rPr>
                <w:t>e</w:t>
              </w:r>
              <w:r w:rsidRPr="0041454C">
                <w:rPr>
                  <w:rFonts w:ascii="Times New Roman" w:eastAsia="Calibri" w:hAnsi="Times New Roman" w:cs="Times New Roman"/>
                  <w:color w:val="0000FF"/>
                  <w:u w:val="single"/>
                </w:rPr>
                <w:t>36</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24</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Противоположное событие</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8</w:t>
              </w:r>
              <w:r w:rsidRPr="0041454C">
                <w:rPr>
                  <w:rFonts w:ascii="Times New Roman" w:eastAsia="Calibri" w:hAnsi="Times New Roman" w:cs="Times New Roman"/>
                  <w:color w:val="0000FF"/>
                  <w:u w:val="single"/>
                  <w:lang w:val="en-US"/>
                </w:rPr>
                <w:t>a</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25</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Диаграмма Эйлера. Объединение и пересечение событий</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3214</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26</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Несовместные события. Формула сложения вероятностей</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3372</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27</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Несовместные события. Формула сложения вероятностей</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3764</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28</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Правило умножения вероятностей. Условная вероятность. </w:t>
            </w:r>
            <w:r w:rsidRPr="0041454C">
              <w:rPr>
                <w:rFonts w:ascii="Times New Roman" w:eastAsia="Calibri" w:hAnsi="Times New Roman" w:cs="Times New Roman"/>
                <w:color w:val="000000"/>
                <w:sz w:val="24"/>
                <w:lang w:val="en-US"/>
              </w:rPr>
              <w:t>Независимые события</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38</w:t>
              </w:r>
              <w:r w:rsidRPr="0041454C">
                <w:rPr>
                  <w:rFonts w:ascii="Times New Roman" w:eastAsia="Calibri" w:hAnsi="Times New Roman" w:cs="Times New Roman"/>
                  <w:color w:val="0000FF"/>
                  <w:u w:val="single"/>
                  <w:lang w:val="en-US"/>
                </w:rPr>
                <w:t>ae</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29</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Правило умножения вероятностей. Условная вероятность. </w:t>
            </w:r>
            <w:r w:rsidRPr="0041454C">
              <w:rPr>
                <w:rFonts w:ascii="Times New Roman" w:eastAsia="Calibri" w:hAnsi="Times New Roman" w:cs="Times New Roman"/>
                <w:color w:val="000000"/>
                <w:sz w:val="24"/>
                <w:lang w:val="en-US"/>
              </w:rPr>
              <w:t>Независимые события</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3</w:t>
              </w:r>
              <w:r w:rsidRPr="0041454C">
                <w:rPr>
                  <w:rFonts w:ascii="Times New Roman" w:eastAsia="Calibri" w:hAnsi="Times New Roman" w:cs="Times New Roman"/>
                  <w:color w:val="0000FF"/>
                  <w:u w:val="single"/>
                  <w:lang w:val="en-US"/>
                </w:rPr>
                <w:t>b</w:t>
              </w:r>
              <w:r w:rsidRPr="0041454C">
                <w:rPr>
                  <w:rFonts w:ascii="Times New Roman" w:eastAsia="Calibri" w:hAnsi="Times New Roman" w:cs="Times New Roman"/>
                  <w:color w:val="0000FF"/>
                  <w:u w:val="single"/>
                </w:rPr>
                <w:t>06</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30</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Представление случайного эксперимента в виде дерева</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4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3</w:t>
              </w:r>
              <w:r w:rsidRPr="0041454C">
                <w:rPr>
                  <w:rFonts w:ascii="Times New Roman" w:eastAsia="Calibri" w:hAnsi="Times New Roman" w:cs="Times New Roman"/>
                  <w:color w:val="0000FF"/>
                  <w:u w:val="single"/>
                  <w:lang w:val="en-US"/>
                </w:rPr>
                <w:t>cbe</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31</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Представление случайного эксперимента в виде дерева</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20</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32</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Повторение, обобщение. Представление данных. Описательная статистика</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4128</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33</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Повторение, обобщение. Графы</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4312</w:t>
              </w:r>
            </w:hyperlink>
          </w:p>
        </w:tc>
      </w:tr>
      <w:tr w:rsidR="0041454C" w:rsidRPr="0041454C" w:rsidTr="00DF2192">
        <w:trPr>
          <w:trHeight w:val="144"/>
          <w:tblCellSpacing w:w="0" w:type="dxa"/>
        </w:trPr>
        <w:tc>
          <w:tcPr>
            <w:tcW w:w="366"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34</w:t>
            </w:r>
          </w:p>
        </w:tc>
        <w:tc>
          <w:tcPr>
            <w:tcW w:w="3344"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Контрольная работа по темам "Случайные события. </w:t>
            </w:r>
            <w:r w:rsidRPr="0041454C">
              <w:rPr>
                <w:rFonts w:ascii="Times New Roman" w:eastAsia="Calibri" w:hAnsi="Times New Roman" w:cs="Times New Roman"/>
                <w:color w:val="000000"/>
                <w:sz w:val="24"/>
                <w:lang w:val="en-US"/>
              </w:rPr>
              <w:t>Вероятность. Графы"</w:t>
            </w:r>
          </w:p>
        </w:tc>
        <w:tc>
          <w:tcPr>
            <w:tcW w:w="812"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37"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1955"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0" w:type="auto"/>
            <w:gridSpan w:val="2"/>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ОБЩЕЕ КОЛИЧЕСТВО ЧАСОВ ПО ПРОГРАММЕ</w:t>
            </w:r>
          </w:p>
        </w:tc>
        <w:tc>
          <w:tcPr>
            <w:tcW w:w="127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34 </w:t>
            </w:r>
          </w:p>
        </w:tc>
        <w:tc>
          <w:tcPr>
            <w:tcW w:w="15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1607"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0" w:type="auto"/>
            <w:gridSpan w:val="2"/>
            <w:tcMar>
              <w:top w:w="50" w:type="dxa"/>
              <w:left w:w="100" w:type="dxa"/>
            </w:tcMar>
            <w:vAlign w:val="center"/>
          </w:tcPr>
          <w:p w:rsidR="0041454C" w:rsidRPr="0041454C" w:rsidRDefault="0041454C" w:rsidP="0041454C">
            <w:pPr>
              <w:spacing w:after="200" w:line="276" w:lineRule="auto"/>
              <w:rPr>
                <w:rFonts w:ascii="Calibri" w:eastAsia="Calibri" w:hAnsi="Calibri" w:cs="Times New Roman"/>
                <w:lang w:val="en-US"/>
              </w:rPr>
            </w:pPr>
          </w:p>
        </w:tc>
      </w:tr>
    </w:tbl>
    <w:p w:rsidR="0041454C" w:rsidRPr="0041454C" w:rsidRDefault="0041454C" w:rsidP="0041454C">
      <w:pPr>
        <w:spacing w:after="200" w:line="276" w:lineRule="auto"/>
        <w:rPr>
          <w:rFonts w:ascii="Calibri" w:eastAsia="Calibri" w:hAnsi="Calibri" w:cs="Times New Roman"/>
          <w:lang w:val="en-US"/>
        </w:rPr>
        <w:sectPr w:rsidR="0041454C" w:rsidRPr="0041454C">
          <w:pgSz w:w="16383" w:h="11906" w:orient="landscape"/>
          <w:pgMar w:top="1134" w:right="850" w:bottom="1134" w:left="1701" w:header="720" w:footer="720" w:gutter="0"/>
          <w:cols w:space="720"/>
        </w:sectPr>
      </w:pPr>
    </w:p>
    <w:p w:rsidR="0041454C" w:rsidRPr="0041454C" w:rsidRDefault="0041454C" w:rsidP="0041454C">
      <w:pPr>
        <w:spacing w:after="0" w:line="276" w:lineRule="auto"/>
        <w:ind w:left="120"/>
        <w:rPr>
          <w:rFonts w:ascii="Calibri" w:eastAsia="Calibri" w:hAnsi="Calibri" w:cs="Times New Roman"/>
          <w:lang w:val="en-US"/>
        </w:rPr>
      </w:pPr>
      <w:r w:rsidRPr="0041454C">
        <w:rPr>
          <w:rFonts w:ascii="Times New Roman" w:eastAsia="Calibri" w:hAnsi="Times New Roman" w:cs="Times New Roman"/>
          <w:b/>
          <w:color w:val="000000"/>
          <w:sz w:val="28"/>
          <w:lang w:val="en-US"/>
        </w:rPr>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9"/>
        <w:gridCol w:w="3703"/>
        <w:gridCol w:w="1217"/>
        <w:gridCol w:w="1843"/>
        <w:gridCol w:w="1912"/>
        <w:gridCol w:w="1349"/>
        <w:gridCol w:w="2839"/>
      </w:tblGrid>
      <w:tr w:rsidR="0041454C" w:rsidRPr="0041454C" w:rsidTr="00DF2192">
        <w:trPr>
          <w:trHeight w:val="144"/>
          <w:tblCellSpacing w:w="0" w:type="dxa"/>
        </w:trPr>
        <w:tc>
          <w:tcPr>
            <w:tcW w:w="400"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 п/п </w:t>
            </w:r>
          </w:p>
          <w:p w:rsidR="0041454C" w:rsidRPr="0041454C" w:rsidRDefault="0041454C" w:rsidP="0041454C">
            <w:pPr>
              <w:spacing w:after="0" w:line="276" w:lineRule="auto"/>
              <w:ind w:left="135"/>
              <w:rPr>
                <w:rFonts w:ascii="Calibri" w:eastAsia="Calibri" w:hAnsi="Calibri" w:cs="Times New Roman"/>
                <w:lang w:val="en-US"/>
              </w:rPr>
            </w:pPr>
          </w:p>
        </w:tc>
        <w:tc>
          <w:tcPr>
            <w:tcW w:w="2816"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Тема урока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b/>
                <w:color w:val="000000"/>
                <w:sz w:val="24"/>
                <w:lang w:val="en-US"/>
              </w:rPr>
              <w:t>Количество часов</w:t>
            </w:r>
          </w:p>
        </w:tc>
        <w:tc>
          <w:tcPr>
            <w:tcW w:w="1189"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Дата изучения </w:t>
            </w:r>
          </w:p>
          <w:p w:rsidR="0041454C" w:rsidRPr="0041454C" w:rsidRDefault="0041454C" w:rsidP="0041454C">
            <w:pPr>
              <w:spacing w:after="0" w:line="276" w:lineRule="auto"/>
              <w:ind w:left="135"/>
              <w:rPr>
                <w:rFonts w:ascii="Calibri" w:eastAsia="Calibri" w:hAnsi="Calibri" w:cs="Times New Roman"/>
                <w:lang w:val="en-US"/>
              </w:rPr>
            </w:pPr>
          </w:p>
        </w:tc>
        <w:tc>
          <w:tcPr>
            <w:tcW w:w="2021" w:type="dxa"/>
            <w:vMerge w:val="restart"/>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Электронные цифровые образовательные ресурсы </w:t>
            </w:r>
          </w:p>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86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Всего </w:t>
            </w:r>
          </w:p>
          <w:p w:rsidR="0041454C" w:rsidRPr="0041454C" w:rsidRDefault="0041454C" w:rsidP="0041454C">
            <w:pPr>
              <w:spacing w:after="0" w:line="276" w:lineRule="auto"/>
              <w:ind w:left="135"/>
              <w:rPr>
                <w:rFonts w:ascii="Calibri" w:eastAsia="Calibri" w:hAnsi="Calibri" w:cs="Times New Roman"/>
                <w:lang w:val="en-US"/>
              </w:rPr>
            </w:pPr>
          </w:p>
        </w:tc>
        <w:tc>
          <w:tcPr>
            <w:tcW w:w="1573"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Контрольные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b/>
                <w:color w:val="000000"/>
                <w:sz w:val="24"/>
                <w:lang w:val="en-US"/>
              </w:rPr>
              <w:t xml:space="preserve">Практические работы </w:t>
            </w:r>
          </w:p>
          <w:p w:rsidR="0041454C" w:rsidRPr="0041454C" w:rsidRDefault="0041454C" w:rsidP="0041454C">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1454C" w:rsidRPr="0041454C" w:rsidRDefault="0041454C" w:rsidP="0041454C">
            <w:pPr>
              <w:spacing w:after="200" w:line="276" w:lineRule="auto"/>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Представление данных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47</w:t>
              </w:r>
              <w:r w:rsidRPr="0041454C">
                <w:rPr>
                  <w:rFonts w:ascii="Times New Roman" w:eastAsia="Calibri" w:hAnsi="Times New Roman" w:cs="Times New Roman"/>
                  <w:color w:val="0000FF"/>
                  <w:u w:val="single"/>
                  <w:lang w:val="en-US"/>
                </w:rPr>
                <w:t>ea</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Описательная статистика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47</w:t>
              </w:r>
              <w:r w:rsidRPr="0041454C">
                <w:rPr>
                  <w:rFonts w:ascii="Times New Roman" w:eastAsia="Calibri" w:hAnsi="Times New Roman" w:cs="Times New Roman"/>
                  <w:color w:val="0000FF"/>
                  <w:u w:val="single"/>
                  <w:lang w:val="en-US"/>
                </w:rPr>
                <w:t>ea</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Операции над событиями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4</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Независимость событий</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5</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Комбинаторное правило умножения</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w:t>
              </w:r>
              <w:r w:rsidRPr="0041454C">
                <w:rPr>
                  <w:rFonts w:ascii="Times New Roman" w:eastAsia="Calibri" w:hAnsi="Times New Roman" w:cs="Times New Roman"/>
                  <w:color w:val="0000FF"/>
                  <w:u w:val="single"/>
                  <w:lang w:val="en-US"/>
                </w:rPr>
                <w:t>e</w:t>
              </w:r>
              <w:r w:rsidRPr="0041454C">
                <w:rPr>
                  <w:rFonts w:ascii="Times New Roman" w:eastAsia="Calibri" w:hAnsi="Times New Roman" w:cs="Times New Roman"/>
                  <w:color w:val="0000FF"/>
                  <w:u w:val="single"/>
                </w:rPr>
                <w:t>16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6</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Перестановки. Факториал. Сочетания и число сочетаний</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4</w:t>
              </w:r>
              <w:r w:rsidRPr="0041454C">
                <w:rPr>
                  <w:rFonts w:ascii="Times New Roman" w:eastAsia="Calibri" w:hAnsi="Times New Roman" w:cs="Times New Roman"/>
                  <w:color w:val="0000FF"/>
                  <w:u w:val="single"/>
                  <w:lang w:val="en-US"/>
                </w:rPr>
                <w:t>e</w:t>
              </w:r>
              <w:r w:rsidRPr="0041454C">
                <w:rPr>
                  <w:rFonts w:ascii="Times New Roman" w:eastAsia="Calibri" w:hAnsi="Times New Roman" w:cs="Times New Roman"/>
                  <w:color w:val="0000FF"/>
                  <w:u w:val="single"/>
                </w:rPr>
                <w:t>16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7</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Треугольник Паскаля</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5014</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8</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Практическая работа "Вычисление вероятностей с использованием комбинаторных функций электронных таблиц"</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5208</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9</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Геометрическая вероятность. Случайный выбор точки из фигуры на плоскости, из отрезка, из дуги окружности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5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5884</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10</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Геометрическая вероятность. Случайный выбор точки из фигуры на плоскости, из отрезка, из дуги окружности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5</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50</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11</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Геометрическая вероятность. Случайный выбор точки из фигуры на плоскости, из отрезка, из дуги окружности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5</w:t>
              </w:r>
              <w:r w:rsidRPr="0041454C">
                <w:rPr>
                  <w:rFonts w:ascii="Times New Roman" w:eastAsia="Calibri" w:hAnsi="Times New Roman" w:cs="Times New Roman"/>
                  <w:color w:val="0000FF"/>
                  <w:u w:val="single"/>
                  <w:lang w:val="en-US"/>
                </w:rPr>
                <w:t>bfe</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12</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Геометрическая вероятность. Случайный выбор точки из фигуры на плоскости, из отрезка, из дуги окружности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5</w:t>
              </w:r>
              <w:r w:rsidRPr="0041454C">
                <w:rPr>
                  <w:rFonts w:ascii="Times New Roman" w:eastAsia="Calibri" w:hAnsi="Times New Roman" w:cs="Times New Roman"/>
                  <w:color w:val="0000FF"/>
                  <w:u w:val="single"/>
                  <w:lang w:val="en-US"/>
                </w:rPr>
                <w:t>e</w:t>
              </w:r>
              <w:r w:rsidRPr="0041454C">
                <w:rPr>
                  <w:rFonts w:ascii="Times New Roman" w:eastAsia="Calibri" w:hAnsi="Times New Roman" w:cs="Times New Roman"/>
                  <w:color w:val="0000FF"/>
                  <w:u w:val="single"/>
                </w:rPr>
                <w:t>10</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13</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Испытание. Успех и неудача. Серия испытаний до первого успеха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6162</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14</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Испытание. Успех и неудача. Серия испытаний до первого успеха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6356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15</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Испытание. Успех и неудача. Серия испытаний до первого успеха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16</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Испытания Бернулли. Вероятности событий в серии испытаний Бернулли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64</w:t>
              </w:r>
              <w:r w:rsidRPr="0041454C">
                <w:rPr>
                  <w:rFonts w:ascii="Times New Roman" w:eastAsia="Calibri" w:hAnsi="Times New Roman" w:cs="Times New Roman"/>
                  <w:color w:val="0000FF"/>
                  <w:u w:val="single"/>
                  <w:lang w:val="en-US"/>
                </w:rPr>
                <w:t>d</w:t>
              </w:r>
              <w:r w:rsidRPr="0041454C">
                <w:rPr>
                  <w:rFonts w:ascii="Times New Roman" w:eastAsia="Calibri" w:hAnsi="Times New Roman" w:cs="Times New Roman"/>
                  <w:color w:val="0000FF"/>
                  <w:u w:val="single"/>
                </w:rPr>
                <w:t>2</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17</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Испытания Бернулли. Вероятности событий в серии испытаний Бернулли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6680</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18</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Практическая работа "Испытания Бернулли"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67</w:t>
              </w:r>
              <w:r w:rsidRPr="0041454C">
                <w:rPr>
                  <w:rFonts w:ascii="Times New Roman" w:eastAsia="Calibri" w:hAnsi="Times New Roman" w:cs="Times New Roman"/>
                  <w:color w:val="0000FF"/>
                  <w:u w:val="single"/>
                  <w:lang w:val="en-US"/>
                </w:rPr>
                <w:t>de</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19</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Случайная величина и распределение вероятностей</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6</w:t>
              </w:r>
              <w:r w:rsidRPr="0041454C">
                <w:rPr>
                  <w:rFonts w:ascii="Times New Roman" w:eastAsia="Calibri" w:hAnsi="Times New Roman" w:cs="Times New Roman"/>
                  <w:color w:val="0000FF"/>
                  <w:u w:val="single"/>
                  <w:lang w:val="en-US"/>
                </w:rPr>
                <w:t>b</w:t>
              </w:r>
              <w:r w:rsidRPr="0041454C">
                <w:rPr>
                  <w:rFonts w:ascii="Times New Roman" w:eastAsia="Calibri" w:hAnsi="Times New Roman" w:cs="Times New Roman"/>
                  <w:color w:val="0000FF"/>
                  <w:u w:val="single"/>
                </w:rPr>
                <w:t>44</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20</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Математическое ожидание и дисперсия случайной величины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6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6</w:t>
              </w:r>
              <w:r w:rsidRPr="0041454C">
                <w:rPr>
                  <w:rFonts w:ascii="Times New Roman" w:eastAsia="Calibri" w:hAnsi="Times New Roman" w:cs="Times New Roman"/>
                  <w:color w:val="0000FF"/>
                  <w:u w:val="single"/>
                  <w:lang w:val="en-US"/>
                </w:rPr>
                <w:t>da</w:t>
              </w:r>
              <w:r w:rsidRPr="0041454C">
                <w:rPr>
                  <w:rFonts w:ascii="Times New Roman" w:eastAsia="Calibri" w:hAnsi="Times New Roman" w:cs="Times New Roman"/>
                  <w:color w:val="0000FF"/>
                  <w:u w:val="single"/>
                </w:rPr>
                <w:t>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21</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Примеры математического ожидания как теоретического среднего значения величины</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6</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86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22</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Понятие о законе больших чисел</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72</w:t>
              </w:r>
              <w:r w:rsidRPr="0041454C">
                <w:rPr>
                  <w:rFonts w:ascii="Times New Roman" w:eastAsia="Calibri" w:hAnsi="Times New Roman" w:cs="Times New Roman"/>
                  <w:color w:val="0000FF"/>
                  <w:u w:val="single"/>
                  <w:lang w:val="en-US"/>
                </w:rPr>
                <w:t>c</w:t>
              </w:r>
              <w:r w:rsidRPr="0041454C">
                <w:rPr>
                  <w:rFonts w:ascii="Times New Roman" w:eastAsia="Calibri" w:hAnsi="Times New Roman" w:cs="Times New Roman"/>
                  <w:color w:val="0000FF"/>
                  <w:u w:val="single"/>
                </w:rPr>
                <w:t>4</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23</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Измерение вероятностей с помощью частот</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2">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7652</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24</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Применение закона больших чисел</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3">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7116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25</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Обобщение, систематизация знаний. Представление данных</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4">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783</w:t>
              </w:r>
              <w:r w:rsidRPr="0041454C">
                <w:rPr>
                  <w:rFonts w:ascii="Times New Roman" w:eastAsia="Calibri" w:hAnsi="Times New Roman" w:cs="Times New Roman"/>
                  <w:color w:val="0000FF"/>
                  <w:u w:val="single"/>
                  <w:lang w:val="en-US"/>
                </w:rPr>
                <w:t>c</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26</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Обобщение, систематизация знаний. Описательная статистика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27</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Обобщение, систематизация знаний. Представление данных. </w:t>
            </w:r>
            <w:r w:rsidRPr="0041454C">
              <w:rPr>
                <w:rFonts w:ascii="Times New Roman" w:eastAsia="Calibri" w:hAnsi="Times New Roman" w:cs="Times New Roman"/>
                <w:color w:val="000000"/>
                <w:sz w:val="24"/>
                <w:lang w:val="en-US"/>
              </w:rPr>
              <w:t>Описательная статистика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5">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893</w:t>
              </w:r>
              <w:r w:rsidRPr="0041454C">
                <w:rPr>
                  <w:rFonts w:ascii="Times New Roman" w:eastAsia="Calibri" w:hAnsi="Times New Roman" w:cs="Times New Roman"/>
                  <w:color w:val="0000FF"/>
                  <w:u w:val="single"/>
                  <w:lang w:val="en-US"/>
                </w:rPr>
                <w:t>a</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28</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Обобщение, систематизация знаний. Вероятность случайного события</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6">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a</w:t>
              </w:r>
              <w:r w:rsidRPr="0041454C">
                <w:rPr>
                  <w:rFonts w:ascii="Times New Roman" w:eastAsia="Calibri" w:hAnsi="Times New Roman" w:cs="Times New Roman"/>
                  <w:color w:val="0000FF"/>
                  <w:u w:val="single"/>
                </w:rPr>
                <w:t>4</w:t>
              </w:r>
              <w:r w:rsidRPr="0041454C">
                <w:rPr>
                  <w:rFonts w:ascii="Times New Roman" w:eastAsia="Calibri" w:hAnsi="Times New Roman" w:cs="Times New Roman"/>
                  <w:color w:val="0000FF"/>
                  <w:u w:val="single"/>
                  <w:lang w:val="en-US"/>
                </w:rPr>
                <w:t>e</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29</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Обобщение, систематизация знаний. Вероятность случайного события. </w:t>
            </w:r>
            <w:r w:rsidRPr="0041454C">
              <w:rPr>
                <w:rFonts w:ascii="Times New Roman" w:eastAsia="Calibri" w:hAnsi="Times New Roman" w:cs="Times New Roman"/>
                <w:color w:val="000000"/>
                <w:sz w:val="24"/>
                <w:lang w:val="en-US"/>
              </w:rPr>
              <w:t>Элементы комбинаторики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7">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c</w:t>
              </w:r>
              <w:r w:rsidRPr="0041454C">
                <w:rPr>
                  <w:rFonts w:ascii="Times New Roman" w:eastAsia="Calibri" w:hAnsi="Times New Roman" w:cs="Times New Roman"/>
                  <w:color w:val="0000FF"/>
                  <w:u w:val="single"/>
                </w:rPr>
                <w:t>9</w:t>
              </w:r>
              <w:r w:rsidRPr="0041454C">
                <w:rPr>
                  <w:rFonts w:ascii="Times New Roman" w:eastAsia="Calibri" w:hAnsi="Times New Roman" w:cs="Times New Roman"/>
                  <w:color w:val="0000FF"/>
                  <w:u w:val="single"/>
                  <w:lang w:val="en-US"/>
                </w:rPr>
                <w:t>c</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30</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Обобщение, систематизация знаний. Элементы комбинаторики</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8">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7</w:t>
              </w:r>
              <w:r w:rsidRPr="0041454C">
                <w:rPr>
                  <w:rFonts w:ascii="Times New Roman" w:eastAsia="Calibri" w:hAnsi="Times New Roman" w:cs="Times New Roman"/>
                  <w:color w:val="0000FF"/>
                  <w:u w:val="single"/>
                  <w:lang w:val="en-US"/>
                </w:rPr>
                <w:t>e</w:t>
              </w:r>
              <w:r w:rsidRPr="0041454C">
                <w:rPr>
                  <w:rFonts w:ascii="Times New Roman" w:eastAsia="Calibri" w:hAnsi="Times New Roman" w:cs="Times New Roman"/>
                  <w:color w:val="0000FF"/>
                  <w:u w:val="single"/>
                </w:rPr>
                <w:t>54</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31</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rPr>
              <w:t xml:space="preserve">Обобщение, систематизация знаний. Элементы комбинаторики. </w:t>
            </w:r>
            <w:r w:rsidRPr="0041454C">
              <w:rPr>
                <w:rFonts w:ascii="Times New Roman" w:eastAsia="Calibri" w:hAnsi="Times New Roman" w:cs="Times New Roman"/>
                <w:color w:val="000000"/>
                <w:sz w:val="24"/>
                <w:lang w:val="en-US"/>
              </w:rPr>
              <w:t>Случайные величины и распределения</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79">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8408</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32</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Обобщение, систематизация знаний. Случайные величины и распределения</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80">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861</w:t>
              </w:r>
              <w:r w:rsidRPr="0041454C">
                <w:rPr>
                  <w:rFonts w:ascii="Times New Roman" w:eastAsia="Calibri" w:hAnsi="Times New Roman" w:cs="Times New Roman"/>
                  <w:color w:val="0000FF"/>
                  <w:u w:val="single"/>
                  <w:lang w:val="en-US"/>
                </w:rPr>
                <w:t>a</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33</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Итоговая контрольная работа</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 xml:space="preserve">Библиотека ЦОК </w:t>
            </w:r>
            <w:hyperlink r:id="rId481">
              <w:r w:rsidRPr="0041454C">
                <w:rPr>
                  <w:rFonts w:ascii="Times New Roman" w:eastAsia="Calibri" w:hAnsi="Times New Roman" w:cs="Times New Roman"/>
                  <w:color w:val="0000FF"/>
                  <w:u w:val="single"/>
                  <w:lang w:val="en-US"/>
                </w:rPr>
                <w:t>https</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m</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edsoo</w:t>
              </w:r>
              <w:r w:rsidRPr="0041454C">
                <w:rPr>
                  <w:rFonts w:ascii="Times New Roman" w:eastAsia="Calibri" w:hAnsi="Times New Roman" w:cs="Times New Roman"/>
                  <w:color w:val="0000FF"/>
                  <w:u w:val="single"/>
                </w:rPr>
                <w:t>.</w:t>
              </w:r>
              <w:r w:rsidRPr="0041454C">
                <w:rPr>
                  <w:rFonts w:ascii="Times New Roman" w:eastAsia="Calibri" w:hAnsi="Times New Roman" w:cs="Times New Roman"/>
                  <w:color w:val="0000FF"/>
                  <w:u w:val="single"/>
                  <w:lang w:val="en-US"/>
                </w:rPr>
                <w:t>ru</w:t>
              </w:r>
              <w:r w:rsidRPr="0041454C">
                <w:rPr>
                  <w:rFonts w:ascii="Times New Roman" w:eastAsia="Calibri" w:hAnsi="Times New Roman" w:cs="Times New Roman"/>
                  <w:color w:val="0000FF"/>
                  <w:u w:val="single"/>
                </w:rPr>
                <w:t>/863</w:t>
              </w:r>
              <w:r w:rsidRPr="0041454C">
                <w:rPr>
                  <w:rFonts w:ascii="Times New Roman" w:eastAsia="Calibri" w:hAnsi="Times New Roman" w:cs="Times New Roman"/>
                  <w:color w:val="0000FF"/>
                  <w:u w:val="single"/>
                  <w:lang w:val="en-US"/>
                </w:rPr>
                <w:t>f</w:t>
              </w:r>
              <w:r w:rsidRPr="0041454C">
                <w:rPr>
                  <w:rFonts w:ascii="Times New Roman" w:eastAsia="Calibri" w:hAnsi="Times New Roman" w:cs="Times New Roman"/>
                  <w:color w:val="0000FF"/>
                  <w:u w:val="single"/>
                </w:rPr>
                <w:t>8</w:t>
              </w:r>
              <w:r w:rsidRPr="0041454C">
                <w:rPr>
                  <w:rFonts w:ascii="Times New Roman" w:eastAsia="Calibri" w:hAnsi="Times New Roman" w:cs="Times New Roman"/>
                  <w:color w:val="0000FF"/>
                  <w:u w:val="single"/>
                  <w:lang w:val="en-US"/>
                </w:rPr>
                <w:t>b</w:t>
              </w:r>
              <w:r w:rsidRPr="0041454C">
                <w:rPr>
                  <w:rFonts w:ascii="Times New Roman" w:eastAsia="Calibri" w:hAnsi="Times New Roman" w:cs="Times New Roman"/>
                  <w:color w:val="0000FF"/>
                  <w:u w:val="single"/>
                </w:rPr>
                <w:t>56</w:t>
              </w:r>
            </w:hyperlink>
          </w:p>
        </w:tc>
      </w:tr>
      <w:tr w:rsidR="0041454C" w:rsidRPr="0041454C" w:rsidTr="00DF2192">
        <w:trPr>
          <w:trHeight w:val="144"/>
          <w:tblCellSpacing w:w="0" w:type="dxa"/>
        </w:trPr>
        <w:tc>
          <w:tcPr>
            <w:tcW w:w="400" w:type="dxa"/>
            <w:tcMar>
              <w:top w:w="50" w:type="dxa"/>
              <w:left w:w="100" w:type="dxa"/>
            </w:tcMar>
            <w:vAlign w:val="center"/>
          </w:tcPr>
          <w:p w:rsidR="0041454C" w:rsidRPr="0041454C" w:rsidRDefault="0041454C" w:rsidP="0041454C">
            <w:pPr>
              <w:spacing w:after="0" w:line="276" w:lineRule="auto"/>
              <w:rPr>
                <w:rFonts w:ascii="Calibri" w:eastAsia="Calibri" w:hAnsi="Calibri" w:cs="Times New Roman"/>
                <w:lang w:val="en-US"/>
              </w:rPr>
            </w:pPr>
            <w:r w:rsidRPr="0041454C">
              <w:rPr>
                <w:rFonts w:ascii="Times New Roman" w:eastAsia="Calibri" w:hAnsi="Times New Roman" w:cs="Times New Roman"/>
                <w:color w:val="000000"/>
                <w:sz w:val="24"/>
                <w:lang w:val="en-US"/>
              </w:rPr>
              <w:t>34</w:t>
            </w:r>
          </w:p>
        </w:tc>
        <w:tc>
          <w:tcPr>
            <w:tcW w:w="2816"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r w:rsidRPr="0041454C">
              <w:rPr>
                <w:rFonts w:ascii="Times New Roman" w:eastAsia="Calibri" w:hAnsi="Times New Roman" w:cs="Times New Roman"/>
                <w:color w:val="000000"/>
                <w:sz w:val="24"/>
                <w:lang w:val="en-US"/>
              </w:rPr>
              <w:t>Обобщение, систематизация знаний</w:t>
            </w:r>
          </w:p>
        </w:tc>
        <w:tc>
          <w:tcPr>
            <w:tcW w:w="8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lang w:val="en-US"/>
              </w:rPr>
            </w:pPr>
          </w:p>
        </w:tc>
      </w:tr>
      <w:tr w:rsidR="0041454C" w:rsidRPr="0041454C" w:rsidTr="00DF2192">
        <w:trPr>
          <w:trHeight w:val="144"/>
          <w:tblCellSpacing w:w="0" w:type="dxa"/>
        </w:trPr>
        <w:tc>
          <w:tcPr>
            <w:tcW w:w="0" w:type="auto"/>
            <w:gridSpan w:val="2"/>
            <w:tcMar>
              <w:top w:w="50" w:type="dxa"/>
              <w:left w:w="100" w:type="dxa"/>
            </w:tcMar>
            <w:vAlign w:val="center"/>
          </w:tcPr>
          <w:p w:rsidR="0041454C" w:rsidRPr="0041454C" w:rsidRDefault="0041454C" w:rsidP="0041454C">
            <w:pPr>
              <w:spacing w:after="0" w:line="276" w:lineRule="auto"/>
              <w:ind w:left="135"/>
              <w:rPr>
                <w:rFonts w:ascii="Calibri" w:eastAsia="Calibri" w:hAnsi="Calibri" w:cs="Times New Roman"/>
              </w:rPr>
            </w:pPr>
            <w:r w:rsidRPr="0041454C">
              <w:rPr>
                <w:rFonts w:ascii="Times New Roman" w:eastAsia="Calibri" w:hAnsi="Times New Roman" w:cs="Times New Roman"/>
                <w:color w:val="000000"/>
                <w:sz w:val="24"/>
              </w:rPr>
              <w:t>ОБЩЕЕ КОЛИЧЕСТВО ЧАСОВ ПО ПРОГРАММЕ</w:t>
            </w:r>
          </w:p>
        </w:tc>
        <w:tc>
          <w:tcPr>
            <w:tcW w:w="1366"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rPr>
              <w:t xml:space="preserve"> </w:t>
            </w:r>
            <w:r w:rsidRPr="0041454C">
              <w:rPr>
                <w:rFonts w:ascii="Times New Roman" w:eastAsia="Calibri" w:hAnsi="Times New Roman" w:cs="Times New Roman"/>
                <w:color w:val="000000"/>
                <w:sz w:val="24"/>
                <w:lang w:val="en-US"/>
              </w:rPr>
              <w:t xml:space="preserve">34 </w:t>
            </w:r>
          </w:p>
        </w:tc>
        <w:tc>
          <w:tcPr>
            <w:tcW w:w="1573"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1 </w:t>
            </w:r>
          </w:p>
        </w:tc>
        <w:tc>
          <w:tcPr>
            <w:tcW w:w="1669" w:type="dxa"/>
            <w:tcMar>
              <w:top w:w="50" w:type="dxa"/>
              <w:left w:w="100" w:type="dxa"/>
            </w:tcMar>
            <w:vAlign w:val="center"/>
          </w:tcPr>
          <w:p w:rsidR="0041454C" w:rsidRPr="0041454C" w:rsidRDefault="0041454C" w:rsidP="0041454C">
            <w:pPr>
              <w:spacing w:after="0" w:line="276" w:lineRule="auto"/>
              <w:ind w:left="135"/>
              <w:jc w:val="center"/>
              <w:rPr>
                <w:rFonts w:ascii="Calibri" w:eastAsia="Calibri" w:hAnsi="Calibri" w:cs="Times New Roman"/>
                <w:lang w:val="en-US"/>
              </w:rPr>
            </w:pPr>
            <w:r w:rsidRPr="0041454C">
              <w:rPr>
                <w:rFonts w:ascii="Times New Roman" w:eastAsia="Calibri" w:hAnsi="Times New Roman" w:cs="Times New Roman"/>
                <w:color w:val="000000"/>
                <w:sz w:val="24"/>
                <w:lang w:val="en-US"/>
              </w:rPr>
              <w:t xml:space="preserve"> 2 </w:t>
            </w:r>
          </w:p>
        </w:tc>
        <w:tc>
          <w:tcPr>
            <w:tcW w:w="0" w:type="auto"/>
            <w:gridSpan w:val="2"/>
            <w:tcMar>
              <w:top w:w="50" w:type="dxa"/>
              <w:left w:w="100" w:type="dxa"/>
            </w:tcMar>
            <w:vAlign w:val="center"/>
          </w:tcPr>
          <w:p w:rsidR="0041454C" w:rsidRPr="0041454C" w:rsidRDefault="0041454C" w:rsidP="0041454C">
            <w:pPr>
              <w:spacing w:after="200" w:line="276" w:lineRule="auto"/>
              <w:rPr>
                <w:rFonts w:ascii="Calibri" w:eastAsia="Calibri" w:hAnsi="Calibri" w:cs="Times New Roman"/>
                <w:lang w:val="en-US"/>
              </w:rPr>
            </w:pPr>
          </w:p>
        </w:tc>
      </w:tr>
    </w:tbl>
    <w:p w:rsidR="0041454C" w:rsidRPr="0041454C" w:rsidRDefault="0041454C" w:rsidP="0041454C">
      <w:pPr>
        <w:spacing w:after="200" w:line="276" w:lineRule="auto"/>
        <w:rPr>
          <w:rFonts w:ascii="Calibri" w:eastAsia="Calibri" w:hAnsi="Calibri" w:cs="Times New Roman"/>
          <w:lang w:val="en-US"/>
        </w:rPr>
        <w:sectPr w:rsidR="0041454C" w:rsidRPr="0041454C">
          <w:pgSz w:w="16383" w:h="11906" w:orient="landscape"/>
          <w:pgMar w:top="1134" w:right="850" w:bottom="1134" w:left="1701" w:header="720" w:footer="720" w:gutter="0"/>
          <w:cols w:space="720"/>
        </w:sectPr>
      </w:pPr>
    </w:p>
    <w:p w:rsidR="0041454C" w:rsidRPr="0041454C" w:rsidRDefault="0041454C" w:rsidP="0041454C">
      <w:pPr>
        <w:spacing w:after="200" w:line="276" w:lineRule="auto"/>
        <w:rPr>
          <w:rFonts w:ascii="Calibri" w:eastAsia="Calibri" w:hAnsi="Calibri" w:cs="Times New Roman"/>
          <w:lang w:val="en-US"/>
        </w:rPr>
        <w:sectPr w:rsidR="0041454C" w:rsidRPr="0041454C">
          <w:pgSz w:w="16383" w:h="11906" w:orient="landscape"/>
          <w:pgMar w:top="1134" w:right="850" w:bottom="1134" w:left="1701" w:header="720" w:footer="720" w:gutter="0"/>
          <w:cols w:space="720"/>
        </w:sectPr>
      </w:pPr>
      <w:bookmarkStart w:id="75" w:name="block-37744614"/>
    </w:p>
    <w:bookmarkEnd w:id="75"/>
    <w:p w:rsidR="0041454C" w:rsidRPr="0041454C" w:rsidRDefault="0041454C" w:rsidP="0041454C">
      <w:pPr>
        <w:spacing w:after="0" w:line="276" w:lineRule="auto"/>
        <w:ind w:left="120"/>
        <w:rPr>
          <w:rFonts w:ascii="Calibri" w:eastAsia="Calibri" w:hAnsi="Calibri" w:cs="Times New Roman"/>
        </w:rPr>
      </w:pPr>
      <w:r w:rsidRPr="0041454C">
        <w:rPr>
          <w:rFonts w:ascii="Times New Roman" w:eastAsia="Calibri" w:hAnsi="Times New Roman" w:cs="Times New Roman"/>
          <w:b/>
          <w:color w:val="000000"/>
          <w:sz w:val="28"/>
        </w:rPr>
        <w:t>УЧЕБНО-МЕТОДИЧЕСКОЕ ОБЕСПЕЧЕНИЕ ОБРАЗОВАТЕЛЬНОГО ПРОЦЕССА</w:t>
      </w:r>
    </w:p>
    <w:p w:rsidR="0041454C" w:rsidRPr="0041454C" w:rsidRDefault="0041454C" w:rsidP="0041454C">
      <w:pPr>
        <w:spacing w:after="0" w:line="480" w:lineRule="auto"/>
        <w:ind w:left="120"/>
        <w:rPr>
          <w:rFonts w:ascii="Calibri" w:eastAsia="Calibri" w:hAnsi="Calibri" w:cs="Times New Roman"/>
        </w:rPr>
      </w:pPr>
      <w:r w:rsidRPr="0041454C">
        <w:rPr>
          <w:rFonts w:ascii="Times New Roman" w:eastAsia="Calibri" w:hAnsi="Times New Roman" w:cs="Times New Roman"/>
          <w:b/>
          <w:color w:val="000000"/>
          <w:sz w:val="28"/>
        </w:rPr>
        <w:t>ОБЯЗАТЕЛЬНЫЕ УЧЕБНЫЕ МАТЕРИАЛЫ ДЛЯ УЧЕНИКА</w:t>
      </w:r>
    </w:p>
    <w:p w:rsidR="0041454C" w:rsidRPr="0041454C" w:rsidRDefault="0041454C" w:rsidP="0041454C">
      <w:pPr>
        <w:spacing w:after="0" w:line="480" w:lineRule="auto"/>
        <w:ind w:left="120"/>
        <w:rPr>
          <w:rFonts w:ascii="Calibri" w:eastAsia="Calibri" w:hAnsi="Calibri" w:cs="Times New Roman"/>
        </w:rPr>
      </w:pPr>
    </w:p>
    <w:p w:rsidR="0041454C" w:rsidRPr="0041454C" w:rsidRDefault="0041454C" w:rsidP="0041454C">
      <w:pPr>
        <w:spacing w:after="0" w:line="480" w:lineRule="auto"/>
        <w:ind w:left="120"/>
        <w:rPr>
          <w:rFonts w:ascii="Calibri" w:eastAsia="Calibri" w:hAnsi="Calibri" w:cs="Times New Roman"/>
        </w:rPr>
      </w:pPr>
    </w:p>
    <w:p w:rsidR="0041454C" w:rsidRPr="0041454C" w:rsidRDefault="0041454C" w:rsidP="0041454C">
      <w:pPr>
        <w:spacing w:after="0" w:line="276" w:lineRule="auto"/>
        <w:ind w:left="120"/>
        <w:rPr>
          <w:rFonts w:ascii="Calibri" w:eastAsia="Calibri" w:hAnsi="Calibri" w:cs="Times New Roman"/>
        </w:rPr>
      </w:pPr>
    </w:p>
    <w:p w:rsidR="0041454C" w:rsidRPr="0041454C" w:rsidRDefault="0041454C" w:rsidP="0041454C">
      <w:pPr>
        <w:spacing w:after="0" w:line="480" w:lineRule="auto"/>
        <w:ind w:left="120"/>
        <w:rPr>
          <w:rFonts w:ascii="Calibri" w:eastAsia="Calibri" w:hAnsi="Calibri" w:cs="Times New Roman"/>
        </w:rPr>
      </w:pPr>
      <w:r w:rsidRPr="0041454C">
        <w:rPr>
          <w:rFonts w:ascii="Times New Roman" w:eastAsia="Calibri" w:hAnsi="Times New Roman" w:cs="Times New Roman"/>
          <w:b/>
          <w:color w:val="000000"/>
          <w:sz w:val="28"/>
        </w:rPr>
        <w:t>МЕТОДИЧЕСКИЕ МАТЕРИАЛЫ ДЛЯ УЧИТЕЛЯ</w:t>
      </w:r>
    </w:p>
    <w:p w:rsidR="0041454C" w:rsidRPr="0041454C" w:rsidRDefault="0041454C" w:rsidP="0041454C">
      <w:pPr>
        <w:spacing w:after="0" w:line="480" w:lineRule="auto"/>
        <w:ind w:left="120"/>
        <w:rPr>
          <w:rFonts w:ascii="Calibri" w:eastAsia="Calibri" w:hAnsi="Calibri" w:cs="Times New Roman"/>
        </w:rPr>
      </w:pPr>
    </w:p>
    <w:p w:rsidR="0041454C" w:rsidRPr="0041454C" w:rsidRDefault="0041454C" w:rsidP="0041454C">
      <w:pPr>
        <w:spacing w:after="0" w:line="276" w:lineRule="auto"/>
        <w:ind w:left="120"/>
        <w:rPr>
          <w:rFonts w:ascii="Calibri" w:eastAsia="Calibri" w:hAnsi="Calibri" w:cs="Times New Roman"/>
        </w:rPr>
      </w:pPr>
    </w:p>
    <w:p w:rsidR="0041454C" w:rsidRPr="0041454C" w:rsidRDefault="0041454C" w:rsidP="0041454C">
      <w:pPr>
        <w:spacing w:after="0" w:line="480" w:lineRule="auto"/>
        <w:ind w:left="120"/>
        <w:rPr>
          <w:rFonts w:ascii="Calibri" w:eastAsia="Calibri" w:hAnsi="Calibri" w:cs="Times New Roman"/>
        </w:rPr>
      </w:pPr>
      <w:r w:rsidRPr="0041454C">
        <w:rPr>
          <w:rFonts w:ascii="Times New Roman" w:eastAsia="Calibri" w:hAnsi="Times New Roman" w:cs="Times New Roman"/>
          <w:b/>
          <w:color w:val="000000"/>
          <w:sz w:val="28"/>
        </w:rPr>
        <w:t>ЦИФРОВЫЕ ОБРАЗОВАТЕЛЬНЫЕ РЕСУРСЫ И РЕСУРСЫ СЕТИ ИНТЕРНЕТ</w:t>
      </w:r>
    </w:p>
    <w:p w:rsidR="0041454C" w:rsidRPr="0041454C" w:rsidRDefault="0041454C" w:rsidP="0041454C">
      <w:pPr>
        <w:spacing w:after="0" w:line="480" w:lineRule="auto"/>
        <w:ind w:left="120"/>
        <w:rPr>
          <w:rFonts w:ascii="Calibri" w:eastAsia="Calibri" w:hAnsi="Calibri" w:cs="Times New Roman"/>
        </w:rPr>
      </w:pPr>
    </w:p>
    <w:p w:rsidR="00232337" w:rsidRDefault="00232337"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Pr="00207FF0" w:rsidRDefault="00DF2192" w:rsidP="00DF2192">
      <w:pPr>
        <w:spacing w:after="0" w:line="276" w:lineRule="auto"/>
        <w:jc w:val="right"/>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Приложение №___</w:t>
      </w:r>
    </w:p>
    <w:p w:rsidR="00DF2192" w:rsidRPr="00207FF0" w:rsidRDefault="00DF2192" w:rsidP="00DF2192">
      <w:pPr>
        <w:spacing w:after="0" w:line="276" w:lineRule="auto"/>
        <w:rPr>
          <w:rFonts w:ascii="Times New Roman" w:eastAsia="Calibri" w:hAnsi="Times New Roman" w:cs="Times New Roman"/>
          <w:color w:val="000000"/>
          <w:sz w:val="24"/>
          <w:szCs w:val="28"/>
          <w:lang w:eastAsia="ru-RU"/>
        </w:rPr>
      </w:pPr>
    </w:p>
    <w:p w:rsidR="00DF2192" w:rsidRPr="00207FF0" w:rsidRDefault="00DF2192" w:rsidP="00DF2192">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DF2192" w:rsidRPr="00207FF0" w:rsidRDefault="00DF2192" w:rsidP="00DF2192">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DF2192" w:rsidRPr="00207FF0" w:rsidRDefault="00DF2192" w:rsidP="00DF2192">
      <w:pPr>
        <w:spacing w:after="0" w:line="276" w:lineRule="auto"/>
        <w:jc w:val="both"/>
        <w:rPr>
          <w:rFonts w:ascii="Times New Roman" w:eastAsia="Calibri" w:hAnsi="Times New Roman" w:cs="Times New Roman"/>
          <w:b/>
          <w:color w:val="000000"/>
          <w:sz w:val="24"/>
          <w:szCs w:val="24"/>
          <w:lang w:eastAsia="ru-RU"/>
        </w:rPr>
      </w:pPr>
    </w:p>
    <w:p w:rsidR="00DF2192" w:rsidRPr="00207FF0" w:rsidRDefault="00DF2192" w:rsidP="00DF2192">
      <w:pPr>
        <w:spacing w:after="0" w:line="276" w:lineRule="auto"/>
        <w:jc w:val="both"/>
        <w:rPr>
          <w:rFonts w:ascii="Times New Roman" w:eastAsia="Calibri" w:hAnsi="Times New Roman" w:cs="Times New Roman"/>
          <w:b/>
          <w:color w:val="000000"/>
          <w:sz w:val="24"/>
          <w:szCs w:val="24"/>
          <w:lang w:eastAsia="ru-RU"/>
        </w:rPr>
      </w:pPr>
    </w:p>
    <w:p w:rsidR="00DF2192" w:rsidRPr="00207FF0" w:rsidRDefault="00DF2192" w:rsidP="00DF2192">
      <w:pPr>
        <w:spacing w:after="0" w:line="276" w:lineRule="auto"/>
        <w:jc w:val="both"/>
        <w:rPr>
          <w:rFonts w:ascii="Times New Roman" w:eastAsia="Calibri" w:hAnsi="Times New Roman" w:cs="Times New Roman"/>
          <w:b/>
          <w:color w:val="000000"/>
          <w:sz w:val="24"/>
          <w:szCs w:val="24"/>
          <w:lang w:eastAsia="ru-RU"/>
        </w:rPr>
      </w:pPr>
    </w:p>
    <w:p w:rsidR="00DF2192" w:rsidRPr="00207FF0" w:rsidRDefault="00DF2192" w:rsidP="00DF2192">
      <w:pPr>
        <w:spacing w:after="0" w:line="276" w:lineRule="auto"/>
        <w:rPr>
          <w:rFonts w:ascii="Times New Roman" w:eastAsia="Calibri" w:hAnsi="Times New Roman" w:cs="Times New Roman"/>
          <w:b/>
          <w:color w:val="000000"/>
          <w:sz w:val="28"/>
          <w:szCs w:val="24"/>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28"/>
          <w:szCs w:val="24"/>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28"/>
          <w:szCs w:val="28"/>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36"/>
          <w:szCs w:val="28"/>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DF2192" w:rsidRPr="00207FF0" w:rsidRDefault="00DF2192" w:rsidP="00DF2192">
      <w:pPr>
        <w:spacing w:after="0" w:line="276" w:lineRule="auto"/>
        <w:jc w:val="center"/>
        <w:rPr>
          <w:rFonts w:ascii="Times New Roman" w:eastAsia="Calibri" w:hAnsi="Times New Roman" w:cs="Times New Roman"/>
          <w:b/>
          <w:color w:val="000000"/>
          <w:sz w:val="36"/>
          <w:szCs w:val="28"/>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28"/>
          <w:szCs w:val="28"/>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Вероятность и статистика</w:t>
      </w:r>
      <w:r w:rsidRPr="00207FF0">
        <w:rPr>
          <w:rFonts w:ascii="Times New Roman" w:eastAsia="Calibri" w:hAnsi="Times New Roman" w:cs="Times New Roman"/>
          <w:b/>
          <w:color w:val="000000"/>
          <w:sz w:val="28"/>
          <w:szCs w:val="28"/>
          <w:lang w:eastAsia="ru-RU"/>
        </w:rPr>
        <w:t>»</w:t>
      </w:r>
    </w:p>
    <w:p w:rsidR="00DF2192" w:rsidRDefault="00DF2192" w:rsidP="00DF2192">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Pr>
          <w:rFonts w:ascii="Times New Roman" w:eastAsia="Calibri" w:hAnsi="Times New Roman" w:cs="Times New Roman"/>
          <w:color w:val="000000"/>
          <w:sz w:val="28"/>
          <w:szCs w:val="28"/>
          <w:lang w:eastAsia="ru-RU"/>
        </w:rPr>
        <w:t>10</w:t>
      </w:r>
      <w:r w:rsidRPr="00207FF0">
        <w:rPr>
          <w:rFonts w:ascii="Times New Roman" w:eastAsia="Calibri" w:hAnsi="Times New Roman" w:cs="Times New Roman"/>
          <w:color w:val="000000"/>
          <w:sz w:val="28"/>
          <w:szCs w:val="28"/>
          <w:lang w:eastAsia="ru-RU"/>
        </w:rPr>
        <w:t xml:space="preserve"> класс</w:t>
      </w:r>
      <w:r>
        <w:rPr>
          <w:rFonts w:ascii="Times New Roman" w:eastAsia="Calibri" w:hAnsi="Times New Roman" w:cs="Times New Roman"/>
          <w:color w:val="000000"/>
          <w:sz w:val="28"/>
          <w:szCs w:val="28"/>
          <w:lang w:eastAsia="ru-RU"/>
        </w:rPr>
        <w:t>а</w:t>
      </w:r>
    </w:p>
    <w:p w:rsidR="00DF2192" w:rsidRDefault="00DF2192" w:rsidP="00DF2192">
      <w:pPr>
        <w:spacing w:after="0" w:line="276" w:lineRule="auto"/>
        <w:jc w:val="center"/>
        <w:rPr>
          <w:rFonts w:ascii="Times New Roman" w:eastAsia="Calibri" w:hAnsi="Times New Roman" w:cs="Times New Roman"/>
          <w:color w:val="000000"/>
          <w:sz w:val="28"/>
          <w:szCs w:val="28"/>
          <w:lang w:eastAsia="ru-RU"/>
        </w:rPr>
      </w:pPr>
    </w:p>
    <w:p w:rsidR="00DF2192" w:rsidRPr="00207FF0" w:rsidRDefault="00DF2192" w:rsidP="00DF2192">
      <w:pPr>
        <w:spacing w:after="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(Углубленный уровень)</w:t>
      </w:r>
    </w:p>
    <w:p w:rsidR="00DF2192" w:rsidRPr="00207FF0" w:rsidRDefault="00DF2192" w:rsidP="00DF2192">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DF2192" w:rsidRPr="00207FF0" w:rsidRDefault="00DF2192" w:rsidP="00DF2192">
      <w:pPr>
        <w:spacing w:after="0" w:line="276" w:lineRule="auto"/>
        <w:jc w:val="center"/>
        <w:rPr>
          <w:rFonts w:ascii="Times New Roman" w:eastAsia="Calibri" w:hAnsi="Times New Roman" w:cs="Times New Roman"/>
          <w:color w:val="000000"/>
          <w:sz w:val="28"/>
          <w:szCs w:val="28"/>
          <w:lang w:eastAsia="ru-RU"/>
        </w:rPr>
      </w:pPr>
    </w:p>
    <w:p w:rsidR="00DF2192" w:rsidRPr="00207FF0" w:rsidRDefault="00DF2192" w:rsidP="00DF2192">
      <w:pPr>
        <w:spacing w:after="0" w:line="276" w:lineRule="auto"/>
        <w:jc w:val="center"/>
        <w:rPr>
          <w:rFonts w:ascii="Times New Roman" w:eastAsia="Calibri" w:hAnsi="Times New Roman" w:cs="Times New Roman"/>
          <w:color w:val="000000"/>
          <w:sz w:val="28"/>
          <w:szCs w:val="28"/>
          <w:lang w:eastAsia="ru-RU"/>
        </w:rPr>
      </w:pPr>
    </w:p>
    <w:p w:rsidR="00DF2192" w:rsidRPr="00207FF0" w:rsidRDefault="00DF2192" w:rsidP="00DF2192">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DF2192" w:rsidRPr="00207FF0" w:rsidRDefault="00DF2192" w:rsidP="00DF2192">
      <w:pPr>
        <w:spacing w:after="0" w:line="276" w:lineRule="auto"/>
        <w:jc w:val="both"/>
        <w:rPr>
          <w:rFonts w:ascii="Times New Roman" w:eastAsia="Calibri" w:hAnsi="Times New Roman" w:cs="Times New Roman"/>
          <w:b/>
          <w:color w:val="000000"/>
          <w:sz w:val="24"/>
          <w:szCs w:val="24"/>
          <w:lang w:eastAsia="ru-RU"/>
        </w:rPr>
      </w:pPr>
    </w:p>
    <w:p w:rsidR="00DF2192" w:rsidRPr="00207FF0" w:rsidRDefault="00DF2192" w:rsidP="00DF2192">
      <w:pPr>
        <w:spacing w:after="0" w:line="276" w:lineRule="auto"/>
        <w:jc w:val="both"/>
        <w:rPr>
          <w:rFonts w:ascii="Times New Roman" w:eastAsia="Calibri" w:hAnsi="Times New Roman" w:cs="Times New Roman"/>
          <w:color w:val="000000"/>
          <w:sz w:val="24"/>
          <w:szCs w:val="24"/>
          <w:lang w:eastAsia="ru-RU"/>
        </w:rPr>
      </w:pPr>
    </w:p>
    <w:p w:rsidR="00DF2192" w:rsidRPr="00207FF0" w:rsidRDefault="00DF2192" w:rsidP="00DF2192">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F30751"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b/>
          <w:color w:val="000000"/>
          <w:sz w:val="24"/>
          <w:szCs w:val="24"/>
          <w:lang w:eastAsia="ru-RU"/>
        </w:rPr>
        <w:t>Нальчик, 25</w:t>
      </w:r>
    </w:p>
    <w:p w:rsidR="00DF2192" w:rsidRDefault="00DF2192" w:rsidP="00DF2192">
      <w:pPr>
        <w:spacing w:after="0" w:line="264" w:lineRule="auto"/>
        <w:ind w:left="120"/>
        <w:jc w:val="both"/>
        <w:rPr>
          <w:rFonts w:ascii="Times New Roman" w:hAnsi="Times New Roman" w:cs="Times New Roman"/>
        </w:rPr>
      </w:pPr>
    </w:p>
    <w:p w:rsidR="00DF2192" w:rsidRPr="00DF2192" w:rsidRDefault="00DF2192" w:rsidP="00DF2192">
      <w:pPr>
        <w:spacing w:after="0" w:line="264" w:lineRule="auto"/>
        <w:ind w:left="120"/>
        <w:jc w:val="center"/>
        <w:rPr>
          <w:rFonts w:ascii="Calibri" w:eastAsia="Calibri" w:hAnsi="Calibri" w:cs="Times New Roman"/>
        </w:rPr>
      </w:pPr>
      <w:r w:rsidRPr="00DF2192">
        <w:rPr>
          <w:rFonts w:ascii="Times New Roman" w:eastAsia="Calibri" w:hAnsi="Times New Roman" w:cs="Times New Roman"/>
          <w:b/>
          <w:color w:val="000000"/>
          <w:sz w:val="28"/>
        </w:rPr>
        <w:t>ПОЯСНИТЕЛЬНАЯ ЗАПИСКА</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социальных и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В соответствии с указанными целями в структуре учебного курса «Вероятность и статистика» на углублённом уровне выделены основные содержательные линии: «Случайные события и вероятности» и «Случайные величины и закон больших чисел».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Помимо основных линий в учебный курс включены элементы теории графов и теории множеств, необходимые для полноценного освоения материала данного учебного курса и смежных математических учебных курсов.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Темы, связанные с непрерывными случайными величинами и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 Эти элементы содержания развивают тему «Диаграммы рассеивания», изученную на уровне основного общего образования, и во многом опираются на сведения из курсов алгебры и геометрии.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Ещё один элемент содержания, который предлагается на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актуальным для будущих абитуриентов, поступающих на учебные специальности, связанные с общественными науками, психологией и управлением.</w:t>
      </w:r>
    </w:p>
    <w:p w:rsidR="00DF2192" w:rsidRPr="00DF2192" w:rsidRDefault="00DF2192" w:rsidP="00DF2192">
      <w:pPr>
        <w:spacing w:after="0" w:line="264" w:lineRule="auto"/>
        <w:ind w:firstLine="600"/>
        <w:jc w:val="both"/>
        <w:rPr>
          <w:rFonts w:ascii="Calibri" w:eastAsia="Calibri" w:hAnsi="Calibri" w:cs="Times New Roman"/>
        </w:rPr>
      </w:pPr>
      <w:bookmarkStart w:id="76" w:name="b36699e0-a848-4276-9295-9131bc7b4ab1"/>
      <w:r w:rsidRPr="00DF2192">
        <w:rPr>
          <w:rFonts w:ascii="Times New Roman" w:eastAsia="Calibri" w:hAnsi="Times New Roman" w:cs="Times New Roman"/>
          <w:color w:val="000000"/>
          <w:sz w:val="28"/>
        </w:rPr>
        <w:t>На изучение учебного курса «Вероятность и статистика» на углубленном уровне отводится</w:t>
      </w:r>
      <w:r>
        <w:rPr>
          <w:rFonts w:ascii="Times New Roman" w:eastAsia="Calibri" w:hAnsi="Times New Roman" w:cs="Times New Roman"/>
          <w:color w:val="000000"/>
          <w:sz w:val="28"/>
        </w:rPr>
        <w:t xml:space="preserve"> </w:t>
      </w:r>
      <w:r w:rsidRPr="00DF2192">
        <w:rPr>
          <w:rFonts w:ascii="Times New Roman" w:eastAsia="Calibri" w:hAnsi="Times New Roman" w:cs="Times New Roman"/>
          <w:color w:val="000000"/>
          <w:sz w:val="28"/>
        </w:rPr>
        <w:t>– 34 часа (1 час в неделю</w:t>
      </w:r>
      <w:bookmarkEnd w:id="76"/>
      <w:r>
        <w:rPr>
          <w:rFonts w:ascii="Times New Roman" w:eastAsia="Calibri" w:hAnsi="Times New Roman" w:cs="Times New Roman"/>
          <w:color w:val="000000"/>
          <w:sz w:val="28"/>
        </w:rPr>
        <w:t>).</w:t>
      </w:r>
    </w:p>
    <w:p w:rsidR="00DF2192" w:rsidRPr="00DF2192" w:rsidRDefault="00DF2192" w:rsidP="00DF2192">
      <w:pPr>
        <w:spacing w:after="200" w:line="276" w:lineRule="auto"/>
        <w:rPr>
          <w:rFonts w:ascii="Calibri" w:eastAsia="Calibri" w:hAnsi="Calibri" w:cs="Times New Roman"/>
        </w:rPr>
        <w:sectPr w:rsidR="00DF2192" w:rsidRPr="00DF2192">
          <w:pgSz w:w="11906" w:h="16383"/>
          <w:pgMar w:top="1134" w:right="850" w:bottom="1134" w:left="1701" w:header="720" w:footer="720" w:gutter="0"/>
          <w:cols w:space="720"/>
        </w:sectPr>
      </w:pPr>
      <w:bookmarkStart w:id="77" w:name="block-37758462"/>
    </w:p>
    <w:bookmarkEnd w:id="77"/>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СОДЕРЖАНИЕ ОБУЧЕНИЯ</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10 КЛАСС</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Граф, связный граф, пути в графе: циклы и цепи. Степень (валентность) вершины. Графы на плоскости. Деревья.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Операции над событиями: пересечение, объединение, противоположные события. Диаграммы Эйлера. Формула сложения вероятностей.</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Серия независимых испытаний Бернулли. Случайный выбор из конечной совокупности. </w:t>
      </w:r>
    </w:p>
    <w:p w:rsidR="00DF2192" w:rsidRPr="00DF2192" w:rsidRDefault="00DF2192" w:rsidP="00DF2192">
      <w:pPr>
        <w:spacing w:after="0" w:line="264" w:lineRule="auto"/>
        <w:ind w:firstLine="600"/>
        <w:jc w:val="both"/>
        <w:rPr>
          <w:rFonts w:ascii="Calibri" w:eastAsia="Calibri" w:hAnsi="Calibri" w:cs="Times New Roman"/>
        </w:rPr>
        <w:sectPr w:rsidR="00DF2192" w:rsidRPr="00DF2192">
          <w:pgSz w:w="11906" w:h="16383"/>
          <w:pgMar w:top="1134" w:right="850" w:bottom="1134" w:left="1701" w:header="720" w:footer="720" w:gutter="0"/>
          <w:cols w:space="720"/>
        </w:sectPr>
      </w:pPr>
      <w:r w:rsidRPr="00DF2192">
        <w:rPr>
          <w:rFonts w:ascii="Times New Roman" w:eastAsia="Calibri" w:hAnsi="Times New Roman" w:cs="Times New Roman"/>
          <w:color w:val="000000"/>
          <w:sz w:val="28"/>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bookmarkStart w:id="78" w:name="block-37758464"/>
    </w:p>
    <w:bookmarkEnd w:id="78"/>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ПЛАНИРУЕМЫЕ РЕЗУЛЬТАТЫ ОСВОЕНИЯ УЧЕБНОГО КУРСА «ВЕРОЯТНОСТЬ И СТАТИСТИКА» (УГЛУБЛЕННЫЙ УРОВЕНЬ) НА УРОВНЕ СРЕДНЕГО ОБЩЕГО ОБРАЗОВАНИЯ</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ЛИЧНОСТНЫЕ РЕЗУЛЬТАТЫ</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1) гражданского воспитания: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2) патриотического воспитания: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3) духовно-нравственного воспитания: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4) эстетического воспитания: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5) физического воспитания: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6) трудового воспитания: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7) экологического воспитания: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 xml:space="preserve">8) ценности научного познания: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МЕТАПРЕДМЕТНЫЕ РЕЗУЛЬТАТЫ</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Познавательные универсальные учебные действия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Базовые логические действия: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Базовые исследовательские действия: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прогнозировать возможное развитие процесса, а также выдвигать предположения о его развитии в новых условиях.</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Работа с информацией:</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выявлять дефициты информации, данных, необходимых для ответа на вопрос и для решения задачи;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структурировать информацию, представлять её в различных формах, иллюстрировать графически;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оценивать надёжность информации по самостоятельно сформулированным критериям.</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Коммуникативные универсальные учебные действия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Общение:</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Регулятивные универсальные учебные действия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Самоорганизация: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Самоконтроль, эмоциональный интеллект:</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Совместная деятельность:</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 xml:space="preserve">ПРЕДМЕТНЫЕ РЕЗУЛЬТАТЫ </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К концу </w:t>
      </w:r>
      <w:r w:rsidRPr="00DF2192">
        <w:rPr>
          <w:rFonts w:ascii="Times New Roman" w:eastAsia="Calibri" w:hAnsi="Times New Roman" w:cs="Times New Roman"/>
          <w:b/>
          <w:color w:val="000000"/>
          <w:sz w:val="28"/>
        </w:rPr>
        <w:t>10 класса</w:t>
      </w:r>
      <w:r w:rsidRPr="00DF2192">
        <w:rPr>
          <w:rFonts w:ascii="Times New Roman" w:eastAsia="Calibri" w:hAnsi="Times New Roman" w:cs="Times New Roman"/>
          <w:color w:val="000000"/>
          <w:sz w:val="28"/>
        </w:rPr>
        <w:t xml:space="preserve"> обучающийся научится: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свободно оперировать понятиями: граф, плоский граф, связный граф, путь в графе, цепь, цикл, дерево, степень вершины, дерево случайного эксперимента;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 </w:t>
      </w:r>
    </w:p>
    <w:p w:rsidR="00DF2192" w:rsidRPr="00DF2192" w:rsidRDefault="00DF2192" w:rsidP="00DF2192">
      <w:pPr>
        <w:spacing w:after="200" w:line="276" w:lineRule="auto"/>
        <w:rPr>
          <w:rFonts w:ascii="Calibri" w:eastAsia="Calibri" w:hAnsi="Calibri" w:cs="Times New Roman"/>
        </w:rPr>
        <w:sectPr w:rsidR="00DF2192" w:rsidRPr="00DF2192">
          <w:pgSz w:w="11906" w:h="16383"/>
          <w:pgMar w:top="1134" w:right="850" w:bottom="1134" w:left="1701" w:header="720" w:footer="720" w:gutter="0"/>
          <w:cols w:space="720"/>
        </w:sectPr>
      </w:pPr>
      <w:bookmarkStart w:id="79" w:name="block-37758463"/>
    </w:p>
    <w:bookmarkEnd w:id="79"/>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rPr>
        <w:t xml:space="preserve"> </w:t>
      </w:r>
      <w:r w:rsidRPr="00DF2192">
        <w:rPr>
          <w:rFonts w:ascii="Times New Roman" w:eastAsia="Calibri" w:hAnsi="Times New Roman" w:cs="Times New Roman"/>
          <w:b/>
          <w:color w:val="000000"/>
          <w:sz w:val="28"/>
          <w:lang w:val="en-US"/>
        </w:rPr>
        <w:t xml:space="preserve">ТЕМАТИЧЕСКОЕ ПЛАНИРОВАНИЕ </w:t>
      </w:r>
    </w:p>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9"/>
        <w:gridCol w:w="4644"/>
        <w:gridCol w:w="1544"/>
        <w:gridCol w:w="1843"/>
        <w:gridCol w:w="1912"/>
        <w:gridCol w:w="2662"/>
      </w:tblGrid>
      <w:tr w:rsidR="00DF2192" w:rsidRPr="00DF2192" w:rsidTr="00DF2192">
        <w:trPr>
          <w:trHeight w:val="144"/>
          <w:tblCellSpacing w:w="0" w:type="dxa"/>
        </w:trPr>
        <w:tc>
          <w:tcPr>
            <w:tcW w:w="466"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 п/п </w:t>
            </w:r>
          </w:p>
          <w:p w:rsidR="00DF2192" w:rsidRPr="00DF2192" w:rsidRDefault="00DF2192" w:rsidP="00DF2192">
            <w:pPr>
              <w:spacing w:after="0" w:line="276" w:lineRule="auto"/>
              <w:ind w:left="135"/>
              <w:rPr>
                <w:rFonts w:ascii="Calibri" w:eastAsia="Calibri" w:hAnsi="Calibri" w:cs="Times New Roman"/>
                <w:lang w:val="en-US"/>
              </w:rPr>
            </w:pPr>
          </w:p>
        </w:tc>
        <w:tc>
          <w:tcPr>
            <w:tcW w:w="2992"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Наименование разделов и тем программы </w:t>
            </w:r>
          </w:p>
          <w:p w:rsidR="00DF2192" w:rsidRPr="00DF2192" w:rsidRDefault="00DF2192" w:rsidP="00DF2192">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b/>
                <w:color w:val="000000"/>
                <w:sz w:val="24"/>
                <w:lang w:val="en-US"/>
              </w:rPr>
              <w:t>Количество часов</w:t>
            </w:r>
          </w:p>
        </w:tc>
        <w:tc>
          <w:tcPr>
            <w:tcW w:w="2662"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Электронные (цифровые) образовательные ресурсы </w:t>
            </w:r>
          </w:p>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98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Всего </w:t>
            </w:r>
          </w:p>
          <w:p w:rsidR="00DF2192" w:rsidRPr="00DF2192" w:rsidRDefault="00DF2192" w:rsidP="00DF2192">
            <w:pPr>
              <w:spacing w:after="0" w:line="276" w:lineRule="auto"/>
              <w:ind w:left="135"/>
              <w:rPr>
                <w:rFonts w:ascii="Calibri" w:eastAsia="Calibri" w:hAnsi="Calibri" w:cs="Times New Roman"/>
                <w:lang w:val="en-US"/>
              </w:rPr>
            </w:pPr>
          </w:p>
        </w:tc>
        <w:tc>
          <w:tcPr>
            <w:tcW w:w="170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Контрольные работы </w:t>
            </w:r>
          </w:p>
          <w:p w:rsidR="00DF2192" w:rsidRPr="00DF2192" w:rsidRDefault="00DF2192" w:rsidP="00DF2192">
            <w:pPr>
              <w:spacing w:after="0" w:line="276" w:lineRule="auto"/>
              <w:ind w:left="135"/>
              <w:rPr>
                <w:rFonts w:ascii="Calibri" w:eastAsia="Calibri" w:hAnsi="Calibri" w:cs="Times New Roman"/>
                <w:lang w:val="en-US"/>
              </w:rPr>
            </w:pPr>
          </w:p>
        </w:tc>
        <w:tc>
          <w:tcPr>
            <w:tcW w:w="1793"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Практические работы </w:t>
            </w:r>
          </w:p>
          <w:p w:rsidR="00DF2192" w:rsidRPr="00DF2192" w:rsidRDefault="00DF2192" w:rsidP="00DF2192">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r>
      <w:tr w:rsidR="00DF2192" w:rsidRPr="00DF2192" w:rsidTr="00DF2192">
        <w:trPr>
          <w:trHeight w:val="144"/>
          <w:tblCellSpacing w:w="0" w:type="dxa"/>
        </w:trPr>
        <w:tc>
          <w:tcPr>
            <w:tcW w:w="466"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w:t>
            </w:r>
          </w:p>
        </w:tc>
        <w:tc>
          <w:tcPr>
            <w:tcW w:w="299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Элементы теории графов</w:t>
            </w:r>
          </w:p>
        </w:tc>
        <w:tc>
          <w:tcPr>
            <w:tcW w:w="982"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3 </w:t>
            </w:r>
          </w:p>
        </w:tc>
        <w:tc>
          <w:tcPr>
            <w:tcW w:w="170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79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66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66"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w:t>
            </w:r>
          </w:p>
        </w:tc>
        <w:tc>
          <w:tcPr>
            <w:tcW w:w="299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Случайные опыты, случайные события и вероятности событий</w:t>
            </w:r>
          </w:p>
        </w:tc>
        <w:tc>
          <w:tcPr>
            <w:tcW w:w="982"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3 </w:t>
            </w:r>
          </w:p>
        </w:tc>
        <w:tc>
          <w:tcPr>
            <w:tcW w:w="170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79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66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66"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w:t>
            </w:r>
          </w:p>
        </w:tc>
        <w:tc>
          <w:tcPr>
            <w:tcW w:w="299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Операции над множествами и событиями. Сложение и умножение вероятностей. Условная вероятность. </w:t>
            </w:r>
            <w:r w:rsidRPr="00DF2192">
              <w:rPr>
                <w:rFonts w:ascii="Times New Roman" w:eastAsia="Calibri" w:hAnsi="Times New Roman" w:cs="Times New Roman"/>
                <w:color w:val="000000"/>
                <w:sz w:val="24"/>
                <w:lang w:val="en-US"/>
              </w:rPr>
              <w:t>Независимые события</w:t>
            </w:r>
          </w:p>
        </w:tc>
        <w:tc>
          <w:tcPr>
            <w:tcW w:w="982"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5 </w:t>
            </w:r>
          </w:p>
        </w:tc>
        <w:tc>
          <w:tcPr>
            <w:tcW w:w="170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79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66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66"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4</w:t>
            </w:r>
          </w:p>
        </w:tc>
        <w:tc>
          <w:tcPr>
            <w:tcW w:w="299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Элементы комбинаторики</w:t>
            </w:r>
          </w:p>
        </w:tc>
        <w:tc>
          <w:tcPr>
            <w:tcW w:w="982"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4 </w:t>
            </w:r>
          </w:p>
        </w:tc>
        <w:tc>
          <w:tcPr>
            <w:tcW w:w="170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79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66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66"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5</w:t>
            </w:r>
          </w:p>
        </w:tc>
        <w:tc>
          <w:tcPr>
            <w:tcW w:w="299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Серии последовательных испытаний. Испытания Бернулли. Случайный выбор из конечной совокупности</w:t>
            </w:r>
          </w:p>
        </w:tc>
        <w:tc>
          <w:tcPr>
            <w:tcW w:w="982"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5 </w:t>
            </w:r>
          </w:p>
        </w:tc>
        <w:tc>
          <w:tcPr>
            <w:tcW w:w="170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79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66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66"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6</w:t>
            </w:r>
          </w:p>
        </w:tc>
        <w:tc>
          <w:tcPr>
            <w:tcW w:w="299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Случайные величины и распределения</w:t>
            </w:r>
          </w:p>
        </w:tc>
        <w:tc>
          <w:tcPr>
            <w:tcW w:w="982"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14 </w:t>
            </w:r>
          </w:p>
        </w:tc>
        <w:tc>
          <w:tcPr>
            <w:tcW w:w="170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79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662"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0" w:type="auto"/>
            <w:gridSpan w:val="2"/>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ОБЩЕЕ КОЛИЧЕСТВО ЧАСОВ ПО ПРОГРАММЕ</w:t>
            </w:r>
          </w:p>
        </w:tc>
        <w:tc>
          <w:tcPr>
            <w:tcW w:w="1544"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34 </w:t>
            </w:r>
          </w:p>
        </w:tc>
        <w:tc>
          <w:tcPr>
            <w:tcW w:w="170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2 </w:t>
            </w:r>
          </w:p>
        </w:tc>
        <w:tc>
          <w:tcPr>
            <w:tcW w:w="179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0 </w:t>
            </w:r>
          </w:p>
        </w:tc>
        <w:tc>
          <w:tcPr>
            <w:tcW w:w="2662" w:type="dxa"/>
            <w:tcMar>
              <w:top w:w="50" w:type="dxa"/>
              <w:left w:w="100" w:type="dxa"/>
            </w:tcMar>
            <w:vAlign w:val="center"/>
          </w:tcPr>
          <w:p w:rsidR="00DF2192" w:rsidRPr="00DF2192" w:rsidRDefault="00DF2192" w:rsidP="00DF2192">
            <w:pPr>
              <w:spacing w:after="200" w:line="276" w:lineRule="auto"/>
              <w:rPr>
                <w:rFonts w:ascii="Calibri" w:eastAsia="Calibri" w:hAnsi="Calibri" w:cs="Times New Roman"/>
                <w:lang w:val="en-US"/>
              </w:rPr>
            </w:pPr>
          </w:p>
        </w:tc>
      </w:tr>
    </w:tbl>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p>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p>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bookmarkStart w:id="80" w:name="block-37758467"/>
    </w:p>
    <w:bookmarkEnd w:id="80"/>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 xml:space="preserve"> ПОУРОЧНОЕ ПЛАНИРОВАНИЕ </w:t>
      </w:r>
    </w:p>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170"/>
        <w:gridCol w:w="1290"/>
        <w:gridCol w:w="1843"/>
        <w:gridCol w:w="1912"/>
        <w:gridCol w:w="1349"/>
        <w:gridCol w:w="2223"/>
      </w:tblGrid>
      <w:tr w:rsidR="00DF2192" w:rsidRPr="00DF2192" w:rsidTr="00DF2192">
        <w:trPr>
          <w:trHeight w:val="144"/>
          <w:tblCellSpacing w:w="0" w:type="dxa"/>
        </w:trPr>
        <w:tc>
          <w:tcPr>
            <w:tcW w:w="400"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 п/п </w:t>
            </w:r>
          </w:p>
          <w:p w:rsidR="00DF2192" w:rsidRPr="00DF2192" w:rsidRDefault="00DF2192" w:rsidP="00DF2192">
            <w:pPr>
              <w:spacing w:after="0" w:line="276" w:lineRule="auto"/>
              <w:ind w:left="135"/>
              <w:rPr>
                <w:rFonts w:ascii="Calibri" w:eastAsia="Calibri" w:hAnsi="Calibri" w:cs="Times New Roman"/>
                <w:lang w:val="en-US"/>
              </w:rPr>
            </w:pPr>
          </w:p>
        </w:tc>
        <w:tc>
          <w:tcPr>
            <w:tcW w:w="2816"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Тема урока </w:t>
            </w:r>
          </w:p>
          <w:p w:rsidR="00DF2192" w:rsidRPr="00DF2192" w:rsidRDefault="00DF2192" w:rsidP="00DF2192">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b/>
                <w:color w:val="000000"/>
                <w:sz w:val="24"/>
                <w:lang w:val="en-US"/>
              </w:rPr>
              <w:t>Количество часов</w:t>
            </w:r>
          </w:p>
        </w:tc>
        <w:tc>
          <w:tcPr>
            <w:tcW w:w="1189"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Дата изучения </w:t>
            </w:r>
          </w:p>
          <w:p w:rsidR="00DF2192" w:rsidRPr="00DF2192" w:rsidRDefault="00DF2192" w:rsidP="00DF2192">
            <w:pPr>
              <w:spacing w:after="0" w:line="276" w:lineRule="auto"/>
              <w:ind w:left="135"/>
              <w:rPr>
                <w:rFonts w:ascii="Calibri" w:eastAsia="Calibri" w:hAnsi="Calibri" w:cs="Times New Roman"/>
                <w:lang w:val="en-US"/>
              </w:rPr>
            </w:pPr>
          </w:p>
        </w:tc>
        <w:tc>
          <w:tcPr>
            <w:tcW w:w="2021"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Электронные цифровые образовательные ресурсы </w:t>
            </w:r>
          </w:p>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86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Всего </w:t>
            </w:r>
          </w:p>
          <w:p w:rsidR="00DF2192" w:rsidRPr="00DF2192" w:rsidRDefault="00DF2192" w:rsidP="00DF2192">
            <w:pPr>
              <w:spacing w:after="0" w:line="276" w:lineRule="auto"/>
              <w:ind w:left="135"/>
              <w:rPr>
                <w:rFonts w:ascii="Calibri" w:eastAsia="Calibri" w:hAnsi="Calibri" w:cs="Times New Roman"/>
                <w:lang w:val="en-US"/>
              </w:rPr>
            </w:pPr>
          </w:p>
        </w:tc>
        <w:tc>
          <w:tcPr>
            <w:tcW w:w="1573"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Контрольные работы </w:t>
            </w:r>
          </w:p>
          <w:p w:rsidR="00DF2192" w:rsidRPr="00DF2192" w:rsidRDefault="00DF2192" w:rsidP="00DF2192">
            <w:pPr>
              <w:spacing w:after="0" w:line="276" w:lineRule="auto"/>
              <w:ind w:left="135"/>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Практические работы </w:t>
            </w:r>
          </w:p>
          <w:p w:rsidR="00DF2192" w:rsidRPr="00DF2192" w:rsidRDefault="00DF2192" w:rsidP="00DF2192">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Граф, связный граф, представление задачи с помощью графа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Степень (валентность) вершины. Путь в графе. </w:t>
            </w:r>
            <w:r w:rsidRPr="00DF2192">
              <w:rPr>
                <w:rFonts w:ascii="Times New Roman" w:eastAsia="Calibri" w:hAnsi="Times New Roman" w:cs="Times New Roman"/>
                <w:color w:val="000000"/>
                <w:sz w:val="24"/>
                <w:lang w:val="en-US"/>
              </w:rPr>
              <w:t>Цепи и циклы</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Графы на плоскости. Дерево случайного эксперимента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4</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Случайные эксперименты (опыты) и случайные события. </w:t>
            </w:r>
            <w:r w:rsidRPr="00DF2192">
              <w:rPr>
                <w:rFonts w:ascii="Times New Roman" w:eastAsia="Calibri" w:hAnsi="Times New Roman" w:cs="Times New Roman"/>
                <w:color w:val="000000"/>
                <w:sz w:val="24"/>
                <w:lang w:val="en-US"/>
              </w:rPr>
              <w:t>Элементарные события (исходы)</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5</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Вероятность случайного события. Вероятности событий в опытах с равновозможными элементарными событиями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6</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Вероятность случайного события. Вероятности событий в опытах с равновозможными элементарными событиями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7</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Пересечение, объединение множеств и событий, противоположные события. </w:t>
            </w:r>
            <w:r w:rsidRPr="00DF2192">
              <w:rPr>
                <w:rFonts w:ascii="Times New Roman" w:eastAsia="Calibri" w:hAnsi="Times New Roman" w:cs="Times New Roman"/>
                <w:color w:val="000000"/>
                <w:sz w:val="24"/>
                <w:lang w:val="en-US"/>
              </w:rPr>
              <w:t>Формула сложения вероятностей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8</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Условная вероятность. Умножение вероятностей. Формула условной вероятности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9</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Условная вероятность. Умножение вероятностей. Формула условной вероятности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10</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Формула полной вероятности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11</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Формула Байеса. Независимые события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12</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Комбинаторное правило умножения. Перестановки и факториал</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13</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Число сочетаний. Треугольник Паскаля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14</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Формула бинома Ньютона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15</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Контрольная работа №1: "Графы, вероятности, множества, комбинаторика"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16</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Бинарный случайный опыт (испытание), успех и неудача. Независимые испытания. Серия независимых испытаний до первого успеха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17</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Серия независимых испытаний до первого успеха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18</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Серия независимых испытаний Бернулли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19</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Случайный выбор из конечной совокупности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20</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21</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Случайная величина. Распределение вероятностей. Диаграмма распределения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22</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Операции над случайными величинами. Примеры распределений. </w:t>
            </w:r>
            <w:r w:rsidRPr="00DF2192">
              <w:rPr>
                <w:rFonts w:ascii="Times New Roman" w:eastAsia="Calibri" w:hAnsi="Times New Roman" w:cs="Times New Roman"/>
                <w:color w:val="000000"/>
                <w:sz w:val="24"/>
                <w:lang w:val="en-US"/>
              </w:rPr>
              <w:t>Бинарная случайная величина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23</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Геометрическое распределение. Биномиальное распределение</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24</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Математическое ожидание случайной величины. Совместное распределение двух случайных величин</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25</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Независимые случайные величины. Свойства математического ожидания. </w:t>
            </w:r>
            <w:r w:rsidRPr="00DF2192">
              <w:rPr>
                <w:rFonts w:ascii="Times New Roman" w:eastAsia="Calibri" w:hAnsi="Times New Roman" w:cs="Times New Roman"/>
                <w:color w:val="000000"/>
                <w:sz w:val="24"/>
                <w:lang w:val="en-US"/>
              </w:rPr>
              <w:t>Математическое ожидание бинарной случайной величины</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26</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Математическое ожидание геометрического и биномиального распределений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27</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Дисперсия и стандартное отклонение</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28</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Дисперсия бинарной случайной величины. Свойства дисперсии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29</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Математическое ожидание произведения и дисперсия суммы независимых случайных величин</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30</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31</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Дисперсия биномиального распределения. Практическая работа с использованием электронных таблиц</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32</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Обобщение и систематизация знаний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33</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Контрольная работа №2: "Испытания Бернулли. Случайные величины и распределения"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34</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Обобщение и систематизация знаний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0" w:type="auto"/>
            <w:gridSpan w:val="2"/>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ОБЩЕЕ КОЛИЧЕСТВО ЧАСОВ ПО ПРОГРАММЕ</w:t>
            </w:r>
          </w:p>
        </w:tc>
        <w:tc>
          <w:tcPr>
            <w:tcW w:w="136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34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2 </w:t>
            </w: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0 </w:t>
            </w:r>
          </w:p>
        </w:tc>
        <w:tc>
          <w:tcPr>
            <w:tcW w:w="0" w:type="auto"/>
            <w:gridSpan w:val="2"/>
            <w:tcMar>
              <w:top w:w="50" w:type="dxa"/>
              <w:left w:w="100" w:type="dxa"/>
            </w:tcMar>
            <w:vAlign w:val="center"/>
          </w:tcPr>
          <w:p w:rsidR="00DF2192" w:rsidRPr="00DF2192" w:rsidRDefault="00DF2192" w:rsidP="00DF2192">
            <w:pPr>
              <w:spacing w:after="200" w:line="276" w:lineRule="auto"/>
              <w:rPr>
                <w:rFonts w:ascii="Calibri" w:eastAsia="Calibri" w:hAnsi="Calibri" w:cs="Times New Roman"/>
                <w:lang w:val="en-US"/>
              </w:rPr>
            </w:pPr>
          </w:p>
        </w:tc>
      </w:tr>
    </w:tbl>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p>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p>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bookmarkStart w:id="81" w:name="block-37758466"/>
    </w:p>
    <w:bookmarkEnd w:id="81"/>
    <w:p w:rsidR="00DF2192" w:rsidRPr="00DF2192" w:rsidRDefault="00DF2192" w:rsidP="00DF2192">
      <w:pPr>
        <w:spacing w:after="0" w:line="276" w:lineRule="auto"/>
        <w:ind w:left="120"/>
        <w:rPr>
          <w:rFonts w:ascii="Calibri" w:eastAsia="Calibri" w:hAnsi="Calibri" w:cs="Times New Roman"/>
        </w:rPr>
      </w:pPr>
      <w:r w:rsidRPr="00DF2192">
        <w:rPr>
          <w:rFonts w:ascii="Times New Roman" w:eastAsia="Calibri" w:hAnsi="Times New Roman" w:cs="Times New Roman"/>
          <w:b/>
          <w:color w:val="000000"/>
          <w:sz w:val="28"/>
        </w:rPr>
        <w:t>УЧЕБНО-МЕТОДИЧЕСКОЕ ОБЕСПЕЧЕНИЕ ОБРАЗОВАТЕЛЬНОГО ПРОЦЕССА</w:t>
      </w:r>
    </w:p>
    <w:p w:rsidR="00DF2192" w:rsidRPr="00DF2192" w:rsidRDefault="00DF2192" w:rsidP="00DF2192">
      <w:pPr>
        <w:spacing w:after="0" w:line="480" w:lineRule="auto"/>
        <w:ind w:left="120"/>
        <w:rPr>
          <w:rFonts w:ascii="Calibri" w:eastAsia="Calibri" w:hAnsi="Calibri" w:cs="Times New Roman"/>
        </w:rPr>
      </w:pPr>
      <w:r w:rsidRPr="00DF2192">
        <w:rPr>
          <w:rFonts w:ascii="Times New Roman" w:eastAsia="Calibri" w:hAnsi="Times New Roman" w:cs="Times New Roman"/>
          <w:b/>
          <w:color w:val="000000"/>
          <w:sz w:val="28"/>
        </w:rPr>
        <w:t>ОБЯЗАТЕЛЬНЫЕ УЧЕБНЫЕ МАТЕРИАЛЫ ДЛЯ УЧЕНИКА</w:t>
      </w:r>
    </w:p>
    <w:p w:rsidR="00DF2192" w:rsidRPr="00DF2192" w:rsidRDefault="00DF2192" w:rsidP="00DF2192">
      <w:pPr>
        <w:spacing w:after="0" w:line="480" w:lineRule="auto"/>
        <w:ind w:left="120"/>
        <w:rPr>
          <w:rFonts w:ascii="Calibri" w:eastAsia="Calibri" w:hAnsi="Calibri" w:cs="Times New Roman"/>
        </w:rPr>
      </w:pPr>
    </w:p>
    <w:p w:rsidR="00DF2192" w:rsidRPr="00DF2192" w:rsidRDefault="00DF2192" w:rsidP="00DF2192">
      <w:pPr>
        <w:spacing w:after="0" w:line="480" w:lineRule="auto"/>
        <w:ind w:left="120"/>
        <w:rPr>
          <w:rFonts w:ascii="Calibri" w:eastAsia="Calibri" w:hAnsi="Calibri" w:cs="Times New Roman"/>
        </w:rPr>
      </w:pPr>
    </w:p>
    <w:p w:rsidR="00DF2192" w:rsidRPr="00DF2192" w:rsidRDefault="00DF2192" w:rsidP="00DF2192">
      <w:pPr>
        <w:spacing w:after="0" w:line="276" w:lineRule="auto"/>
        <w:ind w:left="120"/>
        <w:rPr>
          <w:rFonts w:ascii="Calibri" w:eastAsia="Calibri" w:hAnsi="Calibri" w:cs="Times New Roman"/>
        </w:rPr>
      </w:pPr>
    </w:p>
    <w:p w:rsidR="00DF2192" w:rsidRPr="00DF2192" w:rsidRDefault="00DF2192" w:rsidP="00DF2192">
      <w:pPr>
        <w:spacing w:after="0" w:line="480" w:lineRule="auto"/>
        <w:ind w:left="120"/>
        <w:rPr>
          <w:rFonts w:ascii="Calibri" w:eastAsia="Calibri" w:hAnsi="Calibri" w:cs="Times New Roman"/>
        </w:rPr>
      </w:pPr>
      <w:r w:rsidRPr="00DF2192">
        <w:rPr>
          <w:rFonts w:ascii="Times New Roman" w:eastAsia="Calibri" w:hAnsi="Times New Roman" w:cs="Times New Roman"/>
          <w:b/>
          <w:color w:val="000000"/>
          <w:sz w:val="28"/>
        </w:rPr>
        <w:t>МЕТОДИЧЕСКИЕ МАТЕРИАЛЫ ДЛЯ УЧИТЕЛЯ</w:t>
      </w:r>
    </w:p>
    <w:p w:rsidR="00DF2192" w:rsidRPr="00DF2192" w:rsidRDefault="00DF2192" w:rsidP="00DF2192">
      <w:pPr>
        <w:spacing w:after="0" w:line="480" w:lineRule="auto"/>
        <w:ind w:left="120"/>
        <w:rPr>
          <w:rFonts w:ascii="Calibri" w:eastAsia="Calibri" w:hAnsi="Calibri" w:cs="Times New Roman"/>
        </w:rPr>
      </w:pPr>
    </w:p>
    <w:p w:rsidR="00DF2192" w:rsidRPr="00DF2192" w:rsidRDefault="00DF2192" w:rsidP="00DF2192">
      <w:pPr>
        <w:spacing w:after="0" w:line="276" w:lineRule="auto"/>
        <w:ind w:left="120"/>
        <w:rPr>
          <w:rFonts w:ascii="Calibri" w:eastAsia="Calibri" w:hAnsi="Calibri" w:cs="Times New Roman"/>
        </w:rPr>
      </w:pPr>
    </w:p>
    <w:p w:rsidR="00DF2192" w:rsidRPr="00DF2192" w:rsidRDefault="00DF2192" w:rsidP="00DF2192">
      <w:pPr>
        <w:spacing w:after="0" w:line="480" w:lineRule="auto"/>
        <w:ind w:left="120"/>
        <w:rPr>
          <w:rFonts w:ascii="Calibri" w:eastAsia="Calibri" w:hAnsi="Calibri" w:cs="Times New Roman"/>
        </w:rPr>
      </w:pPr>
      <w:r w:rsidRPr="00DF2192">
        <w:rPr>
          <w:rFonts w:ascii="Times New Roman" w:eastAsia="Calibri" w:hAnsi="Times New Roman" w:cs="Times New Roman"/>
          <w:b/>
          <w:color w:val="000000"/>
          <w:sz w:val="28"/>
        </w:rPr>
        <w:t>ЦИФРОВЫЕ ОБРАЗОВАТЕЛЬНЫЕ РЕСУРСЫ И РЕСУРСЫ СЕТИ ИНТЕРНЕТ</w:t>
      </w: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Default="00DF2192" w:rsidP="00897DC8">
      <w:pPr>
        <w:rPr>
          <w:rFonts w:ascii="Times New Roman" w:hAnsi="Times New Roman" w:cs="Times New Roman"/>
        </w:rPr>
      </w:pPr>
    </w:p>
    <w:p w:rsidR="00DF2192" w:rsidRPr="00207FF0" w:rsidRDefault="00DF2192" w:rsidP="00DF2192">
      <w:pPr>
        <w:spacing w:after="0" w:line="276" w:lineRule="auto"/>
        <w:jc w:val="right"/>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Приложение №___</w:t>
      </w:r>
    </w:p>
    <w:p w:rsidR="00DF2192" w:rsidRPr="00207FF0" w:rsidRDefault="00DF2192" w:rsidP="00DF2192">
      <w:pPr>
        <w:spacing w:after="0" w:line="276" w:lineRule="auto"/>
        <w:rPr>
          <w:rFonts w:ascii="Times New Roman" w:eastAsia="Calibri" w:hAnsi="Times New Roman" w:cs="Times New Roman"/>
          <w:color w:val="000000"/>
          <w:sz w:val="24"/>
          <w:szCs w:val="28"/>
          <w:lang w:eastAsia="ru-RU"/>
        </w:rPr>
      </w:pPr>
    </w:p>
    <w:p w:rsidR="00DF2192" w:rsidRPr="00207FF0" w:rsidRDefault="00DF2192" w:rsidP="00DF2192">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DF2192" w:rsidRPr="00207FF0" w:rsidRDefault="00DF2192" w:rsidP="00DF2192">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приказом директора МКОУ «СОШ №20» г.о.Нальчик от 29.08.2025г. № ___</w:t>
      </w:r>
    </w:p>
    <w:p w:rsidR="00DF2192" w:rsidRPr="00207FF0" w:rsidRDefault="00DF2192" w:rsidP="00DF2192">
      <w:pPr>
        <w:spacing w:after="0" w:line="276" w:lineRule="auto"/>
        <w:jc w:val="both"/>
        <w:rPr>
          <w:rFonts w:ascii="Times New Roman" w:eastAsia="Calibri" w:hAnsi="Times New Roman" w:cs="Times New Roman"/>
          <w:b/>
          <w:color w:val="000000"/>
          <w:sz w:val="24"/>
          <w:szCs w:val="24"/>
          <w:lang w:eastAsia="ru-RU"/>
        </w:rPr>
      </w:pPr>
    </w:p>
    <w:p w:rsidR="00DF2192" w:rsidRPr="00207FF0" w:rsidRDefault="00DF2192" w:rsidP="00DF2192">
      <w:pPr>
        <w:spacing w:after="0" w:line="276" w:lineRule="auto"/>
        <w:jc w:val="both"/>
        <w:rPr>
          <w:rFonts w:ascii="Times New Roman" w:eastAsia="Calibri" w:hAnsi="Times New Roman" w:cs="Times New Roman"/>
          <w:b/>
          <w:color w:val="000000"/>
          <w:sz w:val="24"/>
          <w:szCs w:val="24"/>
          <w:lang w:eastAsia="ru-RU"/>
        </w:rPr>
      </w:pPr>
    </w:p>
    <w:p w:rsidR="00DF2192" w:rsidRPr="00207FF0" w:rsidRDefault="00DF2192" w:rsidP="00DF2192">
      <w:pPr>
        <w:spacing w:after="0" w:line="276" w:lineRule="auto"/>
        <w:jc w:val="both"/>
        <w:rPr>
          <w:rFonts w:ascii="Times New Roman" w:eastAsia="Calibri" w:hAnsi="Times New Roman" w:cs="Times New Roman"/>
          <w:b/>
          <w:color w:val="000000"/>
          <w:sz w:val="24"/>
          <w:szCs w:val="24"/>
          <w:lang w:eastAsia="ru-RU"/>
        </w:rPr>
      </w:pPr>
    </w:p>
    <w:p w:rsidR="00DF2192" w:rsidRPr="00207FF0" w:rsidRDefault="00DF2192" w:rsidP="00DF2192">
      <w:pPr>
        <w:spacing w:after="0" w:line="276" w:lineRule="auto"/>
        <w:rPr>
          <w:rFonts w:ascii="Times New Roman" w:eastAsia="Calibri" w:hAnsi="Times New Roman" w:cs="Times New Roman"/>
          <w:b/>
          <w:color w:val="000000"/>
          <w:sz w:val="28"/>
          <w:szCs w:val="24"/>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28"/>
          <w:szCs w:val="24"/>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28"/>
          <w:szCs w:val="28"/>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36"/>
          <w:szCs w:val="28"/>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DF2192" w:rsidRPr="00207FF0" w:rsidRDefault="00DF2192" w:rsidP="00DF2192">
      <w:pPr>
        <w:spacing w:after="0" w:line="276" w:lineRule="auto"/>
        <w:jc w:val="center"/>
        <w:rPr>
          <w:rFonts w:ascii="Times New Roman" w:eastAsia="Calibri" w:hAnsi="Times New Roman" w:cs="Times New Roman"/>
          <w:b/>
          <w:color w:val="000000"/>
          <w:sz w:val="36"/>
          <w:szCs w:val="28"/>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28"/>
          <w:szCs w:val="28"/>
          <w:lang w:eastAsia="ru-RU"/>
        </w:rPr>
      </w:pPr>
    </w:p>
    <w:p w:rsidR="00DF2192" w:rsidRPr="00207FF0" w:rsidRDefault="00DF2192" w:rsidP="00DF2192">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Вероятность и статистика</w:t>
      </w:r>
      <w:r w:rsidRPr="00207FF0">
        <w:rPr>
          <w:rFonts w:ascii="Times New Roman" w:eastAsia="Calibri" w:hAnsi="Times New Roman" w:cs="Times New Roman"/>
          <w:b/>
          <w:color w:val="000000"/>
          <w:sz w:val="28"/>
          <w:szCs w:val="28"/>
          <w:lang w:eastAsia="ru-RU"/>
        </w:rPr>
        <w:t>»</w:t>
      </w:r>
    </w:p>
    <w:p w:rsidR="00DF2192" w:rsidRDefault="00DF2192" w:rsidP="00DF2192">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обучающихся  </w:t>
      </w:r>
      <w:r>
        <w:rPr>
          <w:rFonts w:ascii="Times New Roman" w:eastAsia="Calibri" w:hAnsi="Times New Roman" w:cs="Times New Roman"/>
          <w:color w:val="000000"/>
          <w:sz w:val="28"/>
          <w:szCs w:val="28"/>
          <w:lang w:eastAsia="ru-RU"/>
        </w:rPr>
        <w:t>11</w:t>
      </w:r>
      <w:r w:rsidRPr="00207FF0">
        <w:rPr>
          <w:rFonts w:ascii="Times New Roman" w:eastAsia="Calibri" w:hAnsi="Times New Roman" w:cs="Times New Roman"/>
          <w:color w:val="000000"/>
          <w:sz w:val="28"/>
          <w:szCs w:val="28"/>
          <w:lang w:eastAsia="ru-RU"/>
        </w:rPr>
        <w:t xml:space="preserve"> класс</w:t>
      </w:r>
      <w:r>
        <w:rPr>
          <w:rFonts w:ascii="Times New Roman" w:eastAsia="Calibri" w:hAnsi="Times New Roman" w:cs="Times New Roman"/>
          <w:color w:val="000000"/>
          <w:sz w:val="28"/>
          <w:szCs w:val="28"/>
          <w:lang w:eastAsia="ru-RU"/>
        </w:rPr>
        <w:t>а</w:t>
      </w:r>
    </w:p>
    <w:p w:rsidR="00DF2192" w:rsidRDefault="00DF2192" w:rsidP="00DF2192">
      <w:pPr>
        <w:spacing w:after="0" w:line="276" w:lineRule="auto"/>
        <w:jc w:val="center"/>
        <w:rPr>
          <w:rFonts w:ascii="Times New Roman" w:eastAsia="Calibri" w:hAnsi="Times New Roman" w:cs="Times New Roman"/>
          <w:color w:val="000000"/>
          <w:sz w:val="28"/>
          <w:szCs w:val="28"/>
          <w:lang w:eastAsia="ru-RU"/>
        </w:rPr>
      </w:pPr>
    </w:p>
    <w:p w:rsidR="00DF2192" w:rsidRPr="00207FF0" w:rsidRDefault="00DF2192" w:rsidP="00DF2192">
      <w:pPr>
        <w:spacing w:after="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(Базовый)</w:t>
      </w:r>
    </w:p>
    <w:p w:rsidR="00DF2192" w:rsidRPr="00207FF0" w:rsidRDefault="00DF2192" w:rsidP="00DF2192">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DF2192" w:rsidRPr="00207FF0" w:rsidRDefault="00DF2192" w:rsidP="00DF2192">
      <w:pPr>
        <w:spacing w:after="0" w:line="276" w:lineRule="auto"/>
        <w:jc w:val="center"/>
        <w:rPr>
          <w:rFonts w:ascii="Times New Roman" w:eastAsia="Calibri" w:hAnsi="Times New Roman" w:cs="Times New Roman"/>
          <w:color w:val="000000"/>
          <w:sz w:val="28"/>
          <w:szCs w:val="28"/>
          <w:lang w:eastAsia="ru-RU"/>
        </w:rPr>
      </w:pPr>
    </w:p>
    <w:p w:rsidR="00DF2192" w:rsidRPr="00207FF0" w:rsidRDefault="00DF2192" w:rsidP="00DF2192">
      <w:pPr>
        <w:spacing w:after="0" w:line="276" w:lineRule="auto"/>
        <w:jc w:val="center"/>
        <w:rPr>
          <w:rFonts w:ascii="Times New Roman" w:eastAsia="Calibri" w:hAnsi="Times New Roman" w:cs="Times New Roman"/>
          <w:color w:val="000000"/>
          <w:sz w:val="28"/>
          <w:szCs w:val="28"/>
          <w:lang w:eastAsia="ru-RU"/>
        </w:rPr>
      </w:pPr>
    </w:p>
    <w:p w:rsidR="00DF2192" w:rsidRPr="00207FF0" w:rsidRDefault="00DF2192" w:rsidP="00DF2192">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DF2192" w:rsidRPr="00207FF0" w:rsidRDefault="00DF2192" w:rsidP="00DF2192">
      <w:pPr>
        <w:spacing w:after="0" w:line="276" w:lineRule="auto"/>
        <w:jc w:val="both"/>
        <w:rPr>
          <w:rFonts w:ascii="Times New Roman" w:eastAsia="Calibri" w:hAnsi="Times New Roman" w:cs="Times New Roman"/>
          <w:b/>
          <w:color w:val="000000"/>
          <w:sz w:val="24"/>
          <w:szCs w:val="24"/>
          <w:lang w:eastAsia="ru-RU"/>
        </w:rPr>
      </w:pPr>
    </w:p>
    <w:p w:rsidR="00DF2192" w:rsidRPr="00207FF0" w:rsidRDefault="00DF2192" w:rsidP="00DF2192">
      <w:pPr>
        <w:spacing w:after="0" w:line="276" w:lineRule="auto"/>
        <w:jc w:val="both"/>
        <w:rPr>
          <w:rFonts w:ascii="Times New Roman" w:eastAsia="Calibri" w:hAnsi="Times New Roman" w:cs="Times New Roman"/>
          <w:color w:val="000000"/>
          <w:sz w:val="24"/>
          <w:szCs w:val="24"/>
          <w:lang w:eastAsia="ru-RU"/>
        </w:rPr>
      </w:pPr>
    </w:p>
    <w:p w:rsidR="00DF2192" w:rsidRPr="00207FF0" w:rsidRDefault="00DF2192" w:rsidP="00DF2192">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207FF0"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p>
    <w:p w:rsidR="00DF2192" w:rsidRPr="00F30751" w:rsidRDefault="00DF2192" w:rsidP="00DF2192">
      <w:pPr>
        <w:tabs>
          <w:tab w:val="left" w:pos="1134"/>
        </w:tabs>
        <w:spacing w:after="0" w:line="276" w:lineRule="auto"/>
        <w:jc w:val="center"/>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Нальчик, 25</w:t>
      </w:r>
    </w:p>
    <w:p w:rsidR="00DF2192" w:rsidRDefault="00DF2192" w:rsidP="00DF2192">
      <w:pPr>
        <w:spacing w:after="0" w:line="264" w:lineRule="auto"/>
        <w:ind w:left="120"/>
        <w:jc w:val="both"/>
        <w:rPr>
          <w:rFonts w:ascii="Times New Roman" w:hAnsi="Times New Roman" w:cs="Times New Roman"/>
        </w:rPr>
      </w:pPr>
    </w:p>
    <w:p w:rsidR="00DF2192" w:rsidRDefault="00DF2192" w:rsidP="00897DC8">
      <w:pPr>
        <w:rPr>
          <w:rFonts w:ascii="Times New Roman" w:hAnsi="Times New Roman"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ПОЯСНИТЕЛЬНАЯ ЗАПИСКА</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bookmarkStart w:id="82" w:name="_Toc118726574"/>
      <w:bookmarkEnd w:id="82"/>
      <w:r w:rsidRPr="00DF2192">
        <w:rPr>
          <w:rFonts w:ascii="Times New Roman" w:eastAsia="Calibri" w:hAnsi="Times New Roman" w:cs="Times New Roman"/>
          <w:color w:val="000000"/>
          <w:sz w:val="28"/>
        </w:rPr>
        <w:t xml:space="preserve">Рабочая программа учебного курса «Вероятность и статистика»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bookmarkStart w:id="83" w:name="_Toc118726606"/>
      <w:bookmarkEnd w:id="83"/>
      <w:r w:rsidRPr="00DF2192">
        <w:rPr>
          <w:rFonts w:ascii="Times New Roman" w:eastAsia="Calibri" w:hAnsi="Times New Roman" w:cs="Times New Roman"/>
          <w:b/>
          <w:color w:val="000000"/>
          <w:sz w:val="28"/>
        </w:rPr>
        <w:t>ЦЕЛИ ИЗУЧЕНИЯ УЧЕБНОГО КУРСА</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Важную часть курса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bookmarkStart w:id="84" w:name="_Toc118726607"/>
      <w:bookmarkEnd w:id="84"/>
      <w:r w:rsidRPr="00DF2192">
        <w:rPr>
          <w:rFonts w:ascii="Times New Roman" w:eastAsia="Calibri" w:hAnsi="Times New Roman" w:cs="Times New Roman"/>
          <w:b/>
          <w:color w:val="000000"/>
          <w:sz w:val="28"/>
        </w:rPr>
        <w:t>МЕСТО КУРСА В УЧЕБНОМ ПЛАНЕ</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color w:val="000000"/>
          <w:sz w:val="28"/>
        </w:rPr>
        <w:t xml:space="preserve"> На изучение курса «Вероятность и статистика» на базовом уровне отводится 1 час в неделю в течение каждого года обучения, всего 34 учебных часа.</w:t>
      </w:r>
    </w:p>
    <w:p w:rsidR="00DF2192" w:rsidRPr="00DF2192" w:rsidRDefault="00DF2192" w:rsidP="00DF2192">
      <w:pPr>
        <w:spacing w:after="200" w:line="276" w:lineRule="auto"/>
        <w:rPr>
          <w:rFonts w:ascii="Calibri" w:eastAsia="Calibri" w:hAnsi="Calibri" w:cs="Times New Roman"/>
        </w:rPr>
        <w:sectPr w:rsidR="00DF2192" w:rsidRPr="00DF2192">
          <w:pgSz w:w="11906" w:h="16383"/>
          <w:pgMar w:top="1134" w:right="850" w:bottom="1134" w:left="1701" w:header="720" w:footer="720" w:gutter="0"/>
          <w:cols w:space="720"/>
        </w:sectPr>
      </w:pPr>
      <w:bookmarkStart w:id="85" w:name="block-37752653"/>
    </w:p>
    <w:p w:rsidR="00DF2192" w:rsidRPr="00DF2192" w:rsidRDefault="00DF2192" w:rsidP="00DF2192">
      <w:pPr>
        <w:spacing w:after="0" w:line="276" w:lineRule="auto"/>
        <w:ind w:left="120"/>
        <w:rPr>
          <w:rFonts w:ascii="Calibri" w:eastAsia="Calibri" w:hAnsi="Calibri" w:cs="Times New Roman"/>
        </w:rPr>
      </w:pPr>
      <w:bookmarkStart w:id="86" w:name="_Toc118726611"/>
      <w:bookmarkEnd w:id="85"/>
      <w:bookmarkEnd w:id="86"/>
      <w:r w:rsidRPr="00DF2192">
        <w:rPr>
          <w:rFonts w:ascii="Times New Roman" w:eastAsia="Calibri" w:hAnsi="Times New Roman" w:cs="Times New Roman"/>
          <w:b/>
          <w:color w:val="000000"/>
          <w:sz w:val="28"/>
        </w:rPr>
        <w:t>СОДЕРЖАНИЕ УЧЕБНОГО КУРСА</w:t>
      </w:r>
    </w:p>
    <w:p w:rsidR="00DF2192" w:rsidRPr="00DF2192" w:rsidRDefault="00DF2192" w:rsidP="00DF2192">
      <w:pPr>
        <w:spacing w:after="0" w:line="276" w:lineRule="auto"/>
        <w:ind w:left="120"/>
        <w:rPr>
          <w:rFonts w:ascii="Calibri" w:eastAsia="Calibri" w:hAnsi="Calibri" w:cs="Times New Roman"/>
        </w:rPr>
      </w:pPr>
    </w:p>
    <w:p w:rsidR="00DF2192" w:rsidRPr="00DF2192" w:rsidRDefault="00DF2192" w:rsidP="00DF2192">
      <w:pPr>
        <w:spacing w:after="0" w:line="276" w:lineRule="auto"/>
        <w:ind w:left="120"/>
        <w:jc w:val="both"/>
        <w:rPr>
          <w:rFonts w:ascii="Calibri" w:eastAsia="Calibri" w:hAnsi="Calibri" w:cs="Times New Roman"/>
        </w:rPr>
      </w:pPr>
      <w:bookmarkStart w:id="87" w:name="_Toc118726613"/>
      <w:bookmarkEnd w:id="87"/>
      <w:r w:rsidRPr="00DF2192">
        <w:rPr>
          <w:rFonts w:ascii="Times New Roman" w:eastAsia="Calibri" w:hAnsi="Times New Roman" w:cs="Times New Roman"/>
          <w:b/>
          <w:color w:val="000000"/>
          <w:sz w:val="28"/>
        </w:rPr>
        <w:t>11 КЛАСС</w:t>
      </w:r>
    </w:p>
    <w:p w:rsidR="00DF2192" w:rsidRPr="00DF2192" w:rsidRDefault="00DF2192" w:rsidP="00DF2192">
      <w:pPr>
        <w:spacing w:after="0" w:line="276" w:lineRule="auto"/>
        <w:ind w:left="120"/>
        <w:jc w:val="both"/>
        <w:rPr>
          <w:rFonts w:ascii="Calibri" w:eastAsia="Calibri" w:hAnsi="Calibri" w:cs="Times New Roman"/>
        </w:rPr>
      </w:pPr>
    </w:p>
    <w:p w:rsidR="00DF2192" w:rsidRPr="00DF2192" w:rsidRDefault="00DF2192" w:rsidP="00DF2192">
      <w:pPr>
        <w:spacing w:after="0" w:line="276" w:lineRule="auto"/>
        <w:ind w:firstLine="600"/>
        <w:jc w:val="both"/>
        <w:rPr>
          <w:rFonts w:ascii="Calibri" w:eastAsia="Calibri" w:hAnsi="Calibri" w:cs="Times New Roman"/>
        </w:rPr>
      </w:pPr>
      <w:bookmarkStart w:id="88" w:name="_Toc73394999"/>
      <w:bookmarkEnd w:id="88"/>
      <w:r w:rsidRPr="00DF2192">
        <w:rPr>
          <w:rFonts w:ascii="Times New Roman" w:eastAsia="Calibri" w:hAnsi="Times New Roman" w:cs="Times New Roman"/>
          <w:color w:val="000000"/>
          <w:sz w:val="28"/>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DF2192" w:rsidRPr="00DF2192" w:rsidRDefault="00DF2192" w:rsidP="00DF2192">
      <w:pPr>
        <w:spacing w:after="0" w:line="276"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Закон больших чисел и его роль в науке, природе и обществе. Выборочный метод исследований.</w:t>
      </w:r>
    </w:p>
    <w:p w:rsidR="00DF2192" w:rsidRPr="00DF2192" w:rsidRDefault="00DF2192" w:rsidP="00DF2192">
      <w:pPr>
        <w:spacing w:after="0" w:line="276"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 </w:t>
      </w:r>
    </w:p>
    <w:p w:rsidR="00DF2192" w:rsidRPr="00DF2192" w:rsidRDefault="00DF2192" w:rsidP="00DF2192">
      <w:pPr>
        <w:spacing w:after="200" w:line="276" w:lineRule="auto"/>
        <w:rPr>
          <w:rFonts w:ascii="Calibri" w:eastAsia="Calibri" w:hAnsi="Calibri" w:cs="Times New Roman"/>
        </w:rPr>
        <w:sectPr w:rsidR="00DF2192" w:rsidRPr="00DF2192">
          <w:pgSz w:w="11906" w:h="16383"/>
          <w:pgMar w:top="1134" w:right="850" w:bottom="1134" w:left="1701" w:header="720" w:footer="720" w:gutter="0"/>
          <w:cols w:space="720"/>
        </w:sectPr>
      </w:pPr>
      <w:bookmarkStart w:id="89" w:name="block-37752658"/>
    </w:p>
    <w:bookmarkEnd w:id="89"/>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 xml:space="preserve">ПЛАНИРУЕМЫЕ РЕЗУЛЬТАТЫ </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ЛИЧНОСТНЫЕ РЕЗУЛЬТАТЫ</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Личностные результаты освоения программы учебного предмета «Математика» характеризуются: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Гражданское воспитание:</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Патриотическое воспитание:</w:t>
      </w:r>
    </w:p>
    <w:p w:rsidR="00DF2192" w:rsidRPr="00DF2192" w:rsidRDefault="00DF2192" w:rsidP="00DF2192">
      <w:pPr>
        <w:shd w:val="clear" w:color="auto" w:fill="FFFFFF"/>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Духовно-нравственного воспитания: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Эстетическое воспитание:</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Физическое воспитание:</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Трудовое воспитание:</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Экологическое воспитание:</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Ценности научного познания:</w:t>
      </w:r>
      <w:r w:rsidRPr="00DF2192">
        <w:rPr>
          <w:rFonts w:ascii="Times New Roman" w:eastAsia="Calibri" w:hAnsi="Times New Roman" w:cs="Times New Roman"/>
          <w:color w:val="000000"/>
          <w:sz w:val="28"/>
          <w:u w:val="single"/>
        </w:rPr>
        <w:t xml:space="preserve">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r w:rsidRPr="00DF2192">
        <w:rPr>
          <w:rFonts w:ascii="Times New Roman" w:eastAsia="Calibri" w:hAnsi="Times New Roman" w:cs="Times New Roman"/>
          <w:b/>
          <w:color w:val="000000"/>
          <w:sz w:val="28"/>
        </w:rPr>
        <w:t>МЕТАПРЕДМЕТНЫЕ РЕЗУЛЬТАТЫ</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sidRPr="00DF2192">
        <w:rPr>
          <w:rFonts w:ascii="Times New Roman" w:eastAsia="Calibri" w:hAnsi="Times New Roman" w:cs="Times New Roman"/>
          <w:b/>
          <w:i/>
          <w:color w:val="000000"/>
          <w:sz w:val="28"/>
        </w:rPr>
        <w:t>познавательными</w:t>
      </w:r>
      <w:r w:rsidRPr="00DF2192">
        <w:rPr>
          <w:rFonts w:ascii="Times New Roman" w:eastAsia="Calibri" w:hAnsi="Times New Roman" w:cs="Times New Roman"/>
          <w:i/>
          <w:color w:val="000000"/>
          <w:sz w:val="28"/>
        </w:rPr>
        <w:t xml:space="preserve"> действиями, универсальными коммуникативными действиями, универсальными регулятивными действиями.</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1) </w:t>
      </w:r>
      <w:r w:rsidRPr="00DF2192">
        <w:rPr>
          <w:rFonts w:ascii="Times New Roman" w:eastAsia="Calibri" w:hAnsi="Times New Roman" w:cs="Times New Roman"/>
          <w:i/>
          <w:color w:val="000000"/>
          <w:sz w:val="28"/>
        </w:rPr>
        <w:t xml:space="preserve">Универсальные </w:t>
      </w:r>
      <w:r w:rsidRPr="00DF2192">
        <w:rPr>
          <w:rFonts w:ascii="Times New Roman" w:eastAsia="Calibri" w:hAnsi="Times New Roman" w:cs="Times New Roman"/>
          <w:b/>
          <w:i/>
          <w:color w:val="000000"/>
          <w:sz w:val="28"/>
        </w:rPr>
        <w:t>познавательные</w:t>
      </w:r>
      <w:r w:rsidRPr="00DF2192">
        <w:rPr>
          <w:rFonts w:ascii="Times New Roman" w:eastAsia="Calibri" w:hAnsi="Times New Roman" w:cs="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DF2192">
        <w:rPr>
          <w:rFonts w:ascii="Times New Roman" w:eastAsia="Calibri" w:hAnsi="Times New Roman" w:cs="Times New Roman"/>
          <w:color w:val="000000"/>
          <w:sz w:val="28"/>
        </w:rPr>
        <w:t>.</w:t>
      </w:r>
    </w:p>
    <w:p w:rsidR="00DF2192" w:rsidRPr="00DF2192" w:rsidRDefault="00DF2192" w:rsidP="00DF2192">
      <w:pPr>
        <w:spacing w:after="0" w:line="264" w:lineRule="auto"/>
        <w:ind w:firstLine="600"/>
        <w:jc w:val="both"/>
        <w:rPr>
          <w:rFonts w:ascii="Calibri" w:eastAsia="Calibri" w:hAnsi="Calibri" w:cs="Times New Roman"/>
          <w:lang w:val="en-US"/>
        </w:rPr>
      </w:pPr>
      <w:r w:rsidRPr="00DF2192">
        <w:rPr>
          <w:rFonts w:ascii="Times New Roman" w:eastAsia="Calibri" w:hAnsi="Times New Roman" w:cs="Times New Roman"/>
          <w:b/>
          <w:color w:val="000000"/>
          <w:sz w:val="28"/>
          <w:lang w:val="en-US"/>
        </w:rPr>
        <w:t>Базовые логические действия:</w:t>
      </w:r>
    </w:p>
    <w:p w:rsidR="00DF2192" w:rsidRPr="00DF2192" w:rsidRDefault="00DF2192" w:rsidP="00DF2192">
      <w:pPr>
        <w:numPr>
          <w:ilvl w:val="0"/>
          <w:numId w:val="29"/>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F2192" w:rsidRPr="00DF2192" w:rsidRDefault="00DF2192" w:rsidP="00DF2192">
      <w:pPr>
        <w:numPr>
          <w:ilvl w:val="0"/>
          <w:numId w:val="29"/>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DF2192" w:rsidRPr="00DF2192" w:rsidRDefault="00DF2192" w:rsidP="00DF2192">
      <w:pPr>
        <w:numPr>
          <w:ilvl w:val="0"/>
          <w:numId w:val="29"/>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DF2192" w:rsidRPr="00DF2192" w:rsidRDefault="00DF2192" w:rsidP="00DF2192">
      <w:pPr>
        <w:numPr>
          <w:ilvl w:val="0"/>
          <w:numId w:val="29"/>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DF2192" w:rsidRPr="00DF2192" w:rsidRDefault="00DF2192" w:rsidP="00DF2192">
      <w:pPr>
        <w:numPr>
          <w:ilvl w:val="0"/>
          <w:numId w:val="29"/>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DF2192" w:rsidRPr="00DF2192" w:rsidRDefault="00DF2192" w:rsidP="00DF2192">
      <w:pPr>
        <w:numPr>
          <w:ilvl w:val="0"/>
          <w:numId w:val="29"/>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F2192" w:rsidRPr="00DF2192" w:rsidRDefault="00DF2192" w:rsidP="00DF2192">
      <w:pPr>
        <w:spacing w:after="0" w:line="264" w:lineRule="auto"/>
        <w:ind w:firstLine="600"/>
        <w:jc w:val="both"/>
        <w:rPr>
          <w:rFonts w:ascii="Calibri" w:eastAsia="Calibri" w:hAnsi="Calibri" w:cs="Times New Roman"/>
          <w:lang w:val="en-US"/>
        </w:rPr>
      </w:pPr>
      <w:r w:rsidRPr="00DF2192">
        <w:rPr>
          <w:rFonts w:ascii="Times New Roman" w:eastAsia="Calibri" w:hAnsi="Times New Roman" w:cs="Times New Roman"/>
          <w:b/>
          <w:color w:val="000000"/>
          <w:sz w:val="28"/>
          <w:lang w:val="en-US"/>
        </w:rPr>
        <w:t>Базовые исследовательские действия:</w:t>
      </w:r>
    </w:p>
    <w:p w:rsidR="00DF2192" w:rsidRPr="00DF2192" w:rsidRDefault="00DF2192" w:rsidP="00DF2192">
      <w:pPr>
        <w:numPr>
          <w:ilvl w:val="0"/>
          <w:numId w:val="30"/>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DF2192" w:rsidRPr="00DF2192" w:rsidRDefault="00DF2192" w:rsidP="00DF2192">
      <w:pPr>
        <w:numPr>
          <w:ilvl w:val="0"/>
          <w:numId w:val="30"/>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DF2192" w:rsidRPr="00DF2192" w:rsidRDefault="00DF2192" w:rsidP="00DF2192">
      <w:pPr>
        <w:numPr>
          <w:ilvl w:val="0"/>
          <w:numId w:val="30"/>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F2192" w:rsidRPr="00DF2192" w:rsidRDefault="00DF2192" w:rsidP="00DF2192">
      <w:pPr>
        <w:numPr>
          <w:ilvl w:val="0"/>
          <w:numId w:val="30"/>
        </w:numPr>
        <w:spacing w:after="0" w:line="264" w:lineRule="auto"/>
        <w:jc w:val="both"/>
        <w:rPr>
          <w:rFonts w:ascii="Calibri" w:eastAsia="Calibri" w:hAnsi="Calibri" w:cs="Times New Roman"/>
        </w:rPr>
      </w:pPr>
      <w:r w:rsidRPr="00DF2192">
        <w:rPr>
          <w:rFonts w:ascii="Times New Roman" w:eastAsia="Calibri" w:hAnsi="Times New Roman" w:cs="Times New Roman"/>
          <w:color w:val="000000"/>
          <w:sz w:val="28"/>
        </w:rPr>
        <w:t>прогнозировать возможное развитие процесса, а также выдвигать предположения о его развитии в новых условиях.</w:t>
      </w:r>
    </w:p>
    <w:p w:rsidR="00DF2192" w:rsidRPr="00DF2192" w:rsidRDefault="00DF2192" w:rsidP="00DF2192">
      <w:pPr>
        <w:spacing w:after="0" w:line="264" w:lineRule="auto"/>
        <w:ind w:firstLine="600"/>
        <w:jc w:val="both"/>
        <w:rPr>
          <w:rFonts w:ascii="Calibri" w:eastAsia="Calibri" w:hAnsi="Calibri" w:cs="Times New Roman"/>
          <w:lang w:val="en-US"/>
        </w:rPr>
      </w:pPr>
      <w:r w:rsidRPr="00DF2192">
        <w:rPr>
          <w:rFonts w:ascii="Times New Roman" w:eastAsia="Calibri" w:hAnsi="Times New Roman" w:cs="Times New Roman"/>
          <w:b/>
          <w:color w:val="000000"/>
          <w:sz w:val="28"/>
          <w:lang w:val="en-US"/>
        </w:rPr>
        <w:t>Работа с информацией:</w:t>
      </w:r>
    </w:p>
    <w:p w:rsidR="00DF2192" w:rsidRPr="00DF2192" w:rsidRDefault="00DF2192" w:rsidP="00DF2192">
      <w:pPr>
        <w:numPr>
          <w:ilvl w:val="0"/>
          <w:numId w:val="45"/>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выявлять дефициты информации, данных, необходимых для ответа на вопрос и для решения задачи;</w:t>
      </w:r>
    </w:p>
    <w:p w:rsidR="00DF2192" w:rsidRPr="00DF2192" w:rsidRDefault="00DF2192" w:rsidP="00DF2192">
      <w:pPr>
        <w:numPr>
          <w:ilvl w:val="0"/>
          <w:numId w:val="45"/>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DF2192" w:rsidRPr="00DF2192" w:rsidRDefault="00DF2192" w:rsidP="00DF2192">
      <w:pPr>
        <w:numPr>
          <w:ilvl w:val="0"/>
          <w:numId w:val="45"/>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структурировать информацию, представлять её в различных формах, иллюстрировать графически;</w:t>
      </w:r>
    </w:p>
    <w:p w:rsidR="00DF2192" w:rsidRPr="00DF2192" w:rsidRDefault="00DF2192" w:rsidP="00DF2192">
      <w:pPr>
        <w:numPr>
          <w:ilvl w:val="0"/>
          <w:numId w:val="45"/>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оценивать надёжность информации по самостоятельно сформулированным критериям.</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2) </w:t>
      </w:r>
      <w:r w:rsidRPr="00DF2192">
        <w:rPr>
          <w:rFonts w:ascii="Times New Roman" w:eastAsia="Calibri" w:hAnsi="Times New Roman" w:cs="Times New Roman"/>
          <w:i/>
          <w:color w:val="000000"/>
          <w:sz w:val="28"/>
        </w:rPr>
        <w:t xml:space="preserve">Универсальные </w:t>
      </w:r>
      <w:r w:rsidRPr="00DF2192">
        <w:rPr>
          <w:rFonts w:ascii="Times New Roman" w:eastAsia="Calibri" w:hAnsi="Times New Roman" w:cs="Times New Roman"/>
          <w:b/>
          <w:i/>
          <w:color w:val="000000"/>
          <w:sz w:val="28"/>
        </w:rPr>
        <w:t xml:space="preserve">коммуникативные </w:t>
      </w:r>
      <w:r w:rsidRPr="00DF2192">
        <w:rPr>
          <w:rFonts w:ascii="Times New Roman" w:eastAsia="Calibri" w:hAnsi="Times New Roman" w:cs="Times New Roman"/>
          <w:i/>
          <w:color w:val="000000"/>
          <w:sz w:val="28"/>
        </w:rPr>
        <w:t>действия, обеспечивают сформированность социальных навыков обучающихся.</w:t>
      </w:r>
    </w:p>
    <w:p w:rsidR="00DF2192" w:rsidRPr="00DF2192" w:rsidRDefault="00DF2192" w:rsidP="00DF2192">
      <w:pPr>
        <w:spacing w:after="0" w:line="264" w:lineRule="auto"/>
        <w:ind w:firstLine="600"/>
        <w:jc w:val="both"/>
        <w:rPr>
          <w:rFonts w:ascii="Calibri" w:eastAsia="Calibri" w:hAnsi="Calibri" w:cs="Times New Roman"/>
          <w:lang w:val="en-US"/>
        </w:rPr>
      </w:pPr>
      <w:r w:rsidRPr="00DF2192">
        <w:rPr>
          <w:rFonts w:ascii="Times New Roman" w:eastAsia="Calibri" w:hAnsi="Times New Roman" w:cs="Times New Roman"/>
          <w:b/>
          <w:color w:val="000000"/>
          <w:sz w:val="28"/>
          <w:lang w:val="en-US"/>
        </w:rPr>
        <w:t>Общение:</w:t>
      </w:r>
    </w:p>
    <w:p w:rsidR="00DF2192" w:rsidRPr="00DF2192" w:rsidRDefault="00DF2192" w:rsidP="00DF2192">
      <w:pPr>
        <w:numPr>
          <w:ilvl w:val="0"/>
          <w:numId w:val="46"/>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DF2192" w:rsidRPr="00DF2192" w:rsidRDefault="00DF2192" w:rsidP="00DF2192">
      <w:pPr>
        <w:numPr>
          <w:ilvl w:val="0"/>
          <w:numId w:val="46"/>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F2192" w:rsidRPr="00DF2192" w:rsidRDefault="00DF2192" w:rsidP="00DF2192">
      <w:pPr>
        <w:numPr>
          <w:ilvl w:val="0"/>
          <w:numId w:val="46"/>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F2192" w:rsidRPr="00DF2192" w:rsidRDefault="00DF2192" w:rsidP="00DF2192">
      <w:pPr>
        <w:spacing w:after="0" w:line="264" w:lineRule="auto"/>
        <w:ind w:firstLine="600"/>
        <w:jc w:val="both"/>
        <w:rPr>
          <w:rFonts w:ascii="Calibri" w:eastAsia="Calibri" w:hAnsi="Calibri" w:cs="Times New Roman"/>
          <w:lang w:val="en-US"/>
        </w:rPr>
      </w:pPr>
      <w:r w:rsidRPr="00DF2192">
        <w:rPr>
          <w:rFonts w:ascii="Times New Roman" w:eastAsia="Calibri" w:hAnsi="Times New Roman" w:cs="Times New Roman"/>
          <w:b/>
          <w:color w:val="000000"/>
          <w:sz w:val="28"/>
          <w:lang w:val="en-US"/>
        </w:rPr>
        <w:t>Сотрудничество:</w:t>
      </w:r>
    </w:p>
    <w:p w:rsidR="00DF2192" w:rsidRPr="00DF2192" w:rsidRDefault="00DF2192" w:rsidP="00DF2192">
      <w:pPr>
        <w:numPr>
          <w:ilvl w:val="0"/>
          <w:numId w:val="47"/>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F2192" w:rsidRPr="00DF2192" w:rsidRDefault="00DF2192" w:rsidP="00DF2192">
      <w:pPr>
        <w:numPr>
          <w:ilvl w:val="0"/>
          <w:numId w:val="47"/>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3) </w:t>
      </w:r>
      <w:r w:rsidRPr="00DF2192">
        <w:rPr>
          <w:rFonts w:ascii="Times New Roman" w:eastAsia="Calibri" w:hAnsi="Times New Roman" w:cs="Times New Roman"/>
          <w:i/>
          <w:color w:val="000000"/>
          <w:sz w:val="28"/>
        </w:rPr>
        <w:t xml:space="preserve">Универсальные </w:t>
      </w:r>
      <w:r w:rsidRPr="00DF2192">
        <w:rPr>
          <w:rFonts w:ascii="Times New Roman" w:eastAsia="Calibri" w:hAnsi="Times New Roman" w:cs="Times New Roman"/>
          <w:b/>
          <w:i/>
          <w:color w:val="000000"/>
          <w:sz w:val="28"/>
        </w:rPr>
        <w:t xml:space="preserve">регулятивные </w:t>
      </w:r>
      <w:r w:rsidRPr="00DF2192">
        <w:rPr>
          <w:rFonts w:ascii="Times New Roman" w:eastAsia="Calibri" w:hAnsi="Times New Roman" w:cs="Times New Roman"/>
          <w:i/>
          <w:color w:val="000000"/>
          <w:sz w:val="28"/>
        </w:rPr>
        <w:t>действия, обеспечивают формирование смысловых установок и жизненных навыков личности</w:t>
      </w:r>
      <w:r w:rsidRPr="00DF2192">
        <w:rPr>
          <w:rFonts w:ascii="Times New Roman" w:eastAsia="Calibri" w:hAnsi="Times New Roman" w:cs="Times New Roman"/>
          <w:color w:val="000000"/>
          <w:sz w:val="28"/>
        </w:rPr>
        <w:t>.</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b/>
          <w:color w:val="000000"/>
          <w:sz w:val="28"/>
        </w:rPr>
        <w:t>Самоорганизация:</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F2192" w:rsidRPr="00DF2192" w:rsidRDefault="00DF2192" w:rsidP="00DF2192">
      <w:pPr>
        <w:spacing w:after="0" w:line="264" w:lineRule="auto"/>
        <w:ind w:firstLine="600"/>
        <w:jc w:val="both"/>
        <w:rPr>
          <w:rFonts w:ascii="Calibri" w:eastAsia="Calibri" w:hAnsi="Calibri" w:cs="Times New Roman"/>
          <w:lang w:val="en-US"/>
        </w:rPr>
      </w:pPr>
      <w:r w:rsidRPr="00DF2192">
        <w:rPr>
          <w:rFonts w:ascii="Times New Roman" w:eastAsia="Calibri" w:hAnsi="Times New Roman" w:cs="Times New Roman"/>
          <w:b/>
          <w:color w:val="000000"/>
          <w:sz w:val="28"/>
          <w:lang w:val="en-US"/>
        </w:rPr>
        <w:t>Самоконтроль:</w:t>
      </w:r>
    </w:p>
    <w:p w:rsidR="00DF2192" w:rsidRPr="00DF2192" w:rsidRDefault="00DF2192" w:rsidP="00DF2192">
      <w:pPr>
        <w:numPr>
          <w:ilvl w:val="0"/>
          <w:numId w:val="48"/>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DF2192" w:rsidRPr="00DF2192" w:rsidRDefault="00DF2192" w:rsidP="00DF2192">
      <w:pPr>
        <w:numPr>
          <w:ilvl w:val="0"/>
          <w:numId w:val="48"/>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DF2192" w:rsidRPr="00DF2192" w:rsidRDefault="00DF2192" w:rsidP="00DF2192">
      <w:pPr>
        <w:numPr>
          <w:ilvl w:val="0"/>
          <w:numId w:val="48"/>
        </w:numPr>
        <w:spacing w:after="0" w:line="264" w:lineRule="auto"/>
        <w:ind w:left="927"/>
        <w:jc w:val="both"/>
        <w:rPr>
          <w:rFonts w:ascii="Calibri" w:eastAsia="Calibri" w:hAnsi="Calibri" w:cs="Times New Roman"/>
        </w:rPr>
      </w:pPr>
      <w:r w:rsidRPr="00DF2192">
        <w:rPr>
          <w:rFonts w:ascii="Times New Roman" w:eastAsia="Calibri" w:hAnsi="Times New Roman" w:cs="Times New Roman"/>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bookmarkStart w:id="90" w:name="_Toc118726608"/>
      <w:bookmarkEnd w:id="90"/>
      <w:r w:rsidRPr="00DF2192">
        <w:rPr>
          <w:rFonts w:ascii="Times New Roman" w:eastAsia="Calibri" w:hAnsi="Times New Roman" w:cs="Times New Roman"/>
          <w:b/>
          <w:color w:val="000000"/>
          <w:sz w:val="28"/>
        </w:rPr>
        <w:t xml:space="preserve">ПРЕДМЕТНЫЕ РЕЗУЛЬТАТЫ </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left="120"/>
        <w:jc w:val="both"/>
        <w:rPr>
          <w:rFonts w:ascii="Calibri" w:eastAsia="Calibri" w:hAnsi="Calibri" w:cs="Times New Roman"/>
        </w:rPr>
      </w:pPr>
      <w:bookmarkStart w:id="91" w:name="_Toc118726609"/>
      <w:bookmarkEnd w:id="91"/>
      <w:r w:rsidRPr="00DF2192">
        <w:rPr>
          <w:rFonts w:ascii="Times New Roman" w:eastAsia="Calibri" w:hAnsi="Times New Roman" w:cs="Times New Roman"/>
          <w:b/>
          <w:color w:val="000000"/>
          <w:sz w:val="28"/>
        </w:rPr>
        <w:t>11 КЛАСС</w:t>
      </w:r>
    </w:p>
    <w:p w:rsidR="00DF2192" w:rsidRPr="00DF2192" w:rsidRDefault="00DF2192" w:rsidP="00DF2192">
      <w:pPr>
        <w:spacing w:after="0" w:line="264" w:lineRule="auto"/>
        <w:ind w:left="120"/>
        <w:jc w:val="both"/>
        <w:rPr>
          <w:rFonts w:ascii="Calibri" w:eastAsia="Calibri" w:hAnsi="Calibri" w:cs="Times New Roman"/>
        </w:rPr>
      </w:pP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Сравнивать вероятности значений случайной величины по распределению или с помощью диаграмм.</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Иметь представление о законе больших чисел.</w:t>
      </w:r>
    </w:p>
    <w:p w:rsidR="00DF2192" w:rsidRPr="00DF2192" w:rsidRDefault="00DF2192" w:rsidP="00DF2192">
      <w:pPr>
        <w:spacing w:after="0" w:line="264" w:lineRule="auto"/>
        <w:ind w:firstLine="600"/>
        <w:jc w:val="both"/>
        <w:rPr>
          <w:rFonts w:ascii="Calibri" w:eastAsia="Calibri" w:hAnsi="Calibri" w:cs="Times New Roman"/>
        </w:rPr>
      </w:pPr>
      <w:r w:rsidRPr="00DF2192">
        <w:rPr>
          <w:rFonts w:ascii="Times New Roman" w:eastAsia="Calibri" w:hAnsi="Times New Roman" w:cs="Times New Roman"/>
          <w:color w:val="000000"/>
          <w:sz w:val="28"/>
        </w:rPr>
        <w:t>Иметь представление о нормальном распределении.</w:t>
      </w:r>
    </w:p>
    <w:p w:rsidR="00DF2192" w:rsidRPr="00DF2192" w:rsidRDefault="00DF2192" w:rsidP="00DF2192">
      <w:pPr>
        <w:spacing w:after="200" w:line="276" w:lineRule="auto"/>
        <w:rPr>
          <w:rFonts w:ascii="Calibri" w:eastAsia="Calibri" w:hAnsi="Calibri" w:cs="Times New Roman"/>
        </w:rPr>
        <w:sectPr w:rsidR="00DF2192" w:rsidRPr="00DF2192">
          <w:pgSz w:w="11906" w:h="16383"/>
          <w:pgMar w:top="1134" w:right="850" w:bottom="1134" w:left="1701" w:header="720" w:footer="720" w:gutter="0"/>
          <w:cols w:space="720"/>
        </w:sectPr>
      </w:pPr>
      <w:bookmarkStart w:id="92" w:name="block-37752657"/>
    </w:p>
    <w:bookmarkEnd w:id="92"/>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rPr>
        <w:t xml:space="preserve"> </w:t>
      </w:r>
      <w:r w:rsidRPr="00DF2192">
        <w:rPr>
          <w:rFonts w:ascii="Times New Roman" w:eastAsia="Calibri" w:hAnsi="Times New Roman" w:cs="Times New Roman"/>
          <w:b/>
          <w:color w:val="000000"/>
          <w:sz w:val="28"/>
          <w:lang w:val="en-US"/>
        </w:rPr>
        <w:t xml:space="preserve">ТЕМАТИЧЕСКОЕ ПЛАНИРОВАНИЕ </w:t>
      </w:r>
    </w:p>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p>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4498"/>
        <w:gridCol w:w="1589"/>
        <w:gridCol w:w="1843"/>
        <w:gridCol w:w="1912"/>
        <w:gridCol w:w="2814"/>
      </w:tblGrid>
      <w:tr w:rsidR="00DF2192" w:rsidRPr="00DF2192" w:rsidTr="00DF2192">
        <w:trPr>
          <w:trHeight w:val="144"/>
          <w:tblCellSpacing w:w="0" w:type="dxa"/>
        </w:trPr>
        <w:tc>
          <w:tcPr>
            <w:tcW w:w="485"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 п/п </w:t>
            </w:r>
          </w:p>
          <w:p w:rsidR="00DF2192" w:rsidRPr="00DF2192" w:rsidRDefault="00DF2192" w:rsidP="00DF2192">
            <w:pPr>
              <w:spacing w:after="0" w:line="276" w:lineRule="auto"/>
              <w:ind w:left="135"/>
              <w:rPr>
                <w:rFonts w:ascii="Calibri" w:eastAsia="Calibri" w:hAnsi="Calibri" w:cs="Times New Roman"/>
                <w:lang w:val="en-US"/>
              </w:rPr>
            </w:pPr>
          </w:p>
        </w:tc>
        <w:tc>
          <w:tcPr>
            <w:tcW w:w="2640"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Наименование разделов и тем программы </w:t>
            </w:r>
          </w:p>
          <w:p w:rsidR="00DF2192" w:rsidRPr="00DF2192" w:rsidRDefault="00DF2192" w:rsidP="00DF2192">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b/>
                <w:color w:val="000000"/>
                <w:sz w:val="24"/>
                <w:lang w:val="en-US"/>
              </w:rPr>
              <w:t>Количество часов</w:t>
            </w:r>
          </w:p>
        </w:tc>
        <w:tc>
          <w:tcPr>
            <w:tcW w:w="2757"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Электронные (цифровые) образовательные ресурсы </w:t>
            </w:r>
          </w:p>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1017"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Всего </w:t>
            </w:r>
          </w:p>
          <w:p w:rsidR="00DF2192" w:rsidRPr="00DF2192" w:rsidRDefault="00DF2192" w:rsidP="00DF2192">
            <w:pPr>
              <w:spacing w:after="0" w:line="276" w:lineRule="auto"/>
              <w:ind w:left="135"/>
              <w:rPr>
                <w:rFonts w:ascii="Calibri" w:eastAsia="Calibri" w:hAnsi="Calibri" w:cs="Times New Roman"/>
                <w:lang w:val="en-US"/>
              </w:rPr>
            </w:pPr>
          </w:p>
        </w:tc>
        <w:tc>
          <w:tcPr>
            <w:tcW w:w="1745"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Контрольные работы </w:t>
            </w:r>
          </w:p>
          <w:p w:rsidR="00DF2192" w:rsidRPr="00DF2192" w:rsidRDefault="00DF2192" w:rsidP="00DF2192">
            <w:pPr>
              <w:spacing w:after="0" w:line="276" w:lineRule="auto"/>
              <w:ind w:left="135"/>
              <w:rPr>
                <w:rFonts w:ascii="Calibri" w:eastAsia="Calibri" w:hAnsi="Calibri" w:cs="Times New Roman"/>
                <w:lang w:val="en-US"/>
              </w:rPr>
            </w:pPr>
          </w:p>
        </w:tc>
        <w:tc>
          <w:tcPr>
            <w:tcW w:w="182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Практические работы </w:t>
            </w:r>
          </w:p>
          <w:p w:rsidR="00DF2192" w:rsidRPr="00DF2192" w:rsidRDefault="00DF2192" w:rsidP="00DF2192">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r>
      <w:tr w:rsidR="00DF2192" w:rsidRPr="00DF2192" w:rsidTr="00DF2192">
        <w:trPr>
          <w:trHeight w:val="144"/>
          <w:tblCellSpacing w:w="0" w:type="dxa"/>
        </w:trPr>
        <w:tc>
          <w:tcPr>
            <w:tcW w:w="485"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w:t>
            </w:r>
          </w:p>
        </w:tc>
        <w:tc>
          <w:tcPr>
            <w:tcW w:w="2640"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Математическое ожидание случайной величины</w:t>
            </w:r>
          </w:p>
        </w:tc>
        <w:tc>
          <w:tcPr>
            <w:tcW w:w="1017"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4 </w:t>
            </w:r>
          </w:p>
        </w:tc>
        <w:tc>
          <w:tcPr>
            <w:tcW w:w="1745"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82">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fbc</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dc</w:t>
              </w:r>
              <w:r w:rsidRPr="00DF2192">
                <w:rPr>
                  <w:rFonts w:ascii="Times New Roman" w:eastAsia="Calibri" w:hAnsi="Times New Roman" w:cs="Times New Roman"/>
                  <w:color w:val="0000FF"/>
                  <w:u w:val="single"/>
                </w:rPr>
                <w:t>1</w:t>
              </w:r>
            </w:hyperlink>
          </w:p>
        </w:tc>
      </w:tr>
      <w:tr w:rsidR="00DF2192" w:rsidRPr="00DF2192" w:rsidTr="00DF2192">
        <w:trPr>
          <w:trHeight w:val="144"/>
          <w:tblCellSpacing w:w="0" w:type="dxa"/>
        </w:trPr>
        <w:tc>
          <w:tcPr>
            <w:tcW w:w="485"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w:t>
            </w:r>
          </w:p>
        </w:tc>
        <w:tc>
          <w:tcPr>
            <w:tcW w:w="2640"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Дисперсия и стандартное отклонение случайной величины</w:t>
            </w:r>
          </w:p>
        </w:tc>
        <w:tc>
          <w:tcPr>
            <w:tcW w:w="1017"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4 </w:t>
            </w:r>
          </w:p>
        </w:tc>
        <w:tc>
          <w:tcPr>
            <w:tcW w:w="1745"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83">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fbc</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dc</w:t>
              </w:r>
              <w:r w:rsidRPr="00DF2192">
                <w:rPr>
                  <w:rFonts w:ascii="Times New Roman" w:eastAsia="Calibri" w:hAnsi="Times New Roman" w:cs="Times New Roman"/>
                  <w:color w:val="0000FF"/>
                  <w:u w:val="single"/>
                </w:rPr>
                <w:t>1</w:t>
              </w:r>
            </w:hyperlink>
          </w:p>
        </w:tc>
      </w:tr>
      <w:tr w:rsidR="00DF2192" w:rsidRPr="00DF2192" w:rsidTr="00DF2192">
        <w:trPr>
          <w:trHeight w:val="144"/>
          <w:tblCellSpacing w:w="0" w:type="dxa"/>
        </w:trPr>
        <w:tc>
          <w:tcPr>
            <w:tcW w:w="485"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w:t>
            </w:r>
          </w:p>
        </w:tc>
        <w:tc>
          <w:tcPr>
            <w:tcW w:w="2640"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Закон больших чисел</w:t>
            </w:r>
          </w:p>
        </w:tc>
        <w:tc>
          <w:tcPr>
            <w:tcW w:w="1017"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3 </w:t>
            </w:r>
          </w:p>
        </w:tc>
        <w:tc>
          <w:tcPr>
            <w:tcW w:w="1745"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84">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fbc</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dc</w:t>
              </w:r>
              <w:r w:rsidRPr="00DF2192">
                <w:rPr>
                  <w:rFonts w:ascii="Times New Roman" w:eastAsia="Calibri" w:hAnsi="Times New Roman" w:cs="Times New Roman"/>
                  <w:color w:val="0000FF"/>
                  <w:u w:val="single"/>
                </w:rPr>
                <w:t>1</w:t>
              </w:r>
            </w:hyperlink>
          </w:p>
        </w:tc>
      </w:tr>
      <w:tr w:rsidR="00DF2192" w:rsidRPr="00DF2192" w:rsidTr="00DF2192">
        <w:trPr>
          <w:trHeight w:val="144"/>
          <w:tblCellSpacing w:w="0" w:type="dxa"/>
        </w:trPr>
        <w:tc>
          <w:tcPr>
            <w:tcW w:w="485"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4</w:t>
            </w:r>
          </w:p>
        </w:tc>
        <w:tc>
          <w:tcPr>
            <w:tcW w:w="2640"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Непрерывные случайные величины (распределения)</w:t>
            </w:r>
          </w:p>
        </w:tc>
        <w:tc>
          <w:tcPr>
            <w:tcW w:w="1017"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2 </w:t>
            </w:r>
          </w:p>
        </w:tc>
        <w:tc>
          <w:tcPr>
            <w:tcW w:w="1745"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85">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fbc</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dc</w:t>
              </w:r>
              <w:r w:rsidRPr="00DF2192">
                <w:rPr>
                  <w:rFonts w:ascii="Times New Roman" w:eastAsia="Calibri" w:hAnsi="Times New Roman" w:cs="Times New Roman"/>
                  <w:color w:val="0000FF"/>
                  <w:u w:val="single"/>
                </w:rPr>
                <w:t>1</w:t>
              </w:r>
            </w:hyperlink>
          </w:p>
        </w:tc>
      </w:tr>
      <w:tr w:rsidR="00DF2192" w:rsidRPr="00DF2192" w:rsidTr="00DF2192">
        <w:trPr>
          <w:trHeight w:val="144"/>
          <w:tblCellSpacing w:w="0" w:type="dxa"/>
        </w:trPr>
        <w:tc>
          <w:tcPr>
            <w:tcW w:w="485"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5</w:t>
            </w:r>
          </w:p>
        </w:tc>
        <w:tc>
          <w:tcPr>
            <w:tcW w:w="2640"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Нормальное распределения</w:t>
            </w:r>
          </w:p>
        </w:tc>
        <w:tc>
          <w:tcPr>
            <w:tcW w:w="1017"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2 </w:t>
            </w:r>
          </w:p>
        </w:tc>
        <w:tc>
          <w:tcPr>
            <w:tcW w:w="1745"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2757"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86">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fbc</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dc</w:t>
              </w:r>
              <w:r w:rsidRPr="00DF2192">
                <w:rPr>
                  <w:rFonts w:ascii="Times New Roman" w:eastAsia="Calibri" w:hAnsi="Times New Roman" w:cs="Times New Roman"/>
                  <w:color w:val="0000FF"/>
                  <w:u w:val="single"/>
                </w:rPr>
                <w:t>1</w:t>
              </w:r>
            </w:hyperlink>
          </w:p>
        </w:tc>
      </w:tr>
      <w:tr w:rsidR="00DF2192" w:rsidRPr="00DF2192" w:rsidTr="00DF2192">
        <w:trPr>
          <w:trHeight w:val="144"/>
          <w:tblCellSpacing w:w="0" w:type="dxa"/>
        </w:trPr>
        <w:tc>
          <w:tcPr>
            <w:tcW w:w="485"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6</w:t>
            </w:r>
          </w:p>
        </w:tc>
        <w:tc>
          <w:tcPr>
            <w:tcW w:w="2640"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Повторение, обобщение и систематизация знаний</w:t>
            </w:r>
          </w:p>
        </w:tc>
        <w:tc>
          <w:tcPr>
            <w:tcW w:w="1017"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19 </w:t>
            </w:r>
          </w:p>
        </w:tc>
        <w:tc>
          <w:tcPr>
            <w:tcW w:w="1745"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2 </w:t>
            </w:r>
          </w:p>
        </w:tc>
        <w:tc>
          <w:tcPr>
            <w:tcW w:w="182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87">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fbc</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dc</w:t>
              </w:r>
              <w:r w:rsidRPr="00DF2192">
                <w:rPr>
                  <w:rFonts w:ascii="Times New Roman" w:eastAsia="Calibri" w:hAnsi="Times New Roman" w:cs="Times New Roman"/>
                  <w:color w:val="0000FF"/>
                  <w:u w:val="single"/>
                </w:rPr>
                <w:t>1</w:t>
              </w:r>
            </w:hyperlink>
          </w:p>
        </w:tc>
      </w:tr>
      <w:tr w:rsidR="00DF2192" w:rsidRPr="00DF2192" w:rsidTr="00DF2192">
        <w:trPr>
          <w:trHeight w:val="144"/>
          <w:tblCellSpacing w:w="0" w:type="dxa"/>
        </w:trPr>
        <w:tc>
          <w:tcPr>
            <w:tcW w:w="0" w:type="auto"/>
            <w:gridSpan w:val="2"/>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ОБЩЕЕ КОЛИЧЕСТВО ЧАСОВ ПО ПРОГРАММЕ</w:t>
            </w:r>
          </w:p>
        </w:tc>
        <w:tc>
          <w:tcPr>
            <w:tcW w:w="1598"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34 </w:t>
            </w:r>
          </w:p>
        </w:tc>
        <w:tc>
          <w:tcPr>
            <w:tcW w:w="1745"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2 </w:t>
            </w:r>
          </w:p>
        </w:tc>
        <w:tc>
          <w:tcPr>
            <w:tcW w:w="182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3 </w:t>
            </w:r>
          </w:p>
        </w:tc>
        <w:tc>
          <w:tcPr>
            <w:tcW w:w="2757" w:type="dxa"/>
            <w:tcMar>
              <w:top w:w="50" w:type="dxa"/>
              <w:left w:w="100" w:type="dxa"/>
            </w:tcMar>
            <w:vAlign w:val="center"/>
          </w:tcPr>
          <w:p w:rsidR="00DF2192" w:rsidRPr="00DF2192" w:rsidRDefault="00DF2192" w:rsidP="00DF2192">
            <w:pPr>
              <w:spacing w:after="200" w:line="276" w:lineRule="auto"/>
              <w:rPr>
                <w:rFonts w:ascii="Calibri" w:eastAsia="Calibri" w:hAnsi="Calibri" w:cs="Times New Roman"/>
                <w:lang w:val="en-US"/>
              </w:rPr>
            </w:pPr>
          </w:p>
        </w:tc>
      </w:tr>
    </w:tbl>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p>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bookmarkStart w:id="93" w:name="block-37752654"/>
    </w:p>
    <w:bookmarkEnd w:id="93"/>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 xml:space="preserve"> ПОУРОЧНОЕ ПЛАНИРОВАНИЕ </w:t>
      </w:r>
    </w:p>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p>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7"/>
        <w:gridCol w:w="3702"/>
        <w:gridCol w:w="1206"/>
        <w:gridCol w:w="1843"/>
        <w:gridCol w:w="1912"/>
        <w:gridCol w:w="1349"/>
        <w:gridCol w:w="2863"/>
      </w:tblGrid>
      <w:tr w:rsidR="00DF2192" w:rsidRPr="00DF2192" w:rsidTr="00DF2192">
        <w:trPr>
          <w:trHeight w:val="144"/>
          <w:tblCellSpacing w:w="0" w:type="dxa"/>
        </w:trPr>
        <w:tc>
          <w:tcPr>
            <w:tcW w:w="400"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 п/п </w:t>
            </w:r>
          </w:p>
          <w:p w:rsidR="00DF2192" w:rsidRPr="00DF2192" w:rsidRDefault="00DF2192" w:rsidP="00DF2192">
            <w:pPr>
              <w:spacing w:after="0" w:line="276" w:lineRule="auto"/>
              <w:ind w:left="135"/>
              <w:rPr>
                <w:rFonts w:ascii="Calibri" w:eastAsia="Calibri" w:hAnsi="Calibri" w:cs="Times New Roman"/>
                <w:lang w:val="en-US"/>
              </w:rPr>
            </w:pPr>
          </w:p>
        </w:tc>
        <w:tc>
          <w:tcPr>
            <w:tcW w:w="2816"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Тема урока </w:t>
            </w:r>
          </w:p>
          <w:p w:rsidR="00DF2192" w:rsidRPr="00DF2192" w:rsidRDefault="00DF2192" w:rsidP="00DF2192">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b/>
                <w:color w:val="000000"/>
                <w:sz w:val="24"/>
                <w:lang w:val="en-US"/>
              </w:rPr>
              <w:t>Количество часов</w:t>
            </w:r>
          </w:p>
        </w:tc>
        <w:tc>
          <w:tcPr>
            <w:tcW w:w="1189"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Дата изучения </w:t>
            </w:r>
          </w:p>
          <w:p w:rsidR="00DF2192" w:rsidRPr="00DF2192" w:rsidRDefault="00DF2192" w:rsidP="00DF2192">
            <w:pPr>
              <w:spacing w:after="0" w:line="276" w:lineRule="auto"/>
              <w:ind w:left="135"/>
              <w:rPr>
                <w:rFonts w:ascii="Calibri" w:eastAsia="Calibri" w:hAnsi="Calibri" w:cs="Times New Roman"/>
                <w:lang w:val="en-US"/>
              </w:rPr>
            </w:pPr>
          </w:p>
        </w:tc>
        <w:tc>
          <w:tcPr>
            <w:tcW w:w="2021" w:type="dxa"/>
            <w:vMerge w:val="restart"/>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Электронные цифровые образовательные ресурсы </w:t>
            </w:r>
          </w:p>
          <w:p w:rsidR="00DF2192" w:rsidRPr="00DF2192" w:rsidRDefault="00DF2192" w:rsidP="00DF2192">
            <w:pPr>
              <w:spacing w:after="0" w:line="276" w:lineRule="auto"/>
              <w:ind w:left="135"/>
              <w:rPr>
                <w:rFonts w:ascii="Calibri" w:eastAsia="Calibri" w:hAnsi="Calibri" w:cs="Times New Roman"/>
                <w:lang w:val="en-US"/>
              </w:rPr>
            </w:pPr>
          </w:p>
        </w:tc>
      </w:tr>
      <w:tr w:rsidR="00DF2192" w:rsidRPr="00DF2192" w:rsidTr="00DF2192">
        <w:trPr>
          <w:trHeight w:val="144"/>
          <w:tblCellSpacing w:w="0" w:type="dxa"/>
        </w:trPr>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86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Всего </w:t>
            </w:r>
          </w:p>
          <w:p w:rsidR="00DF2192" w:rsidRPr="00DF2192" w:rsidRDefault="00DF2192" w:rsidP="00DF2192">
            <w:pPr>
              <w:spacing w:after="0" w:line="276" w:lineRule="auto"/>
              <w:ind w:left="135"/>
              <w:rPr>
                <w:rFonts w:ascii="Calibri" w:eastAsia="Calibri" w:hAnsi="Calibri" w:cs="Times New Roman"/>
                <w:lang w:val="en-US"/>
              </w:rPr>
            </w:pPr>
          </w:p>
        </w:tc>
        <w:tc>
          <w:tcPr>
            <w:tcW w:w="1573"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Контрольные работы </w:t>
            </w:r>
          </w:p>
          <w:p w:rsidR="00DF2192" w:rsidRPr="00DF2192" w:rsidRDefault="00DF2192" w:rsidP="00DF2192">
            <w:pPr>
              <w:spacing w:after="0" w:line="276" w:lineRule="auto"/>
              <w:ind w:left="135"/>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b/>
                <w:color w:val="000000"/>
                <w:sz w:val="24"/>
                <w:lang w:val="en-US"/>
              </w:rPr>
              <w:t xml:space="preserve">Практические работы </w:t>
            </w:r>
          </w:p>
          <w:p w:rsidR="00DF2192" w:rsidRPr="00DF2192" w:rsidRDefault="00DF2192" w:rsidP="00DF2192">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DF2192" w:rsidRPr="00DF2192" w:rsidRDefault="00DF2192" w:rsidP="00DF2192">
            <w:pPr>
              <w:spacing w:after="200" w:line="276" w:lineRule="auto"/>
              <w:rPr>
                <w:rFonts w:ascii="Calibri" w:eastAsia="Calibri" w:hAnsi="Calibri" w:cs="Times New Roman"/>
                <w:lang w:val="en-US"/>
              </w:rPr>
            </w:pPr>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систематизация знаний. Случайные опыты и вероятности случайных событий. </w:t>
            </w:r>
            <w:r w:rsidRPr="00DF2192">
              <w:rPr>
                <w:rFonts w:ascii="Times New Roman" w:eastAsia="Calibri" w:hAnsi="Times New Roman" w:cs="Times New Roman"/>
                <w:color w:val="000000"/>
                <w:sz w:val="24"/>
                <w:lang w:val="en-US"/>
              </w:rPr>
              <w:t>Серии независимых испытаний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88">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/430</w:t>
              </w:r>
              <w:r w:rsidRPr="00DF2192">
                <w:rPr>
                  <w:rFonts w:ascii="Times New Roman" w:eastAsia="Calibri" w:hAnsi="Times New Roman" w:cs="Times New Roman"/>
                  <w:color w:val="0000FF"/>
                  <w:u w:val="single"/>
                  <w:lang w:val="en-US"/>
                </w:rPr>
                <w:t>d</w:t>
              </w:r>
              <w:r w:rsidRPr="00DF2192">
                <w:rPr>
                  <w:rFonts w:ascii="Times New Roman" w:eastAsia="Calibri" w:hAnsi="Times New Roman" w:cs="Times New Roman"/>
                  <w:color w:val="0000FF"/>
                  <w:u w:val="single"/>
                </w:rPr>
                <w:t>330</w:t>
              </w:r>
              <w:r w:rsidRPr="00DF2192">
                <w:rPr>
                  <w:rFonts w:ascii="Times New Roman" w:eastAsia="Calibri" w:hAnsi="Times New Roman" w:cs="Times New Roman"/>
                  <w:color w:val="0000FF"/>
                  <w:u w:val="single"/>
                  <w:lang w:val="en-US"/>
                </w:rPr>
                <w:t>a</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систематизация знаний. Случайные опыты и вероятности случайных событий. </w:t>
            </w:r>
            <w:r w:rsidRPr="00DF2192">
              <w:rPr>
                <w:rFonts w:ascii="Times New Roman" w:eastAsia="Calibri" w:hAnsi="Times New Roman" w:cs="Times New Roman"/>
                <w:color w:val="000000"/>
                <w:sz w:val="24"/>
                <w:lang w:val="en-US"/>
              </w:rPr>
              <w:t>Серии независимых испытаний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89">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a</w:t>
              </w:r>
              <w:r w:rsidRPr="00DF2192">
                <w:rPr>
                  <w:rFonts w:ascii="Times New Roman" w:eastAsia="Calibri" w:hAnsi="Times New Roman" w:cs="Times New Roman"/>
                  <w:color w:val="0000FF"/>
                  <w:u w:val="single"/>
                </w:rPr>
                <w:t>573</w:t>
              </w:r>
              <w:r w:rsidRPr="00DF2192">
                <w:rPr>
                  <w:rFonts w:ascii="Times New Roman" w:eastAsia="Calibri" w:hAnsi="Times New Roman" w:cs="Times New Roman"/>
                  <w:color w:val="0000FF"/>
                  <w:u w:val="single"/>
                  <w:lang w:val="en-US"/>
                </w:rPr>
                <w:t>a</w:t>
              </w:r>
              <w:r w:rsidRPr="00DF2192">
                <w:rPr>
                  <w:rFonts w:ascii="Times New Roman" w:eastAsia="Calibri" w:hAnsi="Times New Roman" w:cs="Times New Roman"/>
                  <w:color w:val="0000FF"/>
                  <w:u w:val="single"/>
                </w:rPr>
                <w:t>292</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систематизация знаний. Случайные опыты и вероятности случайных событий. </w:t>
            </w:r>
            <w:r w:rsidRPr="00DF2192">
              <w:rPr>
                <w:rFonts w:ascii="Times New Roman" w:eastAsia="Calibri" w:hAnsi="Times New Roman" w:cs="Times New Roman"/>
                <w:color w:val="000000"/>
                <w:sz w:val="24"/>
                <w:lang w:val="en-US"/>
              </w:rPr>
              <w:t>Серии независимых испытаний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0">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/07</w:t>
              </w:r>
              <w:r w:rsidRPr="00DF2192">
                <w:rPr>
                  <w:rFonts w:ascii="Times New Roman" w:eastAsia="Calibri" w:hAnsi="Times New Roman" w:cs="Times New Roman"/>
                  <w:color w:val="0000FF"/>
                  <w:u w:val="single"/>
                  <w:lang w:val="en-US"/>
                </w:rPr>
                <w:t>a</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e</w:t>
              </w:r>
              <w:r w:rsidRPr="00DF2192">
                <w:rPr>
                  <w:rFonts w:ascii="Times New Roman" w:eastAsia="Calibri" w:hAnsi="Times New Roman" w:cs="Times New Roman"/>
                  <w:color w:val="0000FF"/>
                  <w:u w:val="single"/>
                </w:rPr>
                <w:t>861</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4</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систематизация знаний. Случайные опыты и вероятности случайных событий. </w:t>
            </w:r>
            <w:r w:rsidRPr="00DF2192">
              <w:rPr>
                <w:rFonts w:ascii="Times New Roman" w:eastAsia="Calibri" w:hAnsi="Times New Roman" w:cs="Times New Roman"/>
                <w:color w:val="000000"/>
                <w:sz w:val="24"/>
                <w:lang w:val="en-US"/>
              </w:rPr>
              <w:t>Серии независимых испытаний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1">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/32</w:t>
              </w:r>
              <w:r w:rsidRPr="00DF2192">
                <w:rPr>
                  <w:rFonts w:ascii="Times New Roman" w:eastAsia="Calibri" w:hAnsi="Times New Roman" w:cs="Times New Roman"/>
                  <w:color w:val="0000FF"/>
                  <w:u w:val="single"/>
                  <w:lang w:val="en-US"/>
                </w:rPr>
                <w:t>bc</w:t>
              </w:r>
              <w:r w:rsidRPr="00DF2192">
                <w:rPr>
                  <w:rFonts w:ascii="Times New Roman" w:eastAsia="Calibri" w:hAnsi="Times New Roman" w:cs="Times New Roman"/>
                  <w:color w:val="0000FF"/>
                  <w:u w:val="single"/>
                </w:rPr>
                <w:t>29</w:t>
              </w:r>
              <w:r w:rsidRPr="00DF2192">
                <w:rPr>
                  <w:rFonts w:ascii="Times New Roman" w:eastAsia="Calibri" w:hAnsi="Times New Roman" w:cs="Times New Roman"/>
                  <w:color w:val="0000FF"/>
                  <w:u w:val="single"/>
                  <w:lang w:val="en-US"/>
                </w:rPr>
                <w:t>bf</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5</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Примеры применения математического ожидания (страхование, лотерея)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2">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ea</w:t>
              </w:r>
              <w:r w:rsidRPr="00DF2192">
                <w:rPr>
                  <w:rFonts w:ascii="Times New Roman" w:eastAsia="Calibri" w:hAnsi="Times New Roman" w:cs="Times New Roman"/>
                  <w:color w:val="0000FF"/>
                  <w:u w:val="single"/>
                </w:rPr>
                <w:t>27084</w:t>
              </w:r>
              <w:r w:rsidRPr="00DF2192">
                <w:rPr>
                  <w:rFonts w:ascii="Times New Roman" w:eastAsia="Calibri" w:hAnsi="Times New Roman" w:cs="Times New Roman"/>
                  <w:color w:val="0000FF"/>
                  <w:u w:val="single"/>
                  <w:lang w:val="en-US"/>
                </w:rPr>
                <w:t>d</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6</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Математическое ожидание суммы случайных величин</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3">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/0</w:t>
              </w:r>
              <w:r w:rsidRPr="00DF2192">
                <w:rPr>
                  <w:rFonts w:ascii="Times New Roman" w:eastAsia="Calibri" w:hAnsi="Times New Roman" w:cs="Times New Roman"/>
                  <w:color w:val="0000FF"/>
                  <w:u w:val="single"/>
                  <w:lang w:val="en-US"/>
                </w:rPr>
                <w:t>adefe</w:t>
              </w:r>
              <w:r w:rsidRPr="00DF2192">
                <w:rPr>
                  <w:rFonts w:ascii="Times New Roman" w:eastAsia="Calibri" w:hAnsi="Times New Roman" w:cs="Times New Roman"/>
                  <w:color w:val="0000FF"/>
                  <w:u w:val="single"/>
                </w:rPr>
                <w:t>9</w:t>
              </w:r>
              <w:r w:rsidRPr="00DF2192">
                <w:rPr>
                  <w:rFonts w:ascii="Times New Roman" w:eastAsia="Calibri" w:hAnsi="Times New Roman" w:cs="Times New Roman"/>
                  <w:color w:val="0000FF"/>
                  <w:u w:val="single"/>
                  <w:lang w:val="en-US"/>
                </w:rPr>
                <w:t>e</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7</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Математическое ожидание геометрического и биномиального распределений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4">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/20</w:t>
              </w:r>
              <w:r w:rsidRPr="00DF2192">
                <w:rPr>
                  <w:rFonts w:ascii="Times New Roman" w:eastAsia="Calibri" w:hAnsi="Times New Roman" w:cs="Times New Roman"/>
                  <w:color w:val="0000FF"/>
                  <w:u w:val="single"/>
                  <w:lang w:val="en-US"/>
                </w:rPr>
                <w:t>de</w:t>
              </w:r>
              <w:r w:rsidRPr="00DF2192">
                <w:rPr>
                  <w:rFonts w:ascii="Times New Roman" w:eastAsia="Calibri" w:hAnsi="Times New Roman" w:cs="Times New Roman"/>
                  <w:color w:val="0000FF"/>
                  <w:u w:val="single"/>
                </w:rPr>
                <w:t>2</w:t>
              </w:r>
              <w:r w:rsidRPr="00DF2192">
                <w:rPr>
                  <w:rFonts w:ascii="Times New Roman" w:eastAsia="Calibri" w:hAnsi="Times New Roman" w:cs="Times New Roman"/>
                  <w:color w:val="0000FF"/>
                  <w:u w:val="single"/>
                  <w:lang w:val="en-US"/>
                </w:rPr>
                <w:t>fc</w:t>
              </w:r>
              <w:r w:rsidRPr="00DF2192">
                <w:rPr>
                  <w:rFonts w:ascii="Times New Roman" w:eastAsia="Calibri" w:hAnsi="Times New Roman" w:cs="Times New Roman"/>
                  <w:color w:val="0000FF"/>
                  <w:u w:val="single"/>
                </w:rPr>
                <w:t>2</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8</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Математическое ожидание геометрического и биномиального распределений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5">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/17</w:t>
              </w:r>
              <w:r w:rsidRPr="00DF2192">
                <w:rPr>
                  <w:rFonts w:ascii="Times New Roman" w:eastAsia="Calibri" w:hAnsi="Times New Roman" w:cs="Times New Roman"/>
                  <w:color w:val="0000FF"/>
                  <w:u w:val="single"/>
                  <w:lang w:val="en-US"/>
                </w:rPr>
                <w:t>b</w:t>
              </w:r>
              <w:r w:rsidRPr="00DF2192">
                <w:rPr>
                  <w:rFonts w:ascii="Times New Roman" w:eastAsia="Calibri" w:hAnsi="Times New Roman" w:cs="Times New Roman"/>
                  <w:color w:val="0000FF"/>
                  <w:u w:val="single"/>
                </w:rPr>
                <w:t>0</w:t>
              </w:r>
              <w:r w:rsidRPr="00DF2192">
                <w:rPr>
                  <w:rFonts w:ascii="Times New Roman" w:eastAsia="Calibri" w:hAnsi="Times New Roman" w:cs="Times New Roman"/>
                  <w:color w:val="0000FF"/>
                  <w:u w:val="single"/>
                  <w:lang w:val="en-US"/>
                </w:rPr>
                <w:t>e</w:t>
              </w:r>
              <w:r w:rsidRPr="00DF2192">
                <w:rPr>
                  <w:rFonts w:ascii="Times New Roman" w:eastAsia="Calibri" w:hAnsi="Times New Roman" w:cs="Times New Roman"/>
                  <w:color w:val="0000FF"/>
                  <w:u w:val="single"/>
                </w:rPr>
                <w:t>769</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9</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Дисперсия и стандартное отклонение</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6">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bcc</w:t>
              </w:r>
              <w:r w:rsidRPr="00DF2192">
                <w:rPr>
                  <w:rFonts w:ascii="Times New Roman" w:eastAsia="Calibri" w:hAnsi="Times New Roman" w:cs="Times New Roman"/>
                  <w:color w:val="0000FF"/>
                  <w:u w:val="single"/>
                </w:rPr>
                <w:t>67</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76</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10</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Дисперсия и стандартное отклонение</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7">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bf</w:t>
              </w:r>
              <w:r w:rsidRPr="00DF2192">
                <w:rPr>
                  <w:rFonts w:ascii="Times New Roman" w:eastAsia="Calibri" w:hAnsi="Times New Roman" w:cs="Times New Roman"/>
                  <w:color w:val="0000FF"/>
                  <w:u w:val="single"/>
                </w:rPr>
                <w:t>78</w:t>
              </w:r>
              <w:r w:rsidRPr="00DF2192">
                <w:rPr>
                  <w:rFonts w:ascii="Times New Roman" w:eastAsia="Calibri" w:hAnsi="Times New Roman" w:cs="Times New Roman"/>
                  <w:color w:val="0000FF"/>
                  <w:u w:val="single"/>
                  <w:lang w:val="en-US"/>
                </w:rPr>
                <w:t>aad</w:t>
              </w:r>
              <w:r w:rsidRPr="00DF2192">
                <w:rPr>
                  <w:rFonts w:ascii="Times New Roman" w:eastAsia="Calibri" w:hAnsi="Times New Roman" w:cs="Times New Roman"/>
                  <w:color w:val="0000FF"/>
                  <w:u w:val="single"/>
                </w:rPr>
                <w:t>6</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11</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Дисперсии геометрического и биномиального распределения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8">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/4</w:t>
              </w:r>
              <w:r w:rsidRPr="00DF2192">
                <w:rPr>
                  <w:rFonts w:ascii="Times New Roman" w:eastAsia="Calibri" w:hAnsi="Times New Roman" w:cs="Times New Roman"/>
                  <w:color w:val="0000FF"/>
                  <w:u w:val="single"/>
                  <w:lang w:val="en-US"/>
                </w:rPr>
                <w:t>b</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a</w:t>
              </w:r>
              <w:r w:rsidRPr="00DF2192">
                <w:rPr>
                  <w:rFonts w:ascii="Times New Roman" w:eastAsia="Calibri" w:hAnsi="Times New Roman" w:cs="Times New Roman"/>
                  <w:color w:val="0000FF"/>
                  <w:u w:val="single"/>
                </w:rPr>
                <w:t>495</w:t>
              </w:r>
              <w:r w:rsidRPr="00DF2192">
                <w:rPr>
                  <w:rFonts w:ascii="Times New Roman" w:eastAsia="Calibri" w:hAnsi="Times New Roman" w:cs="Times New Roman"/>
                  <w:color w:val="0000FF"/>
                  <w:u w:val="single"/>
                  <w:lang w:val="en-US"/>
                </w:rPr>
                <w:t>e</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12</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499">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a</w:t>
              </w:r>
              <w:r w:rsidRPr="00DF2192">
                <w:rPr>
                  <w:rFonts w:ascii="Times New Roman" w:eastAsia="Calibri" w:hAnsi="Times New Roman" w:cs="Times New Roman"/>
                  <w:color w:val="0000FF"/>
                  <w:u w:val="single"/>
                </w:rPr>
                <w:t>53</w:t>
              </w:r>
              <w:r w:rsidRPr="00DF2192">
                <w:rPr>
                  <w:rFonts w:ascii="Times New Roman" w:eastAsia="Calibri" w:hAnsi="Times New Roman" w:cs="Times New Roman"/>
                  <w:color w:val="0000FF"/>
                  <w:u w:val="single"/>
                  <w:lang w:val="en-US"/>
                </w:rPr>
                <w:t>cd</w:t>
              </w:r>
              <w:r w:rsidRPr="00DF2192">
                <w:rPr>
                  <w:rFonts w:ascii="Times New Roman" w:eastAsia="Calibri" w:hAnsi="Times New Roman" w:cs="Times New Roman"/>
                  <w:color w:val="0000FF"/>
                  <w:u w:val="single"/>
                </w:rPr>
                <w:t>884</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13</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Закон больших чисел. Выборочный метод исследований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0">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/94</w:t>
              </w:r>
              <w:r w:rsidRPr="00DF2192">
                <w:rPr>
                  <w:rFonts w:ascii="Times New Roman" w:eastAsia="Calibri" w:hAnsi="Times New Roman" w:cs="Times New Roman"/>
                  <w:color w:val="0000FF"/>
                  <w:u w:val="single"/>
                  <w:lang w:val="en-US"/>
                </w:rPr>
                <w:t>ddc</w:t>
              </w:r>
              <w:r w:rsidRPr="00DF2192">
                <w:rPr>
                  <w:rFonts w:ascii="Times New Roman" w:eastAsia="Calibri" w:hAnsi="Times New Roman" w:cs="Times New Roman"/>
                  <w:color w:val="0000FF"/>
                  <w:u w:val="single"/>
                </w:rPr>
                <w:t>34</w:t>
              </w:r>
              <w:r w:rsidRPr="00DF2192">
                <w:rPr>
                  <w:rFonts w:ascii="Times New Roman" w:eastAsia="Calibri" w:hAnsi="Times New Roman" w:cs="Times New Roman"/>
                  <w:color w:val="0000FF"/>
                  <w:u w:val="single"/>
                  <w:lang w:val="en-US"/>
                </w:rPr>
                <w:t>a</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14</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Закон больших чисел. Выборочный метод исследований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1">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cf</w:t>
              </w:r>
              <w:r w:rsidRPr="00DF2192">
                <w:rPr>
                  <w:rFonts w:ascii="Times New Roman" w:eastAsia="Calibri" w:hAnsi="Times New Roman" w:cs="Times New Roman"/>
                  <w:color w:val="0000FF"/>
                  <w:u w:val="single"/>
                </w:rPr>
                <w:t>23</w:t>
              </w:r>
              <w:r w:rsidRPr="00DF2192">
                <w:rPr>
                  <w:rFonts w:ascii="Times New Roman" w:eastAsia="Calibri" w:hAnsi="Times New Roman" w:cs="Times New Roman"/>
                  <w:color w:val="0000FF"/>
                  <w:u w:val="single"/>
                  <w:lang w:val="en-US"/>
                </w:rPr>
                <w:t>b</w:t>
              </w:r>
              <w:r w:rsidRPr="00DF2192">
                <w:rPr>
                  <w:rFonts w:ascii="Times New Roman" w:eastAsia="Calibri" w:hAnsi="Times New Roman" w:cs="Times New Roman"/>
                  <w:color w:val="0000FF"/>
                  <w:u w:val="single"/>
                </w:rPr>
                <w:t>369</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15</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2">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/6</w:t>
              </w:r>
              <w:r w:rsidRPr="00DF2192">
                <w:rPr>
                  <w:rFonts w:ascii="Times New Roman" w:eastAsia="Calibri" w:hAnsi="Times New Roman" w:cs="Times New Roman"/>
                  <w:color w:val="0000FF"/>
                  <w:u w:val="single"/>
                  <w:lang w:val="en-US"/>
                </w:rPr>
                <w:t>c</w:t>
              </w:r>
              <w:r w:rsidRPr="00DF2192">
                <w:rPr>
                  <w:rFonts w:ascii="Times New Roman" w:eastAsia="Calibri" w:hAnsi="Times New Roman" w:cs="Times New Roman"/>
                  <w:color w:val="0000FF"/>
                  <w:u w:val="single"/>
                </w:rPr>
                <w:t>1</w:t>
              </w:r>
              <w:r w:rsidRPr="00DF2192">
                <w:rPr>
                  <w:rFonts w:ascii="Times New Roman" w:eastAsia="Calibri" w:hAnsi="Times New Roman" w:cs="Times New Roman"/>
                  <w:color w:val="0000FF"/>
                  <w:u w:val="single"/>
                  <w:lang w:val="en-US"/>
                </w:rPr>
                <w:t>d</w:t>
              </w:r>
              <w:r w:rsidRPr="00DF2192">
                <w:rPr>
                  <w:rFonts w:ascii="Times New Roman" w:eastAsia="Calibri" w:hAnsi="Times New Roman" w:cs="Times New Roman"/>
                  <w:color w:val="0000FF"/>
                  <w:u w:val="single"/>
                </w:rPr>
                <w:t>11</w:t>
              </w:r>
              <w:r w:rsidRPr="00DF2192">
                <w:rPr>
                  <w:rFonts w:ascii="Times New Roman" w:eastAsia="Calibri" w:hAnsi="Times New Roman" w:cs="Times New Roman"/>
                  <w:color w:val="0000FF"/>
                  <w:u w:val="single"/>
                  <w:lang w:val="en-US"/>
                </w:rPr>
                <w:t>a</w:t>
              </w:r>
              <w:r w:rsidRPr="00DF2192">
                <w:rPr>
                  <w:rFonts w:ascii="Times New Roman" w:eastAsia="Calibri" w:hAnsi="Times New Roman" w:cs="Times New Roman"/>
                  <w:color w:val="0000FF"/>
                  <w:u w:val="single"/>
                </w:rPr>
                <w:t>6</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16</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Итоговая контрольная работа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3">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/7</w:t>
              </w:r>
              <w:r w:rsidRPr="00DF2192">
                <w:rPr>
                  <w:rFonts w:ascii="Times New Roman" w:eastAsia="Calibri" w:hAnsi="Times New Roman" w:cs="Times New Roman"/>
                  <w:color w:val="0000FF"/>
                  <w:u w:val="single"/>
                  <w:lang w:val="en-US"/>
                </w:rPr>
                <w:t>e</w:t>
              </w:r>
              <w:r w:rsidRPr="00DF2192">
                <w:rPr>
                  <w:rFonts w:ascii="Times New Roman" w:eastAsia="Calibri" w:hAnsi="Times New Roman" w:cs="Times New Roman"/>
                  <w:color w:val="0000FF"/>
                  <w:u w:val="single"/>
                </w:rPr>
                <w:t>379</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8</w:t>
              </w:r>
              <w:r w:rsidRPr="00DF2192">
                <w:rPr>
                  <w:rFonts w:ascii="Times New Roman" w:eastAsia="Calibri" w:hAnsi="Times New Roman" w:cs="Times New Roman"/>
                  <w:color w:val="0000FF"/>
                  <w:u w:val="single"/>
                  <w:lang w:val="en-US"/>
                </w:rPr>
                <w:t>f</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17</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Примеры непрерывных случайных величин. Функция плотности распределения. </w:t>
            </w:r>
            <w:r w:rsidRPr="00DF2192">
              <w:rPr>
                <w:rFonts w:ascii="Times New Roman" w:eastAsia="Calibri" w:hAnsi="Times New Roman" w:cs="Times New Roman"/>
                <w:color w:val="000000"/>
                <w:sz w:val="24"/>
                <w:lang w:val="en-US"/>
              </w:rPr>
              <w:t>Равномерное распределение и его свойства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4">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/9</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5</w:t>
              </w:r>
              <w:r w:rsidRPr="00DF2192">
                <w:rPr>
                  <w:rFonts w:ascii="Times New Roman" w:eastAsia="Calibri" w:hAnsi="Times New Roman" w:cs="Times New Roman"/>
                  <w:color w:val="0000FF"/>
                  <w:u w:val="single"/>
                  <w:lang w:val="en-US"/>
                </w:rPr>
                <w:t>b</w:t>
              </w:r>
              <w:r w:rsidRPr="00DF2192">
                <w:rPr>
                  <w:rFonts w:ascii="Times New Roman" w:eastAsia="Calibri" w:hAnsi="Times New Roman" w:cs="Times New Roman"/>
                  <w:color w:val="0000FF"/>
                  <w:u w:val="single"/>
                </w:rPr>
                <w:t>423</w:t>
              </w:r>
              <w:r w:rsidRPr="00DF2192">
                <w:rPr>
                  <w:rFonts w:ascii="Times New Roman" w:eastAsia="Calibri" w:hAnsi="Times New Roman" w:cs="Times New Roman"/>
                  <w:color w:val="0000FF"/>
                  <w:u w:val="single"/>
                  <w:lang w:val="en-US"/>
                </w:rPr>
                <w:t>d</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18</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Примеры непрерывных случайных величин. Функция плотности распределения. </w:t>
            </w:r>
            <w:r w:rsidRPr="00DF2192">
              <w:rPr>
                <w:rFonts w:ascii="Times New Roman" w:eastAsia="Calibri" w:hAnsi="Times New Roman" w:cs="Times New Roman"/>
                <w:color w:val="000000"/>
                <w:sz w:val="24"/>
                <w:lang w:val="en-US"/>
              </w:rPr>
              <w:t>Равномерное распределение и его свойства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5">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b</w:t>
              </w:r>
              <w:r w:rsidRPr="00DF2192">
                <w:rPr>
                  <w:rFonts w:ascii="Times New Roman" w:eastAsia="Calibri" w:hAnsi="Times New Roman" w:cs="Times New Roman"/>
                  <w:color w:val="0000FF"/>
                  <w:u w:val="single"/>
                </w:rPr>
                <w:t>1</w:t>
              </w:r>
              <w:r w:rsidRPr="00DF2192">
                <w:rPr>
                  <w:rFonts w:ascii="Times New Roman" w:eastAsia="Calibri" w:hAnsi="Times New Roman" w:cs="Times New Roman"/>
                  <w:color w:val="0000FF"/>
                  <w:u w:val="single"/>
                  <w:lang w:val="en-US"/>
                </w:rPr>
                <w:t>c</w:t>
              </w:r>
              <w:r w:rsidRPr="00DF2192">
                <w:rPr>
                  <w:rFonts w:ascii="Times New Roman" w:eastAsia="Calibri" w:hAnsi="Times New Roman" w:cs="Times New Roman"/>
                  <w:color w:val="0000FF"/>
                  <w:u w:val="single"/>
                </w:rPr>
                <w:t>2712</w:t>
              </w:r>
              <w:r w:rsidRPr="00DF2192">
                <w:rPr>
                  <w:rFonts w:ascii="Times New Roman" w:eastAsia="Calibri" w:hAnsi="Times New Roman" w:cs="Times New Roman"/>
                  <w:color w:val="0000FF"/>
                  <w:u w:val="single"/>
                  <w:lang w:val="en-US"/>
                </w:rPr>
                <w:t>e</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19</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Задачи, приводящие к нормальному распределению. Функция плотности и свойства нормального распределения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6">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/97</w:t>
              </w:r>
              <w:r w:rsidRPr="00DF2192">
                <w:rPr>
                  <w:rFonts w:ascii="Times New Roman" w:eastAsia="Calibri" w:hAnsi="Times New Roman" w:cs="Times New Roman"/>
                  <w:color w:val="0000FF"/>
                  <w:u w:val="single"/>
                  <w:lang w:val="en-US"/>
                </w:rPr>
                <w:t>c</w:t>
              </w:r>
              <w:r w:rsidRPr="00DF2192">
                <w:rPr>
                  <w:rFonts w:ascii="Times New Roman" w:eastAsia="Calibri" w:hAnsi="Times New Roman" w:cs="Times New Roman"/>
                  <w:color w:val="0000FF"/>
                  <w:u w:val="single"/>
                </w:rPr>
                <w:t>19</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59</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20</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7">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/1</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1</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9</w:t>
              </w:r>
              <w:r w:rsidRPr="00DF2192">
                <w:rPr>
                  <w:rFonts w:ascii="Times New Roman" w:eastAsia="Calibri" w:hAnsi="Times New Roman" w:cs="Times New Roman"/>
                  <w:color w:val="0000FF"/>
                  <w:u w:val="single"/>
                  <w:lang w:val="en-US"/>
                </w:rPr>
                <w:t>ad</w:t>
              </w:r>
              <w:r w:rsidRPr="00DF2192">
                <w:rPr>
                  <w:rFonts w:ascii="Times New Roman" w:eastAsia="Calibri" w:hAnsi="Times New Roman" w:cs="Times New Roman"/>
                  <w:color w:val="0000FF"/>
                  <w:u w:val="single"/>
                </w:rPr>
                <w:t>9</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21</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и систематизация знаний. </w:t>
            </w:r>
            <w:r w:rsidRPr="00DF2192">
              <w:rPr>
                <w:rFonts w:ascii="Times New Roman" w:eastAsia="Calibri" w:hAnsi="Times New Roman" w:cs="Times New Roman"/>
                <w:color w:val="000000"/>
                <w:sz w:val="24"/>
                <w:lang w:val="en-US"/>
              </w:rPr>
              <w:t>Описательная статистика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8">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/72953</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4</w:t>
              </w:r>
              <w:r w:rsidRPr="00DF2192">
                <w:rPr>
                  <w:rFonts w:ascii="Times New Roman" w:eastAsia="Calibri" w:hAnsi="Times New Roman" w:cs="Times New Roman"/>
                  <w:color w:val="0000FF"/>
                  <w:u w:val="single"/>
                  <w:lang w:val="en-US"/>
                </w:rPr>
                <w:t>c</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22</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и систематизация знаний. </w:t>
            </w:r>
            <w:r w:rsidRPr="00DF2192">
              <w:rPr>
                <w:rFonts w:ascii="Times New Roman" w:eastAsia="Calibri" w:hAnsi="Times New Roman" w:cs="Times New Roman"/>
                <w:color w:val="000000"/>
                <w:sz w:val="24"/>
                <w:lang w:val="en-US"/>
              </w:rPr>
              <w:t>Описательная статистика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09">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b</w:t>
              </w:r>
              <w:r w:rsidRPr="00DF2192">
                <w:rPr>
                  <w:rFonts w:ascii="Times New Roman" w:eastAsia="Calibri" w:hAnsi="Times New Roman" w:cs="Times New Roman"/>
                  <w:color w:val="0000FF"/>
                  <w:u w:val="single"/>
                </w:rPr>
                <w:t>699</w:t>
              </w:r>
              <w:r w:rsidRPr="00DF2192">
                <w:rPr>
                  <w:rFonts w:ascii="Times New Roman" w:eastAsia="Calibri" w:hAnsi="Times New Roman" w:cs="Times New Roman"/>
                  <w:color w:val="0000FF"/>
                  <w:u w:val="single"/>
                  <w:lang w:val="en-US"/>
                </w:rPr>
                <w:t>ad</w:t>
              </w:r>
              <w:r w:rsidRPr="00DF2192">
                <w:rPr>
                  <w:rFonts w:ascii="Times New Roman" w:eastAsia="Calibri" w:hAnsi="Times New Roman" w:cs="Times New Roman"/>
                  <w:color w:val="0000FF"/>
                  <w:u w:val="single"/>
                </w:rPr>
                <w:t>0</w:t>
              </w:r>
              <w:r w:rsidRPr="00DF2192">
                <w:rPr>
                  <w:rFonts w:ascii="Times New Roman" w:eastAsia="Calibri" w:hAnsi="Times New Roman" w:cs="Times New Roman"/>
                  <w:color w:val="0000FF"/>
                  <w:u w:val="single"/>
                  <w:lang w:val="en-US"/>
                </w:rPr>
                <w:t>c</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23</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Повторение, обобщение и систематизация знаний. Опыты с равновозможными элементарными событиями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0">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/3</w:t>
              </w:r>
              <w:r w:rsidRPr="00DF2192">
                <w:rPr>
                  <w:rFonts w:ascii="Times New Roman" w:eastAsia="Calibri" w:hAnsi="Times New Roman" w:cs="Times New Roman"/>
                  <w:color w:val="0000FF"/>
                  <w:u w:val="single"/>
                  <w:lang w:val="en-US"/>
                </w:rPr>
                <w:t>fcbacf</w:t>
              </w:r>
              <w:r w:rsidRPr="00DF2192">
                <w:rPr>
                  <w:rFonts w:ascii="Times New Roman" w:eastAsia="Calibri" w:hAnsi="Times New Roman" w:cs="Times New Roman"/>
                  <w:color w:val="0000FF"/>
                  <w:u w:val="single"/>
                </w:rPr>
                <w:t>9</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24</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Повторение, обобщение и систематизация знаний. Опыты с равновозможными элементарными событиями</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1">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/538</w:t>
              </w:r>
              <w:r w:rsidRPr="00DF2192">
                <w:rPr>
                  <w:rFonts w:ascii="Times New Roman" w:eastAsia="Calibri" w:hAnsi="Times New Roman" w:cs="Times New Roman"/>
                  <w:color w:val="0000FF"/>
                  <w:u w:val="single"/>
                  <w:lang w:val="en-US"/>
                </w:rPr>
                <w:t>fd</w:t>
              </w:r>
              <w:r w:rsidRPr="00DF2192">
                <w:rPr>
                  <w:rFonts w:ascii="Times New Roman" w:eastAsia="Calibri" w:hAnsi="Times New Roman" w:cs="Times New Roman"/>
                  <w:color w:val="0000FF"/>
                  <w:u w:val="single"/>
                </w:rPr>
                <w:t>7</w:t>
              </w:r>
              <w:r w:rsidRPr="00DF2192">
                <w:rPr>
                  <w:rFonts w:ascii="Times New Roman" w:eastAsia="Calibri" w:hAnsi="Times New Roman" w:cs="Times New Roman"/>
                  <w:color w:val="0000FF"/>
                  <w:u w:val="single"/>
                  <w:lang w:val="en-US"/>
                </w:rPr>
                <w:t>cf</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25</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2">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/272910</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5</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26</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3">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dc</w:t>
              </w:r>
              <w:r w:rsidRPr="00DF2192">
                <w:rPr>
                  <w:rFonts w:ascii="Times New Roman" w:eastAsia="Calibri" w:hAnsi="Times New Roman" w:cs="Times New Roman"/>
                  <w:color w:val="0000FF"/>
                  <w:u w:val="single"/>
                </w:rPr>
                <w:t>9</w:t>
              </w:r>
              <w:r w:rsidRPr="00DF2192">
                <w:rPr>
                  <w:rFonts w:ascii="Times New Roman" w:eastAsia="Calibri" w:hAnsi="Times New Roman" w:cs="Times New Roman"/>
                  <w:color w:val="0000FF"/>
                  <w:u w:val="single"/>
                  <w:lang w:val="en-US"/>
                </w:rPr>
                <w:t>ad</w:t>
              </w:r>
              <w:r w:rsidRPr="00DF2192">
                <w:rPr>
                  <w:rFonts w:ascii="Times New Roman" w:eastAsia="Calibri" w:hAnsi="Times New Roman" w:cs="Times New Roman"/>
                  <w:color w:val="0000FF"/>
                  <w:u w:val="single"/>
                </w:rPr>
                <w:t>6</w:t>
              </w:r>
              <w:r w:rsidRPr="00DF2192">
                <w:rPr>
                  <w:rFonts w:ascii="Times New Roman" w:eastAsia="Calibri" w:hAnsi="Times New Roman" w:cs="Times New Roman"/>
                  <w:color w:val="0000FF"/>
                  <w:u w:val="single"/>
                  <w:lang w:val="en-US"/>
                </w:rPr>
                <w:t>ca</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27</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4">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/5964</w:t>
              </w:r>
              <w:r w:rsidRPr="00DF2192">
                <w:rPr>
                  <w:rFonts w:ascii="Times New Roman" w:eastAsia="Calibri" w:hAnsi="Times New Roman" w:cs="Times New Roman"/>
                  <w:color w:val="0000FF"/>
                  <w:u w:val="single"/>
                  <w:lang w:val="en-US"/>
                </w:rPr>
                <w:t>f</w:t>
              </w:r>
              <w:r w:rsidRPr="00DF2192">
                <w:rPr>
                  <w:rFonts w:ascii="Times New Roman" w:eastAsia="Calibri" w:hAnsi="Times New Roman" w:cs="Times New Roman"/>
                  <w:color w:val="0000FF"/>
                  <w:u w:val="single"/>
                </w:rPr>
                <w:t>277</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28</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5">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w:t>
              </w:r>
              <w:r w:rsidRPr="00DF2192">
                <w:rPr>
                  <w:rFonts w:ascii="Times New Roman" w:eastAsia="Calibri" w:hAnsi="Times New Roman" w:cs="Times New Roman"/>
                  <w:color w:val="0000FF"/>
                  <w:u w:val="single"/>
                </w:rPr>
                <w:t>71</w:t>
              </w:r>
              <w:r w:rsidRPr="00DF2192">
                <w:rPr>
                  <w:rFonts w:ascii="Times New Roman" w:eastAsia="Calibri" w:hAnsi="Times New Roman" w:cs="Times New Roman"/>
                  <w:color w:val="0000FF"/>
                  <w:u w:val="single"/>
                  <w:lang w:val="en-US"/>
                </w:rPr>
                <w:t>debe</w:t>
              </w:r>
              <w:r w:rsidRPr="00DF2192">
                <w:rPr>
                  <w:rFonts w:ascii="Times New Roman" w:eastAsia="Calibri" w:hAnsi="Times New Roman" w:cs="Times New Roman"/>
                  <w:color w:val="0000FF"/>
                  <w:u w:val="single"/>
                </w:rPr>
                <w:t>4</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29</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и систематизация знаний. </w:t>
            </w:r>
            <w:r w:rsidRPr="00DF2192">
              <w:rPr>
                <w:rFonts w:ascii="Times New Roman" w:eastAsia="Calibri" w:hAnsi="Times New Roman" w:cs="Times New Roman"/>
                <w:color w:val="000000"/>
                <w:sz w:val="24"/>
                <w:lang w:val="en-US"/>
              </w:rPr>
              <w:t>Случайные величины и распределения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6">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/00</w:t>
              </w:r>
              <w:r w:rsidRPr="00DF2192">
                <w:rPr>
                  <w:rFonts w:ascii="Times New Roman" w:eastAsia="Calibri" w:hAnsi="Times New Roman" w:cs="Times New Roman"/>
                  <w:color w:val="0000FF"/>
                  <w:u w:val="single"/>
                  <w:lang w:val="en-US"/>
                </w:rPr>
                <w:t>b</w:t>
              </w:r>
              <w:r w:rsidRPr="00DF2192">
                <w:rPr>
                  <w:rFonts w:ascii="Times New Roman" w:eastAsia="Calibri" w:hAnsi="Times New Roman" w:cs="Times New Roman"/>
                  <w:color w:val="0000FF"/>
                  <w:u w:val="single"/>
                </w:rPr>
                <w:t>2</w:t>
              </w:r>
              <w:r w:rsidRPr="00DF2192">
                <w:rPr>
                  <w:rFonts w:ascii="Times New Roman" w:eastAsia="Calibri" w:hAnsi="Times New Roman" w:cs="Times New Roman"/>
                  <w:color w:val="0000FF"/>
                  <w:u w:val="single"/>
                  <w:lang w:val="en-US"/>
                </w:rPr>
                <w:t>efb</w:t>
              </w:r>
              <w:r w:rsidRPr="00DF2192">
                <w:rPr>
                  <w:rFonts w:ascii="Times New Roman" w:eastAsia="Calibri" w:hAnsi="Times New Roman" w:cs="Times New Roman"/>
                  <w:color w:val="0000FF"/>
                  <w:u w:val="single"/>
                </w:rPr>
                <w:t>3</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30</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и систематизация знаний. </w:t>
            </w:r>
            <w:r w:rsidRPr="00DF2192">
              <w:rPr>
                <w:rFonts w:ascii="Times New Roman" w:eastAsia="Calibri" w:hAnsi="Times New Roman" w:cs="Times New Roman"/>
                <w:color w:val="000000"/>
                <w:sz w:val="24"/>
                <w:lang w:val="en-US"/>
              </w:rPr>
              <w:t>Случайные величины и распределения</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7">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/1</w:t>
              </w:r>
              <w:r w:rsidRPr="00DF2192">
                <w:rPr>
                  <w:rFonts w:ascii="Times New Roman" w:eastAsia="Calibri" w:hAnsi="Times New Roman" w:cs="Times New Roman"/>
                  <w:color w:val="0000FF"/>
                  <w:u w:val="single"/>
                  <w:lang w:val="en-US"/>
                </w:rPr>
                <w:t>cc</w:t>
              </w:r>
              <w:r w:rsidRPr="00DF2192">
                <w:rPr>
                  <w:rFonts w:ascii="Times New Roman" w:eastAsia="Calibri" w:hAnsi="Times New Roman" w:cs="Times New Roman"/>
                  <w:color w:val="0000FF"/>
                  <w:u w:val="single"/>
                </w:rPr>
                <w:t>2</w:t>
              </w:r>
              <w:r w:rsidRPr="00DF2192">
                <w:rPr>
                  <w:rFonts w:ascii="Times New Roman" w:eastAsia="Calibri" w:hAnsi="Times New Roman" w:cs="Times New Roman"/>
                  <w:color w:val="0000FF"/>
                  <w:u w:val="single"/>
                  <w:lang w:val="en-US"/>
                </w:rPr>
                <w:t>df</w:t>
              </w:r>
              <w:r w:rsidRPr="00DF2192">
                <w:rPr>
                  <w:rFonts w:ascii="Times New Roman" w:eastAsia="Calibri" w:hAnsi="Times New Roman" w:cs="Times New Roman"/>
                  <w:color w:val="0000FF"/>
                  <w:u w:val="single"/>
                </w:rPr>
                <w:t>8</w:t>
              </w:r>
              <w:r w:rsidRPr="00DF2192">
                <w:rPr>
                  <w:rFonts w:ascii="Times New Roman" w:eastAsia="Calibri" w:hAnsi="Times New Roman" w:cs="Times New Roman"/>
                  <w:color w:val="0000FF"/>
                  <w:u w:val="single"/>
                  <w:lang w:val="en-US"/>
                </w:rPr>
                <w:t>f</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31</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и систематизация знаний. </w:t>
            </w:r>
            <w:r w:rsidRPr="00DF2192">
              <w:rPr>
                <w:rFonts w:ascii="Times New Roman" w:eastAsia="Calibri" w:hAnsi="Times New Roman" w:cs="Times New Roman"/>
                <w:color w:val="000000"/>
                <w:sz w:val="24"/>
                <w:lang w:val="en-US"/>
              </w:rPr>
              <w:t>Математическое ожидание случайной величины</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8">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aea</w:t>
              </w:r>
              <w:r w:rsidRPr="00DF2192">
                <w:rPr>
                  <w:rFonts w:ascii="Times New Roman" w:eastAsia="Calibri" w:hAnsi="Times New Roman" w:cs="Times New Roman"/>
                  <w:color w:val="0000FF"/>
                  <w:u w:val="single"/>
                </w:rPr>
                <w:t>1298</w:t>
              </w:r>
              <w:r w:rsidRPr="00DF2192">
                <w:rPr>
                  <w:rFonts w:ascii="Times New Roman" w:eastAsia="Calibri" w:hAnsi="Times New Roman" w:cs="Times New Roman"/>
                  <w:color w:val="0000FF"/>
                  <w:u w:val="single"/>
                  <w:lang w:val="en-US"/>
                </w:rPr>
                <w:t>c</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32</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rPr>
              <w:t xml:space="preserve">Повторение, обобщение и систематизация знаний. </w:t>
            </w:r>
            <w:r w:rsidRPr="00DF2192">
              <w:rPr>
                <w:rFonts w:ascii="Times New Roman" w:eastAsia="Calibri" w:hAnsi="Times New Roman" w:cs="Times New Roman"/>
                <w:color w:val="000000"/>
                <w:sz w:val="24"/>
                <w:lang w:val="en-US"/>
              </w:rPr>
              <w:t>Математическое ожидание случайной величины</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19">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/640</w:t>
              </w:r>
              <w:r w:rsidRPr="00DF2192">
                <w:rPr>
                  <w:rFonts w:ascii="Times New Roman" w:eastAsia="Calibri" w:hAnsi="Times New Roman" w:cs="Times New Roman"/>
                  <w:color w:val="0000FF"/>
                  <w:u w:val="single"/>
                  <w:lang w:val="en-US"/>
                </w:rPr>
                <w:t>a</w:t>
              </w:r>
              <w:r w:rsidRPr="00DF2192">
                <w:rPr>
                  <w:rFonts w:ascii="Times New Roman" w:eastAsia="Calibri" w:hAnsi="Times New Roman" w:cs="Times New Roman"/>
                  <w:color w:val="0000FF"/>
                  <w:u w:val="single"/>
                </w:rPr>
                <w:t>8</w:t>
              </w:r>
              <w:r w:rsidRPr="00DF2192">
                <w:rPr>
                  <w:rFonts w:ascii="Times New Roman" w:eastAsia="Calibri" w:hAnsi="Times New Roman" w:cs="Times New Roman"/>
                  <w:color w:val="0000FF"/>
                  <w:u w:val="single"/>
                  <w:lang w:val="en-US"/>
                </w:rPr>
                <w:t>ebf</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33</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r w:rsidRPr="00DF2192">
              <w:rPr>
                <w:rFonts w:ascii="Times New Roman" w:eastAsia="Calibri" w:hAnsi="Times New Roman" w:cs="Times New Roman"/>
                <w:color w:val="000000"/>
                <w:sz w:val="24"/>
                <w:lang w:val="en-US"/>
              </w:rPr>
              <w:t>Итоговая контрольная работа</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1 </w:t>
            </w: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20">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/0</w:t>
              </w:r>
              <w:r w:rsidRPr="00DF2192">
                <w:rPr>
                  <w:rFonts w:ascii="Times New Roman" w:eastAsia="Calibri" w:hAnsi="Times New Roman" w:cs="Times New Roman"/>
                  <w:color w:val="0000FF"/>
                  <w:u w:val="single"/>
                  <w:lang w:val="en-US"/>
                </w:rPr>
                <w:t>fd</w:t>
              </w:r>
              <w:r w:rsidRPr="00DF2192">
                <w:rPr>
                  <w:rFonts w:ascii="Times New Roman" w:eastAsia="Calibri" w:hAnsi="Times New Roman" w:cs="Times New Roman"/>
                  <w:color w:val="0000FF"/>
                  <w:u w:val="single"/>
                </w:rPr>
                <w:t>6</w:t>
              </w:r>
              <w:r w:rsidRPr="00DF2192">
                <w:rPr>
                  <w:rFonts w:ascii="Times New Roman" w:eastAsia="Calibri" w:hAnsi="Times New Roman" w:cs="Times New Roman"/>
                  <w:color w:val="0000FF"/>
                  <w:u w:val="single"/>
                  <w:lang w:val="en-US"/>
                </w:rPr>
                <w:t>d</w:t>
              </w:r>
              <w:r w:rsidRPr="00DF2192">
                <w:rPr>
                  <w:rFonts w:ascii="Times New Roman" w:eastAsia="Calibri" w:hAnsi="Times New Roman" w:cs="Times New Roman"/>
                  <w:color w:val="0000FF"/>
                  <w:u w:val="single"/>
                </w:rPr>
                <w:t>597</w:t>
              </w:r>
            </w:hyperlink>
          </w:p>
        </w:tc>
      </w:tr>
      <w:tr w:rsidR="00DF2192" w:rsidRPr="00DF2192" w:rsidTr="00DF2192">
        <w:trPr>
          <w:trHeight w:val="144"/>
          <w:tblCellSpacing w:w="0" w:type="dxa"/>
        </w:trPr>
        <w:tc>
          <w:tcPr>
            <w:tcW w:w="400" w:type="dxa"/>
            <w:tcMar>
              <w:top w:w="50" w:type="dxa"/>
              <w:left w:w="100" w:type="dxa"/>
            </w:tcMar>
            <w:vAlign w:val="center"/>
          </w:tcPr>
          <w:p w:rsidR="00DF2192" w:rsidRPr="00DF2192" w:rsidRDefault="00DF2192" w:rsidP="00DF2192">
            <w:pPr>
              <w:spacing w:after="0" w:line="276" w:lineRule="auto"/>
              <w:rPr>
                <w:rFonts w:ascii="Calibri" w:eastAsia="Calibri" w:hAnsi="Calibri" w:cs="Times New Roman"/>
                <w:lang w:val="en-US"/>
              </w:rPr>
            </w:pPr>
            <w:r w:rsidRPr="00DF2192">
              <w:rPr>
                <w:rFonts w:ascii="Times New Roman" w:eastAsia="Calibri" w:hAnsi="Times New Roman" w:cs="Times New Roman"/>
                <w:color w:val="000000"/>
                <w:sz w:val="24"/>
                <w:lang w:val="en-US"/>
              </w:rPr>
              <w:t>34</w:t>
            </w:r>
          </w:p>
        </w:tc>
        <w:tc>
          <w:tcPr>
            <w:tcW w:w="2816"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Повторение, обобщение и систематизация знаний</w:t>
            </w:r>
          </w:p>
        </w:tc>
        <w:tc>
          <w:tcPr>
            <w:tcW w:w="8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1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p>
        </w:tc>
        <w:tc>
          <w:tcPr>
            <w:tcW w:w="1189"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lang w:val="en-US"/>
              </w:rPr>
            </w:pPr>
          </w:p>
        </w:tc>
        <w:tc>
          <w:tcPr>
            <w:tcW w:w="2021" w:type="dxa"/>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 xml:space="preserve">Библиотека ЦОК </w:t>
            </w:r>
            <w:hyperlink r:id="rId521">
              <w:r w:rsidRPr="00DF2192">
                <w:rPr>
                  <w:rFonts w:ascii="Times New Roman" w:eastAsia="Calibri" w:hAnsi="Times New Roman" w:cs="Times New Roman"/>
                  <w:color w:val="0000FF"/>
                  <w:u w:val="single"/>
                  <w:lang w:val="en-US"/>
                </w:rPr>
                <w:t>https</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m</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edsoo</w:t>
              </w:r>
              <w:r w:rsidRPr="00DF2192">
                <w:rPr>
                  <w:rFonts w:ascii="Times New Roman" w:eastAsia="Calibri" w:hAnsi="Times New Roman" w:cs="Times New Roman"/>
                  <w:color w:val="0000FF"/>
                  <w:u w:val="single"/>
                </w:rPr>
                <w:t>.</w:t>
              </w:r>
              <w:r w:rsidRPr="00DF2192">
                <w:rPr>
                  <w:rFonts w:ascii="Times New Roman" w:eastAsia="Calibri" w:hAnsi="Times New Roman" w:cs="Times New Roman"/>
                  <w:color w:val="0000FF"/>
                  <w:u w:val="single"/>
                  <w:lang w:val="en-US"/>
                </w:rPr>
                <w:t>ru</w:t>
              </w:r>
              <w:r w:rsidRPr="00DF2192">
                <w:rPr>
                  <w:rFonts w:ascii="Times New Roman" w:eastAsia="Calibri" w:hAnsi="Times New Roman" w:cs="Times New Roman"/>
                  <w:color w:val="0000FF"/>
                  <w:u w:val="single"/>
                </w:rPr>
                <w:t>/5006273</w:t>
              </w:r>
              <w:r w:rsidRPr="00DF2192">
                <w:rPr>
                  <w:rFonts w:ascii="Times New Roman" w:eastAsia="Calibri" w:hAnsi="Times New Roman" w:cs="Times New Roman"/>
                  <w:color w:val="0000FF"/>
                  <w:u w:val="single"/>
                  <w:lang w:val="en-US"/>
                </w:rPr>
                <w:t>e</w:t>
              </w:r>
            </w:hyperlink>
          </w:p>
        </w:tc>
      </w:tr>
      <w:tr w:rsidR="00DF2192" w:rsidRPr="00DF2192" w:rsidTr="00DF2192">
        <w:trPr>
          <w:trHeight w:val="144"/>
          <w:tblCellSpacing w:w="0" w:type="dxa"/>
        </w:trPr>
        <w:tc>
          <w:tcPr>
            <w:tcW w:w="0" w:type="auto"/>
            <w:gridSpan w:val="2"/>
            <w:tcMar>
              <w:top w:w="50" w:type="dxa"/>
              <w:left w:w="100" w:type="dxa"/>
            </w:tcMar>
            <w:vAlign w:val="center"/>
          </w:tcPr>
          <w:p w:rsidR="00DF2192" w:rsidRPr="00DF2192" w:rsidRDefault="00DF2192" w:rsidP="00DF2192">
            <w:pPr>
              <w:spacing w:after="0" w:line="276" w:lineRule="auto"/>
              <w:ind w:left="135"/>
              <w:rPr>
                <w:rFonts w:ascii="Calibri" w:eastAsia="Calibri" w:hAnsi="Calibri" w:cs="Times New Roman"/>
              </w:rPr>
            </w:pPr>
            <w:r w:rsidRPr="00DF2192">
              <w:rPr>
                <w:rFonts w:ascii="Times New Roman" w:eastAsia="Calibri" w:hAnsi="Times New Roman" w:cs="Times New Roman"/>
                <w:color w:val="000000"/>
                <w:sz w:val="24"/>
              </w:rPr>
              <w:t>ОБЩЕЕ КОЛИЧЕСТВО ЧАСОВ ПО ПРОГРАММЕ</w:t>
            </w:r>
          </w:p>
        </w:tc>
        <w:tc>
          <w:tcPr>
            <w:tcW w:w="1366"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rPr>
              <w:t xml:space="preserve"> </w:t>
            </w:r>
            <w:r w:rsidRPr="00DF2192">
              <w:rPr>
                <w:rFonts w:ascii="Times New Roman" w:eastAsia="Calibri" w:hAnsi="Times New Roman" w:cs="Times New Roman"/>
                <w:color w:val="000000"/>
                <w:sz w:val="24"/>
                <w:lang w:val="en-US"/>
              </w:rPr>
              <w:t xml:space="preserve">34 </w:t>
            </w:r>
          </w:p>
        </w:tc>
        <w:tc>
          <w:tcPr>
            <w:tcW w:w="1573"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2 </w:t>
            </w:r>
          </w:p>
        </w:tc>
        <w:tc>
          <w:tcPr>
            <w:tcW w:w="1669" w:type="dxa"/>
            <w:tcMar>
              <w:top w:w="50" w:type="dxa"/>
              <w:left w:w="100" w:type="dxa"/>
            </w:tcMar>
            <w:vAlign w:val="center"/>
          </w:tcPr>
          <w:p w:rsidR="00DF2192" w:rsidRPr="00DF2192" w:rsidRDefault="00DF2192" w:rsidP="00DF2192">
            <w:pPr>
              <w:spacing w:after="0" w:line="276" w:lineRule="auto"/>
              <w:ind w:left="135"/>
              <w:jc w:val="center"/>
              <w:rPr>
                <w:rFonts w:ascii="Calibri" w:eastAsia="Calibri" w:hAnsi="Calibri" w:cs="Times New Roman"/>
                <w:lang w:val="en-US"/>
              </w:rPr>
            </w:pPr>
            <w:r w:rsidRPr="00DF2192">
              <w:rPr>
                <w:rFonts w:ascii="Times New Roman" w:eastAsia="Calibri" w:hAnsi="Times New Roman" w:cs="Times New Roman"/>
                <w:color w:val="000000"/>
                <w:sz w:val="24"/>
                <w:lang w:val="en-US"/>
              </w:rPr>
              <w:t xml:space="preserve"> 3 </w:t>
            </w:r>
          </w:p>
        </w:tc>
        <w:tc>
          <w:tcPr>
            <w:tcW w:w="0" w:type="auto"/>
            <w:gridSpan w:val="2"/>
            <w:tcMar>
              <w:top w:w="50" w:type="dxa"/>
              <w:left w:w="100" w:type="dxa"/>
            </w:tcMar>
            <w:vAlign w:val="center"/>
          </w:tcPr>
          <w:p w:rsidR="00DF2192" w:rsidRPr="00DF2192" w:rsidRDefault="00DF2192" w:rsidP="00DF2192">
            <w:pPr>
              <w:spacing w:after="200" w:line="276" w:lineRule="auto"/>
              <w:rPr>
                <w:rFonts w:ascii="Calibri" w:eastAsia="Calibri" w:hAnsi="Calibri" w:cs="Times New Roman"/>
                <w:lang w:val="en-US"/>
              </w:rPr>
            </w:pPr>
          </w:p>
        </w:tc>
      </w:tr>
    </w:tbl>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p>
    <w:p w:rsidR="00DF2192" w:rsidRPr="00DF2192" w:rsidRDefault="00DF2192" w:rsidP="00DF2192">
      <w:pPr>
        <w:spacing w:after="200" w:line="276" w:lineRule="auto"/>
        <w:rPr>
          <w:rFonts w:ascii="Calibri" w:eastAsia="Calibri" w:hAnsi="Calibri" w:cs="Times New Roman"/>
          <w:lang w:val="en-US"/>
        </w:rPr>
        <w:sectPr w:rsidR="00DF2192" w:rsidRPr="00DF2192">
          <w:pgSz w:w="16383" w:h="11906" w:orient="landscape"/>
          <w:pgMar w:top="1134" w:right="850" w:bottom="1134" w:left="1701" w:header="720" w:footer="720" w:gutter="0"/>
          <w:cols w:space="720"/>
        </w:sectPr>
      </w:pPr>
      <w:bookmarkStart w:id="94" w:name="block-37752655"/>
    </w:p>
    <w:bookmarkEnd w:id="94"/>
    <w:p w:rsidR="00DF2192" w:rsidRPr="00DF2192" w:rsidRDefault="00DF2192" w:rsidP="00DF2192">
      <w:pPr>
        <w:spacing w:after="0" w:line="276"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УЧЕБНО-МЕТОДИЧЕСКОЕ ОБЕСПЕЧЕНИЕ ОБРАЗОВАТЕЛЬНОГО ПРОЦЕССА</w:t>
      </w:r>
    </w:p>
    <w:p w:rsidR="00DF2192" w:rsidRPr="00DF2192" w:rsidRDefault="00DF2192" w:rsidP="00DF2192">
      <w:pPr>
        <w:spacing w:after="0" w:line="480"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ОБЯЗАТЕЛЬНЫЕ УЧЕБНЫЕ МАТЕРИАЛЫ ДЛЯ УЧЕНИКА</w:t>
      </w:r>
    </w:p>
    <w:p w:rsidR="00DF2192" w:rsidRPr="00DF2192" w:rsidRDefault="00DF2192" w:rsidP="00DF2192">
      <w:pPr>
        <w:spacing w:after="0" w:line="480" w:lineRule="auto"/>
        <w:ind w:left="120"/>
        <w:rPr>
          <w:rFonts w:ascii="Calibri" w:eastAsia="Calibri" w:hAnsi="Calibri" w:cs="Times New Roman"/>
          <w:lang w:val="en-US"/>
        </w:rPr>
      </w:pPr>
    </w:p>
    <w:p w:rsidR="00DF2192" w:rsidRPr="00DF2192" w:rsidRDefault="00DF2192" w:rsidP="00DF2192">
      <w:pPr>
        <w:spacing w:after="0" w:line="480" w:lineRule="auto"/>
        <w:ind w:left="120"/>
        <w:rPr>
          <w:rFonts w:ascii="Calibri" w:eastAsia="Calibri" w:hAnsi="Calibri" w:cs="Times New Roman"/>
          <w:lang w:val="en-US"/>
        </w:rPr>
      </w:pPr>
    </w:p>
    <w:p w:rsidR="00DF2192" w:rsidRPr="00DF2192" w:rsidRDefault="00DF2192" w:rsidP="00DF2192">
      <w:pPr>
        <w:spacing w:after="0" w:line="276" w:lineRule="auto"/>
        <w:ind w:left="120"/>
        <w:rPr>
          <w:rFonts w:ascii="Calibri" w:eastAsia="Calibri" w:hAnsi="Calibri" w:cs="Times New Roman"/>
          <w:lang w:val="en-US"/>
        </w:rPr>
      </w:pPr>
    </w:p>
    <w:p w:rsidR="00DF2192" w:rsidRPr="00DF2192" w:rsidRDefault="00DF2192" w:rsidP="00DF2192">
      <w:pPr>
        <w:spacing w:after="0" w:line="480" w:lineRule="auto"/>
        <w:ind w:left="120"/>
        <w:rPr>
          <w:rFonts w:ascii="Calibri" w:eastAsia="Calibri" w:hAnsi="Calibri" w:cs="Times New Roman"/>
          <w:lang w:val="en-US"/>
        </w:rPr>
      </w:pPr>
      <w:r w:rsidRPr="00DF2192">
        <w:rPr>
          <w:rFonts w:ascii="Times New Roman" w:eastAsia="Calibri" w:hAnsi="Times New Roman" w:cs="Times New Roman"/>
          <w:b/>
          <w:color w:val="000000"/>
          <w:sz w:val="28"/>
          <w:lang w:val="en-US"/>
        </w:rPr>
        <w:t>МЕТОДИЧЕСКИЕ МАТЕРИАЛЫ ДЛЯ УЧИТЕЛЯ</w:t>
      </w:r>
    </w:p>
    <w:p w:rsidR="00DF2192" w:rsidRPr="00DF2192" w:rsidRDefault="00DF2192" w:rsidP="00DF2192">
      <w:pPr>
        <w:spacing w:after="0" w:line="480" w:lineRule="auto"/>
        <w:ind w:left="120"/>
        <w:rPr>
          <w:rFonts w:ascii="Calibri" w:eastAsia="Calibri" w:hAnsi="Calibri" w:cs="Times New Roman"/>
          <w:lang w:val="en-US"/>
        </w:rPr>
      </w:pPr>
    </w:p>
    <w:p w:rsidR="00DF2192" w:rsidRPr="00DF2192" w:rsidRDefault="00DF2192" w:rsidP="00DF2192">
      <w:pPr>
        <w:spacing w:after="0" w:line="276" w:lineRule="auto"/>
        <w:ind w:left="120"/>
        <w:rPr>
          <w:rFonts w:ascii="Calibri" w:eastAsia="Calibri" w:hAnsi="Calibri" w:cs="Times New Roman"/>
          <w:lang w:val="en-US"/>
        </w:rPr>
      </w:pPr>
    </w:p>
    <w:p w:rsidR="00DF2192" w:rsidRPr="00DF2192" w:rsidRDefault="00DF2192" w:rsidP="00DF2192">
      <w:pPr>
        <w:spacing w:after="0" w:line="480" w:lineRule="auto"/>
        <w:ind w:left="120"/>
        <w:rPr>
          <w:rFonts w:ascii="Calibri" w:eastAsia="Calibri" w:hAnsi="Calibri" w:cs="Times New Roman"/>
        </w:rPr>
      </w:pPr>
      <w:r w:rsidRPr="00DF2192">
        <w:rPr>
          <w:rFonts w:ascii="Times New Roman" w:eastAsia="Calibri" w:hAnsi="Times New Roman" w:cs="Times New Roman"/>
          <w:b/>
          <w:color w:val="000000"/>
          <w:sz w:val="28"/>
        </w:rPr>
        <w:t>ЦИФРОВЫЕ ОБРАЗОВАТЕЛЬНЫЕ РЕСУРСЫ И РЕСУРСЫ СЕТИ ИНТЕРНЕТ</w:t>
      </w:r>
    </w:p>
    <w:p w:rsidR="00DF2192" w:rsidRPr="00DF2192" w:rsidRDefault="00DF2192" w:rsidP="00DF2192">
      <w:pPr>
        <w:spacing w:after="0" w:line="480" w:lineRule="auto"/>
        <w:ind w:left="120"/>
        <w:rPr>
          <w:rFonts w:ascii="Calibri" w:eastAsia="Calibri" w:hAnsi="Calibri" w:cs="Times New Roman"/>
        </w:rPr>
      </w:pPr>
    </w:p>
    <w:p w:rsidR="00DF2192" w:rsidRPr="00DF2192" w:rsidRDefault="00DF2192" w:rsidP="00DF2192">
      <w:pPr>
        <w:spacing w:after="200" w:line="276" w:lineRule="auto"/>
        <w:rPr>
          <w:rFonts w:ascii="Calibri" w:eastAsia="Calibri" w:hAnsi="Calibri" w:cs="Times New Roman"/>
        </w:rPr>
        <w:sectPr w:rsidR="00DF2192" w:rsidRPr="00DF2192">
          <w:pgSz w:w="11906" w:h="16383"/>
          <w:pgMar w:top="1134" w:right="850" w:bottom="1134" w:left="1701" w:header="720" w:footer="720" w:gutter="0"/>
          <w:cols w:space="720"/>
        </w:sectPr>
      </w:pPr>
      <w:bookmarkStart w:id="95" w:name="block-37752656"/>
    </w:p>
    <w:bookmarkEnd w:id="95"/>
    <w:p w:rsidR="00DF2192" w:rsidRPr="00DF2192" w:rsidRDefault="00DF2192" w:rsidP="00DF2192">
      <w:pPr>
        <w:spacing w:after="200" w:line="276" w:lineRule="auto"/>
        <w:rPr>
          <w:rFonts w:ascii="Calibri" w:eastAsia="Calibri" w:hAnsi="Calibri" w:cs="Times New Roman"/>
        </w:rPr>
      </w:pPr>
    </w:p>
    <w:p w:rsidR="00DF2192" w:rsidRPr="00CF0CAA" w:rsidRDefault="00DF2192" w:rsidP="00897DC8">
      <w:pPr>
        <w:rPr>
          <w:rFonts w:ascii="Times New Roman" w:hAnsi="Times New Roman" w:cs="Times New Roman"/>
        </w:rPr>
      </w:pPr>
    </w:p>
    <w:sectPr w:rsidR="00DF2192" w:rsidRPr="00CF0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06ED"/>
    <w:multiLevelType w:val="singleLevel"/>
    <w:tmpl w:val="B5E306ED"/>
    <w:lvl w:ilvl="0">
      <w:start w:val="1"/>
      <w:numFmt w:val="bullet"/>
      <w:lvlText w:val=""/>
      <w:lvlJc w:val="left"/>
      <w:pPr>
        <w:ind w:left="786" w:hanging="360"/>
      </w:pPr>
      <w:rPr>
        <w:rFonts w:ascii="Symbol" w:hAnsi="Symbol" w:hint="default"/>
      </w:rPr>
    </w:lvl>
  </w:abstractNum>
  <w:abstractNum w:abstractNumId="1" w15:restartNumberingAfterBreak="0">
    <w:nsid w:val="BF205925"/>
    <w:multiLevelType w:val="singleLevel"/>
    <w:tmpl w:val="BF205925"/>
    <w:lvl w:ilvl="0">
      <w:start w:val="1"/>
      <w:numFmt w:val="bullet"/>
      <w:lvlText w:val=""/>
      <w:lvlJc w:val="left"/>
      <w:pPr>
        <w:ind w:left="786" w:hanging="360"/>
      </w:pPr>
      <w:rPr>
        <w:rFonts w:ascii="Symbol" w:hAnsi="Symbol" w:hint="default"/>
      </w:rPr>
    </w:lvl>
  </w:abstractNum>
  <w:abstractNum w:abstractNumId="2" w15:restartNumberingAfterBreak="0">
    <w:nsid w:val="CF092B84"/>
    <w:multiLevelType w:val="singleLevel"/>
    <w:tmpl w:val="CF092B84"/>
    <w:lvl w:ilvl="0">
      <w:start w:val="1"/>
      <w:numFmt w:val="bullet"/>
      <w:lvlText w:val=""/>
      <w:lvlJc w:val="left"/>
      <w:pPr>
        <w:ind w:left="927" w:hanging="360"/>
      </w:pPr>
      <w:rPr>
        <w:rFonts w:ascii="Symbol" w:hAnsi="Symbol" w:hint="default"/>
      </w:rPr>
    </w:lvl>
  </w:abstractNum>
  <w:abstractNum w:abstractNumId="3" w15:restartNumberingAfterBreak="0">
    <w:nsid w:val="0053208E"/>
    <w:multiLevelType w:val="singleLevel"/>
    <w:tmpl w:val="0053208E"/>
    <w:lvl w:ilvl="0">
      <w:start w:val="1"/>
      <w:numFmt w:val="bullet"/>
      <w:lvlText w:val=""/>
      <w:lvlJc w:val="left"/>
      <w:pPr>
        <w:ind w:left="927" w:hanging="360"/>
      </w:pPr>
      <w:rPr>
        <w:rFonts w:ascii="Symbol" w:hAnsi="Symbol" w:hint="default"/>
      </w:rPr>
    </w:lvl>
  </w:abstractNum>
  <w:abstractNum w:abstractNumId="4" w15:restartNumberingAfterBreak="0">
    <w:nsid w:val="025F31C2"/>
    <w:multiLevelType w:val="hybridMultilevel"/>
    <w:tmpl w:val="184C8E7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3D62ECE"/>
    <w:multiLevelType w:val="singleLevel"/>
    <w:tmpl w:val="03D62ECE"/>
    <w:lvl w:ilvl="0">
      <w:start w:val="1"/>
      <w:numFmt w:val="bullet"/>
      <w:lvlText w:val=""/>
      <w:lvlJc w:val="left"/>
      <w:pPr>
        <w:ind w:left="786" w:hanging="360"/>
      </w:pPr>
      <w:rPr>
        <w:rFonts w:ascii="Symbol" w:hAnsi="Symbol" w:hint="default"/>
      </w:rPr>
    </w:lvl>
  </w:abstractNum>
  <w:abstractNum w:abstractNumId="6" w15:restartNumberingAfterBreak="0">
    <w:nsid w:val="066745AE"/>
    <w:multiLevelType w:val="multilevel"/>
    <w:tmpl w:val="537636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014385"/>
    <w:multiLevelType w:val="multilevel"/>
    <w:tmpl w:val="FE1647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6774D0"/>
    <w:multiLevelType w:val="multilevel"/>
    <w:tmpl w:val="433851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216836"/>
    <w:multiLevelType w:val="multilevel"/>
    <w:tmpl w:val="350ED01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2F08D4"/>
    <w:multiLevelType w:val="multilevel"/>
    <w:tmpl w:val="AA54F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B10ECE"/>
    <w:multiLevelType w:val="multilevel"/>
    <w:tmpl w:val="59F204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DC1FD2"/>
    <w:multiLevelType w:val="hybridMultilevel"/>
    <w:tmpl w:val="DE446B48"/>
    <w:lvl w:ilvl="0" w:tplc="1684083C">
      <w:numFmt w:val="bullet"/>
      <w:lvlText w:val=""/>
      <w:lvlJc w:val="left"/>
      <w:pPr>
        <w:ind w:left="1069" w:hanging="360"/>
      </w:pPr>
      <w:rPr>
        <w:rFonts w:ascii="Symbol" w:eastAsia="Symbol" w:hAnsi="Symbol" w:cs="Symbol" w:hint="default"/>
        <w:b w:val="0"/>
        <w:bCs w:val="0"/>
        <w:i w:val="0"/>
        <w:iCs w:val="0"/>
        <w:spacing w:val="0"/>
        <w:w w:val="100"/>
        <w:sz w:val="22"/>
        <w:szCs w:val="22"/>
        <w:lang w:val="ru-RU" w:eastAsia="en-US" w:bidi="ar-SA"/>
      </w:rPr>
    </w:lvl>
    <w:lvl w:ilvl="1" w:tplc="2568858C">
      <w:numFmt w:val="bullet"/>
      <w:lvlText w:val="•"/>
      <w:lvlJc w:val="left"/>
      <w:pPr>
        <w:ind w:left="1917" w:hanging="360"/>
      </w:pPr>
      <w:rPr>
        <w:rFonts w:hint="default"/>
        <w:lang w:val="ru-RU" w:eastAsia="en-US" w:bidi="ar-SA"/>
      </w:rPr>
    </w:lvl>
    <w:lvl w:ilvl="2" w:tplc="CA362CC4">
      <w:numFmt w:val="bullet"/>
      <w:lvlText w:val="•"/>
      <w:lvlJc w:val="left"/>
      <w:pPr>
        <w:ind w:left="2775" w:hanging="360"/>
      </w:pPr>
      <w:rPr>
        <w:rFonts w:hint="default"/>
        <w:lang w:val="ru-RU" w:eastAsia="en-US" w:bidi="ar-SA"/>
      </w:rPr>
    </w:lvl>
    <w:lvl w:ilvl="3" w:tplc="E17AA712">
      <w:numFmt w:val="bullet"/>
      <w:lvlText w:val="•"/>
      <w:lvlJc w:val="left"/>
      <w:pPr>
        <w:ind w:left="3633" w:hanging="360"/>
      </w:pPr>
      <w:rPr>
        <w:rFonts w:hint="default"/>
        <w:lang w:val="ru-RU" w:eastAsia="en-US" w:bidi="ar-SA"/>
      </w:rPr>
    </w:lvl>
    <w:lvl w:ilvl="4" w:tplc="E272B066">
      <w:numFmt w:val="bullet"/>
      <w:lvlText w:val="•"/>
      <w:lvlJc w:val="left"/>
      <w:pPr>
        <w:ind w:left="4491" w:hanging="360"/>
      </w:pPr>
      <w:rPr>
        <w:rFonts w:hint="default"/>
        <w:lang w:val="ru-RU" w:eastAsia="en-US" w:bidi="ar-SA"/>
      </w:rPr>
    </w:lvl>
    <w:lvl w:ilvl="5" w:tplc="D3EA78B4">
      <w:numFmt w:val="bullet"/>
      <w:lvlText w:val="•"/>
      <w:lvlJc w:val="left"/>
      <w:pPr>
        <w:ind w:left="5349" w:hanging="360"/>
      </w:pPr>
      <w:rPr>
        <w:rFonts w:hint="default"/>
        <w:lang w:val="ru-RU" w:eastAsia="en-US" w:bidi="ar-SA"/>
      </w:rPr>
    </w:lvl>
    <w:lvl w:ilvl="6" w:tplc="2DCA104C">
      <w:numFmt w:val="bullet"/>
      <w:lvlText w:val="•"/>
      <w:lvlJc w:val="left"/>
      <w:pPr>
        <w:ind w:left="6207" w:hanging="360"/>
      </w:pPr>
      <w:rPr>
        <w:rFonts w:hint="default"/>
        <w:lang w:val="ru-RU" w:eastAsia="en-US" w:bidi="ar-SA"/>
      </w:rPr>
    </w:lvl>
    <w:lvl w:ilvl="7" w:tplc="A9BC2D3C">
      <w:numFmt w:val="bullet"/>
      <w:lvlText w:val="•"/>
      <w:lvlJc w:val="left"/>
      <w:pPr>
        <w:ind w:left="7065" w:hanging="360"/>
      </w:pPr>
      <w:rPr>
        <w:rFonts w:hint="default"/>
        <w:lang w:val="ru-RU" w:eastAsia="en-US" w:bidi="ar-SA"/>
      </w:rPr>
    </w:lvl>
    <w:lvl w:ilvl="8" w:tplc="A32C4932">
      <w:numFmt w:val="bullet"/>
      <w:lvlText w:val="•"/>
      <w:lvlJc w:val="left"/>
      <w:pPr>
        <w:ind w:left="7923" w:hanging="360"/>
      </w:pPr>
      <w:rPr>
        <w:rFonts w:hint="default"/>
        <w:lang w:val="ru-RU" w:eastAsia="en-US" w:bidi="ar-SA"/>
      </w:rPr>
    </w:lvl>
  </w:abstractNum>
  <w:abstractNum w:abstractNumId="13" w15:restartNumberingAfterBreak="0">
    <w:nsid w:val="1AFA1F5B"/>
    <w:multiLevelType w:val="multilevel"/>
    <w:tmpl w:val="316ECE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BA4120C"/>
    <w:multiLevelType w:val="multilevel"/>
    <w:tmpl w:val="FD369F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154B8E"/>
    <w:multiLevelType w:val="multilevel"/>
    <w:tmpl w:val="B7F6D8A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1F430AD2"/>
    <w:multiLevelType w:val="hybridMultilevel"/>
    <w:tmpl w:val="6060B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8D2DED"/>
    <w:multiLevelType w:val="hybridMultilevel"/>
    <w:tmpl w:val="1C6A6F70"/>
    <w:lvl w:ilvl="0" w:tplc="A48C18F4">
      <w:start w:val="5"/>
      <w:numFmt w:val="decimal"/>
      <w:lvlText w:val="%1"/>
      <w:lvlJc w:val="left"/>
      <w:pPr>
        <w:ind w:left="333" w:hanging="212"/>
      </w:pPr>
      <w:rPr>
        <w:rFonts w:ascii="Times New Roman" w:eastAsia="Times New Roman" w:hAnsi="Times New Roman" w:cs="Times New Roman" w:hint="default"/>
        <w:b/>
        <w:bCs/>
        <w:i w:val="0"/>
        <w:iCs w:val="0"/>
        <w:spacing w:val="0"/>
        <w:w w:val="100"/>
        <w:sz w:val="28"/>
        <w:szCs w:val="28"/>
        <w:lang w:val="ru-RU" w:eastAsia="en-US" w:bidi="ar-SA"/>
      </w:rPr>
    </w:lvl>
    <w:lvl w:ilvl="1" w:tplc="88B64144">
      <w:numFmt w:val="bullet"/>
      <w:lvlText w:val="•"/>
      <w:lvlJc w:val="left"/>
      <w:pPr>
        <w:ind w:left="122"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2" w:tplc="3F3C3740">
      <w:numFmt w:val="bullet"/>
      <w:lvlText w:val="•"/>
      <w:lvlJc w:val="left"/>
      <w:pPr>
        <w:ind w:left="1357" w:hanging="169"/>
      </w:pPr>
      <w:rPr>
        <w:rFonts w:hint="default"/>
        <w:lang w:val="ru-RU" w:eastAsia="en-US" w:bidi="ar-SA"/>
      </w:rPr>
    </w:lvl>
    <w:lvl w:ilvl="3" w:tplc="F76CA350">
      <w:numFmt w:val="bullet"/>
      <w:lvlText w:val="•"/>
      <w:lvlJc w:val="left"/>
      <w:pPr>
        <w:ind w:left="2375" w:hanging="169"/>
      </w:pPr>
      <w:rPr>
        <w:rFonts w:hint="default"/>
        <w:lang w:val="ru-RU" w:eastAsia="en-US" w:bidi="ar-SA"/>
      </w:rPr>
    </w:lvl>
    <w:lvl w:ilvl="4" w:tplc="9D880B9C">
      <w:numFmt w:val="bullet"/>
      <w:lvlText w:val="•"/>
      <w:lvlJc w:val="left"/>
      <w:pPr>
        <w:ind w:left="3392" w:hanging="169"/>
      </w:pPr>
      <w:rPr>
        <w:rFonts w:hint="default"/>
        <w:lang w:val="ru-RU" w:eastAsia="en-US" w:bidi="ar-SA"/>
      </w:rPr>
    </w:lvl>
    <w:lvl w:ilvl="5" w:tplc="BEC2B9AC">
      <w:numFmt w:val="bullet"/>
      <w:lvlText w:val="•"/>
      <w:lvlJc w:val="left"/>
      <w:pPr>
        <w:ind w:left="4410" w:hanging="169"/>
      </w:pPr>
      <w:rPr>
        <w:rFonts w:hint="default"/>
        <w:lang w:val="ru-RU" w:eastAsia="en-US" w:bidi="ar-SA"/>
      </w:rPr>
    </w:lvl>
    <w:lvl w:ilvl="6" w:tplc="8872F3F4">
      <w:numFmt w:val="bullet"/>
      <w:lvlText w:val="•"/>
      <w:lvlJc w:val="left"/>
      <w:pPr>
        <w:ind w:left="5428" w:hanging="169"/>
      </w:pPr>
      <w:rPr>
        <w:rFonts w:hint="default"/>
        <w:lang w:val="ru-RU" w:eastAsia="en-US" w:bidi="ar-SA"/>
      </w:rPr>
    </w:lvl>
    <w:lvl w:ilvl="7" w:tplc="979E2820">
      <w:numFmt w:val="bullet"/>
      <w:lvlText w:val="•"/>
      <w:lvlJc w:val="left"/>
      <w:pPr>
        <w:ind w:left="6445" w:hanging="169"/>
      </w:pPr>
      <w:rPr>
        <w:rFonts w:hint="default"/>
        <w:lang w:val="ru-RU" w:eastAsia="en-US" w:bidi="ar-SA"/>
      </w:rPr>
    </w:lvl>
    <w:lvl w:ilvl="8" w:tplc="CC9871B0">
      <w:numFmt w:val="bullet"/>
      <w:lvlText w:val="•"/>
      <w:lvlJc w:val="left"/>
      <w:pPr>
        <w:ind w:left="7463" w:hanging="169"/>
      </w:pPr>
      <w:rPr>
        <w:rFonts w:hint="default"/>
        <w:lang w:val="ru-RU" w:eastAsia="en-US" w:bidi="ar-SA"/>
      </w:rPr>
    </w:lvl>
  </w:abstractNum>
  <w:abstractNum w:abstractNumId="18" w15:restartNumberingAfterBreak="0">
    <w:nsid w:val="20F76737"/>
    <w:multiLevelType w:val="hybridMultilevel"/>
    <w:tmpl w:val="103AD5A4"/>
    <w:lvl w:ilvl="0" w:tplc="8ECA795C">
      <w:numFmt w:val="bullet"/>
      <w:lvlText w:val=""/>
      <w:lvlJc w:val="left"/>
      <w:pPr>
        <w:ind w:left="709" w:hanging="567"/>
      </w:pPr>
      <w:rPr>
        <w:rFonts w:ascii="Symbol" w:eastAsia="Symbol" w:hAnsi="Symbol" w:cs="Symbol" w:hint="default"/>
        <w:b w:val="0"/>
        <w:bCs w:val="0"/>
        <w:i w:val="0"/>
        <w:iCs w:val="0"/>
        <w:spacing w:val="0"/>
        <w:w w:val="100"/>
        <w:sz w:val="28"/>
        <w:szCs w:val="28"/>
        <w:lang w:val="ru-RU" w:eastAsia="en-US" w:bidi="ar-SA"/>
      </w:rPr>
    </w:lvl>
    <w:lvl w:ilvl="1" w:tplc="3774A838">
      <w:numFmt w:val="bullet"/>
      <w:lvlText w:val="•"/>
      <w:lvlJc w:val="left"/>
      <w:pPr>
        <w:ind w:left="1565" w:hanging="567"/>
      </w:pPr>
      <w:rPr>
        <w:rFonts w:hint="default"/>
        <w:lang w:val="ru-RU" w:eastAsia="en-US" w:bidi="ar-SA"/>
      </w:rPr>
    </w:lvl>
    <w:lvl w:ilvl="2" w:tplc="FBBE2F2E">
      <w:numFmt w:val="bullet"/>
      <w:lvlText w:val="•"/>
      <w:lvlJc w:val="left"/>
      <w:pPr>
        <w:ind w:left="2431" w:hanging="567"/>
      </w:pPr>
      <w:rPr>
        <w:rFonts w:hint="default"/>
        <w:lang w:val="ru-RU" w:eastAsia="en-US" w:bidi="ar-SA"/>
      </w:rPr>
    </w:lvl>
    <w:lvl w:ilvl="3" w:tplc="7D70BDBE">
      <w:numFmt w:val="bullet"/>
      <w:lvlText w:val="•"/>
      <w:lvlJc w:val="left"/>
      <w:pPr>
        <w:ind w:left="3296" w:hanging="567"/>
      </w:pPr>
      <w:rPr>
        <w:rFonts w:hint="default"/>
        <w:lang w:val="ru-RU" w:eastAsia="en-US" w:bidi="ar-SA"/>
      </w:rPr>
    </w:lvl>
    <w:lvl w:ilvl="4" w:tplc="BE88132A">
      <w:numFmt w:val="bullet"/>
      <w:lvlText w:val="•"/>
      <w:lvlJc w:val="left"/>
      <w:pPr>
        <w:ind w:left="4162" w:hanging="567"/>
      </w:pPr>
      <w:rPr>
        <w:rFonts w:hint="default"/>
        <w:lang w:val="ru-RU" w:eastAsia="en-US" w:bidi="ar-SA"/>
      </w:rPr>
    </w:lvl>
    <w:lvl w:ilvl="5" w:tplc="84B46586">
      <w:numFmt w:val="bullet"/>
      <w:lvlText w:val="•"/>
      <w:lvlJc w:val="left"/>
      <w:pPr>
        <w:ind w:left="5028" w:hanging="567"/>
      </w:pPr>
      <w:rPr>
        <w:rFonts w:hint="default"/>
        <w:lang w:val="ru-RU" w:eastAsia="en-US" w:bidi="ar-SA"/>
      </w:rPr>
    </w:lvl>
    <w:lvl w:ilvl="6" w:tplc="32BEF6F6">
      <w:numFmt w:val="bullet"/>
      <w:lvlText w:val="•"/>
      <w:lvlJc w:val="left"/>
      <w:pPr>
        <w:ind w:left="5893" w:hanging="567"/>
      </w:pPr>
      <w:rPr>
        <w:rFonts w:hint="default"/>
        <w:lang w:val="ru-RU" w:eastAsia="en-US" w:bidi="ar-SA"/>
      </w:rPr>
    </w:lvl>
    <w:lvl w:ilvl="7" w:tplc="FCAAC470">
      <w:numFmt w:val="bullet"/>
      <w:lvlText w:val="•"/>
      <w:lvlJc w:val="left"/>
      <w:pPr>
        <w:ind w:left="6759" w:hanging="567"/>
      </w:pPr>
      <w:rPr>
        <w:rFonts w:hint="default"/>
        <w:lang w:val="ru-RU" w:eastAsia="en-US" w:bidi="ar-SA"/>
      </w:rPr>
    </w:lvl>
    <w:lvl w:ilvl="8" w:tplc="A47EE1F8">
      <w:numFmt w:val="bullet"/>
      <w:lvlText w:val="•"/>
      <w:lvlJc w:val="left"/>
      <w:pPr>
        <w:ind w:left="7625" w:hanging="567"/>
      </w:pPr>
      <w:rPr>
        <w:rFonts w:hint="default"/>
        <w:lang w:val="ru-RU" w:eastAsia="en-US" w:bidi="ar-SA"/>
      </w:rPr>
    </w:lvl>
  </w:abstractNum>
  <w:abstractNum w:abstractNumId="19" w15:restartNumberingAfterBreak="0">
    <w:nsid w:val="24755A64"/>
    <w:multiLevelType w:val="multilevel"/>
    <w:tmpl w:val="F926AA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FF6C2B"/>
    <w:multiLevelType w:val="multilevel"/>
    <w:tmpl w:val="FB663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606A00"/>
    <w:multiLevelType w:val="multilevel"/>
    <w:tmpl w:val="AC3893EA"/>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2DDC05D9"/>
    <w:multiLevelType w:val="hybridMultilevel"/>
    <w:tmpl w:val="0E46D2A0"/>
    <w:lvl w:ilvl="0" w:tplc="F034893C">
      <w:start w:val="1"/>
      <w:numFmt w:val="decimal"/>
      <w:lvlText w:val="%1."/>
      <w:lvlJc w:val="left"/>
      <w:pPr>
        <w:ind w:left="358" w:hanging="358"/>
      </w:pPr>
      <w:rPr>
        <w:rFonts w:ascii="Times New Roman" w:eastAsia="Times New Roman" w:hAnsi="Times New Roman" w:cs="Times New Roman" w:hint="default"/>
        <w:spacing w:val="-8"/>
        <w:w w:val="100"/>
        <w:sz w:val="24"/>
        <w:szCs w:val="24"/>
        <w:lang w:val="ru-RU" w:eastAsia="ru-RU" w:bidi="ru-RU"/>
      </w:rPr>
    </w:lvl>
    <w:lvl w:ilvl="1" w:tplc="58985C5E">
      <w:start w:val="1"/>
      <w:numFmt w:val="decimal"/>
      <w:lvlText w:val="%2."/>
      <w:lvlJc w:val="left"/>
      <w:pPr>
        <w:ind w:left="831" w:hanging="332"/>
      </w:pPr>
      <w:rPr>
        <w:rFonts w:ascii="Times New Roman" w:eastAsia="Times New Roman" w:hAnsi="Times New Roman" w:cs="Times New Roman" w:hint="default"/>
        <w:spacing w:val="-29"/>
        <w:w w:val="100"/>
        <w:sz w:val="24"/>
        <w:szCs w:val="24"/>
        <w:lang w:val="ru-RU" w:eastAsia="ru-RU" w:bidi="ru-RU"/>
      </w:rPr>
    </w:lvl>
    <w:lvl w:ilvl="2" w:tplc="0AF4B564">
      <w:numFmt w:val="bullet"/>
      <w:lvlText w:val="•"/>
      <w:lvlJc w:val="left"/>
      <w:pPr>
        <w:ind w:left="1735" w:hanging="332"/>
      </w:pPr>
      <w:rPr>
        <w:lang w:val="ru-RU" w:eastAsia="ru-RU" w:bidi="ru-RU"/>
      </w:rPr>
    </w:lvl>
    <w:lvl w:ilvl="3" w:tplc="2D22C9F2">
      <w:numFmt w:val="bullet"/>
      <w:lvlText w:val="•"/>
      <w:lvlJc w:val="left"/>
      <w:pPr>
        <w:ind w:left="2635" w:hanging="332"/>
      </w:pPr>
      <w:rPr>
        <w:lang w:val="ru-RU" w:eastAsia="ru-RU" w:bidi="ru-RU"/>
      </w:rPr>
    </w:lvl>
    <w:lvl w:ilvl="4" w:tplc="FC7A625A">
      <w:numFmt w:val="bullet"/>
      <w:lvlText w:val="•"/>
      <w:lvlJc w:val="left"/>
      <w:pPr>
        <w:ind w:left="3535" w:hanging="332"/>
      </w:pPr>
      <w:rPr>
        <w:lang w:val="ru-RU" w:eastAsia="ru-RU" w:bidi="ru-RU"/>
      </w:rPr>
    </w:lvl>
    <w:lvl w:ilvl="5" w:tplc="7CD2FA14">
      <w:numFmt w:val="bullet"/>
      <w:lvlText w:val="•"/>
      <w:lvlJc w:val="left"/>
      <w:pPr>
        <w:ind w:left="4435" w:hanging="332"/>
      </w:pPr>
      <w:rPr>
        <w:lang w:val="ru-RU" w:eastAsia="ru-RU" w:bidi="ru-RU"/>
      </w:rPr>
    </w:lvl>
    <w:lvl w:ilvl="6" w:tplc="531493AA">
      <w:numFmt w:val="bullet"/>
      <w:lvlText w:val="•"/>
      <w:lvlJc w:val="left"/>
      <w:pPr>
        <w:ind w:left="5335" w:hanging="332"/>
      </w:pPr>
      <w:rPr>
        <w:lang w:val="ru-RU" w:eastAsia="ru-RU" w:bidi="ru-RU"/>
      </w:rPr>
    </w:lvl>
    <w:lvl w:ilvl="7" w:tplc="63762C1E">
      <w:numFmt w:val="bullet"/>
      <w:lvlText w:val="•"/>
      <w:lvlJc w:val="left"/>
      <w:pPr>
        <w:ind w:left="6235" w:hanging="332"/>
      </w:pPr>
      <w:rPr>
        <w:lang w:val="ru-RU" w:eastAsia="ru-RU" w:bidi="ru-RU"/>
      </w:rPr>
    </w:lvl>
    <w:lvl w:ilvl="8" w:tplc="EE6C6136">
      <w:numFmt w:val="bullet"/>
      <w:lvlText w:val="•"/>
      <w:lvlJc w:val="left"/>
      <w:pPr>
        <w:ind w:left="7135" w:hanging="332"/>
      </w:pPr>
      <w:rPr>
        <w:lang w:val="ru-RU" w:eastAsia="ru-RU" w:bidi="ru-RU"/>
      </w:rPr>
    </w:lvl>
  </w:abstractNum>
  <w:abstractNum w:abstractNumId="23" w15:restartNumberingAfterBreak="0">
    <w:nsid w:val="3EEE7C4A"/>
    <w:multiLevelType w:val="hybridMultilevel"/>
    <w:tmpl w:val="E97281D4"/>
    <w:lvl w:ilvl="0" w:tplc="442E0228">
      <w:numFmt w:val="bullet"/>
      <w:lvlText w:val="•"/>
      <w:lvlJc w:val="left"/>
      <w:pPr>
        <w:ind w:left="289" w:hanging="168"/>
      </w:pPr>
      <w:rPr>
        <w:rFonts w:ascii="Times New Roman" w:eastAsia="Times New Roman" w:hAnsi="Times New Roman" w:cs="Times New Roman" w:hint="default"/>
        <w:b w:val="0"/>
        <w:bCs w:val="0"/>
        <w:i w:val="0"/>
        <w:iCs w:val="0"/>
        <w:spacing w:val="0"/>
        <w:w w:val="100"/>
        <w:sz w:val="28"/>
        <w:szCs w:val="28"/>
        <w:lang w:val="ru-RU" w:eastAsia="en-US" w:bidi="ar-SA"/>
      </w:rPr>
    </w:lvl>
    <w:lvl w:ilvl="1" w:tplc="3AA07E9C">
      <w:numFmt w:val="bullet"/>
      <w:lvlText w:val="•"/>
      <w:lvlJc w:val="left"/>
      <w:pPr>
        <w:ind w:left="1187" w:hanging="168"/>
      </w:pPr>
      <w:rPr>
        <w:rFonts w:hint="default"/>
        <w:lang w:val="ru-RU" w:eastAsia="en-US" w:bidi="ar-SA"/>
      </w:rPr>
    </w:lvl>
    <w:lvl w:ilvl="2" w:tplc="96280132">
      <w:numFmt w:val="bullet"/>
      <w:lvlText w:val="•"/>
      <w:lvlJc w:val="left"/>
      <w:pPr>
        <w:ind w:left="2095" w:hanging="168"/>
      </w:pPr>
      <w:rPr>
        <w:rFonts w:hint="default"/>
        <w:lang w:val="ru-RU" w:eastAsia="en-US" w:bidi="ar-SA"/>
      </w:rPr>
    </w:lvl>
    <w:lvl w:ilvl="3" w:tplc="48B24E6E">
      <w:numFmt w:val="bullet"/>
      <w:lvlText w:val="•"/>
      <w:lvlJc w:val="left"/>
      <w:pPr>
        <w:ind w:left="3002" w:hanging="168"/>
      </w:pPr>
      <w:rPr>
        <w:rFonts w:hint="default"/>
        <w:lang w:val="ru-RU" w:eastAsia="en-US" w:bidi="ar-SA"/>
      </w:rPr>
    </w:lvl>
    <w:lvl w:ilvl="4" w:tplc="270C796E">
      <w:numFmt w:val="bullet"/>
      <w:lvlText w:val="•"/>
      <w:lvlJc w:val="left"/>
      <w:pPr>
        <w:ind w:left="3910" w:hanging="168"/>
      </w:pPr>
      <w:rPr>
        <w:rFonts w:hint="default"/>
        <w:lang w:val="ru-RU" w:eastAsia="en-US" w:bidi="ar-SA"/>
      </w:rPr>
    </w:lvl>
    <w:lvl w:ilvl="5" w:tplc="ED8EEDD6">
      <w:numFmt w:val="bullet"/>
      <w:lvlText w:val="•"/>
      <w:lvlJc w:val="left"/>
      <w:pPr>
        <w:ind w:left="4818" w:hanging="168"/>
      </w:pPr>
      <w:rPr>
        <w:rFonts w:hint="default"/>
        <w:lang w:val="ru-RU" w:eastAsia="en-US" w:bidi="ar-SA"/>
      </w:rPr>
    </w:lvl>
    <w:lvl w:ilvl="6" w:tplc="D8749BD0">
      <w:numFmt w:val="bullet"/>
      <w:lvlText w:val="•"/>
      <w:lvlJc w:val="left"/>
      <w:pPr>
        <w:ind w:left="5725" w:hanging="168"/>
      </w:pPr>
      <w:rPr>
        <w:rFonts w:hint="default"/>
        <w:lang w:val="ru-RU" w:eastAsia="en-US" w:bidi="ar-SA"/>
      </w:rPr>
    </w:lvl>
    <w:lvl w:ilvl="7" w:tplc="FC3C0D22">
      <w:numFmt w:val="bullet"/>
      <w:lvlText w:val="•"/>
      <w:lvlJc w:val="left"/>
      <w:pPr>
        <w:ind w:left="6633" w:hanging="168"/>
      </w:pPr>
      <w:rPr>
        <w:rFonts w:hint="default"/>
        <w:lang w:val="ru-RU" w:eastAsia="en-US" w:bidi="ar-SA"/>
      </w:rPr>
    </w:lvl>
    <w:lvl w:ilvl="8" w:tplc="46908F06">
      <w:numFmt w:val="bullet"/>
      <w:lvlText w:val="•"/>
      <w:lvlJc w:val="left"/>
      <w:pPr>
        <w:ind w:left="7541" w:hanging="168"/>
      </w:pPr>
      <w:rPr>
        <w:rFonts w:hint="default"/>
        <w:lang w:val="ru-RU" w:eastAsia="en-US" w:bidi="ar-SA"/>
      </w:rPr>
    </w:lvl>
  </w:abstractNum>
  <w:abstractNum w:abstractNumId="24" w15:restartNumberingAfterBreak="0">
    <w:nsid w:val="4CAA5F6B"/>
    <w:multiLevelType w:val="multilevel"/>
    <w:tmpl w:val="C916DE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282742"/>
    <w:multiLevelType w:val="multilevel"/>
    <w:tmpl w:val="758848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3E632E"/>
    <w:multiLevelType w:val="hybridMultilevel"/>
    <w:tmpl w:val="4ABA5974"/>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06F0327"/>
    <w:multiLevelType w:val="multilevel"/>
    <w:tmpl w:val="18FCE0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992230"/>
    <w:multiLevelType w:val="multilevel"/>
    <w:tmpl w:val="995E4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5A5E8F"/>
    <w:multiLevelType w:val="multilevel"/>
    <w:tmpl w:val="A47830D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59ADCABA"/>
    <w:multiLevelType w:val="singleLevel"/>
    <w:tmpl w:val="59ADCABA"/>
    <w:lvl w:ilvl="0">
      <w:start w:val="1"/>
      <w:numFmt w:val="bullet"/>
      <w:lvlText w:val=""/>
      <w:lvlJc w:val="left"/>
      <w:pPr>
        <w:ind w:left="786" w:hanging="360"/>
      </w:pPr>
      <w:rPr>
        <w:rFonts w:ascii="Symbol" w:hAnsi="Symbol" w:hint="default"/>
      </w:rPr>
    </w:lvl>
  </w:abstractNum>
  <w:abstractNum w:abstractNumId="31" w15:restartNumberingAfterBreak="0">
    <w:nsid w:val="59E27137"/>
    <w:multiLevelType w:val="multilevel"/>
    <w:tmpl w:val="4062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523391"/>
    <w:multiLevelType w:val="multilevel"/>
    <w:tmpl w:val="07AE18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243523"/>
    <w:multiLevelType w:val="hybridMultilevel"/>
    <w:tmpl w:val="918885CE"/>
    <w:lvl w:ilvl="0" w:tplc="AEAA4E08">
      <w:start w:val="1"/>
      <w:numFmt w:val="decimal"/>
      <w:lvlText w:val="%1)"/>
      <w:lvlJc w:val="left"/>
      <w:pPr>
        <w:ind w:left="1047" w:hanging="305"/>
      </w:pPr>
      <w:rPr>
        <w:rFonts w:ascii="Times New Roman" w:eastAsia="Times New Roman" w:hAnsi="Times New Roman" w:cs="Times New Roman" w:hint="default"/>
        <w:b/>
        <w:bCs/>
        <w:i w:val="0"/>
        <w:iCs w:val="0"/>
        <w:spacing w:val="0"/>
        <w:w w:val="100"/>
        <w:sz w:val="28"/>
        <w:szCs w:val="28"/>
        <w:lang w:val="ru-RU" w:eastAsia="en-US" w:bidi="ar-SA"/>
      </w:rPr>
    </w:lvl>
    <w:lvl w:ilvl="1" w:tplc="008681D2">
      <w:numFmt w:val="bullet"/>
      <w:lvlText w:val="•"/>
      <w:lvlJc w:val="left"/>
      <w:pPr>
        <w:ind w:left="1899" w:hanging="305"/>
      </w:pPr>
      <w:rPr>
        <w:rFonts w:hint="default"/>
        <w:lang w:val="ru-RU" w:eastAsia="en-US" w:bidi="ar-SA"/>
      </w:rPr>
    </w:lvl>
    <w:lvl w:ilvl="2" w:tplc="C8FC0876">
      <w:numFmt w:val="bullet"/>
      <w:lvlText w:val="•"/>
      <w:lvlJc w:val="left"/>
      <w:pPr>
        <w:ind w:left="2759" w:hanging="305"/>
      </w:pPr>
      <w:rPr>
        <w:rFonts w:hint="default"/>
        <w:lang w:val="ru-RU" w:eastAsia="en-US" w:bidi="ar-SA"/>
      </w:rPr>
    </w:lvl>
    <w:lvl w:ilvl="3" w:tplc="187801F2">
      <w:numFmt w:val="bullet"/>
      <w:lvlText w:val="•"/>
      <w:lvlJc w:val="left"/>
      <w:pPr>
        <w:ind w:left="3619" w:hanging="305"/>
      </w:pPr>
      <w:rPr>
        <w:rFonts w:hint="default"/>
        <w:lang w:val="ru-RU" w:eastAsia="en-US" w:bidi="ar-SA"/>
      </w:rPr>
    </w:lvl>
    <w:lvl w:ilvl="4" w:tplc="E454F2FE">
      <w:numFmt w:val="bullet"/>
      <w:lvlText w:val="•"/>
      <w:lvlJc w:val="left"/>
      <w:pPr>
        <w:ind w:left="4479" w:hanging="305"/>
      </w:pPr>
      <w:rPr>
        <w:rFonts w:hint="default"/>
        <w:lang w:val="ru-RU" w:eastAsia="en-US" w:bidi="ar-SA"/>
      </w:rPr>
    </w:lvl>
    <w:lvl w:ilvl="5" w:tplc="A66ABBA0">
      <w:numFmt w:val="bullet"/>
      <w:lvlText w:val="•"/>
      <w:lvlJc w:val="left"/>
      <w:pPr>
        <w:ind w:left="5339" w:hanging="305"/>
      </w:pPr>
      <w:rPr>
        <w:rFonts w:hint="default"/>
        <w:lang w:val="ru-RU" w:eastAsia="en-US" w:bidi="ar-SA"/>
      </w:rPr>
    </w:lvl>
    <w:lvl w:ilvl="6" w:tplc="634E07A8">
      <w:numFmt w:val="bullet"/>
      <w:lvlText w:val="•"/>
      <w:lvlJc w:val="left"/>
      <w:pPr>
        <w:ind w:left="6199" w:hanging="305"/>
      </w:pPr>
      <w:rPr>
        <w:rFonts w:hint="default"/>
        <w:lang w:val="ru-RU" w:eastAsia="en-US" w:bidi="ar-SA"/>
      </w:rPr>
    </w:lvl>
    <w:lvl w:ilvl="7" w:tplc="24FAEEFA">
      <w:numFmt w:val="bullet"/>
      <w:lvlText w:val="•"/>
      <w:lvlJc w:val="left"/>
      <w:pPr>
        <w:ind w:left="7059" w:hanging="305"/>
      </w:pPr>
      <w:rPr>
        <w:rFonts w:hint="default"/>
        <w:lang w:val="ru-RU" w:eastAsia="en-US" w:bidi="ar-SA"/>
      </w:rPr>
    </w:lvl>
    <w:lvl w:ilvl="8" w:tplc="801AEA1E">
      <w:numFmt w:val="bullet"/>
      <w:lvlText w:val="•"/>
      <w:lvlJc w:val="left"/>
      <w:pPr>
        <w:ind w:left="7919" w:hanging="305"/>
      </w:pPr>
      <w:rPr>
        <w:rFonts w:hint="default"/>
        <w:lang w:val="ru-RU" w:eastAsia="en-US" w:bidi="ar-SA"/>
      </w:rPr>
    </w:lvl>
  </w:abstractNum>
  <w:abstractNum w:abstractNumId="34" w15:restartNumberingAfterBreak="0">
    <w:nsid w:val="635F0805"/>
    <w:multiLevelType w:val="multilevel"/>
    <w:tmpl w:val="8F52B4A2"/>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64280E5E"/>
    <w:multiLevelType w:val="multilevel"/>
    <w:tmpl w:val="C0B6B53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5D01A99"/>
    <w:multiLevelType w:val="multilevel"/>
    <w:tmpl w:val="33EA0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585B63"/>
    <w:multiLevelType w:val="hybridMultilevel"/>
    <w:tmpl w:val="374A64A4"/>
    <w:lvl w:ilvl="0" w:tplc="04190001">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6A673037"/>
    <w:multiLevelType w:val="hybridMultilevel"/>
    <w:tmpl w:val="DBA4C21E"/>
    <w:lvl w:ilvl="0" w:tplc="9DA079CC">
      <w:start w:val="1"/>
      <w:numFmt w:val="decimal"/>
      <w:lvlText w:val="%1)"/>
      <w:lvlJc w:val="left"/>
      <w:pPr>
        <w:ind w:left="906" w:hanging="305"/>
      </w:pPr>
      <w:rPr>
        <w:rFonts w:ascii="Times New Roman" w:eastAsia="Times New Roman" w:hAnsi="Times New Roman" w:cs="Times New Roman" w:hint="default"/>
        <w:b/>
        <w:bCs/>
        <w:i w:val="0"/>
        <w:iCs w:val="0"/>
        <w:spacing w:val="0"/>
        <w:w w:val="100"/>
        <w:sz w:val="28"/>
        <w:szCs w:val="28"/>
        <w:lang w:val="ru-RU" w:eastAsia="en-US" w:bidi="ar-SA"/>
      </w:rPr>
    </w:lvl>
    <w:lvl w:ilvl="1" w:tplc="2236EA08">
      <w:numFmt w:val="bullet"/>
      <w:lvlText w:val="•"/>
      <w:lvlJc w:val="left"/>
      <w:pPr>
        <w:ind w:left="1759" w:hanging="305"/>
      </w:pPr>
      <w:rPr>
        <w:rFonts w:hint="default"/>
        <w:lang w:val="ru-RU" w:eastAsia="en-US" w:bidi="ar-SA"/>
      </w:rPr>
    </w:lvl>
    <w:lvl w:ilvl="2" w:tplc="DA84A1AE">
      <w:numFmt w:val="bullet"/>
      <w:lvlText w:val="•"/>
      <w:lvlJc w:val="left"/>
      <w:pPr>
        <w:ind w:left="2619" w:hanging="305"/>
      </w:pPr>
      <w:rPr>
        <w:rFonts w:hint="default"/>
        <w:lang w:val="ru-RU" w:eastAsia="en-US" w:bidi="ar-SA"/>
      </w:rPr>
    </w:lvl>
    <w:lvl w:ilvl="3" w:tplc="FA289252">
      <w:numFmt w:val="bullet"/>
      <w:lvlText w:val="•"/>
      <w:lvlJc w:val="left"/>
      <w:pPr>
        <w:ind w:left="3479" w:hanging="305"/>
      </w:pPr>
      <w:rPr>
        <w:rFonts w:hint="default"/>
        <w:lang w:val="ru-RU" w:eastAsia="en-US" w:bidi="ar-SA"/>
      </w:rPr>
    </w:lvl>
    <w:lvl w:ilvl="4" w:tplc="FE26A6D4">
      <w:numFmt w:val="bullet"/>
      <w:lvlText w:val="•"/>
      <w:lvlJc w:val="left"/>
      <w:pPr>
        <w:ind w:left="4339" w:hanging="305"/>
      </w:pPr>
      <w:rPr>
        <w:rFonts w:hint="default"/>
        <w:lang w:val="ru-RU" w:eastAsia="en-US" w:bidi="ar-SA"/>
      </w:rPr>
    </w:lvl>
    <w:lvl w:ilvl="5" w:tplc="8ACE9B10">
      <w:numFmt w:val="bullet"/>
      <w:lvlText w:val="•"/>
      <w:lvlJc w:val="left"/>
      <w:pPr>
        <w:ind w:left="5199" w:hanging="305"/>
      </w:pPr>
      <w:rPr>
        <w:rFonts w:hint="default"/>
        <w:lang w:val="ru-RU" w:eastAsia="en-US" w:bidi="ar-SA"/>
      </w:rPr>
    </w:lvl>
    <w:lvl w:ilvl="6" w:tplc="4658135E">
      <w:numFmt w:val="bullet"/>
      <w:lvlText w:val="•"/>
      <w:lvlJc w:val="left"/>
      <w:pPr>
        <w:ind w:left="6059" w:hanging="305"/>
      </w:pPr>
      <w:rPr>
        <w:rFonts w:hint="default"/>
        <w:lang w:val="ru-RU" w:eastAsia="en-US" w:bidi="ar-SA"/>
      </w:rPr>
    </w:lvl>
    <w:lvl w:ilvl="7" w:tplc="627CAB0C">
      <w:numFmt w:val="bullet"/>
      <w:lvlText w:val="•"/>
      <w:lvlJc w:val="left"/>
      <w:pPr>
        <w:ind w:left="6918" w:hanging="305"/>
      </w:pPr>
      <w:rPr>
        <w:rFonts w:hint="default"/>
        <w:lang w:val="ru-RU" w:eastAsia="en-US" w:bidi="ar-SA"/>
      </w:rPr>
    </w:lvl>
    <w:lvl w:ilvl="8" w:tplc="7B6C7300">
      <w:numFmt w:val="bullet"/>
      <w:lvlText w:val="•"/>
      <w:lvlJc w:val="left"/>
      <w:pPr>
        <w:ind w:left="7778" w:hanging="305"/>
      </w:pPr>
      <w:rPr>
        <w:rFonts w:hint="default"/>
        <w:lang w:val="ru-RU" w:eastAsia="en-US" w:bidi="ar-SA"/>
      </w:rPr>
    </w:lvl>
  </w:abstractNum>
  <w:abstractNum w:abstractNumId="39" w15:restartNumberingAfterBreak="0">
    <w:nsid w:val="6CD8664F"/>
    <w:multiLevelType w:val="hybridMultilevel"/>
    <w:tmpl w:val="61706A1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101715E"/>
    <w:multiLevelType w:val="multilevel"/>
    <w:tmpl w:val="F3DAA2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046F04"/>
    <w:multiLevelType w:val="hybridMultilevel"/>
    <w:tmpl w:val="72CC5B94"/>
    <w:lvl w:ilvl="0" w:tplc="C2FAA6B0">
      <w:numFmt w:val="bullet"/>
      <w:lvlText w:val=""/>
      <w:lvlJc w:val="left"/>
      <w:pPr>
        <w:ind w:left="930" w:hanging="360"/>
      </w:pPr>
      <w:rPr>
        <w:rFonts w:ascii="Symbol" w:eastAsia="Symbol" w:hAnsi="Symbol" w:cs="Symbol" w:hint="default"/>
        <w:b w:val="0"/>
        <w:bCs w:val="0"/>
        <w:i w:val="0"/>
        <w:iCs w:val="0"/>
        <w:spacing w:val="0"/>
        <w:w w:val="100"/>
        <w:sz w:val="22"/>
        <w:szCs w:val="22"/>
        <w:lang w:val="ru-RU" w:eastAsia="en-US" w:bidi="ar-SA"/>
      </w:rPr>
    </w:lvl>
    <w:lvl w:ilvl="1" w:tplc="3158687E">
      <w:numFmt w:val="bullet"/>
      <w:lvlText w:val="•"/>
      <w:lvlJc w:val="left"/>
      <w:pPr>
        <w:ind w:left="1809" w:hanging="360"/>
      </w:pPr>
      <w:rPr>
        <w:rFonts w:hint="default"/>
        <w:lang w:val="ru-RU" w:eastAsia="en-US" w:bidi="ar-SA"/>
      </w:rPr>
    </w:lvl>
    <w:lvl w:ilvl="2" w:tplc="3160ACD0">
      <w:numFmt w:val="bullet"/>
      <w:lvlText w:val="•"/>
      <w:lvlJc w:val="left"/>
      <w:pPr>
        <w:ind w:left="2679" w:hanging="360"/>
      </w:pPr>
      <w:rPr>
        <w:rFonts w:hint="default"/>
        <w:lang w:val="ru-RU" w:eastAsia="en-US" w:bidi="ar-SA"/>
      </w:rPr>
    </w:lvl>
    <w:lvl w:ilvl="3" w:tplc="556EBEB8">
      <w:numFmt w:val="bullet"/>
      <w:lvlText w:val="•"/>
      <w:lvlJc w:val="left"/>
      <w:pPr>
        <w:ind w:left="3549" w:hanging="360"/>
      </w:pPr>
      <w:rPr>
        <w:rFonts w:hint="default"/>
        <w:lang w:val="ru-RU" w:eastAsia="en-US" w:bidi="ar-SA"/>
      </w:rPr>
    </w:lvl>
    <w:lvl w:ilvl="4" w:tplc="1B784FAE">
      <w:numFmt w:val="bullet"/>
      <w:lvlText w:val="•"/>
      <w:lvlJc w:val="left"/>
      <w:pPr>
        <w:ind w:left="4419" w:hanging="360"/>
      </w:pPr>
      <w:rPr>
        <w:rFonts w:hint="default"/>
        <w:lang w:val="ru-RU" w:eastAsia="en-US" w:bidi="ar-SA"/>
      </w:rPr>
    </w:lvl>
    <w:lvl w:ilvl="5" w:tplc="16287CF4">
      <w:numFmt w:val="bullet"/>
      <w:lvlText w:val="•"/>
      <w:lvlJc w:val="left"/>
      <w:pPr>
        <w:ind w:left="5289" w:hanging="360"/>
      </w:pPr>
      <w:rPr>
        <w:rFonts w:hint="default"/>
        <w:lang w:val="ru-RU" w:eastAsia="en-US" w:bidi="ar-SA"/>
      </w:rPr>
    </w:lvl>
    <w:lvl w:ilvl="6" w:tplc="0A3E46C0">
      <w:numFmt w:val="bullet"/>
      <w:lvlText w:val="•"/>
      <w:lvlJc w:val="left"/>
      <w:pPr>
        <w:ind w:left="6159" w:hanging="360"/>
      </w:pPr>
      <w:rPr>
        <w:rFonts w:hint="default"/>
        <w:lang w:val="ru-RU" w:eastAsia="en-US" w:bidi="ar-SA"/>
      </w:rPr>
    </w:lvl>
    <w:lvl w:ilvl="7" w:tplc="8CB6AAC8">
      <w:numFmt w:val="bullet"/>
      <w:lvlText w:val="•"/>
      <w:lvlJc w:val="left"/>
      <w:pPr>
        <w:ind w:left="7029" w:hanging="360"/>
      </w:pPr>
      <w:rPr>
        <w:rFonts w:hint="default"/>
        <w:lang w:val="ru-RU" w:eastAsia="en-US" w:bidi="ar-SA"/>
      </w:rPr>
    </w:lvl>
    <w:lvl w:ilvl="8" w:tplc="4FD6537C">
      <w:numFmt w:val="bullet"/>
      <w:lvlText w:val="•"/>
      <w:lvlJc w:val="left"/>
      <w:pPr>
        <w:ind w:left="7899" w:hanging="360"/>
      </w:pPr>
      <w:rPr>
        <w:rFonts w:hint="default"/>
        <w:lang w:val="ru-RU" w:eastAsia="en-US" w:bidi="ar-SA"/>
      </w:rPr>
    </w:lvl>
  </w:abstractNum>
  <w:abstractNum w:abstractNumId="42" w15:restartNumberingAfterBreak="0">
    <w:nsid w:val="76045378"/>
    <w:multiLevelType w:val="hybridMultilevel"/>
    <w:tmpl w:val="EDC6487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6306342"/>
    <w:multiLevelType w:val="hybridMultilevel"/>
    <w:tmpl w:val="39F85FA4"/>
    <w:lvl w:ilvl="0" w:tplc="A00EB09C">
      <w:start w:val="5"/>
      <w:numFmt w:val="decimal"/>
      <w:lvlText w:val="%1"/>
      <w:lvlJc w:val="left"/>
      <w:pPr>
        <w:ind w:left="333" w:hanging="212"/>
      </w:pPr>
      <w:rPr>
        <w:rFonts w:ascii="Times New Roman" w:eastAsia="Times New Roman" w:hAnsi="Times New Roman" w:cs="Times New Roman" w:hint="default"/>
        <w:b/>
        <w:bCs/>
        <w:i w:val="0"/>
        <w:iCs w:val="0"/>
        <w:spacing w:val="0"/>
        <w:w w:val="100"/>
        <w:sz w:val="28"/>
        <w:szCs w:val="28"/>
        <w:lang w:val="ru-RU" w:eastAsia="en-US" w:bidi="ar-SA"/>
      </w:rPr>
    </w:lvl>
    <w:lvl w:ilvl="1" w:tplc="FF24A18C">
      <w:numFmt w:val="bullet"/>
      <w:lvlText w:val="•"/>
      <w:lvlJc w:val="left"/>
      <w:pPr>
        <w:ind w:left="1255" w:hanging="212"/>
      </w:pPr>
      <w:rPr>
        <w:rFonts w:hint="default"/>
        <w:lang w:val="ru-RU" w:eastAsia="en-US" w:bidi="ar-SA"/>
      </w:rPr>
    </w:lvl>
    <w:lvl w:ilvl="2" w:tplc="F830FCE6">
      <w:numFmt w:val="bullet"/>
      <w:lvlText w:val="•"/>
      <w:lvlJc w:val="left"/>
      <w:pPr>
        <w:ind w:left="2171" w:hanging="212"/>
      </w:pPr>
      <w:rPr>
        <w:rFonts w:hint="default"/>
        <w:lang w:val="ru-RU" w:eastAsia="en-US" w:bidi="ar-SA"/>
      </w:rPr>
    </w:lvl>
    <w:lvl w:ilvl="3" w:tplc="B54258AA">
      <w:numFmt w:val="bullet"/>
      <w:lvlText w:val="•"/>
      <w:lvlJc w:val="left"/>
      <w:pPr>
        <w:ind w:left="3087" w:hanging="212"/>
      </w:pPr>
      <w:rPr>
        <w:rFonts w:hint="default"/>
        <w:lang w:val="ru-RU" w:eastAsia="en-US" w:bidi="ar-SA"/>
      </w:rPr>
    </w:lvl>
    <w:lvl w:ilvl="4" w:tplc="E676D8FC">
      <w:numFmt w:val="bullet"/>
      <w:lvlText w:val="•"/>
      <w:lvlJc w:val="left"/>
      <w:pPr>
        <w:ind w:left="4003" w:hanging="212"/>
      </w:pPr>
      <w:rPr>
        <w:rFonts w:hint="default"/>
        <w:lang w:val="ru-RU" w:eastAsia="en-US" w:bidi="ar-SA"/>
      </w:rPr>
    </w:lvl>
    <w:lvl w:ilvl="5" w:tplc="C19E4E8C">
      <w:numFmt w:val="bullet"/>
      <w:lvlText w:val="•"/>
      <w:lvlJc w:val="left"/>
      <w:pPr>
        <w:ind w:left="4919" w:hanging="212"/>
      </w:pPr>
      <w:rPr>
        <w:rFonts w:hint="default"/>
        <w:lang w:val="ru-RU" w:eastAsia="en-US" w:bidi="ar-SA"/>
      </w:rPr>
    </w:lvl>
    <w:lvl w:ilvl="6" w:tplc="9F74D768">
      <w:numFmt w:val="bullet"/>
      <w:lvlText w:val="•"/>
      <w:lvlJc w:val="left"/>
      <w:pPr>
        <w:ind w:left="5835" w:hanging="212"/>
      </w:pPr>
      <w:rPr>
        <w:rFonts w:hint="default"/>
        <w:lang w:val="ru-RU" w:eastAsia="en-US" w:bidi="ar-SA"/>
      </w:rPr>
    </w:lvl>
    <w:lvl w:ilvl="7" w:tplc="694013D8">
      <w:numFmt w:val="bullet"/>
      <w:lvlText w:val="•"/>
      <w:lvlJc w:val="left"/>
      <w:pPr>
        <w:ind w:left="6750" w:hanging="212"/>
      </w:pPr>
      <w:rPr>
        <w:rFonts w:hint="default"/>
        <w:lang w:val="ru-RU" w:eastAsia="en-US" w:bidi="ar-SA"/>
      </w:rPr>
    </w:lvl>
    <w:lvl w:ilvl="8" w:tplc="B906BBCA">
      <w:numFmt w:val="bullet"/>
      <w:lvlText w:val="•"/>
      <w:lvlJc w:val="left"/>
      <w:pPr>
        <w:ind w:left="7666" w:hanging="212"/>
      </w:pPr>
      <w:rPr>
        <w:rFonts w:hint="default"/>
        <w:lang w:val="ru-RU" w:eastAsia="en-US" w:bidi="ar-SA"/>
      </w:rPr>
    </w:lvl>
  </w:abstractNum>
  <w:abstractNum w:abstractNumId="44" w15:restartNumberingAfterBreak="0">
    <w:nsid w:val="76CA6558"/>
    <w:multiLevelType w:val="multilevel"/>
    <w:tmpl w:val="754A09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909161A"/>
    <w:multiLevelType w:val="multilevel"/>
    <w:tmpl w:val="3C8073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9923A9"/>
    <w:multiLevelType w:val="multilevel"/>
    <w:tmpl w:val="97485134"/>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15:restartNumberingAfterBreak="0">
    <w:nsid w:val="7E2A601E"/>
    <w:multiLevelType w:val="multilevel"/>
    <w:tmpl w:val="477CC4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5"/>
  </w:num>
  <w:num w:numId="3">
    <w:abstractNumId w:val="25"/>
  </w:num>
  <w:num w:numId="4">
    <w:abstractNumId w:val="24"/>
  </w:num>
  <w:num w:numId="5">
    <w:abstractNumId w:val="7"/>
  </w:num>
  <w:num w:numId="6">
    <w:abstractNumId w:val="14"/>
  </w:num>
  <w:num w:numId="7">
    <w:abstractNumId w:val="16"/>
  </w:num>
  <w:num w:numId="8">
    <w:abstractNumId w:val="36"/>
  </w:num>
  <w:num w:numId="9">
    <w:abstractNumId w:val="20"/>
  </w:num>
  <w:num w:numId="10">
    <w:abstractNumId w:val="19"/>
  </w:num>
  <w:num w:numId="11">
    <w:abstractNumId w:val="44"/>
  </w:num>
  <w:num w:numId="12">
    <w:abstractNumId w:val="27"/>
  </w:num>
  <w:num w:numId="13">
    <w:abstractNumId w:val="47"/>
  </w:num>
  <w:num w:numId="14">
    <w:abstractNumId w:val="31"/>
  </w:num>
  <w:num w:numId="15">
    <w:abstractNumId w:val="33"/>
  </w:num>
  <w:num w:numId="16">
    <w:abstractNumId w:val="17"/>
  </w:num>
  <w:num w:numId="17">
    <w:abstractNumId w:val="43"/>
  </w:num>
  <w:num w:numId="18">
    <w:abstractNumId w:val="41"/>
  </w:num>
  <w:num w:numId="19">
    <w:abstractNumId w:val="12"/>
  </w:num>
  <w:num w:numId="20">
    <w:abstractNumId w:val="34"/>
  </w:num>
  <w:num w:numId="21">
    <w:abstractNumId w:val="21"/>
  </w:num>
  <w:num w:numId="22">
    <w:abstractNumId w:val="46"/>
  </w:num>
  <w:num w:numId="23">
    <w:abstractNumId w:val="35"/>
  </w:num>
  <w:num w:numId="24">
    <w:abstractNumId w:val="29"/>
  </w:num>
  <w:num w:numId="25">
    <w:abstractNumId w:val="15"/>
  </w:num>
  <w:num w:numId="26">
    <w:abstractNumId w:val="38"/>
  </w:num>
  <w:num w:numId="27">
    <w:abstractNumId w:val="18"/>
  </w:num>
  <w:num w:numId="28">
    <w:abstractNumId w:val="23"/>
  </w:num>
  <w:num w:numId="29">
    <w:abstractNumId w:val="3"/>
  </w:num>
  <w:num w:numId="30">
    <w:abstractNumId w:val="2"/>
  </w:num>
  <w:num w:numId="31">
    <w:abstractNumId w:val="6"/>
  </w:num>
  <w:num w:numId="32">
    <w:abstractNumId w:val="40"/>
  </w:num>
  <w:num w:numId="33">
    <w:abstractNumId w:val="10"/>
  </w:num>
  <w:num w:numId="34">
    <w:abstractNumId w:val="11"/>
  </w:num>
  <w:num w:numId="35">
    <w:abstractNumId w:val="13"/>
  </w:num>
  <w:num w:numId="36">
    <w:abstractNumId w:val="28"/>
  </w:num>
  <w:num w:numId="37">
    <w:abstractNumId w:val="8"/>
  </w:num>
  <w:num w:numId="38">
    <w:abstractNumId w:val="32"/>
  </w:num>
  <w:num w:numId="39">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1"/>
  </w:num>
  <w:num w:numId="47">
    <w:abstractNumId w:val="0"/>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23E"/>
    <w:rsid w:val="00187F74"/>
    <w:rsid w:val="00207FF0"/>
    <w:rsid w:val="00232337"/>
    <w:rsid w:val="002576D1"/>
    <w:rsid w:val="002D3EB0"/>
    <w:rsid w:val="003C5BC3"/>
    <w:rsid w:val="0041454C"/>
    <w:rsid w:val="00442F53"/>
    <w:rsid w:val="00637813"/>
    <w:rsid w:val="00770475"/>
    <w:rsid w:val="0079123E"/>
    <w:rsid w:val="00806346"/>
    <w:rsid w:val="00891ED6"/>
    <w:rsid w:val="00897DC8"/>
    <w:rsid w:val="00933C98"/>
    <w:rsid w:val="00CF0CAA"/>
    <w:rsid w:val="00DC7527"/>
    <w:rsid w:val="00DF2192"/>
    <w:rsid w:val="00E66183"/>
    <w:rsid w:val="00F30751"/>
    <w:rsid w:val="00FE2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ED8F3"/>
  <w15:chartTrackingRefBased/>
  <w15:docId w15:val="{F57F4688-E93C-493F-A7CD-E5E4055E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0CAA"/>
  </w:style>
  <w:style w:type="paragraph" w:styleId="1">
    <w:name w:val="heading 1"/>
    <w:basedOn w:val="a"/>
    <w:next w:val="a"/>
    <w:link w:val="10"/>
    <w:uiPriority w:val="9"/>
    <w:qFormat/>
    <w:rsid w:val="00207FF0"/>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207FF0"/>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207FF0"/>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rsid w:val="00207FF0"/>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rsid w:val="00637813"/>
    <w:pPr>
      <w:keepNext/>
      <w:keepLines/>
      <w:spacing w:before="220" w:after="40" w:line="276" w:lineRule="auto"/>
      <w:outlineLvl w:val="4"/>
    </w:pPr>
    <w:rPr>
      <w:rFonts w:ascii="Calibri" w:eastAsia="Calibri" w:hAnsi="Calibri" w:cs="Calibri"/>
      <w:b/>
      <w:lang w:val="en" w:eastAsia="ru-RU"/>
    </w:rPr>
  </w:style>
  <w:style w:type="paragraph" w:styleId="6">
    <w:name w:val="heading 6"/>
    <w:basedOn w:val="a"/>
    <w:next w:val="a"/>
    <w:link w:val="60"/>
    <w:rsid w:val="00637813"/>
    <w:pPr>
      <w:keepNext/>
      <w:keepLines/>
      <w:spacing w:before="200" w:after="40" w:line="276" w:lineRule="auto"/>
      <w:outlineLvl w:val="5"/>
    </w:pPr>
    <w:rPr>
      <w:rFonts w:ascii="Calibri" w:eastAsia="Calibri" w:hAnsi="Calibri" w:cs="Calibri"/>
      <w:b/>
      <w:sz w:val="2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1"/>
    <w:qFormat/>
    <w:rsid w:val="00207FF0"/>
    <w:pPr>
      <w:keepNext/>
      <w:keepLines/>
      <w:spacing w:before="480" w:after="200" w:line="276" w:lineRule="auto"/>
      <w:outlineLvl w:val="0"/>
    </w:pPr>
    <w:rPr>
      <w:rFonts w:ascii="Cambria" w:eastAsia="Times New Roman" w:hAnsi="Cambria" w:cs="Times New Roman"/>
      <w:b/>
      <w:bCs/>
      <w:color w:val="365F91"/>
      <w:sz w:val="28"/>
      <w:szCs w:val="28"/>
      <w:lang w:eastAsia="ru-RU"/>
    </w:rPr>
  </w:style>
  <w:style w:type="paragraph" w:customStyle="1" w:styleId="21">
    <w:name w:val="Заголовок 21"/>
    <w:basedOn w:val="a"/>
    <w:next w:val="a"/>
    <w:uiPriority w:val="9"/>
    <w:unhideWhenUsed/>
    <w:qFormat/>
    <w:rsid w:val="00207FF0"/>
    <w:pPr>
      <w:keepNext/>
      <w:keepLines/>
      <w:spacing w:before="200" w:after="20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207FF0"/>
    <w:pPr>
      <w:keepNext/>
      <w:keepLines/>
      <w:spacing w:before="200" w:after="200" w:line="276" w:lineRule="auto"/>
      <w:outlineLvl w:val="2"/>
    </w:pPr>
    <w:rPr>
      <w:rFonts w:ascii="Cambria" w:eastAsia="Times New Roman" w:hAnsi="Cambria" w:cs="Times New Roman"/>
      <w:b/>
      <w:bCs/>
      <w:color w:val="4F81BD"/>
      <w:lang w:eastAsia="ru-RU"/>
    </w:rPr>
  </w:style>
  <w:style w:type="paragraph" w:customStyle="1" w:styleId="41">
    <w:name w:val="Заголовок 41"/>
    <w:basedOn w:val="a"/>
    <w:next w:val="a"/>
    <w:uiPriority w:val="9"/>
    <w:unhideWhenUsed/>
    <w:qFormat/>
    <w:rsid w:val="00207FF0"/>
    <w:pPr>
      <w:keepNext/>
      <w:keepLines/>
      <w:spacing w:before="200" w:after="200" w:line="276" w:lineRule="auto"/>
      <w:outlineLvl w:val="3"/>
    </w:pPr>
    <w:rPr>
      <w:rFonts w:ascii="Cambria" w:eastAsia="Times New Roman" w:hAnsi="Cambria" w:cs="Times New Roman"/>
      <w:b/>
      <w:bCs/>
      <w:i/>
      <w:iCs/>
      <w:color w:val="4F81BD"/>
      <w:lang w:eastAsia="ru-RU"/>
    </w:rPr>
  </w:style>
  <w:style w:type="numbering" w:customStyle="1" w:styleId="12">
    <w:name w:val="Нет списка1"/>
    <w:next w:val="a2"/>
    <w:uiPriority w:val="99"/>
    <w:semiHidden/>
    <w:unhideWhenUsed/>
    <w:rsid w:val="00207FF0"/>
  </w:style>
  <w:style w:type="paragraph" w:styleId="a3">
    <w:name w:val="header"/>
    <w:basedOn w:val="a"/>
    <w:link w:val="a4"/>
    <w:uiPriority w:val="99"/>
    <w:unhideWhenUsed/>
    <w:qFormat/>
    <w:rsid w:val="00207FF0"/>
    <w:pPr>
      <w:tabs>
        <w:tab w:val="center" w:pos="4680"/>
        <w:tab w:val="right" w:pos="9360"/>
      </w:tabs>
      <w:spacing w:after="200" w:line="276" w:lineRule="auto"/>
    </w:pPr>
    <w:rPr>
      <w:rFonts w:eastAsia="Times New Roman"/>
      <w:lang w:eastAsia="ru-RU"/>
    </w:rPr>
  </w:style>
  <w:style w:type="character" w:customStyle="1" w:styleId="a4">
    <w:name w:val="Верхний колонтитул Знак"/>
    <w:basedOn w:val="a0"/>
    <w:link w:val="a3"/>
    <w:uiPriority w:val="99"/>
    <w:qFormat/>
    <w:rsid w:val="00207FF0"/>
    <w:rPr>
      <w:rFonts w:eastAsia="Times New Roman"/>
      <w:lang w:eastAsia="ru-RU"/>
    </w:rPr>
  </w:style>
  <w:style w:type="character" w:customStyle="1" w:styleId="10">
    <w:name w:val="Заголовок 1 Знак"/>
    <w:basedOn w:val="a0"/>
    <w:link w:val="1"/>
    <w:uiPriority w:val="9"/>
    <w:qFormat/>
    <w:rsid w:val="00207FF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qFormat/>
    <w:rsid w:val="00207FF0"/>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qFormat/>
    <w:rsid w:val="00207FF0"/>
    <w:rPr>
      <w:rFonts w:ascii="Cambria" w:eastAsia="Times New Roman" w:hAnsi="Cambria" w:cs="Times New Roman"/>
      <w:b/>
      <w:bCs/>
      <w:color w:val="4F81BD"/>
    </w:rPr>
  </w:style>
  <w:style w:type="character" w:customStyle="1" w:styleId="40">
    <w:name w:val="Заголовок 4 Знак"/>
    <w:basedOn w:val="a0"/>
    <w:link w:val="4"/>
    <w:uiPriority w:val="9"/>
    <w:qFormat/>
    <w:rsid w:val="00207FF0"/>
    <w:rPr>
      <w:rFonts w:ascii="Cambria" w:eastAsia="Times New Roman" w:hAnsi="Cambria" w:cs="Times New Roman"/>
      <w:b/>
      <w:bCs/>
      <w:i/>
      <w:iCs/>
      <w:color w:val="4F81BD"/>
    </w:rPr>
  </w:style>
  <w:style w:type="paragraph" w:styleId="a5">
    <w:name w:val="Normal Indent"/>
    <w:basedOn w:val="a"/>
    <w:uiPriority w:val="99"/>
    <w:unhideWhenUsed/>
    <w:qFormat/>
    <w:rsid w:val="00207FF0"/>
    <w:pPr>
      <w:spacing w:after="200" w:line="276" w:lineRule="auto"/>
      <w:ind w:left="720"/>
    </w:pPr>
    <w:rPr>
      <w:rFonts w:eastAsia="Times New Roman"/>
      <w:lang w:eastAsia="ru-RU"/>
    </w:rPr>
  </w:style>
  <w:style w:type="paragraph" w:customStyle="1" w:styleId="13">
    <w:name w:val="Подзаголовок1"/>
    <w:basedOn w:val="a"/>
    <w:next w:val="a"/>
    <w:uiPriority w:val="11"/>
    <w:qFormat/>
    <w:rsid w:val="00207FF0"/>
    <w:pPr>
      <w:numPr>
        <w:ilvl w:val="1"/>
      </w:num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6">
    <w:name w:val="Подзаголовок Знак"/>
    <w:basedOn w:val="a0"/>
    <w:link w:val="a7"/>
    <w:uiPriority w:val="11"/>
    <w:qFormat/>
    <w:rsid w:val="00207FF0"/>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207FF0"/>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8">
    <w:name w:val="Заголовок Знак"/>
    <w:basedOn w:val="a0"/>
    <w:link w:val="a9"/>
    <w:uiPriority w:val="10"/>
    <w:qFormat/>
    <w:rsid w:val="00207FF0"/>
    <w:rPr>
      <w:rFonts w:ascii="Cambria" w:eastAsia="Times New Roman" w:hAnsi="Cambria" w:cs="Times New Roman"/>
      <w:color w:val="17365D"/>
      <w:spacing w:val="5"/>
      <w:kern w:val="28"/>
      <w:sz w:val="52"/>
      <w:szCs w:val="52"/>
    </w:rPr>
  </w:style>
  <w:style w:type="character" w:styleId="aa">
    <w:name w:val="Emphasis"/>
    <w:basedOn w:val="a0"/>
    <w:uiPriority w:val="20"/>
    <w:qFormat/>
    <w:rsid w:val="00207FF0"/>
    <w:rPr>
      <w:i/>
      <w:iCs/>
    </w:rPr>
  </w:style>
  <w:style w:type="character" w:customStyle="1" w:styleId="15">
    <w:name w:val="Гиперссылка1"/>
    <w:basedOn w:val="a0"/>
    <w:uiPriority w:val="99"/>
    <w:unhideWhenUsed/>
    <w:rsid w:val="00207FF0"/>
    <w:rPr>
      <w:color w:val="0000FF"/>
      <w:u w:val="single"/>
    </w:rPr>
  </w:style>
  <w:style w:type="table" w:customStyle="1" w:styleId="16">
    <w:name w:val="Сетка таблицы1"/>
    <w:basedOn w:val="a1"/>
    <w:next w:val="ab"/>
    <w:uiPriority w:val="59"/>
    <w:rsid w:val="00207FF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207FF0"/>
    <w:pPr>
      <w:spacing w:after="200" w:line="240" w:lineRule="auto"/>
    </w:pPr>
    <w:rPr>
      <w:rFonts w:eastAsia="Times New Roman"/>
      <w:b/>
      <w:bCs/>
      <w:color w:val="4F81BD"/>
      <w:sz w:val="18"/>
      <w:szCs w:val="18"/>
      <w:lang w:eastAsia="ru-RU"/>
    </w:rPr>
  </w:style>
  <w:style w:type="paragraph" w:styleId="ac">
    <w:name w:val="Balloon Text"/>
    <w:basedOn w:val="a"/>
    <w:link w:val="ad"/>
    <w:uiPriority w:val="99"/>
    <w:semiHidden/>
    <w:unhideWhenUsed/>
    <w:rsid w:val="00207FF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207FF0"/>
    <w:rPr>
      <w:rFonts w:ascii="Tahoma" w:eastAsia="Times New Roman" w:hAnsi="Tahoma" w:cs="Tahoma"/>
      <w:sz w:val="16"/>
      <w:szCs w:val="16"/>
      <w:lang w:eastAsia="ru-RU"/>
    </w:rPr>
  </w:style>
  <w:style w:type="paragraph" w:styleId="ae">
    <w:name w:val="Normal (Web)"/>
    <w:basedOn w:val="a"/>
    <w:uiPriority w:val="99"/>
    <w:unhideWhenUsed/>
    <w:rsid w:val="00207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1"/>
    <w:unhideWhenUsed/>
    <w:qFormat/>
    <w:rsid w:val="00207FF0"/>
    <w:pPr>
      <w:spacing w:after="200" w:line="276" w:lineRule="auto"/>
      <w:ind w:left="720"/>
      <w:contextualSpacing/>
    </w:pPr>
    <w:rPr>
      <w:rFonts w:eastAsia="Times New Roman"/>
      <w:lang w:eastAsia="ru-RU"/>
    </w:rPr>
  </w:style>
  <w:style w:type="character" w:customStyle="1" w:styleId="110">
    <w:name w:val="Заголовок 1 Знак1"/>
    <w:basedOn w:val="a0"/>
    <w:uiPriority w:val="9"/>
    <w:rsid w:val="00207FF0"/>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sid w:val="00207FF0"/>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207FF0"/>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207FF0"/>
    <w:rPr>
      <w:rFonts w:asciiTheme="majorHAnsi" w:eastAsiaTheme="majorEastAsia" w:hAnsiTheme="majorHAnsi" w:cstheme="majorBidi"/>
      <w:i/>
      <w:iCs/>
      <w:color w:val="2E74B5" w:themeColor="accent1" w:themeShade="BF"/>
    </w:rPr>
  </w:style>
  <w:style w:type="paragraph" w:styleId="a7">
    <w:name w:val="Subtitle"/>
    <w:basedOn w:val="a"/>
    <w:next w:val="a"/>
    <w:link w:val="a6"/>
    <w:uiPriority w:val="11"/>
    <w:qFormat/>
    <w:rsid w:val="00207FF0"/>
    <w:pPr>
      <w:numPr>
        <w:ilvl w:val="1"/>
      </w:numPr>
    </w:pPr>
    <w:rPr>
      <w:rFonts w:ascii="Cambria" w:eastAsia="Times New Roman" w:hAnsi="Cambria" w:cs="Times New Roman"/>
      <w:i/>
      <w:iCs/>
      <w:color w:val="4F81BD"/>
      <w:spacing w:val="15"/>
      <w:sz w:val="24"/>
      <w:szCs w:val="24"/>
    </w:rPr>
  </w:style>
  <w:style w:type="character" w:customStyle="1" w:styleId="18">
    <w:name w:val="Подзаголовок Знак1"/>
    <w:basedOn w:val="a0"/>
    <w:uiPriority w:val="11"/>
    <w:rsid w:val="00207FF0"/>
    <w:rPr>
      <w:rFonts w:eastAsiaTheme="minorEastAsia"/>
      <w:color w:val="5A5A5A" w:themeColor="text1" w:themeTint="A5"/>
      <w:spacing w:val="15"/>
    </w:rPr>
  </w:style>
  <w:style w:type="paragraph" w:styleId="a9">
    <w:name w:val="Title"/>
    <w:basedOn w:val="a"/>
    <w:next w:val="a"/>
    <w:link w:val="a8"/>
    <w:uiPriority w:val="10"/>
    <w:qFormat/>
    <w:rsid w:val="00207FF0"/>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9">
    <w:name w:val="Заголовок Знак1"/>
    <w:basedOn w:val="a0"/>
    <w:uiPriority w:val="10"/>
    <w:rsid w:val="00207FF0"/>
    <w:rPr>
      <w:rFonts w:asciiTheme="majorHAnsi" w:eastAsiaTheme="majorEastAsia" w:hAnsiTheme="majorHAnsi" w:cstheme="majorBidi"/>
      <w:spacing w:val="-10"/>
      <w:kern w:val="28"/>
      <w:sz w:val="56"/>
      <w:szCs w:val="56"/>
    </w:rPr>
  </w:style>
  <w:style w:type="character" w:styleId="af0">
    <w:name w:val="Hyperlink"/>
    <w:basedOn w:val="a0"/>
    <w:uiPriority w:val="99"/>
    <w:unhideWhenUsed/>
    <w:qFormat/>
    <w:rsid w:val="00207FF0"/>
    <w:rPr>
      <w:color w:val="0563C1" w:themeColor="hyperlink"/>
      <w:u w:val="single"/>
    </w:rPr>
  </w:style>
  <w:style w:type="table" w:styleId="ab">
    <w:name w:val="Table Grid"/>
    <w:basedOn w:val="a1"/>
    <w:uiPriority w:val="59"/>
    <w:rsid w:val="00207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semiHidden/>
    <w:unhideWhenUsed/>
    <w:qFormat/>
    <w:rsid w:val="00CF0CAA"/>
    <w:pPr>
      <w:spacing w:after="200" w:line="240" w:lineRule="auto"/>
    </w:pPr>
    <w:rPr>
      <w:rFonts w:eastAsiaTheme="minorEastAsia"/>
      <w:b/>
      <w:bCs/>
      <w:color w:val="5B9BD5" w:themeColor="accent1"/>
      <w:sz w:val="18"/>
      <w:szCs w:val="18"/>
      <w:lang w:eastAsia="ru-RU"/>
    </w:rPr>
  </w:style>
  <w:style w:type="character" w:styleId="af2">
    <w:name w:val="Placeholder Text"/>
    <w:basedOn w:val="a0"/>
    <w:uiPriority w:val="99"/>
    <w:unhideWhenUsed/>
    <w:rsid w:val="00CF0CAA"/>
    <w:rPr>
      <w:color w:val="808080"/>
    </w:rPr>
  </w:style>
  <w:style w:type="character" w:customStyle="1" w:styleId="placeholder-mask">
    <w:name w:val="placeholder-mask"/>
    <w:basedOn w:val="a0"/>
    <w:rsid w:val="00CF0CAA"/>
  </w:style>
  <w:style w:type="character" w:customStyle="1" w:styleId="placeholder">
    <w:name w:val="placeholder"/>
    <w:basedOn w:val="a0"/>
    <w:rsid w:val="00CF0CAA"/>
  </w:style>
  <w:style w:type="numbering" w:customStyle="1" w:styleId="22">
    <w:name w:val="Нет списка2"/>
    <w:next w:val="a2"/>
    <w:uiPriority w:val="99"/>
    <w:semiHidden/>
    <w:unhideWhenUsed/>
    <w:rsid w:val="00897DC8"/>
  </w:style>
  <w:style w:type="table" w:customStyle="1" w:styleId="TableNormal">
    <w:name w:val="Table Normal"/>
    <w:uiPriority w:val="2"/>
    <w:semiHidden/>
    <w:unhideWhenUsed/>
    <w:qFormat/>
    <w:rsid w:val="00897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Body Text"/>
    <w:basedOn w:val="a"/>
    <w:link w:val="af4"/>
    <w:uiPriority w:val="1"/>
    <w:qFormat/>
    <w:rsid w:val="00897DC8"/>
    <w:pPr>
      <w:widowControl w:val="0"/>
      <w:autoSpaceDE w:val="0"/>
      <w:autoSpaceDN w:val="0"/>
      <w:spacing w:after="0" w:line="240" w:lineRule="auto"/>
      <w:ind w:left="143" w:firstLine="599"/>
      <w:jc w:val="both"/>
    </w:pPr>
    <w:rPr>
      <w:rFonts w:ascii="Times New Roman" w:eastAsia="Times New Roman" w:hAnsi="Times New Roman" w:cs="Times New Roman"/>
      <w:sz w:val="28"/>
      <w:szCs w:val="28"/>
    </w:rPr>
  </w:style>
  <w:style w:type="character" w:customStyle="1" w:styleId="af4">
    <w:name w:val="Основной текст Знак"/>
    <w:basedOn w:val="a0"/>
    <w:link w:val="af3"/>
    <w:uiPriority w:val="1"/>
    <w:rsid w:val="00897DC8"/>
    <w:rPr>
      <w:rFonts w:ascii="Times New Roman" w:eastAsia="Times New Roman" w:hAnsi="Times New Roman" w:cs="Times New Roman"/>
      <w:sz w:val="28"/>
      <w:szCs w:val="28"/>
    </w:rPr>
  </w:style>
  <w:style w:type="paragraph" w:customStyle="1" w:styleId="TableParagraph">
    <w:name w:val="Table Paragraph"/>
    <w:basedOn w:val="a"/>
    <w:uiPriority w:val="1"/>
    <w:qFormat/>
    <w:rsid w:val="00897DC8"/>
    <w:pPr>
      <w:widowControl w:val="0"/>
      <w:autoSpaceDE w:val="0"/>
      <w:autoSpaceDN w:val="0"/>
      <w:spacing w:after="0" w:line="240" w:lineRule="auto"/>
    </w:pPr>
    <w:rPr>
      <w:rFonts w:ascii="Times New Roman" w:eastAsia="Times New Roman" w:hAnsi="Times New Roman" w:cs="Times New Roman"/>
    </w:rPr>
  </w:style>
  <w:style w:type="character" w:customStyle="1" w:styleId="50">
    <w:name w:val="Заголовок 5 Знак"/>
    <w:basedOn w:val="a0"/>
    <w:link w:val="5"/>
    <w:rsid w:val="00637813"/>
    <w:rPr>
      <w:rFonts w:ascii="Calibri" w:eastAsia="Calibri" w:hAnsi="Calibri" w:cs="Calibri"/>
      <w:b/>
      <w:lang w:val="en" w:eastAsia="ru-RU"/>
    </w:rPr>
  </w:style>
  <w:style w:type="character" w:customStyle="1" w:styleId="60">
    <w:name w:val="Заголовок 6 Знак"/>
    <w:basedOn w:val="a0"/>
    <w:link w:val="6"/>
    <w:rsid w:val="00637813"/>
    <w:rPr>
      <w:rFonts w:ascii="Calibri" w:eastAsia="Calibri" w:hAnsi="Calibri" w:cs="Calibri"/>
      <w:b/>
      <w:sz w:val="20"/>
      <w:szCs w:val="20"/>
      <w:lang w:val="en" w:eastAsia="ru-RU"/>
    </w:rPr>
  </w:style>
  <w:style w:type="numbering" w:customStyle="1" w:styleId="32">
    <w:name w:val="Нет списка3"/>
    <w:next w:val="a2"/>
    <w:uiPriority w:val="99"/>
    <w:semiHidden/>
    <w:unhideWhenUsed/>
    <w:rsid w:val="00637813"/>
  </w:style>
  <w:style w:type="table" w:customStyle="1" w:styleId="TableNormal0">
    <w:name w:val="TableNormal"/>
    <w:rsid w:val="00637813"/>
    <w:pPr>
      <w:spacing w:after="200" w:line="276" w:lineRule="auto"/>
    </w:pPr>
    <w:rPr>
      <w:rFonts w:ascii="Calibri" w:eastAsia="Calibri" w:hAnsi="Calibri" w:cs="Calibri"/>
      <w:lang w:val="en" w:eastAsia="ru-RU"/>
    </w:rPr>
    <w:tblPr>
      <w:tblCellMar>
        <w:top w:w="0" w:type="dxa"/>
        <w:left w:w="0" w:type="dxa"/>
        <w:bottom w:w="0" w:type="dxa"/>
        <w:right w:w="0" w:type="dxa"/>
      </w:tblCellMar>
    </w:tblPr>
  </w:style>
  <w:style w:type="numbering" w:customStyle="1" w:styleId="42">
    <w:name w:val="Нет списка4"/>
    <w:next w:val="a2"/>
    <w:uiPriority w:val="99"/>
    <w:semiHidden/>
    <w:unhideWhenUsed/>
    <w:rsid w:val="00187F74"/>
  </w:style>
  <w:style w:type="numbering" w:customStyle="1" w:styleId="51">
    <w:name w:val="Нет списка5"/>
    <w:next w:val="a2"/>
    <w:uiPriority w:val="99"/>
    <w:semiHidden/>
    <w:unhideWhenUsed/>
    <w:rsid w:val="00232337"/>
  </w:style>
  <w:style w:type="table" w:customStyle="1" w:styleId="23">
    <w:name w:val="Сетка таблицы2"/>
    <w:basedOn w:val="a1"/>
    <w:next w:val="ab"/>
    <w:uiPriority w:val="59"/>
    <w:rsid w:val="00232337"/>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
    <w:name w:val="Нет списка6"/>
    <w:next w:val="a2"/>
    <w:uiPriority w:val="99"/>
    <w:semiHidden/>
    <w:unhideWhenUsed/>
    <w:rsid w:val="00F30751"/>
  </w:style>
  <w:style w:type="table" w:customStyle="1" w:styleId="33">
    <w:name w:val="Сетка таблицы3"/>
    <w:basedOn w:val="a1"/>
    <w:next w:val="ab"/>
    <w:uiPriority w:val="59"/>
    <w:rsid w:val="00F30751"/>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F30751"/>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7">
    <w:name w:val="Нет списка7"/>
    <w:next w:val="a2"/>
    <w:uiPriority w:val="99"/>
    <w:semiHidden/>
    <w:unhideWhenUsed/>
    <w:rsid w:val="0041454C"/>
  </w:style>
  <w:style w:type="table" w:customStyle="1" w:styleId="43">
    <w:name w:val="Сетка таблицы4"/>
    <w:basedOn w:val="a1"/>
    <w:next w:val="ab"/>
    <w:uiPriority w:val="59"/>
    <w:rsid w:val="0041454C"/>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
    <w:name w:val="Нет списка8"/>
    <w:next w:val="a2"/>
    <w:uiPriority w:val="99"/>
    <w:semiHidden/>
    <w:unhideWhenUsed/>
    <w:rsid w:val="00DF2192"/>
  </w:style>
  <w:style w:type="table" w:customStyle="1" w:styleId="52">
    <w:name w:val="Сетка таблицы5"/>
    <w:basedOn w:val="a1"/>
    <w:next w:val="ab"/>
    <w:uiPriority w:val="59"/>
    <w:rsid w:val="00DF2192"/>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
    <w:name w:val="Нет списка9"/>
    <w:next w:val="a2"/>
    <w:uiPriority w:val="99"/>
    <w:semiHidden/>
    <w:unhideWhenUsed/>
    <w:rsid w:val="00FE2171"/>
  </w:style>
  <w:style w:type="table" w:customStyle="1" w:styleId="62">
    <w:name w:val="Сетка таблицы6"/>
    <w:basedOn w:val="a1"/>
    <w:next w:val="ab"/>
    <w:uiPriority w:val="59"/>
    <w:rsid w:val="00FE2171"/>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35ed6" TargetMode="External"/><Relationship Id="rId21" Type="http://schemas.openxmlformats.org/officeDocument/2006/relationships/hyperlink" Target="https://m.edsoo.ru/7f415b90" TargetMode="External"/><Relationship Id="rId324" Type="http://schemas.openxmlformats.org/officeDocument/2006/relationships/hyperlink" Target="https://m.edsoo.ru/1468bab3" TargetMode="External"/><Relationship Id="rId170" Type="http://schemas.openxmlformats.org/officeDocument/2006/relationships/hyperlink" Target="https://m.edsoo.ru/7f43c3d0" TargetMode="External"/><Relationship Id="rId268" Type="http://schemas.openxmlformats.org/officeDocument/2006/relationships/hyperlink" Target="https://m.edsoo.ru/10130727" TargetMode="External"/><Relationship Id="rId475" Type="http://schemas.openxmlformats.org/officeDocument/2006/relationships/hyperlink" Target="https://m.edsoo.ru/863f893a" TargetMode="External"/><Relationship Id="rId32" Type="http://schemas.openxmlformats.org/officeDocument/2006/relationships/hyperlink" Target="https://m.edsoo.ru/7f419d08" TargetMode="External"/><Relationship Id="rId74" Type="http://schemas.openxmlformats.org/officeDocument/2006/relationships/hyperlink" Target="https://m.edsoo.ru/7f42432a" TargetMode="External"/><Relationship Id="rId128" Type="http://schemas.openxmlformats.org/officeDocument/2006/relationships/hyperlink" Target="https://m.edsoo.ru/7f43c542" TargetMode="External"/><Relationship Id="rId335" Type="http://schemas.openxmlformats.org/officeDocument/2006/relationships/hyperlink" Target="https://m.edsoo.ru/5caefc1b" TargetMode="External"/><Relationship Id="rId377" Type="http://schemas.openxmlformats.org/officeDocument/2006/relationships/hyperlink" Target="https://m.edsoo.ru/7f415fdc" TargetMode="External"/><Relationship Id="rId500" Type="http://schemas.openxmlformats.org/officeDocument/2006/relationships/hyperlink" Target="https://m.edsoo.ru/94ddc34a" TargetMode="External"/><Relationship Id="rId5" Type="http://schemas.openxmlformats.org/officeDocument/2006/relationships/hyperlink" Target="https://resh.edu.ru/" TargetMode="External"/><Relationship Id="rId181" Type="http://schemas.openxmlformats.org/officeDocument/2006/relationships/hyperlink" Target="https://m.edsoo.ru/7f43b098" TargetMode="External"/><Relationship Id="rId237" Type="http://schemas.openxmlformats.org/officeDocument/2006/relationships/hyperlink" Target="https://m.edsoo.ru/f11c4afd" TargetMode="External"/><Relationship Id="rId402" Type="http://schemas.openxmlformats.org/officeDocument/2006/relationships/hyperlink" Target="https://m.edsoo.ru/863edc6a" TargetMode="External"/><Relationship Id="rId279" Type="http://schemas.openxmlformats.org/officeDocument/2006/relationships/hyperlink" Target="https://m.edsoo.ru/d598f201" TargetMode="External"/><Relationship Id="rId444" Type="http://schemas.openxmlformats.org/officeDocument/2006/relationships/hyperlink" Target="https://m.edsoo.ru/863f3214" TargetMode="External"/><Relationship Id="rId486" Type="http://schemas.openxmlformats.org/officeDocument/2006/relationships/hyperlink" Target="https://m.edsoo.ru/5fbc5dc1" TargetMode="External"/><Relationship Id="rId43" Type="http://schemas.openxmlformats.org/officeDocument/2006/relationships/hyperlink" Target="https://m.edsoo.ru/7f420806" TargetMode="External"/><Relationship Id="rId139" Type="http://schemas.openxmlformats.org/officeDocument/2006/relationships/hyperlink" Target="https://m.edsoo.ru/7f42c692" TargetMode="External"/><Relationship Id="rId290" Type="http://schemas.openxmlformats.org/officeDocument/2006/relationships/hyperlink" Target="https://m.edsoo.ru/391272c9" TargetMode="External"/><Relationship Id="rId304" Type="http://schemas.openxmlformats.org/officeDocument/2006/relationships/hyperlink" Target="https://m.edsoo.ru/51696a67" TargetMode="External"/><Relationship Id="rId346" Type="http://schemas.openxmlformats.org/officeDocument/2006/relationships/hyperlink" Target="https://m.edsoo.ru/8efbe78e" TargetMode="External"/><Relationship Id="rId388" Type="http://schemas.openxmlformats.org/officeDocument/2006/relationships/hyperlink" Target="https://m.edsoo.ru/7f41a302" TargetMode="External"/><Relationship Id="rId511" Type="http://schemas.openxmlformats.org/officeDocument/2006/relationships/hyperlink" Target="https://m.edsoo.ru/538fd7cf" TargetMode="External"/><Relationship Id="rId85" Type="http://schemas.openxmlformats.org/officeDocument/2006/relationships/hyperlink" Target="https://m.edsoo.ru/7f421044" TargetMode="External"/><Relationship Id="rId150" Type="http://schemas.openxmlformats.org/officeDocument/2006/relationships/hyperlink" Target="https://m.edsoo.ru/7f434d38" TargetMode="External"/><Relationship Id="rId192" Type="http://schemas.openxmlformats.org/officeDocument/2006/relationships/hyperlink" Target="https://m.edsoo.ru/7f43f72e" TargetMode="External"/><Relationship Id="rId206" Type="http://schemas.openxmlformats.org/officeDocument/2006/relationships/hyperlink" Target="https://m.edsoo.ru/7f44516a" TargetMode="External"/><Relationship Id="rId413" Type="http://schemas.openxmlformats.org/officeDocument/2006/relationships/hyperlink" Target="https://m.edsoo.ru/863ef3b2" TargetMode="External"/><Relationship Id="rId248" Type="http://schemas.openxmlformats.org/officeDocument/2006/relationships/hyperlink" Target="https://m.edsoo.ru/3d408009" TargetMode="External"/><Relationship Id="rId455" Type="http://schemas.openxmlformats.org/officeDocument/2006/relationships/hyperlink" Target="https://m.edsoo.ru/863f4e16" TargetMode="External"/><Relationship Id="rId497" Type="http://schemas.openxmlformats.org/officeDocument/2006/relationships/hyperlink" Target="https://m.edsoo.ru/bf78aad6" TargetMode="External"/><Relationship Id="rId12" Type="http://schemas.openxmlformats.org/officeDocument/2006/relationships/hyperlink" Target="https://uchi.ru/" TargetMode="External"/><Relationship Id="rId108" Type="http://schemas.openxmlformats.org/officeDocument/2006/relationships/hyperlink" Target="https://m.edsoo.ru/7f42dd26" TargetMode="External"/><Relationship Id="rId315" Type="http://schemas.openxmlformats.org/officeDocument/2006/relationships/hyperlink" Target="https://m.edsoo.ru/0341bc2b" TargetMode="External"/><Relationship Id="rId357" Type="http://schemas.openxmlformats.org/officeDocument/2006/relationships/hyperlink" Target="https://m.edsoo.ru/74b2ad91" TargetMode="External"/><Relationship Id="rId522" Type="http://schemas.openxmlformats.org/officeDocument/2006/relationships/fontTable" Target="fontTable.xml"/><Relationship Id="rId54" Type="http://schemas.openxmlformats.org/officeDocument/2006/relationships/hyperlink" Target="https://m.edsoo.ru/7f41ed80" TargetMode="External"/><Relationship Id="rId96" Type="http://schemas.openxmlformats.org/officeDocument/2006/relationships/hyperlink" Target="https://m.edsoo.ru/7f43128c" TargetMode="External"/><Relationship Id="rId161" Type="http://schemas.openxmlformats.org/officeDocument/2006/relationships/hyperlink" Target="https://m.edsoo.ru/7f43a03a" TargetMode="External"/><Relationship Id="rId217" Type="http://schemas.openxmlformats.org/officeDocument/2006/relationships/hyperlink" Target="https://m.edsoo.ru/7f4131ce" TargetMode="External"/><Relationship Id="rId399" Type="http://schemas.openxmlformats.org/officeDocument/2006/relationships/hyperlink" Target="https://m.edsoo.ru/863ed846" TargetMode="External"/><Relationship Id="rId259" Type="http://schemas.openxmlformats.org/officeDocument/2006/relationships/hyperlink" Target="https://m.edsoo.ru/9e3f4bc9" TargetMode="External"/><Relationship Id="rId424" Type="http://schemas.openxmlformats.org/officeDocument/2006/relationships/hyperlink" Target="https://m.edsoo.ru/863f076c" TargetMode="External"/><Relationship Id="rId466" Type="http://schemas.openxmlformats.org/officeDocument/2006/relationships/hyperlink" Target="https://m.edsoo.ru/863f6680" TargetMode="External"/><Relationship Id="rId23" Type="http://schemas.openxmlformats.org/officeDocument/2006/relationships/hyperlink" Target="https://m.edsoo.ru/7f417af8" TargetMode="External"/><Relationship Id="rId119" Type="http://schemas.openxmlformats.org/officeDocument/2006/relationships/hyperlink" Target="https://m.edsoo.ru/7f42ec80" TargetMode="External"/><Relationship Id="rId270" Type="http://schemas.openxmlformats.org/officeDocument/2006/relationships/hyperlink" Target="https://m.edsoo.ru/6db0b423" TargetMode="External"/><Relationship Id="rId326" Type="http://schemas.openxmlformats.org/officeDocument/2006/relationships/hyperlink" Target="https://m.edsoo.ru/3cef10e5" TargetMode="External"/><Relationship Id="rId65" Type="http://schemas.openxmlformats.org/officeDocument/2006/relationships/hyperlink" Target="https://m.edsoo.ru/7f4218be" TargetMode="External"/><Relationship Id="rId130" Type="http://schemas.openxmlformats.org/officeDocument/2006/relationships/hyperlink" Target="https://m.edsoo.ru/7f42fd38" TargetMode="External"/><Relationship Id="rId368" Type="http://schemas.openxmlformats.org/officeDocument/2006/relationships/hyperlink" Target="https://m.edsoo.ru/f465d10e" TargetMode="External"/><Relationship Id="rId172" Type="http://schemas.openxmlformats.org/officeDocument/2006/relationships/hyperlink" Target="https://m.edsoo.ru/7f43c9b6" TargetMode="External"/><Relationship Id="rId228" Type="http://schemas.openxmlformats.org/officeDocument/2006/relationships/hyperlink" Target="https://m.edsoo.ru/1568aba3" TargetMode="External"/><Relationship Id="rId435" Type="http://schemas.openxmlformats.org/officeDocument/2006/relationships/hyperlink" Target="https://m.edsoo.ru/863f1f72" TargetMode="External"/><Relationship Id="rId477" Type="http://schemas.openxmlformats.org/officeDocument/2006/relationships/hyperlink" Target="https://m.edsoo.ru/863f7c9c" TargetMode="External"/><Relationship Id="rId281" Type="http://schemas.openxmlformats.org/officeDocument/2006/relationships/hyperlink" Target="https://m.edsoo.ru/a8ca5ad4" TargetMode="External"/><Relationship Id="rId337" Type="http://schemas.openxmlformats.org/officeDocument/2006/relationships/hyperlink" Target="https://m.edsoo.ru/23f4f089" TargetMode="External"/><Relationship Id="rId502" Type="http://schemas.openxmlformats.org/officeDocument/2006/relationships/hyperlink" Target="https://m.edsoo.ru/6c1d11a6" TargetMode="External"/><Relationship Id="rId34" Type="http://schemas.openxmlformats.org/officeDocument/2006/relationships/hyperlink" Target="https://m.edsoo.ru/7f419d08" TargetMode="External"/><Relationship Id="rId76" Type="http://schemas.openxmlformats.org/officeDocument/2006/relationships/hyperlink" Target="https://m.edsoo.ru/7f424c12" TargetMode="External"/><Relationship Id="rId141" Type="http://schemas.openxmlformats.org/officeDocument/2006/relationships/hyperlink" Target="https://m.edsoo.ru/7f42cb88" TargetMode="External"/><Relationship Id="rId379" Type="http://schemas.openxmlformats.org/officeDocument/2006/relationships/hyperlink" Target="https://m.edsoo.ru/7f415fdc" TargetMode="External"/><Relationship Id="rId7" Type="http://schemas.openxmlformats.org/officeDocument/2006/relationships/hyperlink" Target="https://mathematics.ru/textbook1/content.html" TargetMode="External"/><Relationship Id="rId183" Type="http://schemas.openxmlformats.org/officeDocument/2006/relationships/hyperlink" Target="https://m.edsoo.ru/7f43b5a2" TargetMode="External"/><Relationship Id="rId239" Type="http://schemas.openxmlformats.org/officeDocument/2006/relationships/hyperlink" Target="https://m.edsoo.ru/f11c4afd" TargetMode="External"/><Relationship Id="rId390" Type="http://schemas.openxmlformats.org/officeDocument/2006/relationships/hyperlink" Target="https://m.edsoo.ru/7f41a302" TargetMode="External"/><Relationship Id="rId404" Type="http://schemas.openxmlformats.org/officeDocument/2006/relationships/hyperlink" Target="https://m.edsoo.ru/863ee390" TargetMode="External"/><Relationship Id="rId446" Type="http://schemas.openxmlformats.org/officeDocument/2006/relationships/hyperlink" Target="https://m.edsoo.ru/863f3764" TargetMode="External"/><Relationship Id="rId250" Type="http://schemas.openxmlformats.org/officeDocument/2006/relationships/hyperlink" Target="https://m.edsoo.ru/cebf10c6" TargetMode="External"/><Relationship Id="rId292" Type="http://schemas.openxmlformats.org/officeDocument/2006/relationships/hyperlink" Target="https://m.edsoo.ru/b9b225c3" TargetMode="External"/><Relationship Id="rId306" Type="http://schemas.openxmlformats.org/officeDocument/2006/relationships/hyperlink" Target="https://m.edsoo.ru/e8b87729" TargetMode="External"/><Relationship Id="rId488" Type="http://schemas.openxmlformats.org/officeDocument/2006/relationships/hyperlink" Target="https://m.edsoo.ru/430d330a" TargetMode="External"/><Relationship Id="rId45" Type="http://schemas.openxmlformats.org/officeDocument/2006/relationships/hyperlink" Target="https://m.edsoo.ru/7f420e6e" TargetMode="External"/><Relationship Id="rId87" Type="http://schemas.openxmlformats.org/officeDocument/2006/relationships/hyperlink" Target="https://m.edsoo.ru/7f429f32" TargetMode="External"/><Relationship Id="rId110" Type="http://schemas.openxmlformats.org/officeDocument/2006/relationships/hyperlink" Target="https://m.edsoo.ru/7f42e0be" TargetMode="External"/><Relationship Id="rId348" Type="http://schemas.openxmlformats.org/officeDocument/2006/relationships/hyperlink" Target="https://m.edsoo.ru/77c22fc5" TargetMode="External"/><Relationship Id="rId513" Type="http://schemas.openxmlformats.org/officeDocument/2006/relationships/hyperlink" Target="https://m.edsoo.ru/dc9ad6ca" TargetMode="External"/><Relationship Id="rId152" Type="http://schemas.openxmlformats.org/officeDocument/2006/relationships/hyperlink" Target="https://m.edsoo.ru/7f434eb4" TargetMode="External"/><Relationship Id="rId194" Type="http://schemas.openxmlformats.org/officeDocument/2006/relationships/hyperlink" Target="https://m.edsoo.ru/7f43fe0e" TargetMode="External"/><Relationship Id="rId208" Type="http://schemas.openxmlformats.org/officeDocument/2006/relationships/hyperlink" Target="https://m.edsoo.ru/7f445516" TargetMode="External"/><Relationship Id="rId415" Type="http://schemas.openxmlformats.org/officeDocument/2006/relationships/hyperlink" Target="https://m.edsoo.ru/863ef646" TargetMode="External"/><Relationship Id="rId457" Type="http://schemas.openxmlformats.org/officeDocument/2006/relationships/hyperlink" Target="https://m.edsoo.ru/863f5014" TargetMode="External"/><Relationship Id="rId261" Type="http://schemas.openxmlformats.org/officeDocument/2006/relationships/hyperlink" Target="https://m.edsoo.ru/9d102051" TargetMode="External"/><Relationship Id="rId499" Type="http://schemas.openxmlformats.org/officeDocument/2006/relationships/hyperlink" Target="https://m.edsoo.ru/a53cd884" TargetMode="External"/><Relationship Id="rId14" Type="http://schemas.openxmlformats.org/officeDocument/2006/relationships/hyperlink" Target="https://math-ege.sdamgia.ru/" TargetMode="External"/><Relationship Id="rId56" Type="http://schemas.openxmlformats.org/officeDocument/2006/relationships/hyperlink" Target="https://m.edsoo.ru/7f427282" TargetMode="External"/><Relationship Id="rId317" Type="http://schemas.openxmlformats.org/officeDocument/2006/relationships/hyperlink" Target="https://m.edsoo.ru/bc15f7f2" TargetMode="External"/><Relationship Id="rId359" Type="http://schemas.openxmlformats.org/officeDocument/2006/relationships/hyperlink" Target="https://m.edsoo.ru/74b2ad91" TargetMode="External"/><Relationship Id="rId98" Type="http://schemas.openxmlformats.org/officeDocument/2006/relationships/hyperlink" Target="https://m.edsoo.ru/7f4318c2" TargetMode="External"/><Relationship Id="rId121" Type="http://schemas.openxmlformats.org/officeDocument/2006/relationships/hyperlink" Target="https://m.edsoo.ru/7f42ee1a" TargetMode="External"/><Relationship Id="rId163" Type="http://schemas.openxmlformats.org/officeDocument/2006/relationships/hyperlink" Target="https://m.edsoo.ru/7f43a31e" TargetMode="External"/><Relationship Id="rId219" Type="http://schemas.openxmlformats.org/officeDocument/2006/relationships/hyperlink" Target="https://m.edsoo.ru/7f414736" TargetMode="External"/><Relationship Id="rId370" Type="http://schemas.openxmlformats.org/officeDocument/2006/relationships/hyperlink" Target="https://m.edsoo.ru/f465d10e" TargetMode="External"/><Relationship Id="rId426" Type="http://schemas.openxmlformats.org/officeDocument/2006/relationships/hyperlink" Target="https://m.edsoo.ru/863f0a50" TargetMode="External"/><Relationship Id="rId230" Type="http://schemas.openxmlformats.org/officeDocument/2006/relationships/hyperlink" Target="https://m.edsoo.ru/1568aba3" TargetMode="External"/><Relationship Id="rId468" Type="http://schemas.openxmlformats.org/officeDocument/2006/relationships/hyperlink" Target="https://m.edsoo.ru/863f6b44" TargetMode="External"/><Relationship Id="rId25" Type="http://schemas.openxmlformats.org/officeDocument/2006/relationships/hyperlink" Target="https://m.edsoo.ru/7f417af8" TargetMode="External"/><Relationship Id="rId67" Type="http://schemas.openxmlformats.org/officeDocument/2006/relationships/hyperlink" Target="https://m.edsoo.ru/7f422930" TargetMode="External"/><Relationship Id="rId272" Type="http://schemas.openxmlformats.org/officeDocument/2006/relationships/hyperlink" Target="https://m.edsoo.ru/0731ad3d" TargetMode="External"/><Relationship Id="rId328" Type="http://schemas.openxmlformats.org/officeDocument/2006/relationships/hyperlink" Target="https://m.edsoo.ru/26a03fb7" TargetMode="External"/><Relationship Id="rId132" Type="http://schemas.openxmlformats.org/officeDocument/2006/relationships/hyperlink" Target="https://m.edsoo.ru/7f4328c6" TargetMode="External"/><Relationship Id="rId174" Type="http://schemas.openxmlformats.org/officeDocument/2006/relationships/hyperlink" Target="https://m.edsoo.ru/7f43d0b4" TargetMode="External"/><Relationship Id="rId381" Type="http://schemas.openxmlformats.org/officeDocument/2006/relationships/hyperlink" Target="https://m.edsoo.ru/7f417fb2" TargetMode="External"/><Relationship Id="rId241" Type="http://schemas.openxmlformats.org/officeDocument/2006/relationships/hyperlink" Target="https://m.edsoo.ru/f11c4afd" TargetMode="External"/><Relationship Id="rId437" Type="http://schemas.openxmlformats.org/officeDocument/2006/relationships/hyperlink" Target="https://m.edsoo.ru/863f21ca" TargetMode="External"/><Relationship Id="rId479" Type="http://schemas.openxmlformats.org/officeDocument/2006/relationships/hyperlink" Target="https://m.edsoo.ru/863f8408" TargetMode="External"/><Relationship Id="rId36" Type="http://schemas.openxmlformats.org/officeDocument/2006/relationships/hyperlink" Target="https://m.edsoo.ru/7f419d08" TargetMode="External"/><Relationship Id="rId283" Type="http://schemas.openxmlformats.org/officeDocument/2006/relationships/hyperlink" Target="https://m.edsoo.ru/fb6a8acf" TargetMode="External"/><Relationship Id="rId339" Type="http://schemas.openxmlformats.org/officeDocument/2006/relationships/hyperlink" Target="https://m.edsoo.ru/a28fd74e" TargetMode="External"/><Relationship Id="rId490" Type="http://schemas.openxmlformats.org/officeDocument/2006/relationships/hyperlink" Target="https://m.edsoo.ru/07a5e861" TargetMode="External"/><Relationship Id="rId504" Type="http://schemas.openxmlformats.org/officeDocument/2006/relationships/hyperlink" Target="https://m.edsoo.ru/9f5b423d" TargetMode="External"/><Relationship Id="rId78" Type="http://schemas.openxmlformats.org/officeDocument/2006/relationships/hyperlink" Target="https://m.edsoo.ru/7f4251d0" TargetMode="External"/><Relationship Id="rId101" Type="http://schemas.openxmlformats.org/officeDocument/2006/relationships/hyperlink" Target="https://m.edsoo.ru/7f432736" TargetMode="External"/><Relationship Id="rId143" Type="http://schemas.openxmlformats.org/officeDocument/2006/relationships/hyperlink" Target="https://m.edsoo.ru/7f42c9e4" TargetMode="External"/><Relationship Id="rId185" Type="http://schemas.openxmlformats.org/officeDocument/2006/relationships/hyperlink" Target="https://m.edsoo.ru/7f43e6c6" TargetMode="External"/><Relationship Id="rId350" Type="http://schemas.openxmlformats.org/officeDocument/2006/relationships/hyperlink" Target="https://m.edsoo.ru/078cd184" TargetMode="External"/><Relationship Id="rId406" Type="http://schemas.openxmlformats.org/officeDocument/2006/relationships/hyperlink" Target="https://m.edsoo.ru/863ee69c" TargetMode="External"/><Relationship Id="rId9" Type="http://schemas.openxmlformats.org/officeDocument/2006/relationships/hyperlink" Target="https://mathege.ru/" TargetMode="External"/><Relationship Id="rId210" Type="http://schemas.openxmlformats.org/officeDocument/2006/relationships/hyperlink" Target="https://vk.com/away.php?to=https%3A%2F%2Fmathproblems.ru%2F&amp;utf=1" TargetMode="External"/><Relationship Id="rId392" Type="http://schemas.openxmlformats.org/officeDocument/2006/relationships/hyperlink" Target="https://m.edsoo.ru/7f41a302" TargetMode="External"/><Relationship Id="rId448" Type="http://schemas.openxmlformats.org/officeDocument/2006/relationships/hyperlink" Target="https://m.edsoo.ru/863f3b06" TargetMode="External"/><Relationship Id="rId252" Type="http://schemas.openxmlformats.org/officeDocument/2006/relationships/hyperlink" Target="https://m.edsoo.ru/58e8e2f2" TargetMode="External"/><Relationship Id="rId294" Type="http://schemas.openxmlformats.org/officeDocument/2006/relationships/hyperlink" Target="https://m.edsoo.ru/b648235a" TargetMode="External"/><Relationship Id="rId308" Type="http://schemas.openxmlformats.org/officeDocument/2006/relationships/hyperlink" Target="https://m.edsoo.ru/513c9889" TargetMode="External"/><Relationship Id="rId515" Type="http://schemas.openxmlformats.org/officeDocument/2006/relationships/hyperlink" Target="https://m.edsoo.ru/e71debe4" TargetMode="External"/><Relationship Id="rId47" Type="http://schemas.openxmlformats.org/officeDocument/2006/relationships/hyperlink" Target="https://m.edsoo.ru/7f41dff2" TargetMode="External"/><Relationship Id="rId89" Type="http://schemas.openxmlformats.org/officeDocument/2006/relationships/hyperlink" Target="https://m.edsoo.ru/7f42a27a" TargetMode="External"/><Relationship Id="rId112" Type="http://schemas.openxmlformats.org/officeDocument/2006/relationships/hyperlink" Target="https://m.edsoo.ru/7f4354a4" TargetMode="External"/><Relationship Id="rId154" Type="http://schemas.openxmlformats.org/officeDocument/2006/relationships/hyperlink" Target="https://m.edsoo.ru/7f437510" TargetMode="External"/><Relationship Id="rId361" Type="http://schemas.openxmlformats.org/officeDocument/2006/relationships/hyperlink" Target="https://m.edsoo.ru/74b2ad91" TargetMode="External"/><Relationship Id="rId196" Type="http://schemas.openxmlformats.org/officeDocument/2006/relationships/hyperlink" Target="https://m.edsoo.ru/7f4404f8" TargetMode="External"/><Relationship Id="rId417" Type="http://schemas.openxmlformats.org/officeDocument/2006/relationships/hyperlink" Target="https://m.edsoo.ru/863f0186" TargetMode="External"/><Relationship Id="rId459" Type="http://schemas.openxmlformats.org/officeDocument/2006/relationships/hyperlink" Target="https://m.edsoo.ru/863f5884" TargetMode="External"/><Relationship Id="rId16" Type="http://schemas.openxmlformats.org/officeDocument/2006/relationships/hyperlink" Target="https://www.yaklass.ru/" TargetMode="External"/><Relationship Id="rId221" Type="http://schemas.openxmlformats.org/officeDocument/2006/relationships/hyperlink" Target="https://m.edsoo.ru/7f414736" TargetMode="External"/><Relationship Id="rId263" Type="http://schemas.openxmlformats.org/officeDocument/2006/relationships/hyperlink" Target="https://m.edsoo.ru/d2e4601b" TargetMode="External"/><Relationship Id="rId319" Type="http://schemas.openxmlformats.org/officeDocument/2006/relationships/hyperlink" Target="https://m.edsoo.ru/188f6216" TargetMode="External"/><Relationship Id="rId470" Type="http://schemas.openxmlformats.org/officeDocument/2006/relationships/hyperlink" Target="https://m.edsoo.ru/863f6f86" TargetMode="External"/><Relationship Id="rId58" Type="http://schemas.openxmlformats.org/officeDocument/2006/relationships/hyperlink" Target="https://m.edsoo.ru/7f426d1e" TargetMode="External"/><Relationship Id="rId123" Type="http://schemas.openxmlformats.org/officeDocument/2006/relationships/hyperlink" Target="https://m.edsoo.ru/7f42f158" TargetMode="External"/><Relationship Id="rId330" Type="http://schemas.openxmlformats.org/officeDocument/2006/relationships/hyperlink" Target="https://m.edsoo.ru/d189bde2" TargetMode="External"/><Relationship Id="rId165" Type="http://schemas.openxmlformats.org/officeDocument/2006/relationships/hyperlink" Target="https://m.edsoo.ru/7f43ab84" TargetMode="External"/><Relationship Id="rId372" Type="http://schemas.openxmlformats.org/officeDocument/2006/relationships/hyperlink" Target="http://school-collection.edu.ru/catalog/rubr/06ba9f16-bc28-796d-742f-" TargetMode="External"/><Relationship Id="rId428" Type="http://schemas.openxmlformats.org/officeDocument/2006/relationships/hyperlink" Target="https://m.edsoo.ru/863f0ea6" TargetMode="External"/><Relationship Id="rId232" Type="http://schemas.openxmlformats.org/officeDocument/2006/relationships/hyperlink" Target="https://m.edsoo.ru/1568aba3" TargetMode="External"/><Relationship Id="rId274" Type="http://schemas.openxmlformats.org/officeDocument/2006/relationships/hyperlink" Target="https://m.edsoo.ru/6c8d36ff" TargetMode="External"/><Relationship Id="rId481" Type="http://schemas.openxmlformats.org/officeDocument/2006/relationships/hyperlink" Target="https://m.edsoo.ru/863f8b56" TargetMode="External"/><Relationship Id="rId27" Type="http://schemas.openxmlformats.org/officeDocument/2006/relationships/hyperlink" Target="https://m.edsoo.ru/7f417af8" TargetMode="External"/><Relationship Id="rId69" Type="http://schemas.openxmlformats.org/officeDocument/2006/relationships/hyperlink" Target="https://m.edsoo.ru/7f422cc8" TargetMode="External"/><Relationship Id="rId134" Type="http://schemas.openxmlformats.org/officeDocument/2006/relationships/hyperlink" Target="https://m.edsoo.ru/7f42f75c" TargetMode="External"/><Relationship Id="rId80" Type="http://schemas.openxmlformats.org/officeDocument/2006/relationships/hyperlink" Target="https://m.edsoo.ru/7f427e8a" TargetMode="External"/><Relationship Id="rId176" Type="http://schemas.openxmlformats.org/officeDocument/2006/relationships/hyperlink" Target="https://m.edsoo.ru/7f43d55a" TargetMode="External"/><Relationship Id="rId341" Type="http://schemas.openxmlformats.org/officeDocument/2006/relationships/hyperlink" Target="https://m.edsoo.ru/5a827900" TargetMode="External"/><Relationship Id="rId383" Type="http://schemas.openxmlformats.org/officeDocument/2006/relationships/hyperlink" Target="https://m.edsoo.ru/7f417fb2" TargetMode="External"/><Relationship Id="rId439" Type="http://schemas.openxmlformats.org/officeDocument/2006/relationships/hyperlink" Target="https://m.edsoo.ru/863f2a4e" TargetMode="External"/><Relationship Id="rId201" Type="http://schemas.openxmlformats.org/officeDocument/2006/relationships/hyperlink" Target="https://m.edsoo.ru/7f444364" TargetMode="External"/><Relationship Id="rId243" Type="http://schemas.openxmlformats.org/officeDocument/2006/relationships/hyperlink" Target="https://m.edsoo.ru/ff601408" TargetMode="External"/><Relationship Id="rId285" Type="http://schemas.openxmlformats.org/officeDocument/2006/relationships/hyperlink" Target="https://m.edsoo.ru/d9469916" TargetMode="External"/><Relationship Id="rId450" Type="http://schemas.openxmlformats.org/officeDocument/2006/relationships/hyperlink" Target="https://m.edsoo.ru/863f3f20" TargetMode="External"/><Relationship Id="rId506" Type="http://schemas.openxmlformats.org/officeDocument/2006/relationships/hyperlink" Target="https://m.edsoo.ru/97c19f59" TargetMode="External"/><Relationship Id="rId38" Type="http://schemas.openxmlformats.org/officeDocument/2006/relationships/hyperlink" Target="https://m.edsoo.ru/7f41feec" TargetMode="External"/><Relationship Id="rId103" Type="http://schemas.openxmlformats.org/officeDocument/2006/relationships/hyperlink" Target="https://m.edsoo.ru/7f431d36" TargetMode="External"/><Relationship Id="rId310" Type="http://schemas.openxmlformats.org/officeDocument/2006/relationships/hyperlink" Target="https://100ballnik.com/" TargetMode="External"/><Relationship Id="rId492" Type="http://schemas.openxmlformats.org/officeDocument/2006/relationships/hyperlink" Target="https://m.edsoo.ru/ea27084d" TargetMode="External"/><Relationship Id="rId91" Type="http://schemas.openxmlformats.org/officeDocument/2006/relationships/hyperlink" Target="https://m.edsoo.ru/7f430382" TargetMode="External"/><Relationship Id="rId145" Type="http://schemas.openxmlformats.org/officeDocument/2006/relationships/hyperlink" Target="https://m.edsoo.ru/7f433c12" TargetMode="External"/><Relationship Id="rId187" Type="http://schemas.openxmlformats.org/officeDocument/2006/relationships/hyperlink" Target="https://m.edsoo.ru/7f43ed7e" TargetMode="External"/><Relationship Id="rId352" Type="http://schemas.openxmlformats.org/officeDocument/2006/relationships/hyperlink" Target="https://m.edsoo.ru/4dffda97" TargetMode="External"/><Relationship Id="rId394" Type="http://schemas.openxmlformats.org/officeDocument/2006/relationships/hyperlink" Target="https://m.edsoo.ru/863ec324" TargetMode="External"/><Relationship Id="rId408" Type="http://schemas.openxmlformats.org/officeDocument/2006/relationships/hyperlink" Target="https://m.edsoo.ru/863eee1c" TargetMode="External"/><Relationship Id="rId212" Type="http://schemas.openxmlformats.org/officeDocument/2006/relationships/hyperlink" Target="https://m.edsoo.ru/7f4131ce" TargetMode="External"/><Relationship Id="rId254" Type="http://schemas.openxmlformats.org/officeDocument/2006/relationships/hyperlink" Target="https://m.edsoo.ru/1ea72162" TargetMode="External"/><Relationship Id="rId49" Type="http://schemas.openxmlformats.org/officeDocument/2006/relationships/hyperlink" Target="https://m.edsoo.ru/7f41f078" TargetMode="External"/><Relationship Id="rId114" Type="http://schemas.openxmlformats.org/officeDocument/2006/relationships/hyperlink" Target="https://m.edsoo.ru/7f435648" TargetMode="External"/><Relationship Id="rId296" Type="http://schemas.openxmlformats.org/officeDocument/2006/relationships/hyperlink" Target="https://m.edsoo.ru/a4d65ee5" TargetMode="External"/><Relationship Id="rId461" Type="http://schemas.openxmlformats.org/officeDocument/2006/relationships/hyperlink" Target="https://m.edsoo.ru/863f5bfe" TargetMode="External"/><Relationship Id="rId517" Type="http://schemas.openxmlformats.org/officeDocument/2006/relationships/hyperlink" Target="https://m.edsoo.ru/1cc2df8f" TargetMode="External"/><Relationship Id="rId60" Type="http://schemas.openxmlformats.org/officeDocument/2006/relationships/hyperlink" Target="https://m.edsoo.ru/7f4211de" TargetMode="External"/><Relationship Id="rId156" Type="http://schemas.openxmlformats.org/officeDocument/2006/relationships/hyperlink" Target="https://m.edsoo.ru/7f437858" TargetMode="External"/><Relationship Id="rId198" Type="http://schemas.openxmlformats.org/officeDocument/2006/relationships/hyperlink" Target="https://m.edsoo.ru/7f443cd4" TargetMode="External"/><Relationship Id="rId321" Type="http://schemas.openxmlformats.org/officeDocument/2006/relationships/hyperlink" Target="https://m.edsoo.ru/016e25eb" TargetMode="External"/><Relationship Id="rId363" Type="http://schemas.openxmlformats.org/officeDocument/2006/relationships/hyperlink" Target="https://m.edsoo.ru/74b2ad91" TargetMode="External"/><Relationship Id="rId419" Type="http://schemas.openxmlformats.org/officeDocument/2006/relationships/hyperlink" Target="https://m.edsoo.ru/863efbaa" TargetMode="External"/><Relationship Id="rId223" Type="http://schemas.openxmlformats.org/officeDocument/2006/relationships/hyperlink" Target="https://m.edsoo.ru/7f414736" TargetMode="External"/><Relationship Id="rId430" Type="http://schemas.openxmlformats.org/officeDocument/2006/relationships/hyperlink" Target="https://m.edsoo.ru/863f143c" TargetMode="External"/><Relationship Id="rId18" Type="http://schemas.openxmlformats.org/officeDocument/2006/relationships/hyperlink" Target="https://m.edsoo.ru/7f415b90" TargetMode="External"/><Relationship Id="rId265" Type="http://schemas.openxmlformats.org/officeDocument/2006/relationships/hyperlink" Target="https://m.edsoo.ru/5272b9a1" TargetMode="External"/><Relationship Id="rId472" Type="http://schemas.openxmlformats.org/officeDocument/2006/relationships/hyperlink" Target="https://m.edsoo.ru/863f7652" TargetMode="External"/><Relationship Id="rId125" Type="http://schemas.openxmlformats.org/officeDocument/2006/relationships/hyperlink" Target="https://m.edsoo.ru/7f42f5a4" TargetMode="External"/><Relationship Id="rId167" Type="http://schemas.openxmlformats.org/officeDocument/2006/relationships/hyperlink" Target="https://m.edsoo.ru/7f43c542" TargetMode="External"/><Relationship Id="rId332" Type="http://schemas.openxmlformats.org/officeDocument/2006/relationships/hyperlink" Target="https://m.edsoo.ru/810cf1eb" TargetMode="External"/><Relationship Id="rId374" Type="http://schemas.openxmlformats.org/officeDocument/2006/relationships/hyperlink" Target="https://m.edsoo.ru/7f415fdc" TargetMode="External"/><Relationship Id="rId71" Type="http://schemas.openxmlformats.org/officeDocument/2006/relationships/hyperlink" Target="https://m.edsoo.ru/7f423182" TargetMode="External"/><Relationship Id="rId234" Type="http://schemas.openxmlformats.org/officeDocument/2006/relationships/hyperlink" Target="https://m.edsoo.ru/f11c4afd" TargetMode="External"/><Relationship Id="rId2" Type="http://schemas.openxmlformats.org/officeDocument/2006/relationships/styles" Target="styles.xml"/><Relationship Id="rId29" Type="http://schemas.openxmlformats.org/officeDocument/2006/relationships/hyperlink" Target="https://m.edsoo.ru/7f417af8" TargetMode="External"/><Relationship Id="rId276" Type="http://schemas.openxmlformats.org/officeDocument/2006/relationships/hyperlink" Target="https://m.edsoo.ru/c7550e5f" TargetMode="External"/><Relationship Id="rId441" Type="http://schemas.openxmlformats.org/officeDocument/2006/relationships/hyperlink" Target="https://m.edsoo.ru/863f2cd8" TargetMode="External"/><Relationship Id="rId483" Type="http://schemas.openxmlformats.org/officeDocument/2006/relationships/hyperlink" Target="https://m.edsoo.ru/5fbc5dc1" TargetMode="External"/><Relationship Id="rId40" Type="http://schemas.openxmlformats.org/officeDocument/2006/relationships/hyperlink" Target="https://m.edsoo.ru/7f41fd70" TargetMode="External"/><Relationship Id="rId136" Type="http://schemas.openxmlformats.org/officeDocument/2006/relationships/hyperlink" Target="https://m.edsoo.ru/7f4301f2" TargetMode="External"/><Relationship Id="rId178" Type="http://schemas.openxmlformats.org/officeDocument/2006/relationships/hyperlink" Target="https://m.edsoo.ru/7f43af08" TargetMode="External"/><Relationship Id="rId301" Type="http://schemas.openxmlformats.org/officeDocument/2006/relationships/hyperlink" Target="https://m.edsoo.ru/471c735b" TargetMode="External"/><Relationship Id="rId343" Type="http://schemas.openxmlformats.org/officeDocument/2006/relationships/hyperlink" Target="https://m.edsoo.ru/48db7058" TargetMode="External"/><Relationship Id="rId82" Type="http://schemas.openxmlformats.org/officeDocument/2006/relationships/hyperlink" Target="https://m.edsoo.ru/7f4284de" TargetMode="External"/><Relationship Id="rId203" Type="http://schemas.openxmlformats.org/officeDocument/2006/relationships/hyperlink" Target="https://m.edsoo.ru/7f444a94" TargetMode="External"/><Relationship Id="rId385" Type="http://schemas.openxmlformats.org/officeDocument/2006/relationships/hyperlink" Target="https://m.edsoo.ru/7f417fb2" TargetMode="External"/><Relationship Id="rId245" Type="http://schemas.openxmlformats.org/officeDocument/2006/relationships/hyperlink" Target="https://m.edsoo.ru/343c6b64" TargetMode="External"/><Relationship Id="rId287" Type="http://schemas.openxmlformats.org/officeDocument/2006/relationships/hyperlink" Target="https://m.edsoo.ru/f8ed5f99" TargetMode="External"/><Relationship Id="rId410" Type="http://schemas.openxmlformats.org/officeDocument/2006/relationships/hyperlink" Target="https://m.edsoo.ru/863eef52" TargetMode="External"/><Relationship Id="rId452" Type="http://schemas.openxmlformats.org/officeDocument/2006/relationships/hyperlink" Target="https://m.edsoo.ru/863f4312" TargetMode="External"/><Relationship Id="rId494" Type="http://schemas.openxmlformats.org/officeDocument/2006/relationships/hyperlink" Target="https://m.edsoo.ru/20de2fc2" TargetMode="External"/><Relationship Id="rId508" Type="http://schemas.openxmlformats.org/officeDocument/2006/relationships/hyperlink" Target="https://m.edsoo.ru/72953f4c" TargetMode="External"/><Relationship Id="rId105" Type="http://schemas.openxmlformats.org/officeDocument/2006/relationships/hyperlink" Target="https://m.edsoo.ru/7f42d452" TargetMode="External"/><Relationship Id="rId147" Type="http://schemas.openxmlformats.org/officeDocument/2006/relationships/hyperlink" Target="https://m.edsoo.ru/7f434bbc" TargetMode="External"/><Relationship Id="rId312" Type="http://schemas.openxmlformats.org/officeDocument/2006/relationships/hyperlink" Target="https://m.edsoo.ru/1c209e37" TargetMode="External"/><Relationship Id="rId354" Type="http://schemas.openxmlformats.org/officeDocument/2006/relationships/hyperlink" Target="https://m.edsoo.ru/74b2ad91" TargetMode="External"/><Relationship Id="rId51" Type="http://schemas.openxmlformats.org/officeDocument/2006/relationships/hyperlink" Target="https://m.edsoo.ru/7f41e16e" TargetMode="External"/><Relationship Id="rId93" Type="http://schemas.openxmlformats.org/officeDocument/2006/relationships/hyperlink" Target="https://m.edsoo.ru/7f430a8a" TargetMode="External"/><Relationship Id="rId189" Type="http://schemas.openxmlformats.org/officeDocument/2006/relationships/hyperlink" Target="https://m.edsoo.ru/7f43f58a" TargetMode="External"/><Relationship Id="rId396" Type="http://schemas.openxmlformats.org/officeDocument/2006/relationships/hyperlink" Target="https://m.edsoo.ru/863ed18e" TargetMode="External"/><Relationship Id="rId214" Type="http://schemas.openxmlformats.org/officeDocument/2006/relationships/hyperlink" Target="https://m.edsoo.ru/7f4131ce" TargetMode="External"/><Relationship Id="rId256" Type="http://schemas.openxmlformats.org/officeDocument/2006/relationships/hyperlink" Target="https://m.edsoo.ru/4beff03b" TargetMode="External"/><Relationship Id="rId298" Type="http://schemas.openxmlformats.org/officeDocument/2006/relationships/hyperlink" Target="https://m.edsoo.ru/81cccfe9" TargetMode="External"/><Relationship Id="rId421" Type="http://schemas.openxmlformats.org/officeDocument/2006/relationships/hyperlink" Target="https://m.edsoo.ru/863f029e" TargetMode="External"/><Relationship Id="rId463" Type="http://schemas.openxmlformats.org/officeDocument/2006/relationships/hyperlink" Target="https://m.edsoo.ru/863f6162" TargetMode="External"/><Relationship Id="rId519" Type="http://schemas.openxmlformats.org/officeDocument/2006/relationships/hyperlink" Target="https://m.edsoo.ru/640a8ebf" TargetMode="External"/><Relationship Id="rId116" Type="http://schemas.openxmlformats.org/officeDocument/2006/relationships/hyperlink" Target="https://m.edsoo.ru/7f43599a" TargetMode="External"/><Relationship Id="rId158" Type="http://schemas.openxmlformats.org/officeDocument/2006/relationships/hyperlink" Target="https://m.edsoo.ru/7f439842" TargetMode="External"/><Relationship Id="rId323" Type="http://schemas.openxmlformats.org/officeDocument/2006/relationships/hyperlink" Target="https://m.edsoo.ru/897dd3b2" TargetMode="External"/><Relationship Id="rId20" Type="http://schemas.openxmlformats.org/officeDocument/2006/relationships/hyperlink" Target="https://m.edsoo.ru/7f415b90" TargetMode="External"/><Relationship Id="rId62" Type="http://schemas.openxmlformats.org/officeDocument/2006/relationships/hyperlink" Target="https://m.edsoo.ru/7f42154e" TargetMode="External"/><Relationship Id="rId365" Type="http://schemas.openxmlformats.org/officeDocument/2006/relationships/hyperlink" Target="https://m.edsoo.ru/74b2ad91" TargetMode="External"/><Relationship Id="rId225" Type="http://schemas.openxmlformats.org/officeDocument/2006/relationships/hyperlink" Target="https://m.edsoo.ru/7f414736" TargetMode="External"/><Relationship Id="rId267" Type="http://schemas.openxmlformats.org/officeDocument/2006/relationships/hyperlink" Target="https://m.edsoo.ru/e6e1901f" TargetMode="External"/><Relationship Id="rId432" Type="http://schemas.openxmlformats.org/officeDocument/2006/relationships/hyperlink" Target="https://m.edsoo.ru/863f198c" TargetMode="External"/><Relationship Id="rId474" Type="http://schemas.openxmlformats.org/officeDocument/2006/relationships/hyperlink" Target="https://m.edsoo.ru/863f783c" TargetMode="External"/><Relationship Id="rId127" Type="http://schemas.openxmlformats.org/officeDocument/2006/relationships/hyperlink" Target="https://m.edsoo.ru/7f430076" TargetMode="External"/><Relationship Id="rId31" Type="http://schemas.openxmlformats.org/officeDocument/2006/relationships/hyperlink" Target="https://m.edsoo.ru/7f419d08" TargetMode="External"/><Relationship Id="rId73" Type="http://schemas.openxmlformats.org/officeDocument/2006/relationships/hyperlink" Target="https://m.edsoo.ru/7f4237fe" TargetMode="External"/><Relationship Id="rId169" Type="http://schemas.openxmlformats.org/officeDocument/2006/relationships/hyperlink" Target="https://m.edsoo.ru/7f43c3d0" TargetMode="External"/><Relationship Id="rId334" Type="http://schemas.openxmlformats.org/officeDocument/2006/relationships/hyperlink" Target="https://m.edsoo.ru/4a33a8ab" TargetMode="External"/><Relationship Id="rId376" Type="http://schemas.openxmlformats.org/officeDocument/2006/relationships/hyperlink" Target="https://m.edsoo.ru/7f415fdc" TargetMode="External"/><Relationship Id="rId4" Type="http://schemas.openxmlformats.org/officeDocument/2006/relationships/webSettings" Target="webSettings.xml"/><Relationship Id="rId180" Type="http://schemas.openxmlformats.org/officeDocument/2006/relationships/hyperlink" Target="https://m.edsoo.ru/7f43af08" TargetMode="External"/><Relationship Id="rId236" Type="http://schemas.openxmlformats.org/officeDocument/2006/relationships/hyperlink" Target="https://m.edsoo.ru/f11c4afd" TargetMode="External"/><Relationship Id="rId278" Type="http://schemas.openxmlformats.org/officeDocument/2006/relationships/hyperlink" Target="https://m.edsoo.ru/c12a0552" TargetMode="External"/><Relationship Id="rId401" Type="http://schemas.openxmlformats.org/officeDocument/2006/relationships/hyperlink" Target="https://m.edsoo.ru/863edb3e" TargetMode="External"/><Relationship Id="rId443" Type="http://schemas.openxmlformats.org/officeDocument/2006/relationships/hyperlink" Target="https://m.edsoo.ru/863f2f8a" TargetMode="External"/><Relationship Id="rId303" Type="http://schemas.openxmlformats.org/officeDocument/2006/relationships/hyperlink" Target="https://m.edsoo.ru/ef10c4f9" TargetMode="External"/><Relationship Id="rId485" Type="http://schemas.openxmlformats.org/officeDocument/2006/relationships/hyperlink" Target="https://m.edsoo.ru/5fbc5dc1" TargetMode="External"/><Relationship Id="rId42" Type="http://schemas.openxmlformats.org/officeDocument/2006/relationships/hyperlink" Target="https://m.edsoo.ru/7f42064e" TargetMode="External"/><Relationship Id="rId84" Type="http://schemas.openxmlformats.org/officeDocument/2006/relationships/hyperlink" Target="https://m.edsoo.ru/7f4287d6" TargetMode="External"/><Relationship Id="rId138" Type="http://schemas.openxmlformats.org/officeDocument/2006/relationships/hyperlink" Target="https://m.edsoo.ru/7f43d6d6" TargetMode="External"/><Relationship Id="rId345" Type="http://schemas.openxmlformats.org/officeDocument/2006/relationships/hyperlink" Target="https://m.edsoo.ru/725effc4" TargetMode="External"/><Relationship Id="rId387" Type="http://schemas.openxmlformats.org/officeDocument/2006/relationships/hyperlink" Target="https://m.edsoo.ru/7f41a302" TargetMode="External"/><Relationship Id="rId510" Type="http://schemas.openxmlformats.org/officeDocument/2006/relationships/hyperlink" Target="https://m.edsoo.ru/3fcbacf9" TargetMode="External"/><Relationship Id="rId191" Type="http://schemas.openxmlformats.org/officeDocument/2006/relationships/hyperlink" Target="https://m.edsoo.ru/7f43f0c6" TargetMode="External"/><Relationship Id="rId205" Type="http://schemas.openxmlformats.org/officeDocument/2006/relationships/hyperlink" Target="https://m.edsoo.ru/7f444f44" TargetMode="External"/><Relationship Id="rId247" Type="http://schemas.openxmlformats.org/officeDocument/2006/relationships/hyperlink" Target="https://m.edsoo.ru/be76320c" TargetMode="External"/><Relationship Id="rId412" Type="http://schemas.openxmlformats.org/officeDocument/2006/relationships/hyperlink" Target="https://m.edsoo.ru/863ef236" TargetMode="External"/><Relationship Id="rId107" Type="http://schemas.openxmlformats.org/officeDocument/2006/relationships/hyperlink" Target="https://m.edsoo.ru/7f42d862" TargetMode="External"/><Relationship Id="rId289" Type="http://schemas.openxmlformats.org/officeDocument/2006/relationships/hyperlink" Target="https://m.edsoo.ru/30c3697b" TargetMode="External"/><Relationship Id="rId454" Type="http://schemas.openxmlformats.org/officeDocument/2006/relationships/hyperlink" Target="https://m.edsoo.ru/863f47ea" TargetMode="External"/><Relationship Id="rId496" Type="http://schemas.openxmlformats.org/officeDocument/2006/relationships/hyperlink" Target="https://m.edsoo.ru/bcc67f76" TargetMode="External"/><Relationship Id="rId11" Type="http://schemas.openxmlformats.org/officeDocument/2006/relationships/hyperlink" Target="https://oge.sdamgia.ru/" TargetMode="External"/><Relationship Id="rId53" Type="http://schemas.openxmlformats.org/officeDocument/2006/relationships/hyperlink" Target="https://m.edsoo.ru/7f41e8a8" TargetMode="External"/><Relationship Id="rId149" Type="http://schemas.openxmlformats.org/officeDocument/2006/relationships/hyperlink" Target="https://m.edsoo.ru/7f434572" TargetMode="External"/><Relationship Id="rId314" Type="http://schemas.openxmlformats.org/officeDocument/2006/relationships/hyperlink" Target="https://m.edsoo.ru/1c209e37" TargetMode="External"/><Relationship Id="rId356" Type="http://schemas.openxmlformats.org/officeDocument/2006/relationships/hyperlink" Target="https://m.edsoo.ru/74b2ad91" TargetMode="External"/><Relationship Id="rId398" Type="http://schemas.openxmlformats.org/officeDocument/2006/relationships/hyperlink" Target="https://m.edsoo.ru/863ed72e" TargetMode="External"/><Relationship Id="rId521" Type="http://schemas.openxmlformats.org/officeDocument/2006/relationships/hyperlink" Target="https://m.edsoo.ru/5006273e" TargetMode="External"/><Relationship Id="rId95" Type="http://schemas.openxmlformats.org/officeDocument/2006/relationships/hyperlink" Target="https://m.edsoo.ru/7f430f44" TargetMode="External"/><Relationship Id="rId160" Type="http://schemas.openxmlformats.org/officeDocument/2006/relationships/hyperlink" Target="https://m.edsoo.ru/7f439eb4" TargetMode="External"/><Relationship Id="rId216" Type="http://schemas.openxmlformats.org/officeDocument/2006/relationships/hyperlink" Target="https://m.edsoo.ru/7f4131ce" TargetMode="External"/><Relationship Id="rId423" Type="http://schemas.openxmlformats.org/officeDocument/2006/relationships/hyperlink" Target="https://m.edsoo.ru/863f0578" TargetMode="External"/><Relationship Id="rId258" Type="http://schemas.openxmlformats.org/officeDocument/2006/relationships/hyperlink" Target="https://m.edsoo.ru/712ac2d9" TargetMode="External"/><Relationship Id="rId465" Type="http://schemas.openxmlformats.org/officeDocument/2006/relationships/hyperlink" Target="https://m.edsoo.ru/863f64d2" TargetMode="External"/><Relationship Id="rId22" Type="http://schemas.openxmlformats.org/officeDocument/2006/relationships/hyperlink" Target="https://m.edsoo.ru/7f417af8" TargetMode="External"/><Relationship Id="rId64" Type="http://schemas.openxmlformats.org/officeDocument/2006/relationships/hyperlink" Target="https://m.edsoo.ru/7f42154e" TargetMode="External"/><Relationship Id="rId118" Type="http://schemas.openxmlformats.org/officeDocument/2006/relationships/hyperlink" Target="https://m.edsoo.ru/7f436098" TargetMode="External"/><Relationship Id="rId325" Type="http://schemas.openxmlformats.org/officeDocument/2006/relationships/hyperlink" Target="https://m.edsoo.ru/0bde1be8" TargetMode="External"/><Relationship Id="rId367" Type="http://schemas.openxmlformats.org/officeDocument/2006/relationships/hyperlink" Target="https://m.edsoo.ru/f465d10e" TargetMode="External"/><Relationship Id="rId171" Type="http://schemas.openxmlformats.org/officeDocument/2006/relationships/hyperlink" Target="https://m.edsoo.ru/7f43c9b6" TargetMode="External"/><Relationship Id="rId227" Type="http://schemas.openxmlformats.org/officeDocument/2006/relationships/hyperlink" Target="https://m.edsoo.ru/7f414736" TargetMode="External"/><Relationship Id="rId269" Type="http://schemas.openxmlformats.org/officeDocument/2006/relationships/hyperlink" Target="https://m.edsoo.ru/403bfb0d" TargetMode="External"/><Relationship Id="rId434" Type="http://schemas.openxmlformats.org/officeDocument/2006/relationships/hyperlink" Target="https://m.edsoo.ru/863f1dec" TargetMode="External"/><Relationship Id="rId476" Type="http://schemas.openxmlformats.org/officeDocument/2006/relationships/hyperlink" Target="https://m.edsoo.ru/863f7a4e" TargetMode="External"/><Relationship Id="rId33" Type="http://schemas.openxmlformats.org/officeDocument/2006/relationships/hyperlink" Target="https://m.edsoo.ru/7f419d08" TargetMode="External"/><Relationship Id="rId129" Type="http://schemas.openxmlformats.org/officeDocument/2006/relationships/hyperlink" Target="https://m.edsoo.ru/7f43c3d0" TargetMode="External"/><Relationship Id="rId280" Type="http://schemas.openxmlformats.org/officeDocument/2006/relationships/hyperlink" Target="https://m.edsoo.ru/17af2df9" TargetMode="External"/><Relationship Id="rId336" Type="http://schemas.openxmlformats.org/officeDocument/2006/relationships/hyperlink" Target="https://m.edsoo.ru/23f4f089" TargetMode="External"/><Relationship Id="rId501" Type="http://schemas.openxmlformats.org/officeDocument/2006/relationships/hyperlink" Target="https://m.edsoo.ru/cf23b369" TargetMode="External"/><Relationship Id="rId75" Type="http://schemas.openxmlformats.org/officeDocument/2006/relationships/hyperlink" Target="https://m.edsoo.ru/7f42464a" TargetMode="External"/><Relationship Id="rId140" Type="http://schemas.openxmlformats.org/officeDocument/2006/relationships/hyperlink" Target="https://m.edsoo.ru/7f42c840" TargetMode="External"/><Relationship Id="rId182" Type="http://schemas.openxmlformats.org/officeDocument/2006/relationships/hyperlink" Target="https://m.edsoo.ru/7f43b21e" TargetMode="External"/><Relationship Id="rId378" Type="http://schemas.openxmlformats.org/officeDocument/2006/relationships/hyperlink" Target="https://m.edsoo.ru/7f415fdc" TargetMode="External"/><Relationship Id="rId403" Type="http://schemas.openxmlformats.org/officeDocument/2006/relationships/hyperlink" Target="https://m.edsoo.ru/863ee07a" TargetMode="External"/><Relationship Id="rId6" Type="http://schemas.openxmlformats.org/officeDocument/2006/relationships/hyperlink" Target="https://uchi.ru/payments/products" TargetMode="External"/><Relationship Id="rId238" Type="http://schemas.openxmlformats.org/officeDocument/2006/relationships/hyperlink" Target="https://m.edsoo.ru/f11c4afd" TargetMode="External"/><Relationship Id="rId445" Type="http://schemas.openxmlformats.org/officeDocument/2006/relationships/hyperlink" Target="https://m.edsoo.ru/863f3372" TargetMode="External"/><Relationship Id="rId487" Type="http://schemas.openxmlformats.org/officeDocument/2006/relationships/hyperlink" Target="https://m.edsoo.ru/5fbc5dc1" TargetMode="External"/><Relationship Id="rId291" Type="http://schemas.openxmlformats.org/officeDocument/2006/relationships/hyperlink" Target="https://m.edsoo.ru/d359fb5f" TargetMode="External"/><Relationship Id="rId305" Type="http://schemas.openxmlformats.org/officeDocument/2006/relationships/hyperlink" Target="https://m.edsoo.ru/fab81c0e" TargetMode="External"/><Relationship Id="rId347" Type="http://schemas.openxmlformats.org/officeDocument/2006/relationships/hyperlink" Target="https://m.edsoo.ru/8efbe78e" TargetMode="External"/><Relationship Id="rId512" Type="http://schemas.openxmlformats.org/officeDocument/2006/relationships/hyperlink" Target="https://m.edsoo.ru/272910f5" TargetMode="External"/><Relationship Id="rId44" Type="http://schemas.openxmlformats.org/officeDocument/2006/relationships/hyperlink" Target="https://m.edsoo.ru/7f4209a0" TargetMode="External"/><Relationship Id="rId86" Type="http://schemas.openxmlformats.org/officeDocument/2006/relationships/hyperlink" Target="https://m.edsoo.ru/7f429c6c" TargetMode="External"/><Relationship Id="rId151" Type="http://schemas.openxmlformats.org/officeDocument/2006/relationships/hyperlink" Target="https://m.edsoo.ru/7f4371aa" TargetMode="External"/><Relationship Id="rId389" Type="http://schemas.openxmlformats.org/officeDocument/2006/relationships/hyperlink" Target="https://m.edsoo.ru/7f41a302" TargetMode="External"/><Relationship Id="rId193" Type="http://schemas.openxmlformats.org/officeDocument/2006/relationships/hyperlink" Target="https://m.edsoo.ru/7f43f8a0" TargetMode="External"/><Relationship Id="rId207" Type="http://schemas.openxmlformats.org/officeDocument/2006/relationships/hyperlink" Target="https://m.edsoo.ru/7f4452e6" TargetMode="External"/><Relationship Id="rId249" Type="http://schemas.openxmlformats.org/officeDocument/2006/relationships/hyperlink" Target="https://m.edsoo.ru/bd5ff0ec" TargetMode="External"/><Relationship Id="rId414" Type="http://schemas.openxmlformats.org/officeDocument/2006/relationships/hyperlink" Target="https://m.edsoo.ru/863ef4d4" TargetMode="External"/><Relationship Id="rId456" Type="http://schemas.openxmlformats.org/officeDocument/2006/relationships/hyperlink" Target="https://m.edsoo.ru/863f4e16" TargetMode="External"/><Relationship Id="rId498" Type="http://schemas.openxmlformats.org/officeDocument/2006/relationships/hyperlink" Target="https://m.edsoo.ru/4b5a495e" TargetMode="External"/><Relationship Id="rId13" Type="http://schemas.openxmlformats.org/officeDocument/2006/relationships/hyperlink" Target="https://mathege.ru/" TargetMode="External"/><Relationship Id="rId109" Type="http://schemas.openxmlformats.org/officeDocument/2006/relationships/hyperlink" Target="https://m.edsoo.ru/7f42ded4" TargetMode="External"/><Relationship Id="rId260" Type="http://schemas.openxmlformats.org/officeDocument/2006/relationships/hyperlink" Target="https://m.edsoo.ru/d68bbe9d" TargetMode="External"/><Relationship Id="rId316" Type="http://schemas.openxmlformats.org/officeDocument/2006/relationships/hyperlink" Target="https://m.edsoo.ru/bed12a43" TargetMode="External"/><Relationship Id="rId523" Type="http://schemas.openxmlformats.org/officeDocument/2006/relationships/theme" Target="theme/theme1.xml"/><Relationship Id="rId55" Type="http://schemas.openxmlformats.org/officeDocument/2006/relationships/hyperlink" Target="https://m.edsoo.ru/7f41ea24" TargetMode="External"/><Relationship Id="rId97" Type="http://schemas.openxmlformats.org/officeDocument/2006/relationships/hyperlink" Target="https://m.edsoo.ru/7f4315c0" TargetMode="External"/><Relationship Id="rId120" Type="http://schemas.openxmlformats.org/officeDocument/2006/relationships/hyperlink" Target="https://m.edsoo.ru/7f42ee1a" TargetMode="External"/><Relationship Id="rId358" Type="http://schemas.openxmlformats.org/officeDocument/2006/relationships/hyperlink" Target="https://m.edsoo.ru/74b2ad91" TargetMode="External"/><Relationship Id="rId162" Type="http://schemas.openxmlformats.org/officeDocument/2006/relationships/hyperlink" Target="https://m.edsoo.ru/7f43a1ac" TargetMode="External"/><Relationship Id="rId218" Type="http://schemas.openxmlformats.org/officeDocument/2006/relationships/hyperlink" Target="https://m.edsoo.ru/7f414736" TargetMode="External"/><Relationship Id="rId425" Type="http://schemas.openxmlformats.org/officeDocument/2006/relationships/hyperlink" Target="https://m.edsoo.ru/863f0a50" TargetMode="External"/><Relationship Id="rId467" Type="http://schemas.openxmlformats.org/officeDocument/2006/relationships/hyperlink" Target="https://m.edsoo.ru/863f67de" TargetMode="External"/><Relationship Id="rId271" Type="http://schemas.openxmlformats.org/officeDocument/2006/relationships/hyperlink" Target="https://m.edsoo.ru/0adbce1b" TargetMode="External"/><Relationship Id="rId24" Type="http://schemas.openxmlformats.org/officeDocument/2006/relationships/hyperlink" Target="https://m.edsoo.ru/7f417af8" TargetMode="External"/><Relationship Id="rId66" Type="http://schemas.openxmlformats.org/officeDocument/2006/relationships/hyperlink" Target="https://m.edsoo.ru/7f42276e" TargetMode="External"/><Relationship Id="rId131" Type="http://schemas.openxmlformats.org/officeDocument/2006/relationships/hyperlink" Target="https://m.edsoo.ru/7f42fd38" TargetMode="External"/><Relationship Id="rId327" Type="http://schemas.openxmlformats.org/officeDocument/2006/relationships/hyperlink" Target="https://m.edsoo.ru/0b136158" TargetMode="External"/><Relationship Id="rId369" Type="http://schemas.openxmlformats.org/officeDocument/2006/relationships/hyperlink" Target="https://m.edsoo.ru/f465d10e" TargetMode="External"/><Relationship Id="rId173" Type="http://schemas.openxmlformats.org/officeDocument/2006/relationships/hyperlink" Target="https://m.edsoo.ru/7f43d0b4" TargetMode="External"/><Relationship Id="rId229" Type="http://schemas.openxmlformats.org/officeDocument/2006/relationships/hyperlink" Target="https://m.edsoo.ru/1568aba3" TargetMode="External"/><Relationship Id="rId380" Type="http://schemas.openxmlformats.org/officeDocument/2006/relationships/hyperlink" Target="https://m.edsoo.ru/7f417fb2" TargetMode="External"/><Relationship Id="rId436" Type="http://schemas.openxmlformats.org/officeDocument/2006/relationships/hyperlink" Target="https://m.edsoo.ru/863f21ca" TargetMode="External"/><Relationship Id="rId240" Type="http://schemas.openxmlformats.org/officeDocument/2006/relationships/hyperlink" Target="https://m.edsoo.ru/f11c4afd" TargetMode="External"/><Relationship Id="rId478" Type="http://schemas.openxmlformats.org/officeDocument/2006/relationships/hyperlink" Target="https://m.edsoo.ru/863f7e54" TargetMode="External"/><Relationship Id="rId35" Type="http://schemas.openxmlformats.org/officeDocument/2006/relationships/hyperlink" Target="https://m.edsoo.ru/7f419d08" TargetMode="External"/><Relationship Id="rId77" Type="http://schemas.openxmlformats.org/officeDocument/2006/relationships/hyperlink" Target="https://m.edsoo.ru/7f424fd2" TargetMode="External"/><Relationship Id="rId100" Type="http://schemas.openxmlformats.org/officeDocument/2006/relationships/hyperlink" Target="https://m.edsoo.ru/7f43259c" TargetMode="External"/><Relationship Id="rId282" Type="http://schemas.openxmlformats.org/officeDocument/2006/relationships/hyperlink" Target="https://m.edsoo.ru/fac78f05" TargetMode="External"/><Relationship Id="rId338" Type="http://schemas.openxmlformats.org/officeDocument/2006/relationships/hyperlink" Target="https://m.edsoo.ru/dee379eb" TargetMode="External"/><Relationship Id="rId503" Type="http://schemas.openxmlformats.org/officeDocument/2006/relationships/hyperlink" Target="https://m.edsoo.ru/7e379f8f" TargetMode="External"/><Relationship Id="rId8" Type="http://schemas.openxmlformats.org/officeDocument/2006/relationships/hyperlink" Target="http://www.unimath.ru/" TargetMode="External"/><Relationship Id="rId142" Type="http://schemas.openxmlformats.org/officeDocument/2006/relationships/hyperlink" Target="https://m.edsoo.ru/7f42cd2c" TargetMode="External"/><Relationship Id="rId184" Type="http://schemas.openxmlformats.org/officeDocument/2006/relationships/hyperlink" Target="https://m.edsoo.ru/7f43b098" TargetMode="External"/><Relationship Id="rId391" Type="http://schemas.openxmlformats.org/officeDocument/2006/relationships/hyperlink" Target="https://m.edsoo.ru/7f41a302" TargetMode="External"/><Relationship Id="rId405" Type="http://schemas.openxmlformats.org/officeDocument/2006/relationships/hyperlink" Target="https://m.edsoo.ru/863ee4bc" TargetMode="External"/><Relationship Id="rId447" Type="http://schemas.openxmlformats.org/officeDocument/2006/relationships/hyperlink" Target="https://m.edsoo.ru/863f38ae" TargetMode="External"/><Relationship Id="rId251" Type="http://schemas.openxmlformats.org/officeDocument/2006/relationships/hyperlink" Target="https://m.edsoo.ru/85bc8132" TargetMode="External"/><Relationship Id="rId489" Type="http://schemas.openxmlformats.org/officeDocument/2006/relationships/hyperlink" Target="https://m.edsoo.ru/a573a292" TargetMode="External"/><Relationship Id="rId46" Type="http://schemas.openxmlformats.org/officeDocument/2006/relationships/hyperlink" Target="https://m.edsoo.ru/7f41de76" TargetMode="External"/><Relationship Id="rId293" Type="http://schemas.openxmlformats.org/officeDocument/2006/relationships/hyperlink" Target="https://m.edsoo.ru/b800deb4" TargetMode="External"/><Relationship Id="rId307" Type="http://schemas.openxmlformats.org/officeDocument/2006/relationships/hyperlink" Target="https://m.edsoo.ru/7017196f" TargetMode="External"/><Relationship Id="rId349" Type="http://schemas.openxmlformats.org/officeDocument/2006/relationships/hyperlink" Target="https://m.edsoo.ru/1780ba5d" TargetMode="External"/><Relationship Id="rId514" Type="http://schemas.openxmlformats.org/officeDocument/2006/relationships/hyperlink" Target="https://m.edsoo.ru/5964f277" TargetMode="External"/><Relationship Id="rId88" Type="http://schemas.openxmlformats.org/officeDocument/2006/relationships/hyperlink" Target="https://m.edsoo.ru/7f42a0e0" TargetMode="External"/><Relationship Id="rId111" Type="http://schemas.openxmlformats.org/officeDocument/2006/relationships/hyperlink" Target="https://m.edsoo.ru/7f42e0be" TargetMode="External"/><Relationship Id="rId153" Type="http://schemas.openxmlformats.org/officeDocument/2006/relationships/hyperlink" Target="https://m.edsoo.ru/7f43736c" TargetMode="External"/><Relationship Id="rId195" Type="http://schemas.openxmlformats.org/officeDocument/2006/relationships/hyperlink" Target="https://m.edsoo.ru/7f4401a6" TargetMode="External"/><Relationship Id="rId209" Type="http://schemas.openxmlformats.org/officeDocument/2006/relationships/hyperlink" Target="https://www.geogebra.org/" TargetMode="External"/><Relationship Id="rId360" Type="http://schemas.openxmlformats.org/officeDocument/2006/relationships/hyperlink" Target="https://m.edsoo.ru/74b2ad91" TargetMode="External"/><Relationship Id="rId416" Type="http://schemas.openxmlformats.org/officeDocument/2006/relationships/hyperlink" Target="https://m.edsoo.ru/863ef8a8" TargetMode="External"/><Relationship Id="rId220" Type="http://schemas.openxmlformats.org/officeDocument/2006/relationships/hyperlink" Target="https://m.edsoo.ru/7f414736" TargetMode="External"/><Relationship Id="rId458" Type="http://schemas.openxmlformats.org/officeDocument/2006/relationships/hyperlink" Target="https://m.edsoo.ru/863f5208" TargetMode="External"/><Relationship Id="rId15" Type="http://schemas.openxmlformats.org/officeDocument/2006/relationships/hyperlink" Target="https://uchi.ru/" TargetMode="External"/><Relationship Id="rId57" Type="http://schemas.openxmlformats.org/officeDocument/2006/relationships/hyperlink" Target="https://m.edsoo.ru/7f427412" TargetMode="External"/><Relationship Id="rId262" Type="http://schemas.openxmlformats.org/officeDocument/2006/relationships/hyperlink" Target="https://m.edsoo.ru/beeff646" TargetMode="External"/><Relationship Id="rId318" Type="http://schemas.openxmlformats.org/officeDocument/2006/relationships/hyperlink" Target="https://m.edsoo.ru/6054b8c1" TargetMode="External"/><Relationship Id="rId99" Type="http://schemas.openxmlformats.org/officeDocument/2006/relationships/hyperlink" Target="https://m.edsoo.ru/7f431a20" TargetMode="External"/><Relationship Id="rId122" Type="http://schemas.openxmlformats.org/officeDocument/2006/relationships/hyperlink" Target="https://m.edsoo.ru/7f42ee1a" TargetMode="External"/><Relationship Id="rId164" Type="http://schemas.openxmlformats.org/officeDocument/2006/relationships/hyperlink" Target="https://m.edsoo.ru/7f43a526" TargetMode="External"/><Relationship Id="rId371" Type="http://schemas.openxmlformats.org/officeDocument/2006/relationships/hyperlink" Target="http://school-collection.edu.ru/catalog/rubr/9a1eb241-6d33-0441-a75c-" TargetMode="External"/><Relationship Id="rId427" Type="http://schemas.openxmlformats.org/officeDocument/2006/relationships/hyperlink" Target="https://m.edsoo.ru/863f0bfe" TargetMode="External"/><Relationship Id="rId469" Type="http://schemas.openxmlformats.org/officeDocument/2006/relationships/hyperlink" Target="https://m.edsoo.ru/863f6da6" TargetMode="External"/><Relationship Id="rId26" Type="http://schemas.openxmlformats.org/officeDocument/2006/relationships/hyperlink" Target="https://m.edsoo.ru/7f417af8" TargetMode="External"/><Relationship Id="rId231" Type="http://schemas.openxmlformats.org/officeDocument/2006/relationships/hyperlink" Target="https://m.edsoo.ru/1568aba3" TargetMode="External"/><Relationship Id="rId273" Type="http://schemas.openxmlformats.org/officeDocument/2006/relationships/hyperlink" Target="https://m.edsoo.ru/723dd608" TargetMode="External"/><Relationship Id="rId329" Type="http://schemas.openxmlformats.org/officeDocument/2006/relationships/hyperlink" Target="https://m.edsoo.ru/5513d87b" TargetMode="External"/><Relationship Id="rId480" Type="http://schemas.openxmlformats.org/officeDocument/2006/relationships/hyperlink" Target="https://m.edsoo.ru/863f861a" TargetMode="External"/><Relationship Id="rId68" Type="http://schemas.openxmlformats.org/officeDocument/2006/relationships/hyperlink" Target="https://m.edsoo.ru/7f422af2" TargetMode="External"/><Relationship Id="rId133" Type="http://schemas.openxmlformats.org/officeDocument/2006/relationships/hyperlink" Target="https://m.edsoo.ru/7f432b6e" TargetMode="External"/><Relationship Id="rId175" Type="http://schemas.openxmlformats.org/officeDocument/2006/relationships/hyperlink" Target="https://m.edsoo.ru/7f43d23a" TargetMode="External"/><Relationship Id="rId340" Type="http://schemas.openxmlformats.org/officeDocument/2006/relationships/hyperlink" Target="https://m.edsoo.ru/5a827900" TargetMode="External"/><Relationship Id="rId200" Type="http://schemas.openxmlformats.org/officeDocument/2006/relationships/hyperlink" Target="https://m.edsoo.ru/7f4441ca" TargetMode="External"/><Relationship Id="rId382" Type="http://schemas.openxmlformats.org/officeDocument/2006/relationships/hyperlink" Target="https://m.edsoo.ru/7f417fb2" TargetMode="External"/><Relationship Id="rId438" Type="http://schemas.openxmlformats.org/officeDocument/2006/relationships/hyperlink" Target="https://m.edsoo.ru/863f235a" TargetMode="External"/><Relationship Id="rId242" Type="http://schemas.openxmlformats.org/officeDocument/2006/relationships/hyperlink" Target="https://m.edsoo.ru/a52939b3" TargetMode="External"/><Relationship Id="rId284" Type="http://schemas.openxmlformats.org/officeDocument/2006/relationships/hyperlink" Target="https://m.edsoo.ru/cffcb7e5" TargetMode="External"/><Relationship Id="rId491" Type="http://schemas.openxmlformats.org/officeDocument/2006/relationships/hyperlink" Target="https://m.edsoo.ru/32bc29bf" TargetMode="External"/><Relationship Id="rId505" Type="http://schemas.openxmlformats.org/officeDocument/2006/relationships/hyperlink" Target="https://m.edsoo.ru/b1c2712e" TargetMode="External"/><Relationship Id="rId37" Type="http://schemas.openxmlformats.org/officeDocument/2006/relationships/hyperlink" Target="https://m.edsoo.ru/7f419d08" TargetMode="External"/><Relationship Id="rId79" Type="http://schemas.openxmlformats.org/officeDocument/2006/relationships/hyperlink" Target="https://m.edsoo.ru/7f427c32" TargetMode="External"/><Relationship Id="rId102" Type="http://schemas.openxmlformats.org/officeDocument/2006/relationships/hyperlink" Target="https://m.edsoo.ru/7f432736" TargetMode="External"/><Relationship Id="rId144" Type="http://schemas.openxmlformats.org/officeDocument/2006/relationships/hyperlink" Target="https://m.edsoo.ru/7f42c9e4" TargetMode="External"/><Relationship Id="rId90" Type="http://schemas.openxmlformats.org/officeDocument/2006/relationships/hyperlink" Target="https://m.edsoo.ru/7f42a900" TargetMode="External"/><Relationship Id="rId186" Type="http://schemas.openxmlformats.org/officeDocument/2006/relationships/hyperlink" Target="https://m.edsoo.ru/7f43ebda" TargetMode="External"/><Relationship Id="rId351" Type="http://schemas.openxmlformats.org/officeDocument/2006/relationships/hyperlink" Target="https://m.edsoo.ru/7491efe0" TargetMode="External"/><Relationship Id="rId393" Type="http://schemas.openxmlformats.org/officeDocument/2006/relationships/hyperlink" Target="https://m.edsoo.ru/863ec1f8" TargetMode="External"/><Relationship Id="rId407" Type="http://schemas.openxmlformats.org/officeDocument/2006/relationships/hyperlink" Target="https://m.edsoo.ru/863ee9d0" TargetMode="External"/><Relationship Id="rId449" Type="http://schemas.openxmlformats.org/officeDocument/2006/relationships/hyperlink" Target="https://m.edsoo.ru/863f3cbe" TargetMode="External"/><Relationship Id="rId211" Type="http://schemas.openxmlformats.org/officeDocument/2006/relationships/hyperlink" Target="https://m.edsoo.ru/7f4131ce" TargetMode="External"/><Relationship Id="rId253" Type="http://schemas.openxmlformats.org/officeDocument/2006/relationships/hyperlink" Target="https://m.edsoo.ru/3e3230d4" TargetMode="External"/><Relationship Id="rId295" Type="http://schemas.openxmlformats.org/officeDocument/2006/relationships/hyperlink" Target="https://m.edsoo.ru/5ab83864" TargetMode="External"/><Relationship Id="rId309" Type="http://schemas.openxmlformats.org/officeDocument/2006/relationships/hyperlink" Target="https://m.edsoo.ru/3330f7ef" TargetMode="External"/><Relationship Id="rId460" Type="http://schemas.openxmlformats.org/officeDocument/2006/relationships/hyperlink" Target="https://m.edsoo.ru/863f5a50" TargetMode="External"/><Relationship Id="rId516" Type="http://schemas.openxmlformats.org/officeDocument/2006/relationships/hyperlink" Target="https://m.edsoo.ru/00b2efb3" TargetMode="External"/><Relationship Id="rId48" Type="http://schemas.openxmlformats.org/officeDocument/2006/relationships/hyperlink" Target="https://m.edsoo.ru/7f41ef06" TargetMode="External"/><Relationship Id="rId113" Type="http://schemas.openxmlformats.org/officeDocument/2006/relationships/hyperlink" Target="https://m.edsoo.ru/7f435648" TargetMode="External"/><Relationship Id="rId320" Type="http://schemas.openxmlformats.org/officeDocument/2006/relationships/hyperlink" Target="https://m.edsoo.ru/188f6216" TargetMode="External"/><Relationship Id="rId155" Type="http://schemas.openxmlformats.org/officeDocument/2006/relationships/hyperlink" Target="https://m.edsoo.ru/7f4376b4" TargetMode="External"/><Relationship Id="rId197" Type="http://schemas.openxmlformats.org/officeDocument/2006/relationships/hyperlink" Target="https://m.edsoo.ru/7f443b12" TargetMode="External"/><Relationship Id="rId362" Type="http://schemas.openxmlformats.org/officeDocument/2006/relationships/hyperlink" Target="https://m.edsoo.ru/74b2ad91" TargetMode="External"/><Relationship Id="rId418" Type="http://schemas.openxmlformats.org/officeDocument/2006/relationships/hyperlink" Target="https://m.edsoo.ru/863efa24" TargetMode="External"/><Relationship Id="rId222" Type="http://schemas.openxmlformats.org/officeDocument/2006/relationships/hyperlink" Target="https://m.edsoo.ru/7f414736" TargetMode="External"/><Relationship Id="rId264" Type="http://schemas.openxmlformats.org/officeDocument/2006/relationships/hyperlink" Target="https://m.edsoo.ru/ba9da96d" TargetMode="External"/><Relationship Id="rId471" Type="http://schemas.openxmlformats.org/officeDocument/2006/relationships/hyperlink" Target="https://m.edsoo.ru/863f72c4" TargetMode="External"/><Relationship Id="rId17" Type="http://schemas.openxmlformats.org/officeDocument/2006/relationships/hyperlink" Target="https://m.edsoo.ru/7f415b90" TargetMode="External"/><Relationship Id="rId59" Type="http://schemas.openxmlformats.org/officeDocument/2006/relationships/hyperlink" Target="https://m.edsoo.ru/7f41f50a" TargetMode="External"/><Relationship Id="rId124" Type="http://schemas.openxmlformats.org/officeDocument/2006/relationships/hyperlink" Target="https://m.edsoo.ru/7f42f3f6" TargetMode="External"/><Relationship Id="rId70" Type="http://schemas.openxmlformats.org/officeDocument/2006/relationships/hyperlink" Target="https://m.edsoo.ru/7f422fca" TargetMode="External"/><Relationship Id="rId166" Type="http://schemas.openxmlformats.org/officeDocument/2006/relationships/hyperlink" Target="https://m.edsoo.ru/7f43bf66" TargetMode="External"/><Relationship Id="rId331" Type="http://schemas.openxmlformats.org/officeDocument/2006/relationships/hyperlink" Target="https://m.edsoo.ru/d189bde2" TargetMode="External"/><Relationship Id="rId373" Type="http://schemas.openxmlformats.org/officeDocument/2006/relationships/hyperlink" Target="http://school-collection.edu.ru/catalog/rubr/e52cbe9a-ca09-4205-b6b7-" TargetMode="External"/><Relationship Id="rId429" Type="http://schemas.openxmlformats.org/officeDocument/2006/relationships/hyperlink" Target="https://m.edsoo.ru/863f1180" TargetMode="External"/><Relationship Id="rId1" Type="http://schemas.openxmlformats.org/officeDocument/2006/relationships/numbering" Target="numbering.xml"/><Relationship Id="rId233" Type="http://schemas.openxmlformats.org/officeDocument/2006/relationships/hyperlink" Target="https://m.edsoo.ru/1568aba3" TargetMode="External"/><Relationship Id="rId440" Type="http://schemas.openxmlformats.org/officeDocument/2006/relationships/hyperlink" Target="https://m.edsoo.ru/863f2bac" TargetMode="External"/><Relationship Id="rId28" Type="http://schemas.openxmlformats.org/officeDocument/2006/relationships/hyperlink" Target="https://m.edsoo.ru/7f417af8" TargetMode="External"/><Relationship Id="rId275" Type="http://schemas.openxmlformats.org/officeDocument/2006/relationships/hyperlink" Target="https://m.edsoo.ru/a413eca9" TargetMode="External"/><Relationship Id="rId300" Type="http://schemas.openxmlformats.org/officeDocument/2006/relationships/hyperlink" Target="https://m.edsoo.ru/a7d95f79" TargetMode="External"/><Relationship Id="rId482" Type="http://schemas.openxmlformats.org/officeDocument/2006/relationships/hyperlink" Target="https://m.edsoo.ru/5fbc5dc1" TargetMode="External"/><Relationship Id="rId81" Type="http://schemas.openxmlformats.org/officeDocument/2006/relationships/hyperlink" Target="https://m.edsoo.ru/7f42836c" TargetMode="External"/><Relationship Id="rId135" Type="http://schemas.openxmlformats.org/officeDocument/2006/relationships/hyperlink" Target="https://m.edsoo.ru/7f42f8f6" TargetMode="External"/><Relationship Id="rId177" Type="http://schemas.openxmlformats.org/officeDocument/2006/relationships/hyperlink" Target="https://m.edsoo.ru/7f43ad5a" TargetMode="External"/><Relationship Id="rId342" Type="http://schemas.openxmlformats.org/officeDocument/2006/relationships/hyperlink" Target="https://m.edsoo.ru/d3a1fe30" TargetMode="External"/><Relationship Id="rId384" Type="http://schemas.openxmlformats.org/officeDocument/2006/relationships/hyperlink" Target="https://m.edsoo.ru/7f417fb2" TargetMode="External"/><Relationship Id="rId202" Type="http://schemas.openxmlformats.org/officeDocument/2006/relationships/hyperlink" Target="https://m.edsoo.ru/7f4446f2" TargetMode="External"/><Relationship Id="rId244" Type="http://schemas.openxmlformats.org/officeDocument/2006/relationships/hyperlink" Target="https://m.edsoo.ru/3d87e248" TargetMode="External"/><Relationship Id="rId39" Type="http://schemas.openxmlformats.org/officeDocument/2006/relationships/hyperlink" Target="https://m.edsoo.ru/7f41fafa" TargetMode="External"/><Relationship Id="rId286" Type="http://schemas.openxmlformats.org/officeDocument/2006/relationships/hyperlink" Target="https://m.edsoo.ru/13205d80" TargetMode="External"/><Relationship Id="rId451" Type="http://schemas.openxmlformats.org/officeDocument/2006/relationships/hyperlink" Target="https://m.edsoo.ru/863f4128" TargetMode="External"/><Relationship Id="rId493" Type="http://schemas.openxmlformats.org/officeDocument/2006/relationships/hyperlink" Target="https://m.edsoo.ru/0adefe9e" TargetMode="External"/><Relationship Id="rId507" Type="http://schemas.openxmlformats.org/officeDocument/2006/relationships/hyperlink" Target="https://m.edsoo.ru/1f1f9ad9" TargetMode="External"/><Relationship Id="rId50" Type="http://schemas.openxmlformats.org/officeDocument/2006/relationships/hyperlink" Target="https://m.edsoo.ru/7f41f1fe" TargetMode="External"/><Relationship Id="rId104" Type="http://schemas.openxmlformats.org/officeDocument/2006/relationships/hyperlink" Target="https://m.edsoo.ru/7f42eaaa" TargetMode="External"/><Relationship Id="rId146" Type="http://schemas.openxmlformats.org/officeDocument/2006/relationships/hyperlink" Target="https://m.edsoo.ru/7f433d84" TargetMode="External"/><Relationship Id="rId188" Type="http://schemas.openxmlformats.org/officeDocument/2006/relationships/hyperlink" Target="https://m.edsoo.ru/7f43f3b4" TargetMode="External"/><Relationship Id="rId311" Type="http://schemas.openxmlformats.org/officeDocument/2006/relationships/hyperlink" Target="https://m.edsoo.ru/1c209e37" TargetMode="External"/><Relationship Id="rId353" Type="http://schemas.openxmlformats.org/officeDocument/2006/relationships/hyperlink" Target="https://m.edsoo.ru/74b2ad91" TargetMode="External"/><Relationship Id="rId395" Type="http://schemas.openxmlformats.org/officeDocument/2006/relationships/hyperlink" Target="https://m.edsoo.ru/863ec78e" TargetMode="External"/><Relationship Id="rId409" Type="http://schemas.openxmlformats.org/officeDocument/2006/relationships/hyperlink" Target="https://m.edsoo.ru/863eecc8" TargetMode="External"/><Relationship Id="rId92" Type="http://schemas.openxmlformats.org/officeDocument/2006/relationships/hyperlink" Target="https://m.edsoo.ru/7f4308e6" TargetMode="External"/><Relationship Id="rId213" Type="http://schemas.openxmlformats.org/officeDocument/2006/relationships/hyperlink" Target="https://m.edsoo.ru/7f4131ce" TargetMode="External"/><Relationship Id="rId420" Type="http://schemas.openxmlformats.org/officeDocument/2006/relationships/hyperlink" Target="https://m.edsoo.ru/863efec0" TargetMode="External"/><Relationship Id="rId255" Type="http://schemas.openxmlformats.org/officeDocument/2006/relationships/hyperlink" Target="https://m.edsoo.ru/da48154c" TargetMode="External"/><Relationship Id="rId297" Type="http://schemas.openxmlformats.org/officeDocument/2006/relationships/hyperlink" Target="https://m.edsoo.ru/aa5962e1" TargetMode="External"/><Relationship Id="rId462" Type="http://schemas.openxmlformats.org/officeDocument/2006/relationships/hyperlink" Target="https://m.edsoo.ru/863f5e10" TargetMode="External"/><Relationship Id="rId518" Type="http://schemas.openxmlformats.org/officeDocument/2006/relationships/hyperlink" Target="https://m.edsoo.ru/aea1298c" TargetMode="External"/><Relationship Id="rId115" Type="http://schemas.openxmlformats.org/officeDocument/2006/relationships/hyperlink" Target="https://m.edsoo.ru/7f435648" TargetMode="External"/><Relationship Id="rId157" Type="http://schemas.openxmlformats.org/officeDocument/2006/relationships/hyperlink" Target="https://m.edsoo.ru/7f4396c6" TargetMode="External"/><Relationship Id="rId322" Type="http://schemas.openxmlformats.org/officeDocument/2006/relationships/hyperlink" Target="https://m.edsoo.ru/c94ba09b" TargetMode="External"/><Relationship Id="rId364" Type="http://schemas.openxmlformats.org/officeDocument/2006/relationships/hyperlink" Target="https://m.edsoo.ru/74b2ad91" TargetMode="External"/><Relationship Id="rId61" Type="http://schemas.openxmlformats.org/officeDocument/2006/relationships/hyperlink" Target="https://m.edsoo.ru/7f421382" TargetMode="External"/><Relationship Id="rId199" Type="http://schemas.openxmlformats.org/officeDocument/2006/relationships/hyperlink" Target="https://m.edsoo.ru/7f443fea" TargetMode="External"/><Relationship Id="rId19" Type="http://schemas.openxmlformats.org/officeDocument/2006/relationships/hyperlink" Target="https://m.edsoo.ru/7f415b90" TargetMode="External"/><Relationship Id="rId224" Type="http://schemas.openxmlformats.org/officeDocument/2006/relationships/hyperlink" Target="https://m.edsoo.ru/7f414736" TargetMode="External"/><Relationship Id="rId266" Type="http://schemas.openxmlformats.org/officeDocument/2006/relationships/hyperlink" Target="https://m.edsoo.ru/0c837397" TargetMode="External"/><Relationship Id="rId431" Type="http://schemas.openxmlformats.org/officeDocument/2006/relationships/hyperlink" Target="https://m.edsoo.ru/863f1784" TargetMode="External"/><Relationship Id="rId473" Type="http://schemas.openxmlformats.org/officeDocument/2006/relationships/hyperlink" Target="https://m.edsoo.ru/863f7116" TargetMode="External"/><Relationship Id="rId30" Type="http://schemas.openxmlformats.org/officeDocument/2006/relationships/hyperlink" Target="https://m.edsoo.ru/7f417af8" TargetMode="External"/><Relationship Id="rId126" Type="http://schemas.openxmlformats.org/officeDocument/2006/relationships/hyperlink" Target="https://m.edsoo.ru/7f42fef0" TargetMode="External"/><Relationship Id="rId168" Type="http://schemas.openxmlformats.org/officeDocument/2006/relationships/hyperlink" Target="https://m.edsoo.ru/7f43c542" TargetMode="External"/><Relationship Id="rId333" Type="http://schemas.openxmlformats.org/officeDocument/2006/relationships/hyperlink" Target="https://m.edsoo.ru/810cf1eb" TargetMode="External"/><Relationship Id="rId72" Type="http://schemas.openxmlformats.org/officeDocument/2006/relationships/hyperlink" Target="https://m.edsoo.ru/7f423312" TargetMode="External"/><Relationship Id="rId375" Type="http://schemas.openxmlformats.org/officeDocument/2006/relationships/hyperlink" Target="https://m.edsoo.ru/7f415fdc" TargetMode="External"/><Relationship Id="rId3" Type="http://schemas.openxmlformats.org/officeDocument/2006/relationships/settings" Target="settings.xml"/><Relationship Id="rId235" Type="http://schemas.openxmlformats.org/officeDocument/2006/relationships/hyperlink" Target="https://m.edsoo.ru/f11c4afd" TargetMode="External"/><Relationship Id="rId277" Type="http://schemas.openxmlformats.org/officeDocument/2006/relationships/hyperlink" Target="https://m.edsoo.ru/14ab3cdb" TargetMode="External"/><Relationship Id="rId400" Type="http://schemas.openxmlformats.org/officeDocument/2006/relationships/hyperlink" Target="https://m.edsoo.ru/863ed846" TargetMode="External"/><Relationship Id="rId442" Type="http://schemas.openxmlformats.org/officeDocument/2006/relationships/hyperlink" Target="https://m.edsoo.ru/863f2e36" TargetMode="External"/><Relationship Id="rId484" Type="http://schemas.openxmlformats.org/officeDocument/2006/relationships/hyperlink" Target="https://m.edsoo.ru/5fbc5dc1" TargetMode="External"/><Relationship Id="rId137" Type="http://schemas.openxmlformats.org/officeDocument/2006/relationships/hyperlink" Target="https://m.edsoo.ru/7f43d6d6" TargetMode="External"/><Relationship Id="rId302" Type="http://schemas.openxmlformats.org/officeDocument/2006/relationships/hyperlink" Target="https://m.edsoo.ru/3cee1327" TargetMode="External"/><Relationship Id="rId344" Type="http://schemas.openxmlformats.org/officeDocument/2006/relationships/hyperlink" Target="https://m.edsoo.ru/48db7058" TargetMode="External"/><Relationship Id="rId41" Type="http://schemas.openxmlformats.org/officeDocument/2006/relationships/hyperlink" Target="https://m.edsoo.ru/7f420482" TargetMode="External"/><Relationship Id="rId83" Type="http://schemas.openxmlformats.org/officeDocument/2006/relationships/hyperlink" Target="https://m.edsoo.ru/7f42865a" TargetMode="External"/><Relationship Id="rId179" Type="http://schemas.openxmlformats.org/officeDocument/2006/relationships/hyperlink" Target="https://m.edsoo.ru/7f43af08" TargetMode="External"/><Relationship Id="rId386" Type="http://schemas.openxmlformats.org/officeDocument/2006/relationships/hyperlink" Target="https://m.edsoo.ru/7f417fb2" TargetMode="External"/><Relationship Id="rId190" Type="http://schemas.openxmlformats.org/officeDocument/2006/relationships/hyperlink" Target="https://m.edsoo.ru/7f43ef2c" TargetMode="External"/><Relationship Id="rId204" Type="http://schemas.openxmlformats.org/officeDocument/2006/relationships/hyperlink" Target="https://m.edsoo.ru/7f444c56" TargetMode="External"/><Relationship Id="rId246" Type="http://schemas.openxmlformats.org/officeDocument/2006/relationships/hyperlink" Target="https://m.edsoo.ru/4064d354" TargetMode="External"/><Relationship Id="rId288" Type="http://schemas.openxmlformats.org/officeDocument/2006/relationships/hyperlink" Target="https://m.edsoo.ru/d777edf8" TargetMode="External"/><Relationship Id="rId411" Type="http://schemas.openxmlformats.org/officeDocument/2006/relationships/hyperlink" Target="https://m.edsoo.ru/863ef0ba" TargetMode="External"/><Relationship Id="rId453" Type="http://schemas.openxmlformats.org/officeDocument/2006/relationships/hyperlink" Target="https://m.edsoo.ru/863f47ea" TargetMode="External"/><Relationship Id="rId509" Type="http://schemas.openxmlformats.org/officeDocument/2006/relationships/hyperlink" Target="https://m.edsoo.ru/b699ad0c" TargetMode="External"/><Relationship Id="rId106" Type="http://schemas.openxmlformats.org/officeDocument/2006/relationships/hyperlink" Target="https://m.edsoo.ru/7f42d862" TargetMode="External"/><Relationship Id="rId313" Type="http://schemas.openxmlformats.org/officeDocument/2006/relationships/hyperlink" Target="https://m.edsoo.ru/1c209e37" TargetMode="External"/><Relationship Id="rId495" Type="http://schemas.openxmlformats.org/officeDocument/2006/relationships/hyperlink" Target="https://m.edsoo.ru/17b0e769" TargetMode="External"/><Relationship Id="rId10" Type="http://schemas.openxmlformats.org/officeDocument/2006/relationships/hyperlink" Target="https://math-ege.sdamgia.ru/" TargetMode="External"/><Relationship Id="rId52" Type="http://schemas.openxmlformats.org/officeDocument/2006/relationships/hyperlink" Target="https://m.edsoo.ru/7f41e42a" TargetMode="External"/><Relationship Id="rId94" Type="http://schemas.openxmlformats.org/officeDocument/2006/relationships/hyperlink" Target="https://m.edsoo.ru/7f430f44" TargetMode="External"/><Relationship Id="rId148" Type="http://schemas.openxmlformats.org/officeDocument/2006/relationships/hyperlink" Target="https://m.edsoo.ru/7f4343e2" TargetMode="External"/><Relationship Id="rId355" Type="http://schemas.openxmlformats.org/officeDocument/2006/relationships/hyperlink" Target="https://m.edsoo.ru/74b2ad91" TargetMode="External"/><Relationship Id="rId397" Type="http://schemas.openxmlformats.org/officeDocument/2006/relationships/hyperlink" Target="https://m.edsoo.ru/863ed602" TargetMode="External"/><Relationship Id="rId520" Type="http://schemas.openxmlformats.org/officeDocument/2006/relationships/hyperlink" Target="https://m.edsoo.ru/0fd6d597" TargetMode="External"/><Relationship Id="rId215" Type="http://schemas.openxmlformats.org/officeDocument/2006/relationships/hyperlink" Target="https://m.edsoo.ru/7f4131ce" TargetMode="External"/><Relationship Id="rId257" Type="http://schemas.openxmlformats.org/officeDocument/2006/relationships/hyperlink" Target="https://m.edsoo.ru/3034724e" TargetMode="External"/><Relationship Id="rId422" Type="http://schemas.openxmlformats.org/officeDocument/2006/relationships/hyperlink" Target="https://m.edsoo.ru/863f03fc" TargetMode="External"/><Relationship Id="rId464" Type="http://schemas.openxmlformats.org/officeDocument/2006/relationships/hyperlink" Target="https://m.edsoo.ru/863f6356" TargetMode="External"/><Relationship Id="rId299" Type="http://schemas.openxmlformats.org/officeDocument/2006/relationships/hyperlink" Target="https://m.edsoo.ru/039949bf" TargetMode="External"/><Relationship Id="rId63" Type="http://schemas.openxmlformats.org/officeDocument/2006/relationships/hyperlink" Target="https://m.edsoo.ru/7f421382" TargetMode="External"/><Relationship Id="rId159" Type="http://schemas.openxmlformats.org/officeDocument/2006/relationships/hyperlink" Target="https://m.edsoo.ru/7f4399b4" TargetMode="External"/><Relationship Id="rId366" Type="http://schemas.openxmlformats.org/officeDocument/2006/relationships/hyperlink" Target="https://m.edsoo.ru/ec24dfc2" TargetMode="External"/><Relationship Id="rId226" Type="http://schemas.openxmlformats.org/officeDocument/2006/relationships/hyperlink" Target="https://m.edsoo.ru/7f414736" TargetMode="External"/><Relationship Id="rId433" Type="http://schemas.openxmlformats.org/officeDocument/2006/relationships/hyperlink" Target="https://m.edsoo.ru/863f1d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63067</Words>
  <Characters>359484</Characters>
  <Application>Microsoft Office Word</Application>
  <DocSecurity>0</DocSecurity>
  <Lines>2995</Lines>
  <Paragraphs>843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руководитель</cp:lastModifiedBy>
  <cp:revision>7</cp:revision>
  <dcterms:created xsi:type="dcterms:W3CDTF">2025-09-14T21:14:00Z</dcterms:created>
  <dcterms:modified xsi:type="dcterms:W3CDTF">2025-10-05T22:01:00Z</dcterms:modified>
</cp:coreProperties>
</file>